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2FA" w:rsidRPr="00365321" w:rsidRDefault="006E32FA" w:rsidP="006E32FA">
      <w:pPr>
        <w:jc w:val="center"/>
        <w:rPr>
          <w:b/>
          <w:sz w:val="28"/>
          <w:szCs w:val="28"/>
        </w:rPr>
      </w:pPr>
      <w:r w:rsidRPr="00365321">
        <w:rPr>
          <w:b/>
          <w:sz w:val="28"/>
          <w:szCs w:val="28"/>
        </w:rPr>
        <w:t>Автономная некоммерческая организация высшего образования</w:t>
      </w:r>
    </w:p>
    <w:p w:rsidR="006E32FA" w:rsidRPr="00365321" w:rsidRDefault="006E32FA" w:rsidP="006E32FA">
      <w:pPr>
        <w:jc w:val="center"/>
        <w:rPr>
          <w:b/>
          <w:sz w:val="28"/>
          <w:szCs w:val="28"/>
        </w:rPr>
      </w:pPr>
      <w:r w:rsidRPr="00365321">
        <w:rPr>
          <w:b/>
          <w:sz w:val="28"/>
          <w:szCs w:val="28"/>
        </w:rPr>
        <w:t>«Открытый университет экономики, управления и права»</w:t>
      </w:r>
    </w:p>
    <w:p w:rsidR="006E32FA" w:rsidRPr="00365321" w:rsidRDefault="006E32FA" w:rsidP="006E32FA">
      <w:pPr>
        <w:jc w:val="center"/>
        <w:rPr>
          <w:sz w:val="28"/>
          <w:szCs w:val="28"/>
        </w:rPr>
      </w:pPr>
      <w:r w:rsidRPr="00365321">
        <w:rPr>
          <w:b/>
          <w:sz w:val="28"/>
          <w:szCs w:val="28"/>
        </w:rPr>
        <w:t>(АНО ВО ОУЭП)</w:t>
      </w:r>
    </w:p>
    <w:p w:rsidR="006E32FA" w:rsidRPr="00365321" w:rsidRDefault="006E32FA" w:rsidP="006E32FA">
      <w:pPr>
        <w:tabs>
          <w:tab w:val="left" w:pos="900"/>
          <w:tab w:val="left" w:pos="1080"/>
        </w:tabs>
        <w:suppressAutoHyphens/>
        <w:ind w:firstLine="709"/>
        <w:jc w:val="both"/>
        <w:rPr>
          <w:b/>
          <w:sz w:val="20"/>
          <w:szCs w:val="20"/>
        </w:rPr>
      </w:pPr>
    </w:p>
    <w:p w:rsidR="006E32FA" w:rsidRPr="00365321" w:rsidRDefault="006E32FA" w:rsidP="006E32FA">
      <w:pPr>
        <w:tabs>
          <w:tab w:val="left" w:pos="900"/>
          <w:tab w:val="left" w:pos="1080"/>
        </w:tabs>
        <w:suppressAutoHyphens/>
        <w:ind w:firstLine="709"/>
        <w:jc w:val="both"/>
        <w:rPr>
          <w:b/>
          <w:sz w:val="20"/>
          <w:szCs w:val="20"/>
        </w:rPr>
      </w:pPr>
    </w:p>
    <w:p w:rsidR="006E32FA" w:rsidRPr="00365321" w:rsidRDefault="006E32FA" w:rsidP="006E32FA">
      <w:pPr>
        <w:tabs>
          <w:tab w:val="left" w:pos="900"/>
          <w:tab w:val="left" w:pos="1080"/>
        </w:tabs>
        <w:suppressAutoHyphens/>
        <w:ind w:firstLine="709"/>
        <w:jc w:val="both"/>
        <w:rPr>
          <w:b/>
          <w:sz w:val="20"/>
          <w:szCs w:val="20"/>
        </w:rPr>
      </w:pPr>
    </w:p>
    <w:p w:rsidR="006E32FA" w:rsidRPr="00365321" w:rsidRDefault="006E32FA" w:rsidP="006E32FA">
      <w:pPr>
        <w:tabs>
          <w:tab w:val="left" w:pos="900"/>
          <w:tab w:val="left" w:pos="1080"/>
        </w:tabs>
        <w:suppressAutoHyphens/>
        <w:ind w:firstLine="709"/>
        <w:jc w:val="both"/>
        <w:rPr>
          <w:b/>
          <w:sz w:val="20"/>
          <w:szCs w:val="20"/>
        </w:rPr>
      </w:pPr>
    </w:p>
    <w:p w:rsidR="006E32FA" w:rsidRPr="000C11EC" w:rsidRDefault="006E32FA" w:rsidP="006E32FA">
      <w:pPr>
        <w:tabs>
          <w:tab w:val="left" w:pos="900"/>
          <w:tab w:val="left" w:pos="1080"/>
        </w:tabs>
        <w:suppressAutoHyphens/>
        <w:ind w:firstLine="709"/>
        <w:jc w:val="right"/>
        <w:rPr>
          <w:b/>
          <w:sz w:val="20"/>
          <w:szCs w:val="20"/>
        </w:rPr>
      </w:pPr>
      <w:r w:rsidRPr="000C11EC">
        <w:rPr>
          <w:b/>
          <w:sz w:val="20"/>
          <w:szCs w:val="20"/>
        </w:rPr>
        <w:t>УТВЕРЖДАЮ:</w:t>
      </w:r>
    </w:p>
    <w:p w:rsidR="006E32FA" w:rsidRPr="000C11EC" w:rsidRDefault="006E32FA" w:rsidP="006E32FA">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6E32FA" w:rsidRPr="000C11EC" w:rsidRDefault="006E32FA" w:rsidP="006E32FA">
      <w:pPr>
        <w:tabs>
          <w:tab w:val="left" w:pos="900"/>
          <w:tab w:val="left" w:pos="1080"/>
        </w:tabs>
        <w:suppressAutoHyphens/>
        <w:ind w:firstLine="709"/>
        <w:jc w:val="right"/>
        <w:rPr>
          <w:sz w:val="20"/>
          <w:szCs w:val="20"/>
        </w:rPr>
      </w:pPr>
    </w:p>
    <w:p w:rsidR="006E32FA" w:rsidRPr="000C11EC" w:rsidRDefault="006E32FA" w:rsidP="006E32FA">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E32FA" w:rsidRPr="000C11EC" w:rsidRDefault="006E32FA" w:rsidP="006E32FA">
      <w:pPr>
        <w:tabs>
          <w:tab w:val="left" w:pos="900"/>
          <w:tab w:val="left" w:pos="1080"/>
        </w:tabs>
        <w:suppressAutoHyphens/>
        <w:ind w:firstLine="709"/>
        <w:jc w:val="right"/>
        <w:rPr>
          <w:sz w:val="20"/>
          <w:szCs w:val="20"/>
        </w:rPr>
      </w:pPr>
      <w:r w:rsidRPr="000C11EC">
        <w:rPr>
          <w:sz w:val="20"/>
          <w:szCs w:val="20"/>
        </w:rPr>
        <w:t>19 апреля 2023 г.</w:t>
      </w:r>
    </w:p>
    <w:p w:rsidR="006E32FA" w:rsidRPr="000C11EC" w:rsidRDefault="006E32FA" w:rsidP="006E32FA">
      <w:pPr>
        <w:tabs>
          <w:tab w:val="left" w:pos="900"/>
          <w:tab w:val="left" w:pos="1080"/>
        </w:tabs>
        <w:suppressAutoHyphens/>
        <w:ind w:firstLine="709"/>
        <w:jc w:val="right"/>
        <w:rPr>
          <w:sz w:val="20"/>
          <w:szCs w:val="20"/>
        </w:rPr>
      </w:pPr>
    </w:p>
    <w:p w:rsidR="006E32FA" w:rsidRPr="000C11EC" w:rsidRDefault="006E32FA" w:rsidP="006E32FA">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6E32FA" w:rsidRPr="000C11EC" w:rsidRDefault="006E32FA" w:rsidP="006E32FA">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2F60AA" w:rsidRDefault="002F60AA" w:rsidP="002F60AA">
      <w:pPr>
        <w:jc w:val="center"/>
      </w:pPr>
    </w:p>
    <w:p w:rsidR="006E32FA" w:rsidRPr="003D14DD" w:rsidRDefault="006E32FA" w:rsidP="002F60AA">
      <w:pPr>
        <w:jc w:val="center"/>
      </w:pPr>
    </w:p>
    <w:p w:rsidR="002F60AA" w:rsidRPr="003D14DD" w:rsidRDefault="002F60AA" w:rsidP="002F60AA">
      <w:pPr>
        <w:tabs>
          <w:tab w:val="left" w:pos="900"/>
          <w:tab w:val="left" w:pos="1080"/>
        </w:tabs>
        <w:suppressAutoHyphens/>
        <w:ind w:firstLine="709"/>
        <w:jc w:val="center"/>
        <w:rPr>
          <w:b/>
        </w:rPr>
      </w:pPr>
      <w:r w:rsidRPr="003D14DD">
        <w:rPr>
          <w:b/>
        </w:rPr>
        <w:t>РАБОЧАЯ ПРОГРАММА</w:t>
      </w:r>
    </w:p>
    <w:p w:rsidR="002F60AA" w:rsidRPr="003D14DD" w:rsidRDefault="002F60AA" w:rsidP="002F60AA">
      <w:pPr>
        <w:jc w:val="center"/>
      </w:pPr>
    </w:p>
    <w:p w:rsidR="002F60AA" w:rsidRPr="003D14DD" w:rsidRDefault="002F60AA" w:rsidP="002F60AA">
      <w:pPr>
        <w:jc w:val="center"/>
        <w:rPr>
          <w:b/>
        </w:rPr>
      </w:pPr>
      <w:r w:rsidRPr="003D14DD">
        <w:rPr>
          <w:b/>
        </w:rPr>
        <w:t>по дисциплине</w:t>
      </w:r>
    </w:p>
    <w:p w:rsidR="002F60AA" w:rsidRPr="003D14DD" w:rsidRDefault="002F60AA" w:rsidP="002F60AA">
      <w:pPr>
        <w:jc w:val="center"/>
      </w:pPr>
    </w:p>
    <w:p w:rsidR="002F60AA" w:rsidRPr="003D14DD" w:rsidRDefault="002F60AA" w:rsidP="002F60AA">
      <w:pPr>
        <w:tabs>
          <w:tab w:val="left" w:pos="900"/>
          <w:tab w:val="left" w:pos="1080"/>
        </w:tabs>
        <w:suppressAutoHyphens/>
        <w:ind w:firstLine="709"/>
        <w:jc w:val="center"/>
      </w:pPr>
      <w:r w:rsidRPr="003D14DD">
        <w:t>Наименование дисциплины Б1.О.09 Телекоммуникационные образовательные технологии</w:t>
      </w:r>
    </w:p>
    <w:p w:rsidR="002F60AA" w:rsidRPr="003D14DD" w:rsidRDefault="002F60AA" w:rsidP="002F60AA">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2F60AA" w:rsidRPr="003D14DD" w:rsidRDefault="002F60AA" w:rsidP="002F60AA">
      <w:pPr>
        <w:jc w:val="center"/>
      </w:pPr>
    </w:p>
    <w:p w:rsidR="002F60AA" w:rsidRPr="003D14DD" w:rsidRDefault="002F60AA" w:rsidP="002F60AA">
      <w:pPr>
        <w:jc w:val="center"/>
      </w:pPr>
    </w:p>
    <w:p w:rsidR="002F60AA" w:rsidRPr="003D14DD" w:rsidRDefault="002F60AA" w:rsidP="002F60AA">
      <w:pPr>
        <w:jc w:val="center"/>
      </w:pPr>
    </w:p>
    <w:p w:rsidR="002F60AA" w:rsidRPr="003D14DD" w:rsidRDefault="002F60AA" w:rsidP="002F60AA">
      <w:pPr>
        <w:jc w:val="center"/>
      </w:pPr>
    </w:p>
    <w:p w:rsidR="002F60AA" w:rsidRDefault="002F60AA" w:rsidP="002F60AA">
      <w:pPr>
        <w:jc w:val="right"/>
        <w:rPr>
          <w:sz w:val="20"/>
          <w:szCs w:val="20"/>
        </w:rPr>
      </w:pPr>
    </w:p>
    <w:p w:rsidR="006E32FA" w:rsidRPr="003D14DD" w:rsidRDefault="006E32FA" w:rsidP="002F60AA">
      <w:pPr>
        <w:jc w:val="right"/>
      </w:pPr>
    </w:p>
    <w:p w:rsidR="002F60AA" w:rsidRPr="003D14DD" w:rsidRDefault="002F60AA" w:rsidP="002F60AA">
      <w:pPr>
        <w:jc w:val="center"/>
      </w:pPr>
    </w:p>
    <w:p w:rsidR="002F60AA" w:rsidRPr="003D14DD" w:rsidRDefault="002F60AA" w:rsidP="002F60AA">
      <w:pPr>
        <w:tabs>
          <w:tab w:val="left" w:pos="6405"/>
        </w:tabs>
        <w:rPr>
          <w:sz w:val="20"/>
          <w:szCs w:val="20"/>
        </w:rPr>
      </w:pPr>
      <w:r w:rsidRPr="003D14DD">
        <w:rPr>
          <w:sz w:val="20"/>
          <w:szCs w:val="20"/>
        </w:rPr>
        <w:tab/>
      </w:r>
    </w:p>
    <w:p w:rsidR="002F60AA" w:rsidRPr="003D14DD" w:rsidRDefault="002F60AA" w:rsidP="002F60AA">
      <w:pPr>
        <w:jc w:val="right"/>
      </w:pPr>
    </w:p>
    <w:p w:rsidR="002F60AA" w:rsidRPr="003D14DD" w:rsidRDefault="002F60AA" w:rsidP="002F60AA">
      <w:pPr>
        <w:jc w:val="right"/>
      </w:pPr>
    </w:p>
    <w:p w:rsidR="002F60AA" w:rsidRPr="003D14DD" w:rsidRDefault="002F60AA" w:rsidP="002F60AA">
      <w:pPr>
        <w:jc w:val="right"/>
      </w:pPr>
    </w:p>
    <w:p w:rsidR="002F60AA" w:rsidRPr="003D14DD" w:rsidRDefault="002F60AA" w:rsidP="002F60AA">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2F60AA" w:rsidRPr="003D14DD" w:rsidRDefault="002F60AA" w:rsidP="002F60AA">
      <w:pPr>
        <w:tabs>
          <w:tab w:val="left" w:pos="900"/>
          <w:tab w:val="left" w:pos="1080"/>
        </w:tabs>
        <w:suppressAutoHyphens/>
        <w:ind w:firstLine="709"/>
        <w:rPr>
          <w:sz w:val="20"/>
          <w:szCs w:val="20"/>
          <w:u w:val="single"/>
        </w:rPr>
      </w:pPr>
    </w:p>
    <w:p w:rsidR="002F60AA" w:rsidRPr="003D14DD" w:rsidRDefault="002F60AA" w:rsidP="002F60AA">
      <w:pPr>
        <w:tabs>
          <w:tab w:val="left" w:pos="900"/>
          <w:tab w:val="left" w:pos="1080"/>
        </w:tabs>
        <w:suppressAutoHyphens/>
        <w:ind w:firstLine="709"/>
        <w:rPr>
          <w:sz w:val="20"/>
          <w:szCs w:val="20"/>
          <w:u w:val="single"/>
        </w:rPr>
      </w:pPr>
    </w:p>
    <w:p w:rsidR="002F60AA" w:rsidRPr="003D14DD" w:rsidRDefault="002F60AA" w:rsidP="002F60AA">
      <w:pPr>
        <w:ind w:firstLine="680"/>
        <w:rPr>
          <w:b/>
          <w:sz w:val="20"/>
          <w:szCs w:val="20"/>
        </w:rPr>
      </w:pPr>
      <w:r w:rsidRPr="003D14DD">
        <w:rPr>
          <w:b/>
          <w:sz w:val="20"/>
          <w:szCs w:val="20"/>
        </w:rPr>
        <w:t xml:space="preserve">Разработчик: </w:t>
      </w:r>
    </w:p>
    <w:p w:rsidR="002F60AA" w:rsidRPr="003D14DD" w:rsidRDefault="002F60AA" w:rsidP="002F60AA">
      <w:pPr>
        <w:tabs>
          <w:tab w:val="left" w:pos="900"/>
          <w:tab w:val="left" w:pos="1080"/>
        </w:tabs>
        <w:suppressAutoHyphens/>
        <w:ind w:firstLine="709"/>
        <w:rPr>
          <w:sz w:val="20"/>
          <w:szCs w:val="20"/>
          <w:u w:val="single"/>
        </w:rPr>
      </w:pPr>
      <w:r w:rsidRPr="003D14DD">
        <w:rPr>
          <w:bCs/>
          <w:sz w:val="20"/>
          <w:szCs w:val="20"/>
        </w:rPr>
        <w:t xml:space="preserve">Федоров С.Е., </w:t>
      </w:r>
      <w:proofErr w:type="spellStart"/>
      <w:r w:rsidRPr="003D14DD">
        <w:rPr>
          <w:bCs/>
          <w:sz w:val="20"/>
          <w:szCs w:val="20"/>
        </w:rPr>
        <w:t>к.тех.н</w:t>
      </w:r>
      <w:proofErr w:type="spellEnd"/>
      <w:r w:rsidRPr="003D14DD">
        <w:rPr>
          <w:bCs/>
          <w:sz w:val="20"/>
          <w:szCs w:val="20"/>
        </w:rPr>
        <w:t>, проф.</w:t>
      </w:r>
    </w:p>
    <w:p w:rsidR="002F60AA" w:rsidRPr="00A21752" w:rsidRDefault="002F60AA" w:rsidP="002F60AA">
      <w:pPr>
        <w:rPr>
          <w:sz w:val="20"/>
          <w:szCs w:val="20"/>
        </w:rPr>
      </w:pPr>
    </w:p>
    <w:p w:rsidR="002F60AA" w:rsidRPr="003D14DD" w:rsidRDefault="002F60AA" w:rsidP="002F60AA">
      <w:pPr>
        <w:ind w:firstLine="720"/>
        <w:jc w:val="center"/>
        <w:rPr>
          <w:sz w:val="20"/>
          <w:szCs w:val="20"/>
        </w:rPr>
      </w:pPr>
    </w:p>
    <w:p w:rsidR="002F60AA" w:rsidRPr="00A21752" w:rsidRDefault="002F60AA" w:rsidP="002F60AA">
      <w:pPr>
        <w:rPr>
          <w:sz w:val="20"/>
          <w:szCs w:val="20"/>
        </w:rPr>
      </w:pPr>
    </w:p>
    <w:p w:rsidR="002F60AA" w:rsidRPr="003D14DD" w:rsidRDefault="002F60AA" w:rsidP="002F60AA">
      <w:pPr>
        <w:ind w:firstLine="720"/>
        <w:jc w:val="center"/>
        <w:rPr>
          <w:sz w:val="20"/>
          <w:szCs w:val="20"/>
        </w:rPr>
      </w:pPr>
    </w:p>
    <w:p w:rsidR="002F60AA" w:rsidRPr="003D14DD" w:rsidRDefault="002F60AA" w:rsidP="002F60AA">
      <w:pPr>
        <w:ind w:firstLine="720"/>
        <w:jc w:val="center"/>
        <w:rPr>
          <w:sz w:val="20"/>
          <w:szCs w:val="20"/>
        </w:rPr>
      </w:pPr>
    </w:p>
    <w:p w:rsidR="002F60AA" w:rsidRPr="003D14DD" w:rsidRDefault="002F60AA" w:rsidP="002F60AA">
      <w:pPr>
        <w:ind w:firstLine="709"/>
        <w:jc w:val="center"/>
        <w:rPr>
          <w:sz w:val="20"/>
          <w:szCs w:val="20"/>
        </w:rPr>
      </w:pPr>
      <w:r>
        <w:rPr>
          <w:sz w:val="20"/>
          <w:szCs w:val="20"/>
        </w:rPr>
        <w:t>Москва 202</w:t>
      </w:r>
      <w:r w:rsidR="006E32FA">
        <w:rPr>
          <w:sz w:val="20"/>
          <w:szCs w:val="20"/>
        </w:rPr>
        <w:t>3</w:t>
      </w:r>
      <w:bookmarkStart w:id="0" w:name="_GoBack"/>
      <w:bookmarkEnd w:id="0"/>
    </w:p>
    <w:p w:rsidR="002F60AA" w:rsidRPr="003D14DD" w:rsidRDefault="002F60AA" w:rsidP="002F60AA">
      <w:pPr>
        <w:ind w:firstLine="720"/>
        <w:jc w:val="center"/>
        <w:rPr>
          <w:sz w:val="20"/>
          <w:szCs w:val="20"/>
        </w:rPr>
      </w:pPr>
    </w:p>
    <w:p w:rsidR="0063589A" w:rsidRPr="003D14DD" w:rsidRDefault="002F60AA" w:rsidP="002F60AA">
      <w:pPr>
        <w:pStyle w:val="af3"/>
        <w:tabs>
          <w:tab w:val="left" w:pos="240"/>
          <w:tab w:val="left" w:pos="840"/>
          <w:tab w:val="left" w:pos="900"/>
        </w:tabs>
        <w:autoSpaceDE/>
        <w:adjustRightInd/>
        <w:ind w:firstLine="709"/>
        <w:jc w:val="both"/>
        <w:rPr>
          <w:rFonts w:ascii="Times New Roman" w:hAnsi="Times New Roman"/>
          <w:b/>
        </w:rPr>
      </w:pPr>
      <w:r w:rsidRPr="003D14DD">
        <w:br w:type="page"/>
      </w:r>
      <w:r w:rsidR="005202E9" w:rsidRPr="005202E9">
        <w:rPr>
          <w:rFonts w:ascii="Times New Roman" w:hAnsi="Times New Roman"/>
          <w:b/>
        </w:rPr>
        <w:lastRenderedPageBreak/>
        <w:t>1</w:t>
      </w:r>
      <w:r w:rsidR="0063589A" w:rsidRPr="003D14DD">
        <w:rPr>
          <w:rFonts w:ascii="Times New Roman" w:hAnsi="Times New Roman"/>
          <w:b/>
        </w:rPr>
        <w:t>. Планируемые результаты обучения по дисциплине</w:t>
      </w:r>
    </w:p>
    <w:p w:rsidR="0063589A" w:rsidRPr="003D14DD" w:rsidRDefault="0063589A" w:rsidP="0063589A">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63589A" w:rsidRPr="003D14DD" w:rsidRDefault="0063589A" w:rsidP="0063589A">
      <w:pPr>
        <w:tabs>
          <w:tab w:val="left" w:pos="900"/>
        </w:tabs>
        <w:ind w:firstLine="709"/>
        <w:rPr>
          <w:i/>
          <w:sz w:val="20"/>
          <w:szCs w:val="20"/>
        </w:rPr>
      </w:pPr>
      <w:r w:rsidRPr="003D14DD">
        <w:rPr>
          <w:i/>
          <w:sz w:val="20"/>
          <w:szCs w:val="20"/>
        </w:rPr>
        <w:t>Универсальные компетенции:</w:t>
      </w:r>
    </w:p>
    <w:p w:rsidR="0063589A" w:rsidRPr="003D14DD" w:rsidRDefault="0063589A" w:rsidP="0063589A">
      <w:pPr>
        <w:tabs>
          <w:tab w:val="left" w:pos="900"/>
        </w:tabs>
        <w:ind w:firstLine="709"/>
        <w:rPr>
          <w:sz w:val="20"/>
          <w:szCs w:val="20"/>
        </w:rPr>
      </w:pPr>
      <w:r w:rsidRPr="003D14DD">
        <w:rPr>
          <w:sz w:val="20"/>
          <w:szCs w:val="20"/>
        </w:rPr>
        <w:t xml:space="preserve">УК-2. Способен управлять проектом на всех этапах его жизненного цикла; </w:t>
      </w:r>
    </w:p>
    <w:p w:rsidR="0063589A" w:rsidRPr="003D14DD" w:rsidRDefault="0063589A" w:rsidP="0063589A">
      <w:pPr>
        <w:tabs>
          <w:tab w:val="left" w:pos="900"/>
        </w:tabs>
        <w:ind w:firstLine="709"/>
        <w:rPr>
          <w:i/>
          <w:sz w:val="20"/>
          <w:szCs w:val="20"/>
        </w:rPr>
      </w:pPr>
      <w:r w:rsidRPr="003D14DD">
        <w:rPr>
          <w:i/>
          <w:sz w:val="20"/>
          <w:szCs w:val="20"/>
        </w:rPr>
        <w:t>Общепрофессиональные компетенции:</w:t>
      </w:r>
    </w:p>
    <w:p w:rsidR="0063589A" w:rsidRPr="003D14DD" w:rsidRDefault="00321EF9" w:rsidP="0063589A">
      <w:pPr>
        <w:tabs>
          <w:tab w:val="left" w:pos="900"/>
        </w:tabs>
        <w:suppressAutoHyphens/>
        <w:ind w:firstLine="720"/>
        <w:jc w:val="both"/>
        <w:rPr>
          <w:b/>
          <w:i/>
          <w:sz w:val="20"/>
          <w:szCs w:val="20"/>
        </w:rPr>
      </w:pPr>
      <w:r w:rsidRPr="00321EF9">
        <w:rPr>
          <w:sz w:val="20"/>
          <w:szCs w:val="20"/>
        </w:rPr>
        <w:t>ОПК-6.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p w:rsidR="0063589A" w:rsidRPr="003D14DD" w:rsidRDefault="0063589A" w:rsidP="0063589A">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63589A" w:rsidRPr="003D14DD" w:rsidRDefault="0063589A" w:rsidP="0063589A">
      <w:pPr>
        <w:tabs>
          <w:tab w:val="left" w:pos="900"/>
        </w:tabs>
        <w:ind w:firstLine="709"/>
        <w:jc w:val="both"/>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060"/>
        <w:gridCol w:w="3240"/>
      </w:tblGrid>
      <w:tr w:rsidR="0063589A" w:rsidRPr="003D14DD" w:rsidTr="00A620DC">
        <w:tc>
          <w:tcPr>
            <w:tcW w:w="3348" w:type="dxa"/>
          </w:tcPr>
          <w:p w:rsidR="0063589A" w:rsidRPr="003D14DD" w:rsidRDefault="0063589A" w:rsidP="00A620DC">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060" w:type="dxa"/>
          </w:tcPr>
          <w:p w:rsidR="0063589A" w:rsidRPr="003D14DD" w:rsidRDefault="0063589A" w:rsidP="00A620DC">
            <w:pPr>
              <w:tabs>
                <w:tab w:val="left" w:pos="1080"/>
              </w:tabs>
              <w:jc w:val="center"/>
              <w:rPr>
                <w:b/>
                <w:sz w:val="20"/>
                <w:szCs w:val="20"/>
              </w:rPr>
            </w:pPr>
            <w:r w:rsidRPr="003D14DD">
              <w:rPr>
                <w:b/>
                <w:sz w:val="20"/>
                <w:szCs w:val="20"/>
              </w:rPr>
              <w:t>Индикаторы достижения компетенции</w:t>
            </w:r>
          </w:p>
        </w:tc>
        <w:tc>
          <w:tcPr>
            <w:tcW w:w="3240" w:type="dxa"/>
          </w:tcPr>
          <w:p w:rsidR="0063589A" w:rsidRPr="003D14DD" w:rsidRDefault="0063589A" w:rsidP="00A620DC">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63589A" w:rsidRPr="003D14DD" w:rsidTr="00A620DC">
        <w:trPr>
          <w:trHeight w:val="1384"/>
        </w:trPr>
        <w:tc>
          <w:tcPr>
            <w:tcW w:w="3348" w:type="dxa"/>
            <w:vMerge w:val="restart"/>
          </w:tcPr>
          <w:p w:rsidR="0063589A" w:rsidRPr="003D14DD" w:rsidRDefault="0063589A" w:rsidP="00A620DC">
            <w:pPr>
              <w:jc w:val="both"/>
              <w:rPr>
                <w:sz w:val="20"/>
                <w:szCs w:val="20"/>
              </w:rPr>
            </w:pPr>
            <w:r w:rsidRPr="003D14DD">
              <w:rPr>
                <w:sz w:val="20"/>
                <w:szCs w:val="20"/>
              </w:rPr>
              <w:t>УК-2. Способен управлять проектом на всех этапах его жизненного цикла</w:t>
            </w:r>
          </w:p>
        </w:tc>
        <w:tc>
          <w:tcPr>
            <w:tcW w:w="3060" w:type="dxa"/>
            <w:vMerge w:val="restart"/>
          </w:tcPr>
          <w:p w:rsidR="0063589A" w:rsidRPr="003D14DD" w:rsidRDefault="0063589A" w:rsidP="00A620DC">
            <w:pPr>
              <w:shd w:val="clear" w:color="auto" w:fill="FFFFFF"/>
              <w:rPr>
                <w:sz w:val="20"/>
                <w:szCs w:val="20"/>
              </w:rPr>
            </w:pPr>
            <w:r w:rsidRPr="003D14DD">
              <w:rPr>
                <w:sz w:val="20"/>
                <w:szCs w:val="20"/>
              </w:rPr>
              <w:t xml:space="preserve">УК-2.1. Знать: </w:t>
            </w:r>
          </w:p>
          <w:p w:rsidR="0063589A" w:rsidRPr="003D14DD" w:rsidRDefault="0063589A" w:rsidP="00A620DC">
            <w:pPr>
              <w:rPr>
                <w:sz w:val="20"/>
                <w:szCs w:val="20"/>
              </w:rPr>
            </w:pPr>
            <w:r w:rsidRPr="003D14DD">
              <w:rPr>
                <w:sz w:val="20"/>
                <w:szCs w:val="20"/>
              </w:rPr>
              <w:t>необходимые для осуществления профессиональной деятельности правовые нормы, методы управления проектом на всех этапах его жизненного цикла</w:t>
            </w:r>
          </w:p>
          <w:p w:rsidR="0063589A" w:rsidRPr="003D14DD" w:rsidRDefault="0063589A" w:rsidP="00A620DC">
            <w:pPr>
              <w:rPr>
                <w:sz w:val="20"/>
                <w:szCs w:val="20"/>
              </w:rPr>
            </w:pPr>
          </w:p>
          <w:p w:rsidR="0063589A" w:rsidRPr="003D14DD" w:rsidRDefault="0063589A" w:rsidP="00A620DC">
            <w:pPr>
              <w:shd w:val="clear" w:color="auto" w:fill="FFFFFF"/>
              <w:rPr>
                <w:sz w:val="20"/>
                <w:szCs w:val="20"/>
              </w:rPr>
            </w:pPr>
            <w:r w:rsidRPr="003D14DD">
              <w:rPr>
                <w:sz w:val="20"/>
                <w:szCs w:val="20"/>
              </w:rPr>
              <w:t xml:space="preserve">УК-2.2. Уметь:  </w:t>
            </w:r>
          </w:p>
          <w:p w:rsidR="0063589A" w:rsidRPr="003D14DD" w:rsidRDefault="0063589A" w:rsidP="00A620DC">
            <w:pPr>
              <w:shd w:val="clear" w:color="auto" w:fill="FFFFFF"/>
              <w:rPr>
                <w:sz w:val="20"/>
                <w:szCs w:val="20"/>
              </w:rPr>
            </w:pPr>
            <w:r w:rsidRPr="003D14DD">
              <w:rPr>
                <w:sz w:val="20"/>
                <w:szCs w:val="20"/>
              </w:rPr>
              <w:t xml:space="preserve">определять круг задач в рамках избранных видов профессиональной деятельности, планировать собственную деятельность, исходя из имеющихся ресурсов, </w:t>
            </w:r>
          </w:p>
          <w:p w:rsidR="0063589A" w:rsidRPr="003D14DD" w:rsidRDefault="0063589A" w:rsidP="00A620DC">
            <w:pPr>
              <w:shd w:val="clear" w:color="auto" w:fill="FFFFFF"/>
              <w:rPr>
                <w:sz w:val="20"/>
                <w:szCs w:val="20"/>
              </w:rPr>
            </w:pPr>
            <w:r w:rsidRPr="003D14DD">
              <w:rPr>
                <w:sz w:val="20"/>
                <w:szCs w:val="20"/>
              </w:rPr>
              <w:t>определять проблему, на решение которой направлен проект, грамотно формулировать цели проекта,</w:t>
            </w:r>
          </w:p>
          <w:p w:rsidR="0063589A" w:rsidRPr="003D14DD" w:rsidRDefault="0063589A" w:rsidP="00A620DC">
            <w:pPr>
              <w:rPr>
                <w:sz w:val="20"/>
                <w:szCs w:val="20"/>
              </w:rPr>
            </w:pPr>
            <w:r w:rsidRPr="003D14DD">
              <w:rPr>
                <w:sz w:val="20"/>
                <w:szCs w:val="20"/>
              </w:rPr>
              <w:t>качественно решать конкретные задачи (исследования, проекта, деятельности) за установленное время, оценивать риски и результаты проекта</w:t>
            </w:r>
          </w:p>
          <w:p w:rsidR="0063589A" w:rsidRPr="003D14DD" w:rsidRDefault="0063589A" w:rsidP="00A620DC"/>
          <w:p w:rsidR="0063589A" w:rsidRPr="003D14DD" w:rsidRDefault="0063589A" w:rsidP="00A620DC">
            <w:pPr>
              <w:shd w:val="clear" w:color="auto" w:fill="FFFFFF"/>
              <w:rPr>
                <w:sz w:val="20"/>
                <w:szCs w:val="20"/>
              </w:rPr>
            </w:pPr>
            <w:r w:rsidRPr="003D14DD">
              <w:rPr>
                <w:sz w:val="20"/>
                <w:szCs w:val="20"/>
              </w:rPr>
              <w:t xml:space="preserve">УК-2.3. Владеть: </w:t>
            </w:r>
          </w:p>
          <w:p w:rsidR="0063589A" w:rsidRPr="003D14DD" w:rsidRDefault="0063589A" w:rsidP="00A620DC">
            <w:pPr>
              <w:shd w:val="clear" w:color="auto" w:fill="FFFFFF"/>
              <w:rPr>
                <w:sz w:val="20"/>
                <w:szCs w:val="20"/>
              </w:rPr>
            </w:pPr>
            <w:r w:rsidRPr="003D14DD">
              <w:rPr>
                <w:sz w:val="20"/>
                <w:szCs w:val="20"/>
              </w:rPr>
              <w:t>навыками применения нормативной базы и решения задач в области избранных видов профессиональной деятельности,</w:t>
            </w:r>
          </w:p>
          <w:p w:rsidR="0063589A" w:rsidRPr="003D14DD" w:rsidRDefault="0063589A" w:rsidP="00A620DC">
            <w:pPr>
              <w:rPr>
                <w:sz w:val="20"/>
                <w:szCs w:val="20"/>
              </w:rPr>
            </w:pPr>
            <w:r w:rsidRPr="003D14DD">
              <w:rPr>
                <w:sz w:val="20"/>
                <w:szCs w:val="20"/>
              </w:rPr>
              <w:t>навыками представления результатов проекта, обсуждения хода и результатов проекта</w:t>
            </w:r>
          </w:p>
        </w:tc>
        <w:tc>
          <w:tcPr>
            <w:tcW w:w="3240" w:type="dxa"/>
          </w:tcPr>
          <w:p w:rsidR="0063589A" w:rsidRPr="003D14DD" w:rsidRDefault="0063589A" w:rsidP="00A620DC">
            <w:pPr>
              <w:pStyle w:val="5"/>
              <w:numPr>
                <w:ilvl w:val="0"/>
                <w:numId w:val="0"/>
              </w:numPr>
              <w:tabs>
                <w:tab w:val="left" w:pos="282"/>
              </w:tabs>
              <w:rPr>
                <w:sz w:val="20"/>
                <w:szCs w:val="20"/>
              </w:rPr>
            </w:pPr>
            <w:r w:rsidRPr="003D14DD">
              <w:rPr>
                <w:b/>
                <w:sz w:val="20"/>
                <w:szCs w:val="20"/>
                <w:u w:val="single"/>
              </w:rPr>
              <w:t>Знать:</w:t>
            </w:r>
          </w:p>
          <w:p w:rsidR="0063589A" w:rsidRPr="003D14DD" w:rsidRDefault="0063589A" w:rsidP="00A620DC">
            <w:pPr>
              <w:shd w:val="clear" w:color="auto" w:fill="FFFFFF"/>
              <w:rPr>
                <w:sz w:val="20"/>
                <w:szCs w:val="20"/>
              </w:rPr>
            </w:pPr>
            <w:r w:rsidRPr="003D14DD">
              <w:rPr>
                <w:sz w:val="20"/>
                <w:szCs w:val="20"/>
              </w:rPr>
              <w:t>- необходимые для осуществления профессиональной деятельности правовые нормы;</w:t>
            </w:r>
          </w:p>
          <w:p w:rsidR="0063589A" w:rsidRPr="003D14DD" w:rsidRDefault="0063589A" w:rsidP="00A620DC">
            <w:pPr>
              <w:shd w:val="clear" w:color="auto" w:fill="FFFFFF"/>
              <w:rPr>
                <w:sz w:val="20"/>
                <w:szCs w:val="20"/>
              </w:rPr>
            </w:pPr>
            <w:r w:rsidRPr="003D14DD">
              <w:rPr>
                <w:sz w:val="20"/>
                <w:szCs w:val="20"/>
              </w:rPr>
              <w:t>- методы управления проектом на всех этапах его жизненного цикла</w:t>
            </w:r>
          </w:p>
        </w:tc>
      </w:tr>
      <w:tr w:rsidR="0063589A" w:rsidRPr="003D14DD" w:rsidTr="00A620DC">
        <w:trPr>
          <w:trHeight w:val="1384"/>
        </w:trPr>
        <w:tc>
          <w:tcPr>
            <w:tcW w:w="3348" w:type="dxa"/>
            <w:vMerge/>
          </w:tcPr>
          <w:p w:rsidR="0063589A" w:rsidRPr="003D14DD" w:rsidRDefault="0063589A" w:rsidP="00A620DC">
            <w:pPr>
              <w:jc w:val="both"/>
              <w:rPr>
                <w:sz w:val="20"/>
                <w:szCs w:val="20"/>
              </w:rPr>
            </w:pPr>
          </w:p>
        </w:tc>
        <w:tc>
          <w:tcPr>
            <w:tcW w:w="3060" w:type="dxa"/>
            <w:vMerge/>
          </w:tcPr>
          <w:p w:rsidR="0063589A" w:rsidRPr="003D14DD" w:rsidRDefault="0063589A" w:rsidP="00A620DC"/>
        </w:tc>
        <w:tc>
          <w:tcPr>
            <w:tcW w:w="3240" w:type="dxa"/>
          </w:tcPr>
          <w:p w:rsidR="0063589A" w:rsidRPr="003D14DD" w:rsidRDefault="0063589A" w:rsidP="00A620DC">
            <w:pPr>
              <w:pStyle w:val="5"/>
              <w:numPr>
                <w:ilvl w:val="0"/>
                <w:numId w:val="0"/>
              </w:numPr>
              <w:tabs>
                <w:tab w:val="left" w:pos="282"/>
              </w:tabs>
              <w:rPr>
                <w:b/>
                <w:sz w:val="20"/>
                <w:szCs w:val="20"/>
                <w:u w:val="single"/>
              </w:rPr>
            </w:pPr>
            <w:r w:rsidRPr="003D14DD">
              <w:rPr>
                <w:b/>
                <w:sz w:val="20"/>
                <w:szCs w:val="20"/>
                <w:u w:val="single"/>
              </w:rPr>
              <w:t>Уметь</w:t>
            </w:r>
          </w:p>
          <w:p w:rsidR="0063589A" w:rsidRPr="003D14DD" w:rsidRDefault="0063589A" w:rsidP="00A620DC">
            <w:pPr>
              <w:shd w:val="clear" w:color="auto" w:fill="FFFFFF"/>
              <w:rPr>
                <w:sz w:val="20"/>
                <w:szCs w:val="20"/>
              </w:rPr>
            </w:pPr>
            <w:r w:rsidRPr="003D14DD">
              <w:rPr>
                <w:sz w:val="20"/>
                <w:szCs w:val="20"/>
              </w:rPr>
              <w:t xml:space="preserve">- определять круг задач в рамках образовательной деятельности; </w:t>
            </w:r>
          </w:p>
          <w:p w:rsidR="0063589A" w:rsidRPr="003D14DD" w:rsidRDefault="0063589A" w:rsidP="00A620DC">
            <w:pPr>
              <w:shd w:val="clear" w:color="auto" w:fill="FFFFFF"/>
              <w:rPr>
                <w:sz w:val="20"/>
                <w:szCs w:val="20"/>
              </w:rPr>
            </w:pPr>
            <w:r w:rsidRPr="003D14DD">
              <w:rPr>
                <w:sz w:val="20"/>
                <w:szCs w:val="20"/>
              </w:rPr>
              <w:t xml:space="preserve">- планировать собственную деятельность, исходя из имеющихся ресурсов; </w:t>
            </w:r>
          </w:p>
          <w:p w:rsidR="0063589A" w:rsidRPr="003D14DD" w:rsidRDefault="0063589A" w:rsidP="00A620DC">
            <w:pPr>
              <w:pStyle w:val="5"/>
              <w:numPr>
                <w:ilvl w:val="0"/>
                <w:numId w:val="0"/>
              </w:numPr>
              <w:tabs>
                <w:tab w:val="left" w:pos="282"/>
              </w:tabs>
              <w:rPr>
                <w:rFonts w:eastAsia="Arial Unicode MS"/>
                <w:b/>
                <w:spacing w:val="4"/>
                <w:sz w:val="20"/>
                <w:szCs w:val="20"/>
              </w:rPr>
            </w:pPr>
            <w:r w:rsidRPr="003D14DD">
              <w:rPr>
                <w:sz w:val="20"/>
                <w:szCs w:val="20"/>
              </w:rPr>
              <w:t>- соотносить главное и второстепенное, решать поставленные задачи в рамках образовательной деятельности</w:t>
            </w:r>
          </w:p>
        </w:tc>
      </w:tr>
      <w:tr w:rsidR="0063589A" w:rsidRPr="003D14DD" w:rsidTr="00A620DC">
        <w:trPr>
          <w:trHeight w:val="1384"/>
        </w:trPr>
        <w:tc>
          <w:tcPr>
            <w:tcW w:w="3348" w:type="dxa"/>
            <w:vMerge/>
          </w:tcPr>
          <w:p w:rsidR="0063589A" w:rsidRPr="003D14DD" w:rsidRDefault="0063589A" w:rsidP="00A620DC">
            <w:pPr>
              <w:jc w:val="both"/>
              <w:rPr>
                <w:sz w:val="20"/>
                <w:szCs w:val="20"/>
              </w:rPr>
            </w:pPr>
          </w:p>
        </w:tc>
        <w:tc>
          <w:tcPr>
            <w:tcW w:w="3060" w:type="dxa"/>
            <w:vMerge/>
          </w:tcPr>
          <w:p w:rsidR="0063589A" w:rsidRPr="003D14DD" w:rsidRDefault="0063589A" w:rsidP="00A620DC"/>
        </w:tc>
        <w:tc>
          <w:tcPr>
            <w:tcW w:w="3240" w:type="dxa"/>
          </w:tcPr>
          <w:p w:rsidR="0063589A" w:rsidRPr="003D14DD" w:rsidRDefault="0063589A" w:rsidP="00A620DC">
            <w:pPr>
              <w:pStyle w:val="5"/>
              <w:numPr>
                <w:ilvl w:val="0"/>
                <w:numId w:val="0"/>
              </w:numPr>
              <w:tabs>
                <w:tab w:val="left" w:pos="282"/>
              </w:tabs>
              <w:rPr>
                <w:b/>
                <w:sz w:val="20"/>
                <w:szCs w:val="20"/>
                <w:u w:val="single"/>
              </w:rPr>
            </w:pPr>
            <w:r w:rsidRPr="003D14DD">
              <w:rPr>
                <w:b/>
                <w:sz w:val="20"/>
                <w:szCs w:val="20"/>
                <w:u w:val="single"/>
              </w:rPr>
              <w:t>Владеть</w:t>
            </w:r>
          </w:p>
          <w:p w:rsidR="0063589A" w:rsidRPr="003D14DD" w:rsidRDefault="0063589A" w:rsidP="00A620DC">
            <w:pPr>
              <w:pStyle w:val="5"/>
              <w:numPr>
                <w:ilvl w:val="0"/>
                <w:numId w:val="0"/>
              </w:numPr>
              <w:tabs>
                <w:tab w:val="left" w:pos="282"/>
              </w:tabs>
              <w:rPr>
                <w:rFonts w:eastAsia="Arial Unicode MS"/>
                <w:b/>
                <w:spacing w:val="4"/>
                <w:sz w:val="20"/>
                <w:szCs w:val="20"/>
              </w:rPr>
            </w:pPr>
            <w:r w:rsidRPr="003D14DD">
              <w:rPr>
                <w:sz w:val="20"/>
                <w:szCs w:val="20"/>
              </w:rPr>
              <w:t>- навыками применения нормативной базы и решения задач в области управления проектом на всех этапах его жизненного цикла</w:t>
            </w:r>
          </w:p>
        </w:tc>
      </w:tr>
      <w:tr w:rsidR="00321EF9" w:rsidRPr="003D14DD" w:rsidTr="00A620DC">
        <w:trPr>
          <w:trHeight w:val="2114"/>
        </w:trPr>
        <w:tc>
          <w:tcPr>
            <w:tcW w:w="3348" w:type="dxa"/>
            <w:vMerge w:val="restart"/>
          </w:tcPr>
          <w:p w:rsidR="00321EF9" w:rsidRPr="003D14DD" w:rsidRDefault="00321EF9" w:rsidP="00321EF9">
            <w:pPr>
              <w:rPr>
                <w:sz w:val="20"/>
                <w:szCs w:val="20"/>
              </w:rPr>
            </w:pPr>
            <w:r w:rsidRPr="003D14DD">
              <w:rPr>
                <w:sz w:val="20"/>
                <w:szCs w:val="20"/>
              </w:rPr>
              <w:t xml:space="preserve">ОПК-6.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w:t>
            </w:r>
            <w:r w:rsidRPr="003D14DD">
              <w:rPr>
                <w:sz w:val="20"/>
                <w:szCs w:val="20"/>
              </w:rPr>
              <w:lastRenderedPageBreak/>
              <w:t>с особыми образовательными потребностями</w:t>
            </w:r>
          </w:p>
        </w:tc>
        <w:tc>
          <w:tcPr>
            <w:tcW w:w="3060" w:type="dxa"/>
            <w:vMerge w:val="restart"/>
          </w:tcPr>
          <w:p w:rsidR="00321EF9" w:rsidRPr="003D14DD" w:rsidRDefault="00321EF9" w:rsidP="00321EF9">
            <w:pPr>
              <w:shd w:val="clear" w:color="auto" w:fill="FFFFFF"/>
              <w:rPr>
                <w:sz w:val="20"/>
                <w:szCs w:val="20"/>
              </w:rPr>
            </w:pPr>
            <w:r w:rsidRPr="003D14DD">
              <w:rPr>
                <w:sz w:val="20"/>
                <w:szCs w:val="20"/>
              </w:rPr>
              <w:lastRenderedPageBreak/>
              <w:t>ОПК-6.1. Знать:</w:t>
            </w:r>
          </w:p>
          <w:p w:rsidR="00321EF9" w:rsidRPr="003D14DD" w:rsidRDefault="00321EF9" w:rsidP="00321EF9">
            <w:pPr>
              <w:shd w:val="clear" w:color="auto" w:fill="FFFFFF"/>
              <w:rPr>
                <w:sz w:val="20"/>
                <w:szCs w:val="20"/>
              </w:rPr>
            </w:pPr>
            <w:r w:rsidRPr="003D14DD">
              <w:rPr>
                <w:sz w:val="20"/>
                <w:szCs w:val="20"/>
              </w:rPr>
              <w:t>психолого-педагогические основы учебной деятельности,</w:t>
            </w:r>
          </w:p>
          <w:p w:rsidR="00321EF9" w:rsidRPr="003D14DD" w:rsidRDefault="00321EF9" w:rsidP="00321EF9">
            <w:pPr>
              <w:shd w:val="clear" w:color="auto" w:fill="FFFFFF"/>
              <w:rPr>
                <w:sz w:val="20"/>
                <w:szCs w:val="20"/>
              </w:rPr>
            </w:pPr>
            <w:r w:rsidRPr="003D14DD">
              <w:rPr>
                <w:sz w:val="20"/>
                <w:szCs w:val="20"/>
              </w:rPr>
              <w:t xml:space="preserve">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w:t>
            </w:r>
            <w:r w:rsidRPr="003D14DD">
              <w:rPr>
                <w:sz w:val="20"/>
                <w:szCs w:val="20"/>
              </w:rPr>
              <w:lastRenderedPageBreak/>
              <w:t>личностных и возрастных особенностей обучающихся, в том числе с особыми образовательными потребностями</w:t>
            </w:r>
          </w:p>
          <w:p w:rsidR="00321EF9" w:rsidRPr="003D14DD" w:rsidRDefault="00321EF9" w:rsidP="00321EF9">
            <w:pPr>
              <w:shd w:val="clear" w:color="auto" w:fill="FFFFFF"/>
              <w:rPr>
                <w:sz w:val="20"/>
                <w:szCs w:val="20"/>
              </w:rPr>
            </w:pPr>
          </w:p>
          <w:p w:rsidR="00321EF9" w:rsidRPr="003D14DD" w:rsidRDefault="00321EF9" w:rsidP="00321EF9">
            <w:pPr>
              <w:shd w:val="clear" w:color="auto" w:fill="FFFFFF"/>
              <w:rPr>
                <w:sz w:val="20"/>
                <w:szCs w:val="20"/>
              </w:rPr>
            </w:pPr>
            <w:r w:rsidRPr="003D14DD">
              <w:rPr>
                <w:sz w:val="20"/>
                <w:szCs w:val="20"/>
              </w:rPr>
              <w:t>ОПК-6.2. Уметь:</w:t>
            </w:r>
          </w:p>
          <w:p w:rsidR="00321EF9" w:rsidRPr="003D14DD" w:rsidRDefault="00321EF9" w:rsidP="00321EF9">
            <w:pPr>
              <w:shd w:val="clear" w:color="auto" w:fill="FFFFFF"/>
              <w:rPr>
                <w:sz w:val="20"/>
                <w:szCs w:val="20"/>
              </w:rPr>
            </w:pPr>
            <w:r w:rsidRPr="003D14DD">
              <w:rPr>
                <w:sz w:val="20"/>
                <w:szCs w:val="20"/>
              </w:rPr>
              <w:t>использовать знания об особенностях развития обучающихся для планирования учебно-воспитательной работы,</w:t>
            </w:r>
          </w:p>
          <w:p w:rsidR="00321EF9" w:rsidRPr="003D14DD" w:rsidRDefault="00321EF9" w:rsidP="00321EF9">
            <w:pPr>
              <w:rPr>
                <w:sz w:val="20"/>
                <w:szCs w:val="20"/>
              </w:rPr>
            </w:pPr>
            <w:r w:rsidRPr="003D14DD">
              <w:rPr>
                <w:sz w:val="20"/>
                <w:szCs w:val="20"/>
              </w:rPr>
              <w:t>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321EF9" w:rsidRPr="003D14DD" w:rsidRDefault="00321EF9" w:rsidP="00321EF9">
            <w:pPr>
              <w:rPr>
                <w:sz w:val="20"/>
                <w:szCs w:val="20"/>
              </w:rPr>
            </w:pPr>
          </w:p>
          <w:p w:rsidR="00321EF9" w:rsidRPr="003D14DD" w:rsidRDefault="00321EF9" w:rsidP="00321EF9">
            <w:pPr>
              <w:shd w:val="clear" w:color="auto" w:fill="FFFFFF"/>
              <w:rPr>
                <w:sz w:val="20"/>
                <w:szCs w:val="20"/>
              </w:rPr>
            </w:pPr>
            <w:r w:rsidRPr="003D14DD">
              <w:rPr>
                <w:sz w:val="20"/>
                <w:szCs w:val="20"/>
              </w:rPr>
              <w:t>ОПК-6.3. Владеть:</w:t>
            </w:r>
          </w:p>
          <w:p w:rsidR="00321EF9" w:rsidRPr="003D14DD" w:rsidRDefault="00321EF9" w:rsidP="00321EF9">
            <w:pPr>
              <w:shd w:val="clear" w:color="auto" w:fill="FFFFFF"/>
              <w:rPr>
                <w:sz w:val="20"/>
                <w:szCs w:val="20"/>
              </w:rPr>
            </w:pPr>
            <w:r w:rsidRPr="003D14DD">
              <w:rPr>
                <w:sz w:val="20"/>
                <w:szCs w:val="20"/>
              </w:rPr>
              <w:t>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w:t>
            </w:r>
          </w:p>
          <w:p w:rsidR="00321EF9" w:rsidRPr="003D14DD" w:rsidRDefault="00321EF9" w:rsidP="00321EF9">
            <w:pPr>
              <w:rPr>
                <w:sz w:val="20"/>
                <w:szCs w:val="20"/>
              </w:rPr>
            </w:pPr>
            <w:r w:rsidRPr="003D14DD">
              <w:rPr>
                <w:sz w:val="20"/>
                <w:szCs w:val="20"/>
              </w:rPr>
              <w:t>навыками разработки и реализации индивидуальных образовательных маршрутов, индивидуально-ориентированных образовательных программ (совместно с другими субъектами образовательных отношений)</w:t>
            </w:r>
          </w:p>
        </w:tc>
        <w:tc>
          <w:tcPr>
            <w:tcW w:w="3240" w:type="dxa"/>
          </w:tcPr>
          <w:p w:rsidR="00321EF9" w:rsidRPr="003D14DD" w:rsidRDefault="00321EF9" w:rsidP="00321EF9">
            <w:pPr>
              <w:pStyle w:val="5"/>
              <w:numPr>
                <w:ilvl w:val="0"/>
                <w:numId w:val="0"/>
              </w:numPr>
              <w:tabs>
                <w:tab w:val="left" w:pos="282"/>
              </w:tabs>
              <w:rPr>
                <w:b/>
                <w:sz w:val="20"/>
                <w:szCs w:val="20"/>
                <w:u w:val="single"/>
              </w:rPr>
            </w:pPr>
            <w:r w:rsidRPr="003D14DD">
              <w:rPr>
                <w:b/>
                <w:sz w:val="20"/>
                <w:szCs w:val="20"/>
                <w:u w:val="single"/>
              </w:rPr>
              <w:lastRenderedPageBreak/>
              <w:t>Знать:</w:t>
            </w:r>
          </w:p>
          <w:p w:rsidR="00321EF9" w:rsidRPr="003D14DD" w:rsidRDefault="00321EF9" w:rsidP="00321EF9">
            <w:pPr>
              <w:numPr>
                <w:ilvl w:val="0"/>
                <w:numId w:val="47"/>
              </w:numPr>
              <w:tabs>
                <w:tab w:val="clear" w:pos="1440"/>
                <w:tab w:val="left" w:pos="720"/>
                <w:tab w:val="left" w:pos="900"/>
                <w:tab w:val="left" w:pos="1080"/>
              </w:tabs>
              <w:suppressAutoHyphens/>
              <w:ind w:left="0" w:firstLine="0"/>
              <w:jc w:val="both"/>
              <w:rPr>
                <w:sz w:val="20"/>
                <w:szCs w:val="20"/>
              </w:rPr>
            </w:pPr>
            <w:r w:rsidRPr="003D14DD">
              <w:rPr>
                <w:sz w:val="20"/>
                <w:szCs w:val="20"/>
              </w:rPr>
              <w:t>основные подходы в исследованиях закономерностей и механизмов учебной деятельности;</w:t>
            </w:r>
          </w:p>
          <w:p w:rsidR="00321EF9" w:rsidRPr="003D14DD" w:rsidRDefault="00321EF9" w:rsidP="00321EF9">
            <w:pPr>
              <w:numPr>
                <w:ilvl w:val="0"/>
                <w:numId w:val="47"/>
              </w:numPr>
              <w:tabs>
                <w:tab w:val="clear" w:pos="1440"/>
                <w:tab w:val="left" w:pos="720"/>
                <w:tab w:val="left" w:pos="900"/>
                <w:tab w:val="left" w:pos="1080"/>
              </w:tabs>
              <w:suppressAutoHyphens/>
              <w:ind w:left="0" w:firstLine="0"/>
              <w:jc w:val="both"/>
              <w:rPr>
                <w:rFonts w:eastAsia="Arial Unicode MS"/>
                <w:b/>
                <w:spacing w:val="4"/>
                <w:sz w:val="20"/>
                <w:szCs w:val="20"/>
              </w:rPr>
            </w:pPr>
            <w:r w:rsidRPr="003D14DD">
              <w:rPr>
                <w:sz w:val="20"/>
                <w:szCs w:val="20"/>
              </w:rPr>
              <w:t>систему знаний о сущности, содержании, структуре и специфике профессионального образования;</w:t>
            </w:r>
          </w:p>
        </w:tc>
      </w:tr>
      <w:tr w:rsidR="00321EF9" w:rsidRPr="003D14DD" w:rsidTr="00A620DC">
        <w:trPr>
          <w:trHeight w:val="1817"/>
        </w:trPr>
        <w:tc>
          <w:tcPr>
            <w:tcW w:w="3348" w:type="dxa"/>
            <w:vMerge/>
          </w:tcPr>
          <w:p w:rsidR="00321EF9" w:rsidRPr="003D14DD" w:rsidRDefault="00321EF9" w:rsidP="00321EF9">
            <w:pPr>
              <w:jc w:val="both"/>
              <w:rPr>
                <w:sz w:val="20"/>
                <w:szCs w:val="20"/>
              </w:rPr>
            </w:pPr>
          </w:p>
        </w:tc>
        <w:tc>
          <w:tcPr>
            <w:tcW w:w="3060" w:type="dxa"/>
            <w:vMerge/>
          </w:tcPr>
          <w:p w:rsidR="00321EF9" w:rsidRPr="003D14DD" w:rsidRDefault="00321EF9" w:rsidP="00321EF9">
            <w:pPr>
              <w:rPr>
                <w:sz w:val="20"/>
                <w:szCs w:val="20"/>
              </w:rPr>
            </w:pPr>
          </w:p>
        </w:tc>
        <w:tc>
          <w:tcPr>
            <w:tcW w:w="3240" w:type="dxa"/>
          </w:tcPr>
          <w:p w:rsidR="00321EF9" w:rsidRPr="003D14DD" w:rsidRDefault="00321EF9" w:rsidP="00321EF9">
            <w:pPr>
              <w:pStyle w:val="5"/>
              <w:numPr>
                <w:ilvl w:val="0"/>
                <w:numId w:val="0"/>
              </w:numPr>
              <w:tabs>
                <w:tab w:val="left" w:pos="282"/>
              </w:tabs>
              <w:rPr>
                <w:b/>
                <w:sz w:val="20"/>
                <w:szCs w:val="20"/>
                <w:u w:val="single"/>
              </w:rPr>
            </w:pPr>
            <w:r w:rsidRPr="003D14DD">
              <w:rPr>
                <w:b/>
                <w:sz w:val="20"/>
                <w:szCs w:val="20"/>
                <w:u w:val="single"/>
              </w:rPr>
              <w:t>Уметь</w:t>
            </w:r>
          </w:p>
          <w:p w:rsidR="00321EF9" w:rsidRPr="003D14DD" w:rsidRDefault="00321EF9" w:rsidP="00321EF9">
            <w:pPr>
              <w:pStyle w:val="5"/>
              <w:numPr>
                <w:ilvl w:val="0"/>
                <w:numId w:val="0"/>
              </w:numPr>
              <w:tabs>
                <w:tab w:val="left" w:pos="282"/>
              </w:tabs>
              <w:rPr>
                <w:rFonts w:eastAsia="Arial Unicode MS"/>
                <w:b/>
                <w:spacing w:val="4"/>
                <w:sz w:val="20"/>
                <w:szCs w:val="20"/>
              </w:rPr>
            </w:pPr>
            <w:r w:rsidRPr="003D14DD">
              <w:rPr>
                <w:sz w:val="20"/>
                <w:szCs w:val="20"/>
              </w:rPr>
              <w:t>моделировать психологические стороны группового взаимодействия молодежи в интересах профессионализации;</w:t>
            </w:r>
          </w:p>
        </w:tc>
      </w:tr>
      <w:tr w:rsidR="00321EF9" w:rsidRPr="003D14DD" w:rsidTr="00A620DC">
        <w:trPr>
          <w:trHeight w:val="2114"/>
        </w:trPr>
        <w:tc>
          <w:tcPr>
            <w:tcW w:w="3348" w:type="dxa"/>
            <w:vMerge/>
          </w:tcPr>
          <w:p w:rsidR="00321EF9" w:rsidRPr="003D14DD" w:rsidRDefault="00321EF9" w:rsidP="00321EF9">
            <w:pPr>
              <w:jc w:val="both"/>
              <w:rPr>
                <w:sz w:val="20"/>
                <w:szCs w:val="20"/>
              </w:rPr>
            </w:pPr>
          </w:p>
        </w:tc>
        <w:tc>
          <w:tcPr>
            <w:tcW w:w="3060" w:type="dxa"/>
            <w:vMerge/>
          </w:tcPr>
          <w:p w:rsidR="00321EF9" w:rsidRPr="003D14DD" w:rsidRDefault="00321EF9" w:rsidP="00321EF9">
            <w:pPr>
              <w:rPr>
                <w:sz w:val="20"/>
                <w:szCs w:val="20"/>
              </w:rPr>
            </w:pPr>
          </w:p>
        </w:tc>
        <w:tc>
          <w:tcPr>
            <w:tcW w:w="3240" w:type="dxa"/>
          </w:tcPr>
          <w:p w:rsidR="00321EF9" w:rsidRPr="003D14DD" w:rsidRDefault="00321EF9" w:rsidP="00321EF9">
            <w:pPr>
              <w:pStyle w:val="5"/>
              <w:numPr>
                <w:ilvl w:val="0"/>
                <w:numId w:val="0"/>
              </w:numPr>
              <w:tabs>
                <w:tab w:val="left" w:pos="282"/>
              </w:tabs>
              <w:rPr>
                <w:b/>
                <w:sz w:val="20"/>
                <w:szCs w:val="20"/>
                <w:u w:val="single"/>
              </w:rPr>
            </w:pPr>
            <w:r w:rsidRPr="003D14DD">
              <w:rPr>
                <w:b/>
                <w:sz w:val="20"/>
                <w:szCs w:val="20"/>
                <w:u w:val="single"/>
              </w:rPr>
              <w:t>Владеть</w:t>
            </w:r>
          </w:p>
          <w:p w:rsidR="00321EF9" w:rsidRPr="003D14DD" w:rsidRDefault="00321EF9" w:rsidP="00321EF9">
            <w:pPr>
              <w:pStyle w:val="5"/>
              <w:numPr>
                <w:ilvl w:val="0"/>
                <w:numId w:val="0"/>
              </w:numPr>
              <w:tabs>
                <w:tab w:val="left" w:pos="282"/>
              </w:tabs>
              <w:rPr>
                <w:rFonts w:eastAsia="Arial Unicode MS"/>
                <w:b/>
                <w:spacing w:val="4"/>
                <w:sz w:val="20"/>
                <w:szCs w:val="20"/>
              </w:rPr>
            </w:pPr>
            <w:r w:rsidRPr="003D14DD">
              <w:rPr>
                <w:sz w:val="20"/>
                <w:szCs w:val="20"/>
              </w:rPr>
              <w:t>Способен проектировать и использовать эффективные психолого-педагогические, в том числе инклюзивные, технологии в профессиональной деятельности</w:t>
            </w:r>
          </w:p>
        </w:tc>
      </w:tr>
    </w:tbl>
    <w:p w:rsidR="0063589A" w:rsidRPr="003D14DD" w:rsidRDefault="0063589A" w:rsidP="0063589A">
      <w:pPr>
        <w:suppressAutoHyphens/>
        <w:ind w:firstLine="709"/>
        <w:jc w:val="both"/>
        <w:rPr>
          <w:sz w:val="20"/>
          <w:szCs w:val="20"/>
        </w:rPr>
      </w:pPr>
    </w:p>
    <w:p w:rsidR="0063589A" w:rsidRPr="003D14DD" w:rsidRDefault="0063589A" w:rsidP="0063589A">
      <w:pPr>
        <w:jc w:val="both"/>
        <w:rPr>
          <w:b/>
          <w:bCs/>
          <w:sz w:val="20"/>
          <w:szCs w:val="20"/>
        </w:rPr>
      </w:pPr>
    </w:p>
    <w:p w:rsidR="0063589A" w:rsidRPr="003D14DD" w:rsidRDefault="005202E9" w:rsidP="0063589A">
      <w:pPr>
        <w:suppressAutoHyphens/>
        <w:overflowPunct w:val="0"/>
        <w:autoSpaceDE w:val="0"/>
        <w:autoSpaceDN w:val="0"/>
        <w:adjustRightInd w:val="0"/>
        <w:ind w:firstLine="708"/>
        <w:jc w:val="both"/>
        <w:rPr>
          <w:b/>
          <w:sz w:val="20"/>
          <w:szCs w:val="20"/>
        </w:rPr>
      </w:pPr>
      <w:r w:rsidRPr="005202E9">
        <w:rPr>
          <w:b/>
          <w:bCs/>
          <w:sz w:val="20"/>
          <w:szCs w:val="20"/>
        </w:rPr>
        <w:t>2</w:t>
      </w:r>
      <w:r w:rsidR="0063589A" w:rsidRPr="003D14DD">
        <w:rPr>
          <w:b/>
          <w:bCs/>
          <w:sz w:val="20"/>
          <w:szCs w:val="20"/>
        </w:rPr>
        <w:t xml:space="preserve">. </w:t>
      </w:r>
      <w:r w:rsidR="0063589A" w:rsidRPr="003D14DD">
        <w:rPr>
          <w:b/>
          <w:sz w:val="20"/>
          <w:szCs w:val="20"/>
        </w:rPr>
        <w:t xml:space="preserve">Фонд оценочных материалов для проведения текущего контроля успеваемости </w:t>
      </w:r>
      <w:r w:rsidRPr="003D14DD">
        <w:rPr>
          <w:b/>
          <w:sz w:val="20"/>
          <w:szCs w:val="20"/>
        </w:rPr>
        <w:t>и промежуточной</w:t>
      </w:r>
      <w:r w:rsidR="0063589A" w:rsidRPr="003D14DD">
        <w:rPr>
          <w:b/>
          <w:sz w:val="20"/>
          <w:szCs w:val="20"/>
        </w:rPr>
        <w:t xml:space="preserve"> аттестации по дисциплине </w:t>
      </w:r>
    </w:p>
    <w:p w:rsidR="0063589A" w:rsidRPr="003D14DD" w:rsidRDefault="005202E9" w:rsidP="0063589A">
      <w:pPr>
        <w:suppressAutoHyphens/>
        <w:ind w:firstLine="720"/>
        <w:jc w:val="both"/>
        <w:rPr>
          <w:b/>
          <w:bCs/>
          <w:sz w:val="20"/>
          <w:szCs w:val="20"/>
        </w:rPr>
      </w:pPr>
      <w:r w:rsidRPr="005202E9">
        <w:rPr>
          <w:b/>
          <w:bCs/>
          <w:sz w:val="20"/>
          <w:szCs w:val="20"/>
        </w:rPr>
        <w:t>2</w:t>
      </w:r>
      <w:r w:rsidR="0063589A" w:rsidRPr="003D14DD">
        <w:rPr>
          <w:b/>
          <w:bCs/>
          <w:sz w:val="20"/>
          <w:szCs w:val="20"/>
        </w:rPr>
        <w:t xml:space="preserve">.1. </w:t>
      </w:r>
      <w:r w:rsidR="0063589A">
        <w:rPr>
          <w:b/>
          <w:bCs/>
          <w:sz w:val="20"/>
          <w:szCs w:val="20"/>
        </w:rPr>
        <w:t>Система оценивания результатов текущего контроля успеваемости и промежуточной аттестации, а также критерии выставления оценок, описание шкал оценивания</w:t>
      </w:r>
    </w:p>
    <w:p w:rsidR="0063589A" w:rsidRPr="003D14DD" w:rsidRDefault="0063589A" w:rsidP="0063589A">
      <w:pPr>
        <w:suppressAutoHyphens/>
        <w:rPr>
          <w:b/>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
        <w:gridCol w:w="1486"/>
        <w:gridCol w:w="2418"/>
        <w:gridCol w:w="2017"/>
        <w:gridCol w:w="1488"/>
        <w:gridCol w:w="1435"/>
      </w:tblGrid>
      <w:tr w:rsidR="0063589A" w:rsidRPr="003D14DD" w:rsidTr="00A620DC">
        <w:trPr>
          <w:tblHeader/>
        </w:trPr>
        <w:tc>
          <w:tcPr>
            <w:tcW w:w="268" w:type="pct"/>
            <w:vAlign w:val="center"/>
          </w:tcPr>
          <w:p w:rsidR="0063589A" w:rsidRPr="003D14DD" w:rsidRDefault="0063589A" w:rsidP="00A620DC">
            <w:pPr>
              <w:tabs>
                <w:tab w:val="left" w:pos="300"/>
                <w:tab w:val="center" w:pos="4677"/>
                <w:tab w:val="right" w:pos="9355"/>
              </w:tabs>
              <w:suppressAutoHyphens/>
              <w:jc w:val="center"/>
              <w:rPr>
                <w:sz w:val="20"/>
                <w:szCs w:val="20"/>
              </w:rPr>
            </w:pPr>
            <w:r w:rsidRPr="003D14DD">
              <w:rPr>
                <w:sz w:val="20"/>
                <w:szCs w:val="20"/>
              </w:rPr>
              <w:t>№ п/п</w:t>
            </w:r>
          </w:p>
        </w:tc>
        <w:tc>
          <w:tcPr>
            <w:tcW w:w="795" w:type="pct"/>
          </w:tcPr>
          <w:p w:rsidR="0063589A" w:rsidRPr="003D14DD" w:rsidRDefault="0063589A" w:rsidP="00A620DC">
            <w:pPr>
              <w:tabs>
                <w:tab w:val="center" w:pos="4677"/>
                <w:tab w:val="right" w:pos="9355"/>
              </w:tabs>
              <w:suppressAutoHyphens/>
              <w:jc w:val="center"/>
              <w:rPr>
                <w:sz w:val="20"/>
                <w:szCs w:val="20"/>
              </w:rPr>
            </w:pPr>
            <w:r w:rsidRPr="003D14DD">
              <w:rPr>
                <w:sz w:val="20"/>
                <w:szCs w:val="20"/>
              </w:rPr>
              <w:t>Наименование формы проведения текущего контроля успеваемости и промежуточной аттестации</w:t>
            </w:r>
          </w:p>
        </w:tc>
        <w:tc>
          <w:tcPr>
            <w:tcW w:w="1294" w:type="pct"/>
            <w:vAlign w:val="center"/>
          </w:tcPr>
          <w:p w:rsidR="0063589A" w:rsidRPr="003D14DD" w:rsidRDefault="0063589A" w:rsidP="00A620DC">
            <w:pPr>
              <w:tabs>
                <w:tab w:val="center" w:pos="4677"/>
                <w:tab w:val="right" w:pos="9355"/>
              </w:tabs>
              <w:suppressAutoHyphens/>
              <w:jc w:val="center"/>
              <w:rPr>
                <w:sz w:val="20"/>
                <w:szCs w:val="20"/>
              </w:rPr>
            </w:pPr>
            <w:r w:rsidRPr="003D14DD">
              <w:rPr>
                <w:sz w:val="20"/>
                <w:szCs w:val="20"/>
              </w:rPr>
              <w:t>Описание показателей оценочного материала</w:t>
            </w:r>
          </w:p>
        </w:tc>
        <w:tc>
          <w:tcPr>
            <w:tcW w:w="1079" w:type="pct"/>
            <w:vAlign w:val="center"/>
          </w:tcPr>
          <w:p w:rsidR="0063589A" w:rsidRPr="003D14DD" w:rsidRDefault="0063589A" w:rsidP="00A620DC">
            <w:pPr>
              <w:tabs>
                <w:tab w:val="center" w:pos="4677"/>
                <w:tab w:val="right" w:pos="9355"/>
              </w:tabs>
              <w:suppressAutoHyphens/>
              <w:jc w:val="center"/>
              <w:rPr>
                <w:sz w:val="20"/>
                <w:szCs w:val="20"/>
              </w:rPr>
            </w:pPr>
            <w:r w:rsidRPr="003D14DD">
              <w:rPr>
                <w:sz w:val="20"/>
                <w:szCs w:val="20"/>
              </w:rPr>
              <w:t>Представление оценочного материала в фонде</w:t>
            </w:r>
          </w:p>
        </w:tc>
        <w:tc>
          <w:tcPr>
            <w:tcW w:w="1564" w:type="pct"/>
            <w:gridSpan w:val="2"/>
            <w:vAlign w:val="center"/>
          </w:tcPr>
          <w:p w:rsidR="0063589A" w:rsidRPr="003D14DD" w:rsidRDefault="0063589A" w:rsidP="00A620DC">
            <w:pPr>
              <w:tabs>
                <w:tab w:val="center" w:pos="4677"/>
                <w:tab w:val="right" w:pos="9355"/>
              </w:tabs>
              <w:suppressAutoHyphens/>
              <w:jc w:val="center"/>
              <w:rPr>
                <w:sz w:val="20"/>
                <w:szCs w:val="20"/>
              </w:rPr>
            </w:pPr>
            <w:r w:rsidRPr="003D14DD">
              <w:rPr>
                <w:sz w:val="20"/>
                <w:szCs w:val="20"/>
              </w:rPr>
              <w:t>Критерии и  описание шкал оценивания</w:t>
            </w:r>
          </w:p>
          <w:p w:rsidR="0063589A" w:rsidRPr="003D14DD" w:rsidRDefault="0063589A" w:rsidP="00A620DC">
            <w:pPr>
              <w:tabs>
                <w:tab w:val="center" w:pos="4677"/>
                <w:tab w:val="right" w:pos="9355"/>
              </w:tabs>
              <w:suppressAutoHyphens/>
              <w:jc w:val="center"/>
              <w:rPr>
                <w:i/>
                <w:sz w:val="20"/>
                <w:szCs w:val="20"/>
              </w:rPr>
            </w:pPr>
            <w:r w:rsidRPr="003D14DD">
              <w:rPr>
                <w:i/>
                <w:sz w:val="20"/>
                <w:szCs w:val="20"/>
              </w:rPr>
              <w:t xml:space="preserve">(шкалы: 0-100%, </w:t>
            </w:r>
            <w:proofErr w:type="spellStart"/>
            <w:r w:rsidRPr="003D14DD">
              <w:rPr>
                <w:i/>
                <w:sz w:val="20"/>
                <w:szCs w:val="20"/>
              </w:rPr>
              <w:t>четырехбальная</w:t>
            </w:r>
            <w:proofErr w:type="spellEnd"/>
            <w:r w:rsidRPr="003D14DD">
              <w:rPr>
                <w:i/>
                <w:sz w:val="20"/>
                <w:szCs w:val="20"/>
              </w:rPr>
              <w:t>, тахометрическая)</w:t>
            </w:r>
          </w:p>
        </w:tc>
      </w:tr>
      <w:tr w:rsidR="0063589A" w:rsidRPr="003D14DD" w:rsidTr="00A620DC">
        <w:trPr>
          <w:trHeight w:val="240"/>
        </w:trPr>
        <w:tc>
          <w:tcPr>
            <w:tcW w:w="268" w:type="pct"/>
          </w:tcPr>
          <w:p w:rsidR="0063589A" w:rsidRPr="003D14DD" w:rsidRDefault="0063589A" w:rsidP="00A620DC">
            <w:pPr>
              <w:tabs>
                <w:tab w:val="left" w:pos="300"/>
                <w:tab w:val="center" w:pos="4677"/>
                <w:tab w:val="right" w:pos="9355"/>
              </w:tabs>
              <w:suppressAutoHyphens/>
              <w:jc w:val="center"/>
              <w:rPr>
                <w:sz w:val="20"/>
                <w:szCs w:val="20"/>
              </w:rPr>
            </w:pPr>
            <w:r w:rsidRPr="003D14DD">
              <w:rPr>
                <w:sz w:val="20"/>
                <w:szCs w:val="20"/>
              </w:rPr>
              <w:t>1</w:t>
            </w:r>
          </w:p>
        </w:tc>
        <w:tc>
          <w:tcPr>
            <w:tcW w:w="795" w:type="pct"/>
          </w:tcPr>
          <w:p w:rsidR="0063589A" w:rsidRPr="003D14DD" w:rsidRDefault="0063589A" w:rsidP="00A620DC">
            <w:pPr>
              <w:pStyle w:val="2f0"/>
              <w:tabs>
                <w:tab w:val="left" w:pos="300"/>
                <w:tab w:val="left" w:pos="360"/>
                <w:tab w:val="center" w:pos="4677"/>
                <w:tab w:val="right" w:pos="9355"/>
              </w:tabs>
              <w:suppressAutoHyphens/>
              <w:ind w:left="0"/>
              <w:rPr>
                <w:sz w:val="20"/>
                <w:szCs w:val="20"/>
              </w:rPr>
            </w:pPr>
            <w:proofErr w:type="spellStart"/>
            <w:r w:rsidRPr="003D14DD">
              <w:rPr>
                <w:sz w:val="20"/>
                <w:szCs w:val="20"/>
              </w:rPr>
              <w:t>Позетовое</w:t>
            </w:r>
            <w:proofErr w:type="spellEnd"/>
            <w:r w:rsidRPr="003D14DD">
              <w:rPr>
                <w:sz w:val="20"/>
                <w:szCs w:val="20"/>
              </w:rPr>
              <w:t xml:space="preserve"> тестирование (ПЗТ)</w:t>
            </w:r>
          </w:p>
        </w:tc>
        <w:tc>
          <w:tcPr>
            <w:tcW w:w="1294" w:type="pct"/>
          </w:tcPr>
          <w:p w:rsidR="0063589A" w:rsidRPr="003D14DD" w:rsidRDefault="0063589A" w:rsidP="00A620DC">
            <w:pPr>
              <w:pStyle w:val="2f0"/>
              <w:tabs>
                <w:tab w:val="left" w:pos="300"/>
                <w:tab w:val="left" w:pos="360"/>
                <w:tab w:val="center" w:pos="4677"/>
                <w:tab w:val="right" w:pos="9355"/>
              </w:tabs>
              <w:suppressAutoHyphens/>
              <w:ind w:left="0"/>
              <w:rPr>
                <w:sz w:val="20"/>
                <w:szCs w:val="20"/>
              </w:rPr>
            </w:pPr>
            <w:r w:rsidRPr="003D14DD">
              <w:rPr>
                <w:sz w:val="20"/>
                <w:szCs w:val="20"/>
              </w:rPr>
              <w:t xml:space="preserve">Контрольное мероприятие по учебному материалу каждой темы (раздела) дисциплины, состоящее в </w:t>
            </w:r>
            <w:r w:rsidRPr="003D14DD">
              <w:rPr>
                <w:sz w:val="20"/>
                <w:szCs w:val="20"/>
              </w:rPr>
              <w:lastRenderedPageBreak/>
              <w:t>выполнении обучающимся системы стандартизированных заданий, которая позволяет автоматизировать процедуру измерения уровня знаний и умений обучающегося.</w:t>
            </w:r>
          </w:p>
          <w:p w:rsidR="0063589A" w:rsidRPr="003D14DD" w:rsidRDefault="0063589A" w:rsidP="00A620DC">
            <w:pPr>
              <w:pStyle w:val="2f0"/>
              <w:tabs>
                <w:tab w:val="left" w:pos="300"/>
                <w:tab w:val="left" w:pos="360"/>
                <w:tab w:val="center" w:pos="4677"/>
                <w:tab w:val="right" w:pos="9355"/>
              </w:tabs>
              <w:suppressAutoHyphens/>
              <w:ind w:left="0"/>
              <w:rPr>
                <w:sz w:val="20"/>
                <w:szCs w:val="20"/>
              </w:rPr>
            </w:pPr>
            <w:r w:rsidRPr="003D14DD">
              <w:rPr>
                <w:sz w:val="20"/>
                <w:szCs w:val="20"/>
              </w:rPr>
              <w:t xml:space="preserve">Модульное тестирование включает в себя следующие типы заданий: задание с единственным выбором ответа из предложенных вариантов,  </w:t>
            </w:r>
          </w:p>
          <w:p w:rsidR="0063589A" w:rsidRPr="003D14DD" w:rsidRDefault="0063589A" w:rsidP="00A620DC">
            <w:pPr>
              <w:pStyle w:val="2f0"/>
              <w:tabs>
                <w:tab w:val="left" w:pos="300"/>
                <w:tab w:val="left" w:pos="360"/>
                <w:tab w:val="center" w:pos="4677"/>
                <w:tab w:val="right" w:pos="9355"/>
              </w:tabs>
              <w:suppressAutoHyphens/>
              <w:ind w:left="0"/>
              <w:rPr>
                <w:sz w:val="20"/>
                <w:szCs w:val="20"/>
              </w:rPr>
            </w:pPr>
            <w:r w:rsidRPr="003D14DD">
              <w:rPr>
                <w:sz w:val="20"/>
                <w:szCs w:val="20"/>
              </w:rPr>
              <w:t>задание на определение верных и неверных суждений; задание с множественным выбором ответов.</w:t>
            </w:r>
          </w:p>
        </w:tc>
        <w:tc>
          <w:tcPr>
            <w:tcW w:w="1079" w:type="pct"/>
          </w:tcPr>
          <w:p w:rsidR="0063589A" w:rsidRPr="003D14DD" w:rsidRDefault="0063589A" w:rsidP="00A620DC">
            <w:pPr>
              <w:pStyle w:val="2f0"/>
              <w:tabs>
                <w:tab w:val="left" w:pos="300"/>
                <w:tab w:val="left" w:pos="360"/>
                <w:tab w:val="center" w:pos="4677"/>
                <w:tab w:val="right" w:pos="9355"/>
              </w:tabs>
              <w:suppressAutoHyphens/>
              <w:ind w:left="0"/>
              <w:rPr>
                <w:sz w:val="20"/>
                <w:szCs w:val="20"/>
              </w:rPr>
            </w:pPr>
            <w:r w:rsidRPr="003D14DD">
              <w:rPr>
                <w:sz w:val="20"/>
                <w:szCs w:val="20"/>
              </w:rPr>
              <w:lastRenderedPageBreak/>
              <w:t>Система стандартизированных заданий</w:t>
            </w:r>
          </w:p>
        </w:tc>
        <w:tc>
          <w:tcPr>
            <w:tcW w:w="1564" w:type="pct"/>
            <w:gridSpan w:val="2"/>
          </w:tcPr>
          <w:p w:rsidR="0063589A" w:rsidRPr="003D14DD" w:rsidRDefault="0063589A" w:rsidP="00A620DC">
            <w:pPr>
              <w:pStyle w:val="2f0"/>
              <w:tabs>
                <w:tab w:val="left" w:pos="300"/>
                <w:tab w:val="left" w:pos="360"/>
                <w:tab w:val="center" w:pos="4677"/>
                <w:tab w:val="right" w:pos="9355"/>
              </w:tabs>
              <w:suppressAutoHyphens/>
              <w:ind w:left="0"/>
              <w:rPr>
                <w:sz w:val="20"/>
                <w:szCs w:val="20"/>
              </w:rPr>
            </w:pPr>
            <w:r w:rsidRPr="003D14DD">
              <w:rPr>
                <w:sz w:val="20"/>
                <w:szCs w:val="20"/>
              </w:rPr>
              <w:t>- от 0 до 49,9 % выполненных заданий – не удовлетворительно;</w:t>
            </w:r>
          </w:p>
          <w:p w:rsidR="0063589A" w:rsidRPr="003D14DD" w:rsidRDefault="0063589A" w:rsidP="00A620DC">
            <w:pPr>
              <w:pStyle w:val="2f0"/>
              <w:tabs>
                <w:tab w:val="left" w:pos="300"/>
                <w:tab w:val="left" w:pos="360"/>
                <w:tab w:val="center" w:pos="4677"/>
                <w:tab w:val="right" w:pos="9355"/>
              </w:tabs>
              <w:suppressAutoHyphens/>
              <w:ind w:left="0"/>
              <w:rPr>
                <w:sz w:val="20"/>
                <w:szCs w:val="20"/>
              </w:rPr>
            </w:pPr>
            <w:r w:rsidRPr="003D14DD">
              <w:rPr>
                <w:sz w:val="20"/>
                <w:szCs w:val="20"/>
              </w:rPr>
              <w:t>- от 50% до 69,9% - удовлетворительно;</w:t>
            </w:r>
          </w:p>
          <w:p w:rsidR="0063589A" w:rsidRPr="003D14DD" w:rsidRDefault="0063589A" w:rsidP="00A620DC">
            <w:pPr>
              <w:pStyle w:val="2f0"/>
              <w:tabs>
                <w:tab w:val="left" w:pos="300"/>
                <w:tab w:val="left" w:pos="360"/>
                <w:tab w:val="center" w:pos="4677"/>
                <w:tab w:val="right" w:pos="9355"/>
              </w:tabs>
              <w:suppressAutoHyphens/>
              <w:ind w:left="0"/>
              <w:rPr>
                <w:sz w:val="20"/>
                <w:szCs w:val="20"/>
              </w:rPr>
            </w:pPr>
            <w:r w:rsidRPr="003D14DD">
              <w:rPr>
                <w:sz w:val="20"/>
                <w:szCs w:val="20"/>
              </w:rPr>
              <w:lastRenderedPageBreak/>
              <w:t>- от 70% до 89,9% - хорошо;</w:t>
            </w:r>
          </w:p>
          <w:p w:rsidR="0063589A" w:rsidRPr="003D14DD" w:rsidRDefault="0063589A" w:rsidP="00A620DC">
            <w:pPr>
              <w:pStyle w:val="2f0"/>
              <w:tabs>
                <w:tab w:val="left" w:pos="300"/>
                <w:tab w:val="left" w:pos="360"/>
                <w:tab w:val="center" w:pos="4677"/>
                <w:tab w:val="right" w:pos="9355"/>
              </w:tabs>
              <w:suppressAutoHyphens/>
              <w:ind w:left="0"/>
              <w:rPr>
                <w:sz w:val="20"/>
                <w:szCs w:val="20"/>
              </w:rPr>
            </w:pPr>
            <w:r w:rsidRPr="003D14DD">
              <w:rPr>
                <w:sz w:val="20"/>
                <w:szCs w:val="20"/>
              </w:rPr>
              <w:t>- от 90% до 100% - отлично.</w:t>
            </w:r>
          </w:p>
        </w:tc>
      </w:tr>
      <w:tr w:rsidR="0063589A" w:rsidRPr="003D14DD" w:rsidTr="00A620DC">
        <w:trPr>
          <w:trHeight w:val="690"/>
        </w:trPr>
        <w:tc>
          <w:tcPr>
            <w:tcW w:w="268" w:type="pct"/>
            <w:vMerge w:val="restart"/>
          </w:tcPr>
          <w:p w:rsidR="0063589A" w:rsidRPr="003D14DD" w:rsidRDefault="0063589A" w:rsidP="00A620DC">
            <w:pPr>
              <w:tabs>
                <w:tab w:val="left" w:pos="300"/>
                <w:tab w:val="center" w:pos="4677"/>
                <w:tab w:val="right" w:pos="9355"/>
              </w:tabs>
              <w:suppressAutoHyphens/>
              <w:jc w:val="center"/>
              <w:rPr>
                <w:sz w:val="20"/>
                <w:szCs w:val="20"/>
              </w:rPr>
            </w:pPr>
            <w:r w:rsidRPr="003D14DD">
              <w:rPr>
                <w:sz w:val="20"/>
                <w:szCs w:val="20"/>
              </w:rPr>
              <w:lastRenderedPageBreak/>
              <w:t>2</w:t>
            </w:r>
          </w:p>
        </w:tc>
        <w:tc>
          <w:tcPr>
            <w:tcW w:w="795" w:type="pct"/>
            <w:vMerge w:val="restart"/>
          </w:tcPr>
          <w:p w:rsidR="0063589A" w:rsidRPr="003D14DD" w:rsidRDefault="0063589A" w:rsidP="00A620DC">
            <w:pPr>
              <w:tabs>
                <w:tab w:val="center" w:pos="4677"/>
                <w:tab w:val="right" w:pos="9355"/>
              </w:tabs>
              <w:suppressAutoHyphens/>
              <w:rPr>
                <w:i/>
                <w:sz w:val="20"/>
                <w:szCs w:val="20"/>
              </w:rPr>
            </w:pPr>
            <w:r w:rsidRPr="003D14DD">
              <w:rPr>
                <w:i/>
                <w:sz w:val="20"/>
                <w:szCs w:val="20"/>
              </w:rPr>
              <w:t>Курсовая работа / курсовой проект</w:t>
            </w:r>
          </w:p>
        </w:tc>
        <w:tc>
          <w:tcPr>
            <w:tcW w:w="1294" w:type="pct"/>
            <w:vMerge w:val="restart"/>
          </w:tcPr>
          <w:p w:rsidR="0063589A" w:rsidRPr="003D14DD" w:rsidRDefault="0063589A" w:rsidP="00A620DC">
            <w:pPr>
              <w:tabs>
                <w:tab w:val="center" w:pos="4677"/>
                <w:tab w:val="right" w:pos="9355"/>
              </w:tabs>
              <w:suppressAutoHyphens/>
              <w:jc w:val="both"/>
              <w:rPr>
                <w:sz w:val="20"/>
                <w:szCs w:val="20"/>
              </w:rPr>
            </w:pPr>
            <w:r w:rsidRPr="003D14DD">
              <w:rPr>
                <w:sz w:val="20"/>
                <w:szCs w:val="20"/>
              </w:rPr>
              <w:t xml:space="preserve">Учебная научно-исследовательская работа обучающегося, выполняемая под руководством преподавателя по дисциплинам учебного плана. Имеет целью развитие у обучающихся навыков самостоятельной творческой работы, овладение методами современных научных исследований, углублённое изучение какого-либо вопроса, темы, раздела учебной дисциплины (включая изучение литературы и источников). Уровень выполнения работы позволяет определить степень </w:t>
            </w:r>
            <w:proofErr w:type="spellStart"/>
            <w:r w:rsidRPr="003D14DD">
              <w:rPr>
                <w:sz w:val="20"/>
                <w:szCs w:val="20"/>
              </w:rPr>
              <w:t>сформированности</w:t>
            </w:r>
            <w:proofErr w:type="spellEnd"/>
            <w:r w:rsidRPr="003D14DD">
              <w:rPr>
                <w:sz w:val="20"/>
                <w:szCs w:val="20"/>
              </w:rPr>
              <w:t xml:space="preserve"> системы знаний обучающегося.</w:t>
            </w:r>
          </w:p>
        </w:tc>
        <w:tc>
          <w:tcPr>
            <w:tcW w:w="1079" w:type="pct"/>
            <w:vMerge w:val="restart"/>
          </w:tcPr>
          <w:p w:rsidR="0063589A" w:rsidRPr="003D14DD" w:rsidRDefault="0063589A" w:rsidP="00A620DC">
            <w:pPr>
              <w:tabs>
                <w:tab w:val="center" w:pos="4677"/>
                <w:tab w:val="right" w:pos="9355"/>
              </w:tabs>
              <w:suppressAutoHyphens/>
              <w:rPr>
                <w:sz w:val="20"/>
                <w:szCs w:val="20"/>
              </w:rPr>
            </w:pPr>
            <w:r w:rsidRPr="003D14DD">
              <w:rPr>
                <w:sz w:val="20"/>
                <w:szCs w:val="20"/>
              </w:rPr>
              <w:t>Перечень тем курсовых работ/проектов</w:t>
            </w:r>
          </w:p>
        </w:tc>
        <w:tc>
          <w:tcPr>
            <w:tcW w:w="796" w:type="pct"/>
          </w:tcPr>
          <w:p w:rsidR="0063589A" w:rsidRPr="003D14DD" w:rsidRDefault="0063589A" w:rsidP="00A620DC">
            <w:pPr>
              <w:tabs>
                <w:tab w:val="left" w:pos="972"/>
                <w:tab w:val="center" w:pos="4677"/>
                <w:tab w:val="right" w:pos="9355"/>
              </w:tabs>
              <w:suppressAutoHyphens/>
              <w:rPr>
                <w:sz w:val="20"/>
                <w:szCs w:val="20"/>
              </w:rPr>
            </w:pPr>
            <w:r w:rsidRPr="003D14DD">
              <w:rPr>
                <w:sz w:val="20"/>
                <w:szCs w:val="20"/>
              </w:rPr>
              <w:t>Оценка за курсовую работу/курсовой проект</w:t>
            </w:r>
          </w:p>
        </w:tc>
        <w:tc>
          <w:tcPr>
            <w:tcW w:w="768" w:type="pct"/>
            <w:vMerge w:val="restart"/>
          </w:tcPr>
          <w:p w:rsidR="0063589A" w:rsidRPr="003D14DD" w:rsidRDefault="0063589A" w:rsidP="00A620DC">
            <w:pPr>
              <w:tabs>
                <w:tab w:val="center" w:pos="4677"/>
                <w:tab w:val="right" w:pos="9355"/>
              </w:tabs>
              <w:suppressAutoHyphens/>
              <w:jc w:val="center"/>
              <w:rPr>
                <w:sz w:val="20"/>
                <w:szCs w:val="20"/>
              </w:rPr>
            </w:pPr>
            <w:r w:rsidRPr="003D14DD">
              <w:rPr>
                <w:sz w:val="20"/>
                <w:szCs w:val="20"/>
              </w:rPr>
              <w:t xml:space="preserve">Границы дисконтов </w:t>
            </w:r>
            <w:r w:rsidRPr="003D14DD">
              <w:rPr>
                <w:rFonts w:eastAsia="MinionPro-Regular"/>
                <w:sz w:val="20"/>
                <w:szCs w:val="20"/>
              </w:rPr>
              <w:t xml:space="preserve">интегрального достижения </w:t>
            </w:r>
            <w:r w:rsidRPr="003D14DD">
              <w:rPr>
                <w:sz w:val="20"/>
                <w:szCs w:val="20"/>
              </w:rPr>
              <w:t xml:space="preserve"> обучающегося %</w:t>
            </w:r>
          </w:p>
        </w:tc>
      </w:tr>
      <w:tr w:rsidR="0063589A" w:rsidRPr="003D14DD" w:rsidTr="00A620DC">
        <w:trPr>
          <w:trHeight w:val="276"/>
        </w:trPr>
        <w:tc>
          <w:tcPr>
            <w:tcW w:w="268" w:type="pct"/>
            <w:vMerge/>
          </w:tcPr>
          <w:p w:rsidR="0063589A" w:rsidRPr="003D14DD" w:rsidRDefault="0063589A" w:rsidP="00A620DC">
            <w:pPr>
              <w:tabs>
                <w:tab w:val="left" w:pos="300"/>
                <w:tab w:val="center" w:pos="4677"/>
                <w:tab w:val="right" w:pos="9355"/>
              </w:tabs>
              <w:suppressAutoHyphens/>
              <w:jc w:val="center"/>
              <w:rPr>
                <w:sz w:val="20"/>
                <w:szCs w:val="20"/>
              </w:rPr>
            </w:pPr>
          </w:p>
        </w:tc>
        <w:tc>
          <w:tcPr>
            <w:tcW w:w="795" w:type="pct"/>
            <w:vMerge/>
          </w:tcPr>
          <w:p w:rsidR="0063589A" w:rsidRPr="003D14DD" w:rsidRDefault="0063589A" w:rsidP="00A620DC">
            <w:pPr>
              <w:tabs>
                <w:tab w:val="center" w:pos="4677"/>
                <w:tab w:val="right" w:pos="9355"/>
              </w:tabs>
              <w:suppressAutoHyphens/>
              <w:rPr>
                <w:b/>
                <w:i/>
                <w:sz w:val="20"/>
                <w:szCs w:val="20"/>
              </w:rPr>
            </w:pPr>
          </w:p>
        </w:tc>
        <w:tc>
          <w:tcPr>
            <w:tcW w:w="1294" w:type="pct"/>
            <w:vMerge/>
          </w:tcPr>
          <w:p w:rsidR="0063589A" w:rsidRPr="003D14DD" w:rsidRDefault="0063589A" w:rsidP="00A620DC">
            <w:pPr>
              <w:tabs>
                <w:tab w:val="center" w:pos="4677"/>
                <w:tab w:val="right" w:pos="9355"/>
              </w:tabs>
              <w:suppressAutoHyphens/>
              <w:jc w:val="both"/>
              <w:rPr>
                <w:sz w:val="20"/>
                <w:szCs w:val="20"/>
              </w:rPr>
            </w:pPr>
          </w:p>
        </w:tc>
        <w:tc>
          <w:tcPr>
            <w:tcW w:w="1079" w:type="pct"/>
            <w:vMerge/>
          </w:tcPr>
          <w:p w:rsidR="0063589A" w:rsidRPr="003D14DD" w:rsidRDefault="0063589A" w:rsidP="00A620DC">
            <w:pPr>
              <w:tabs>
                <w:tab w:val="center" w:pos="4677"/>
                <w:tab w:val="right" w:pos="9355"/>
              </w:tabs>
              <w:suppressAutoHyphens/>
              <w:rPr>
                <w:sz w:val="20"/>
                <w:szCs w:val="20"/>
              </w:rPr>
            </w:pPr>
          </w:p>
        </w:tc>
        <w:tc>
          <w:tcPr>
            <w:tcW w:w="796" w:type="pct"/>
            <w:vMerge w:val="restart"/>
            <w:tcBorders>
              <w:bottom w:val="single" w:sz="4" w:space="0" w:color="auto"/>
            </w:tcBorders>
            <w:vAlign w:val="center"/>
          </w:tcPr>
          <w:p w:rsidR="0063589A" w:rsidRPr="003D14DD" w:rsidRDefault="0063589A" w:rsidP="00A620DC">
            <w:pPr>
              <w:tabs>
                <w:tab w:val="center" w:pos="4677"/>
                <w:tab w:val="right" w:pos="9355"/>
              </w:tabs>
              <w:suppressAutoHyphens/>
              <w:rPr>
                <w:i/>
                <w:sz w:val="20"/>
                <w:szCs w:val="20"/>
              </w:rPr>
            </w:pPr>
            <w:r w:rsidRPr="003D14DD">
              <w:rPr>
                <w:i/>
                <w:sz w:val="20"/>
                <w:szCs w:val="20"/>
              </w:rPr>
              <w:t>Автоматизированный  входной</w:t>
            </w:r>
          </w:p>
          <w:p w:rsidR="0063589A" w:rsidRPr="003D14DD" w:rsidRDefault="0063589A" w:rsidP="00A620DC">
            <w:pPr>
              <w:tabs>
                <w:tab w:val="center" w:pos="4677"/>
                <w:tab w:val="right" w:pos="9355"/>
              </w:tabs>
              <w:suppressAutoHyphens/>
              <w:rPr>
                <w:i/>
                <w:sz w:val="20"/>
                <w:szCs w:val="20"/>
              </w:rPr>
            </w:pPr>
            <w:r w:rsidRPr="003D14DD">
              <w:rPr>
                <w:i/>
                <w:sz w:val="20"/>
                <w:szCs w:val="20"/>
              </w:rPr>
              <w:t>контроль</w:t>
            </w:r>
          </w:p>
          <w:p w:rsidR="0063589A" w:rsidRPr="003D14DD" w:rsidRDefault="0063589A" w:rsidP="00A620DC">
            <w:pPr>
              <w:tabs>
                <w:tab w:val="center" w:pos="4677"/>
                <w:tab w:val="right" w:pos="9355"/>
              </w:tabs>
              <w:suppressAutoHyphens/>
              <w:rPr>
                <w:rFonts w:eastAsia="MinionPro-Regular"/>
                <w:sz w:val="20"/>
                <w:szCs w:val="20"/>
              </w:rPr>
            </w:pPr>
            <w:r w:rsidRPr="003D14DD">
              <w:rPr>
                <w:rFonts w:eastAsia="MinionPro-Regular"/>
                <w:i/>
                <w:sz w:val="20"/>
                <w:szCs w:val="20"/>
              </w:rPr>
              <w:t>Критерии оценивания:</w:t>
            </w:r>
          </w:p>
          <w:p w:rsidR="0063589A" w:rsidRPr="003D14DD" w:rsidRDefault="0063589A" w:rsidP="00A620DC">
            <w:pPr>
              <w:tabs>
                <w:tab w:val="center" w:pos="4677"/>
                <w:tab w:val="right" w:pos="9355"/>
              </w:tabs>
              <w:suppressAutoHyphens/>
              <w:jc w:val="both"/>
              <w:rPr>
                <w:rFonts w:eastAsia="MinionPro-Regular"/>
                <w:sz w:val="20"/>
                <w:szCs w:val="20"/>
              </w:rPr>
            </w:pPr>
            <w:proofErr w:type="spellStart"/>
            <w:r w:rsidRPr="003D14DD">
              <w:rPr>
                <w:rFonts w:eastAsia="MinionPro-Regular"/>
                <w:sz w:val="20"/>
                <w:szCs w:val="20"/>
              </w:rPr>
              <w:t>нормоконтроль</w:t>
            </w:r>
            <w:proofErr w:type="spellEnd"/>
            <w:r w:rsidRPr="003D14DD">
              <w:rPr>
                <w:rFonts w:eastAsia="MinionPro-Regular"/>
                <w:sz w:val="20"/>
                <w:szCs w:val="20"/>
              </w:rPr>
              <w:t xml:space="preserve"> (оформление, объем, библиография и др.);</w:t>
            </w:r>
          </w:p>
          <w:p w:rsidR="0063589A" w:rsidRPr="003D14DD" w:rsidRDefault="0063589A" w:rsidP="00A620DC">
            <w:pPr>
              <w:tabs>
                <w:tab w:val="center" w:pos="4677"/>
                <w:tab w:val="right" w:pos="9355"/>
              </w:tabs>
              <w:suppressAutoHyphens/>
              <w:jc w:val="both"/>
              <w:rPr>
                <w:rFonts w:eastAsia="MinionPro-BoldCn"/>
                <w:bCs/>
                <w:sz w:val="20"/>
                <w:szCs w:val="20"/>
              </w:rPr>
            </w:pPr>
            <w:r w:rsidRPr="003D14DD">
              <w:rPr>
                <w:rFonts w:eastAsia="MinionPro-BoldCn"/>
                <w:bCs/>
                <w:sz w:val="20"/>
                <w:szCs w:val="20"/>
              </w:rPr>
              <w:t>- проверка работы на соответствие фамилии, имени отчества, указанных в шаблоне работы, данным обучаемого, который загружает работу.</w:t>
            </w:r>
          </w:p>
          <w:p w:rsidR="0063589A" w:rsidRPr="003D14DD" w:rsidRDefault="0063589A" w:rsidP="00A620DC">
            <w:pPr>
              <w:tabs>
                <w:tab w:val="center" w:pos="4677"/>
                <w:tab w:val="right" w:pos="9355"/>
              </w:tabs>
              <w:suppressAutoHyphens/>
              <w:jc w:val="both"/>
              <w:rPr>
                <w:rFonts w:eastAsia="MinionPro-BoldCn"/>
                <w:bCs/>
                <w:sz w:val="20"/>
                <w:szCs w:val="20"/>
              </w:rPr>
            </w:pPr>
            <w:r w:rsidRPr="003D14DD">
              <w:rPr>
                <w:sz w:val="20"/>
                <w:szCs w:val="20"/>
              </w:rPr>
              <w:t xml:space="preserve"> </w:t>
            </w:r>
            <w:r w:rsidRPr="003D14DD">
              <w:rPr>
                <w:rFonts w:eastAsia="MinionPro-BoldCn"/>
                <w:bCs/>
                <w:sz w:val="20"/>
                <w:szCs w:val="20"/>
              </w:rPr>
              <w:t>- проверка работы на деликты</w:t>
            </w:r>
            <w:r w:rsidRPr="003D14DD">
              <w:rPr>
                <w:sz w:val="20"/>
                <w:szCs w:val="20"/>
              </w:rPr>
              <w:t xml:space="preserve"> </w:t>
            </w:r>
            <w:r w:rsidRPr="003D14DD">
              <w:rPr>
                <w:sz w:val="20"/>
                <w:szCs w:val="20"/>
              </w:rPr>
              <w:lastRenderedPageBreak/>
              <w:t>(проверка работы на наличие в ней фрагментов текстов с бессмысленным набором слов, заменой букв, использование суффиксов для словообразования и т.п.)</w:t>
            </w:r>
            <w:r w:rsidRPr="003D14DD">
              <w:rPr>
                <w:rFonts w:eastAsia="MinionPro-BoldCn"/>
                <w:bCs/>
                <w:sz w:val="20"/>
                <w:szCs w:val="20"/>
              </w:rPr>
              <w:t>;</w:t>
            </w:r>
          </w:p>
          <w:p w:rsidR="0063589A" w:rsidRPr="003D14DD" w:rsidRDefault="0063589A" w:rsidP="00A620DC">
            <w:pPr>
              <w:jc w:val="both"/>
              <w:rPr>
                <w:sz w:val="20"/>
                <w:szCs w:val="20"/>
              </w:rPr>
            </w:pPr>
            <w:r w:rsidRPr="003D14DD">
              <w:rPr>
                <w:sz w:val="20"/>
                <w:szCs w:val="20"/>
              </w:rPr>
              <w:t>- профессиональные компетенции: оригинальность, профессионализм (оцени</w:t>
            </w:r>
            <w:r w:rsidRPr="003D14DD">
              <w:rPr>
                <w:rFonts w:eastAsia="MinionPro-Regular"/>
                <w:sz w:val="20"/>
                <w:szCs w:val="20"/>
              </w:rPr>
              <w:t>вание содержания курсовой работы на соответствие заявленной теме и в какой мере отражены профессиональные термины и понятия по теме исследования,</w:t>
            </w:r>
            <w:r w:rsidRPr="003D14DD">
              <w:rPr>
                <w:sz w:val="20"/>
                <w:szCs w:val="20"/>
              </w:rPr>
              <w:t xml:space="preserve"> а также насколько уверенно обучающийся ими владеет), аргументированность (знание предметной области, формирование собственного мнения и доводов в их защиту), актуальность содержания</w:t>
            </w:r>
          </w:p>
          <w:p w:rsidR="0063589A" w:rsidRPr="003D14DD" w:rsidRDefault="0063589A" w:rsidP="00A620DC">
            <w:pPr>
              <w:tabs>
                <w:tab w:val="center" w:pos="4677"/>
                <w:tab w:val="right" w:pos="9355"/>
              </w:tabs>
              <w:suppressAutoHyphens/>
              <w:jc w:val="both"/>
              <w:rPr>
                <w:sz w:val="20"/>
                <w:szCs w:val="20"/>
              </w:rPr>
            </w:pPr>
            <w:r w:rsidRPr="003D14DD">
              <w:rPr>
                <w:sz w:val="20"/>
                <w:szCs w:val="20"/>
              </w:rPr>
              <w:t xml:space="preserve">- общекультурные </w:t>
            </w:r>
            <w:r w:rsidRPr="003D14DD">
              <w:rPr>
                <w:sz w:val="20"/>
                <w:szCs w:val="20"/>
              </w:rPr>
              <w:lastRenderedPageBreak/>
              <w:t xml:space="preserve">компетенции: </w:t>
            </w:r>
            <w:r w:rsidRPr="003D14DD">
              <w:rPr>
                <w:rFonts w:eastAsia="MinionPro-Regular"/>
                <w:sz w:val="20"/>
                <w:szCs w:val="20"/>
              </w:rPr>
              <w:t xml:space="preserve">соответствие работы нормам орфографической, пунктуационной, синтаксической и стилистической грамотности, </w:t>
            </w:r>
            <w:r w:rsidRPr="003D14DD">
              <w:rPr>
                <w:sz w:val="20"/>
                <w:szCs w:val="20"/>
              </w:rPr>
              <w:t xml:space="preserve">использование сложных терминов, общекультурных понятий и др. </w:t>
            </w:r>
          </w:p>
        </w:tc>
        <w:tc>
          <w:tcPr>
            <w:tcW w:w="768" w:type="pct"/>
            <w:vMerge/>
            <w:tcBorders>
              <w:bottom w:val="single" w:sz="4" w:space="0" w:color="auto"/>
            </w:tcBorders>
            <w:vAlign w:val="center"/>
          </w:tcPr>
          <w:p w:rsidR="0063589A" w:rsidRPr="003D14DD" w:rsidRDefault="0063589A" w:rsidP="00A620DC">
            <w:pPr>
              <w:tabs>
                <w:tab w:val="center" w:pos="4677"/>
                <w:tab w:val="right" w:pos="9355"/>
              </w:tabs>
              <w:suppressAutoHyphens/>
              <w:jc w:val="center"/>
              <w:rPr>
                <w:sz w:val="20"/>
                <w:szCs w:val="20"/>
              </w:rPr>
            </w:pPr>
          </w:p>
        </w:tc>
      </w:tr>
      <w:tr w:rsidR="0063589A" w:rsidRPr="003D14DD" w:rsidTr="00A620DC">
        <w:trPr>
          <w:trHeight w:val="900"/>
        </w:trPr>
        <w:tc>
          <w:tcPr>
            <w:tcW w:w="268" w:type="pct"/>
            <w:vMerge/>
          </w:tcPr>
          <w:p w:rsidR="0063589A" w:rsidRPr="003D14DD" w:rsidRDefault="0063589A" w:rsidP="0063589A">
            <w:pPr>
              <w:numPr>
                <w:ilvl w:val="0"/>
                <w:numId w:val="31"/>
              </w:numPr>
              <w:tabs>
                <w:tab w:val="left" w:pos="300"/>
                <w:tab w:val="left" w:pos="720"/>
                <w:tab w:val="center" w:pos="4677"/>
                <w:tab w:val="right" w:pos="9355"/>
              </w:tabs>
              <w:suppressAutoHyphens/>
              <w:ind w:left="0"/>
              <w:jc w:val="center"/>
              <w:rPr>
                <w:sz w:val="20"/>
                <w:szCs w:val="20"/>
              </w:rPr>
            </w:pPr>
          </w:p>
        </w:tc>
        <w:tc>
          <w:tcPr>
            <w:tcW w:w="795" w:type="pct"/>
            <w:vMerge/>
          </w:tcPr>
          <w:p w:rsidR="0063589A" w:rsidRPr="003D14DD" w:rsidRDefault="0063589A" w:rsidP="00A620DC">
            <w:pPr>
              <w:tabs>
                <w:tab w:val="center" w:pos="4677"/>
                <w:tab w:val="right" w:pos="9355"/>
              </w:tabs>
              <w:suppressAutoHyphens/>
              <w:rPr>
                <w:i/>
                <w:sz w:val="20"/>
                <w:szCs w:val="20"/>
              </w:rPr>
            </w:pPr>
          </w:p>
        </w:tc>
        <w:tc>
          <w:tcPr>
            <w:tcW w:w="1294" w:type="pct"/>
            <w:vMerge/>
          </w:tcPr>
          <w:p w:rsidR="0063589A" w:rsidRPr="003D14DD" w:rsidRDefault="0063589A" w:rsidP="00A620DC">
            <w:pPr>
              <w:tabs>
                <w:tab w:val="center" w:pos="4677"/>
                <w:tab w:val="right" w:pos="9355"/>
              </w:tabs>
              <w:suppressAutoHyphens/>
              <w:jc w:val="both"/>
              <w:rPr>
                <w:sz w:val="20"/>
                <w:szCs w:val="20"/>
              </w:rPr>
            </w:pPr>
          </w:p>
        </w:tc>
        <w:tc>
          <w:tcPr>
            <w:tcW w:w="1079" w:type="pct"/>
            <w:vMerge/>
          </w:tcPr>
          <w:p w:rsidR="0063589A" w:rsidRPr="003D14DD" w:rsidRDefault="0063589A" w:rsidP="00A620DC">
            <w:pPr>
              <w:tabs>
                <w:tab w:val="center" w:pos="4677"/>
                <w:tab w:val="right" w:pos="9355"/>
              </w:tabs>
              <w:suppressAutoHyphens/>
              <w:rPr>
                <w:sz w:val="20"/>
                <w:szCs w:val="20"/>
              </w:rPr>
            </w:pPr>
          </w:p>
        </w:tc>
        <w:tc>
          <w:tcPr>
            <w:tcW w:w="796" w:type="pct"/>
            <w:vMerge/>
            <w:vAlign w:val="center"/>
          </w:tcPr>
          <w:p w:rsidR="0063589A" w:rsidRPr="003D14DD" w:rsidRDefault="0063589A" w:rsidP="00A620DC">
            <w:pPr>
              <w:tabs>
                <w:tab w:val="center" w:pos="4677"/>
                <w:tab w:val="right" w:pos="9355"/>
              </w:tabs>
              <w:suppressAutoHyphens/>
              <w:jc w:val="center"/>
              <w:rPr>
                <w:sz w:val="20"/>
                <w:szCs w:val="20"/>
              </w:rPr>
            </w:pPr>
          </w:p>
        </w:tc>
        <w:tc>
          <w:tcPr>
            <w:tcW w:w="768" w:type="pct"/>
            <w:vAlign w:val="center"/>
          </w:tcPr>
          <w:p w:rsidR="0063589A" w:rsidRPr="003D14DD" w:rsidRDefault="0063589A" w:rsidP="00A620DC">
            <w:pPr>
              <w:tabs>
                <w:tab w:val="center" w:pos="4677"/>
                <w:tab w:val="right" w:pos="9355"/>
              </w:tabs>
              <w:suppressAutoHyphens/>
              <w:jc w:val="center"/>
              <w:rPr>
                <w:sz w:val="20"/>
                <w:szCs w:val="20"/>
              </w:rPr>
            </w:pPr>
            <w:r w:rsidRPr="003D14DD">
              <w:rPr>
                <w:sz w:val="20"/>
                <w:szCs w:val="20"/>
              </w:rPr>
              <w:t xml:space="preserve">Магистратура </w:t>
            </w:r>
          </w:p>
        </w:tc>
      </w:tr>
      <w:tr w:rsidR="0063589A" w:rsidRPr="003D14DD" w:rsidTr="00A620DC">
        <w:trPr>
          <w:trHeight w:val="821"/>
        </w:trPr>
        <w:tc>
          <w:tcPr>
            <w:tcW w:w="268" w:type="pct"/>
            <w:vMerge/>
          </w:tcPr>
          <w:p w:rsidR="0063589A" w:rsidRPr="003D14DD" w:rsidRDefault="0063589A" w:rsidP="0063589A">
            <w:pPr>
              <w:numPr>
                <w:ilvl w:val="0"/>
                <w:numId w:val="31"/>
              </w:numPr>
              <w:tabs>
                <w:tab w:val="left" w:pos="300"/>
                <w:tab w:val="left" w:pos="720"/>
                <w:tab w:val="center" w:pos="4677"/>
                <w:tab w:val="right" w:pos="9355"/>
              </w:tabs>
              <w:suppressAutoHyphens/>
              <w:ind w:left="0"/>
              <w:jc w:val="center"/>
              <w:rPr>
                <w:sz w:val="20"/>
                <w:szCs w:val="20"/>
              </w:rPr>
            </w:pPr>
          </w:p>
        </w:tc>
        <w:tc>
          <w:tcPr>
            <w:tcW w:w="795" w:type="pct"/>
            <w:vMerge/>
          </w:tcPr>
          <w:p w:rsidR="0063589A" w:rsidRPr="003D14DD" w:rsidRDefault="0063589A" w:rsidP="00A620DC">
            <w:pPr>
              <w:tabs>
                <w:tab w:val="center" w:pos="4677"/>
                <w:tab w:val="right" w:pos="9355"/>
              </w:tabs>
              <w:suppressAutoHyphens/>
              <w:rPr>
                <w:i/>
                <w:sz w:val="20"/>
                <w:szCs w:val="20"/>
              </w:rPr>
            </w:pPr>
          </w:p>
        </w:tc>
        <w:tc>
          <w:tcPr>
            <w:tcW w:w="1294" w:type="pct"/>
            <w:vMerge/>
          </w:tcPr>
          <w:p w:rsidR="0063589A" w:rsidRPr="003D14DD" w:rsidRDefault="0063589A" w:rsidP="00A620DC">
            <w:pPr>
              <w:tabs>
                <w:tab w:val="center" w:pos="4677"/>
                <w:tab w:val="right" w:pos="9355"/>
              </w:tabs>
              <w:suppressAutoHyphens/>
              <w:jc w:val="both"/>
              <w:rPr>
                <w:sz w:val="20"/>
                <w:szCs w:val="20"/>
              </w:rPr>
            </w:pPr>
          </w:p>
        </w:tc>
        <w:tc>
          <w:tcPr>
            <w:tcW w:w="1079" w:type="pct"/>
            <w:vMerge/>
          </w:tcPr>
          <w:p w:rsidR="0063589A" w:rsidRPr="003D14DD" w:rsidRDefault="0063589A" w:rsidP="00A620DC">
            <w:pPr>
              <w:tabs>
                <w:tab w:val="center" w:pos="4677"/>
                <w:tab w:val="right" w:pos="9355"/>
              </w:tabs>
              <w:suppressAutoHyphens/>
              <w:rPr>
                <w:sz w:val="20"/>
                <w:szCs w:val="20"/>
              </w:rPr>
            </w:pPr>
          </w:p>
        </w:tc>
        <w:tc>
          <w:tcPr>
            <w:tcW w:w="796" w:type="pct"/>
          </w:tcPr>
          <w:p w:rsidR="0063589A" w:rsidRPr="003D14DD" w:rsidRDefault="0063589A" w:rsidP="00A620DC">
            <w:pPr>
              <w:tabs>
                <w:tab w:val="center" w:pos="4677"/>
                <w:tab w:val="right" w:pos="9355"/>
              </w:tabs>
              <w:suppressAutoHyphens/>
              <w:jc w:val="center"/>
              <w:rPr>
                <w:sz w:val="20"/>
                <w:szCs w:val="20"/>
              </w:rPr>
            </w:pPr>
            <w:r w:rsidRPr="003D14DD">
              <w:rPr>
                <w:rFonts w:eastAsia="MinionPro-Regular"/>
                <w:sz w:val="20"/>
                <w:szCs w:val="20"/>
              </w:rPr>
              <w:t>5 баллов (</w:t>
            </w:r>
            <w:r w:rsidRPr="003D14DD">
              <w:rPr>
                <w:sz w:val="20"/>
                <w:szCs w:val="20"/>
              </w:rPr>
              <w:t>отличное качество)</w:t>
            </w:r>
          </w:p>
        </w:tc>
        <w:tc>
          <w:tcPr>
            <w:tcW w:w="768" w:type="pct"/>
          </w:tcPr>
          <w:p w:rsidR="0063589A" w:rsidRPr="003D14DD" w:rsidRDefault="0063589A" w:rsidP="00A620DC">
            <w:pPr>
              <w:tabs>
                <w:tab w:val="center" w:pos="4677"/>
                <w:tab w:val="right" w:pos="9355"/>
              </w:tabs>
              <w:suppressAutoHyphens/>
              <w:jc w:val="center"/>
              <w:rPr>
                <w:sz w:val="20"/>
                <w:szCs w:val="20"/>
              </w:rPr>
            </w:pPr>
            <w:r w:rsidRPr="003D14DD">
              <w:rPr>
                <w:rFonts w:eastAsia="MinionPro-Regular"/>
                <w:sz w:val="20"/>
                <w:szCs w:val="20"/>
              </w:rPr>
              <w:t>от 85 до 100</w:t>
            </w:r>
          </w:p>
        </w:tc>
      </w:tr>
      <w:tr w:rsidR="0063589A" w:rsidRPr="003D14DD" w:rsidTr="00A620DC">
        <w:trPr>
          <w:trHeight w:val="715"/>
        </w:trPr>
        <w:tc>
          <w:tcPr>
            <w:tcW w:w="268" w:type="pct"/>
            <w:vMerge/>
          </w:tcPr>
          <w:p w:rsidR="0063589A" w:rsidRPr="003D14DD" w:rsidRDefault="0063589A" w:rsidP="0063589A">
            <w:pPr>
              <w:numPr>
                <w:ilvl w:val="0"/>
                <w:numId w:val="31"/>
              </w:numPr>
              <w:tabs>
                <w:tab w:val="left" w:pos="300"/>
                <w:tab w:val="left" w:pos="720"/>
                <w:tab w:val="center" w:pos="4677"/>
                <w:tab w:val="right" w:pos="9355"/>
              </w:tabs>
              <w:suppressAutoHyphens/>
              <w:ind w:left="0"/>
              <w:jc w:val="center"/>
              <w:rPr>
                <w:sz w:val="20"/>
                <w:szCs w:val="20"/>
              </w:rPr>
            </w:pPr>
          </w:p>
        </w:tc>
        <w:tc>
          <w:tcPr>
            <w:tcW w:w="795" w:type="pct"/>
            <w:vMerge/>
          </w:tcPr>
          <w:p w:rsidR="0063589A" w:rsidRPr="003D14DD" w:rsidRDefault="0063589A" w:rsidP="00A620DC">
            <w:pPr>
              <w:tabs>
                <w:tab w:val="center" w:pos="4677"/>
                <w:tab w:val="right" w:pos="9355"/>
              </w:tabs>
              <w:suppressAutoHyphens/>
              <w:rPr>
                <w:i/>
                <w:sz w:val="20"/>
                <w:szCs w:val="20"/>
              </w:rPr>
            </w:pPr>
          </w:p>
        </w:tc>
        <w:tc>
          <w:tcPr>
            <w:tcW w:w="1294" w:type="pct"/>
            <w:vMerge/>
          </w:tcPr>
          <w:p w:rsidR="0063589A" w:rsidRPr="003D14DD" w:rsidRDefault="0063589A" w:rsidP="00A620DC">
            <w:pPr>
              <w:tabs>
                <w:tab w:val="center" w:pos="4677"/>
                <w:tab w:val="right" w:pos="9355"/>
              </w:tabs>
              <w:suppressAutoHyphens/>
              <w:jc w:val="both"/>
              <w:rPr>
                <w:sz w:val="20"/>
                <w:szCs w:val="20"/>
              </w:rPr>
            </w:pPr>
          </w:p>
        </w:tc>
        <w:tc>
          <w:tcPr>
            <w:tcW w:w="1079" w:type="pct"/>
            <w:vMerge/>
          </w:tcPr>
          <w:p w:rsidR="0063589A" w:rsidRPr="003D14DD" w:rsidRDefault="0063589A" w:rsidP="00A620DC">
            <w:pPr>
              <w:tabs>
                <w:tab w:val="center" w:pos="4677"/>
                <w:tab w:val="right" w:pos="9355"/>
              </w:tabs>
              <w:suppressAutoHyphens/>
              <w:rPr>
                <w:sz w:val="20"/>
                <w:szCs w:val="20"/>
              </w:rPr>
            </w:pPr>
          </w:p>
        </w:tc>
        <w:tc>
          <w:tcPr>
            <w:tcW w:w="796" w:type="pct"/>
          </w:tcPr>
          <w:p w:rsidR="0063589A" w:rsidRPr="003D14DD" w:rsidRDefault="0063589A" w:rsidP="00A620DC">
            <w:pPr>
              <w:tabs>
                <w:tab w:val="center" w:pos="4677"/>
                <w:tab w:val="right" w:pos="9355"/>
              </w:tabs>
              <w:suppressAutoHyphens/>
              <w:jc w:val="center"/>
              <w:rPr>
                <w:sz w:val="20"/>
                <w:szCs w:val="20"/>
              </w:rPr>
            </w:pPr>
            <w:r w:rsidRPr="003D14DD">
              <w:rPr>
                <w:rFonts w:eastAsia="MinionPro-Regular"/>
                <w:sz w:val="20"/>
                <w:szCs w:val="20"/>
              </w:rPr>
              <w:t>4 балла (</w:t>
            </w:r>
            <w:r w:rsidRPr="003D14DD">
              <w:rPr>
                <w:sz w:val="20"/>
                <w:szCs w:val="20"/>
              </w:rPr>
              <w:t>хорошее качество</w:t>
            </w:r>
            <w:r w:rsidRPr="003D14DD">
              <w:rPr>
                <w:rFonts w:eastAsia="MinionPro-Regular"/>
                <w:sz w:val="20"/>
                <w:szCs w:val="20"/>
              </w:rPr>
              <w:t>)</w:t>
            </w:r>
          </w:p>
        </w:tc>
        <w:tc>
          <w:tcPr>
            <w:tcW w:w="768" w:type="pct"/>
          </w:tcPr>
          <w:p w:rsidR="0063589A" w:rsidRPr="003D14DD" w:rsidRDefault="0063589A" w:rsidP="00A620DC">
            <w:pPr>
              <w:tabs>
                <w:tab w:val="center" w:pos="4677"/>
                <w:tab w:val="right" w:pos="9355"/>
              </w:tabs>
              <w:suppressAutoHyphens/>
              <w:jc w:val="center"/>
              <w:rPr>
                <w:sz w:val="20"/>
                <w:szCs w:val="20"/>
              </w:rPr>
            </w:pPr>
            <w:r w:rsidRPr="003D14DD">
              <w:rPr>
                <w:sz w:val="20"/>
                <w:szCs w:val="20"/>
              </w:rPr>
              <w:t>от 60 до 84,9</w:t>
            </w:r>
          </w:p>
        </w:tc>
      </w:tr>
      <w:tr w:rsidR="0063589A" w:rsidRPr="003D14DD" w:rsidTr="00A620DC">
        <w:trPr>
          <w:trHeight w:val="527"/>
        </w:trPr>
        <w:tc>
          <w:tcPr>
            <w:tcW w:w="268" w:type="pct"/>
            <w:vMerge/>
          </w:tcPr>
          <w:p w:rsidR="0063589A" w:rsidRPr="003D14DD" w:rsidRDefault="0063589A" w:rsidP="0063589A">
            <w:pPr>
              <w:numPr>
                <w:ilvl w:val="0"/>
                <w:numId w:val="31"/>
              </w:numPr>
              <w:tabs>
                <w:tab w:val="left" w:pos="300"/>
                <w:tab w:val="left" w:pos="720"/>
                <w:tab w:val="center" w:pos="4677"/>
                <w:tab w:val="right" w:pos="9355"/>
              </w:tabs>
              <w:suppressAutoHyphens/>
              <w:ind w:left="0"/>
              <w:jc w:val="center"/>
              <w:rPr>
                <w:sz w:val="20"/>
                <w:szCs w:val="20"/>
              </w:rPr>
            </w:pPr>
          </w:p>
        </w:tc>
        <w:tc>
          <w:tcPr>
            <w:tcW w:w="795" w:type="pct"/>
            <w:vMerge/>
          </w:tcPr>
          <w:p w:rsidR="0063589A" w:rsidRPr="003D14DD" w:rsidRDefault="0063589A" w:rsidP="00A620DC">
            <w:pPr>
              <w:tabs>
                <w:tab w:val="center" w:pos="4677"/>
                <w:tab w:val="right" w:pos="9355"/>
              </w:tabs>
              <w:suppressAutoHyphens/>
              <w:rPr>
                <w:i/>
                <w:sz w:val="20"/>
                <w:szCs w:val="20"/>
              </w:rPr>
            </w:pPr>
          </w:p>
        </w:tc>
        <w:tc>
          <w:tcPr>
            <w:tcW w:w="1294" w:type="pct"/>
            <w:vMerge/>
          </w:tcPr>
          <w:p w:rsidR="0063589A" w:rsidRPr="003D14DD" w:rsidRDefault="0063589A" w:rsidP="00A620DC">
            <w:pPr>
              <w:tabs>
                <w:tab w:val="center" w:pos="4677"/>
                <w:tab w:val="right" w:pos="9355"/>
              </w:tabs>
              <w:suppressAutoHyphens/>
              <w:jc w:val="both"/>
              <w:rPr>
                <w:sz w:val="20"/>
                <w:szCs w:val="20"/>
              </w:rPr>
            </w:pPr>
          </w:p>
        </w:tc>
        <w:tc>
          <w:tcPr>
            <w:tcW w:w="1079" w:type="pct"/>
            <w:vMerge/>
          </w:tcPr>
          <w:p w:rsidR="0063589A" w:rsidRPr="003D14DD" w:rsidRDefault="0063589A" w:rsidP="00A620DC">
            <w:pPr>
              <w:tabs>
                <w:tab w:val="center" w:pos="4677"/>
                <w:tab w:val="right" w:pos="9355"/>
              </w:tabs>
              <w:suppressAutoHyphens/>
              <w:rPr>
                <w:sz w:val="20"/>
                <w:szCs w:val="20"/>
              </w:rPr>
            </w:pPr>
          </w:p>
        </w:tc>
        <w:tc>
          <w:tcPr>
            <w:tcW w:w="796" w:type="pct"/>
          </w:tcPr>
          <w:p w:rsidR="0063589A" w:rsidRPr="003D14DD" w:rsidRDefault="0063589A" w:rsidP="00A620DC">
            <w:pPr>
              <w:tabs>
                <w:tab w:val="center" w:pos="4677"/>
                <w:tab w:val="right" w:pos="9355"/>
              </w:tabs>
              <w:suppressAutoHyphens/>
              <w:jc w:val="center"/>
              <w:rPr>
                <w:sz w:val="20"/>
                <w:szCs w:val="20"/>
              </w:rPr>
            </w:pPr>
            <w:r w:rsidRPr="003D14DD">
              <w:rPr>
                <w:rFonts w:eastAsia="MinionPro-Regular"/>
                <w:sz w:val="20"/>
                <w:szCs w:val="20"/>
              </w:rPr>
              <w:t>3 балла (</w:t>
            </w:r>
            <w:r w:rsidRPr="003D14DD">
              <w:rPr>
                <w:sz w:val="20"/>
                <w:szCs w:val="20"/>
              </w:rPr>
              <w:t>удовлетворительное качество</w:t>
            </w:r>
            <w:r w:rsidRPr="003D14DD">
              <w:rPr>
                <w:rFonts w:eastAsia="MinionPro-Regular"/>
                <w:sz w:val="20"/>
                <w:szCs w:val="20"/>
              </w:rPr>
              <w:t>)</w:t>
            </w:r>
          </w:p>
        </w:tc>
        <w:tc>
          <w:tcPr>
            <w:tcW w:w="768" w:type="pct"/>
          </w:tcPr>
          <w:p w:rsidR="0063589A" w:rsidRPr="003D14DD" w:rsidRDefault="0063589A" w:rsidP="00A620DC">
            <w:pPr>
              <w:tabs>
                <w:tab w:val="center" w:pos="4677"/>
                <w:tab w:val="right" w:pos="9355"/>
              </w:tabs>
              <w:suppressAutoHyphens/>
              <w:jc w:val="center"/>
              <w:rPr>
                <w:sz w:val="20"/>
                <w:szCs w:val="20"/>
              </w:rPr>
            </w:pPr>
            <w:r w:rsidRPr="003D14DD">
              <w:rPr>
                <w:sz w:val="20"/>
                <w:szCs w:val="20"/>
              </w:rPr>
              <w:t>от 30 до 59,9</w:t>
            </w:r>
          </w:p>
        </w:tc>
      </w:tr>
      <w:tr w:rsidR="0063589A" w:rsidRPr="003D14DD" w:rsidTr="00A620DC">
        <w:trPr>
          <w:trHeight w:val="345"/>
        </w:trPr>
        <w:tc>
          <w:tcPr>
            <w:tcW w:w="268" w:type="pct"/>
            <w:vMerge/>
          </w:tcPr>
          <w:p w:rsidR="0063589A" w:rsidRPr="003D14DD" w:rsidRDefault="0063589A" w:rsidP="0063589A">
            <w:pPr>
              <w:numPr>
                <w:ilvl w:val="0"/>
                <w:numId w:val="31"/>
              </w:numPr>
              <w:tabs>
                <w:tab w:val="left" w:pos="300"/>
                <w:tab w:val="left" w:pos="720"/>
                <w:tab w:val="center" w:pos="4677"/>
                <w:tab w:val="right" w:pos="9355"/>
              </w:tabs>
              <w:suppressAutoHyphens/>
              <w:ind w:left="0"/>
              <w:jc w:val="center"/>
              <w:rPr>
                <w:sz w:val="20"/>
                <w:szCs w:val="20"/>
              </w:rPr>
            </w:pPr>
          </w:p>
        </w:tc>
        <w:tc>
          <w:tcPr>
            <w:tcW w:w="795" w:type="pct"/>
            <w:vMerge/>
          </w:tcPr>
          <w:p w:rsidR="0063589A" w:rsidRPr="003D14DD" w:rsidRDefault="0063589A" w:rsidP="00A620DC">
            <w:pPr>
              <w:tabs>
                <w:tab w:val="center" w:pos="4677"/>
                <w:tab w:val="right" w:pos="9355"/>
              </w:tabs>
              <w:suppressAutoHyphens/>
              <w:rPr>
                <w:i/>
                <w:sz w:val="20"/>
                <w:szCs w:val="20"/>
              </w:rPr>
            </w:pPr>
          </w:p>
        </w:tc>
        <w:tc>
          <w:tcPr>
            <w:tcW w:w="1294" w:type="pct"/>
            <w:vMerge/>
          </w:tcPr>
          <w:p w:rsidR="0063589A" w:rsidRPr="003D14DD" w:rsidRDefault="0063589A" w:rsidP="00A620DC">
            <w:pPr>
              <w:tabs>
                <w:tab w:val="center" w:pos="4677"/>
                <w:tab w:val="right" w:pos="9355"/>
              </w:tabs>
              <w:suppressAutoHyphens/>
              <w:jc w:val="both"/>
              <w:rPr>
                <w:sz w:val="20"/>
                <w:szCs w:val="20"/>
              </w:rPr>
            </w:pPr>
          </w:p>
        </w:tc>
        <w:tc>
          <w:tcPr>
            <w:tcW w:w="1079" w:type="pct"/>
            <w:vMerge/>
          </w:tcPr>
          <w:p w:rsidR="0063589A" w:rsidRPr="003D14DD" w:rsidRDefault="0063589A" w:rsidP="00A620DC">
            <w:pPr>
              <w:tabs>
                <w:tab w:val="center" w:pos="4677"/>
                <w:tab w:val="right" w:pos="9355"/>
              </w:tabs>
              <w:suppressAutoHyphens/>
              <w:rPr>
                <w:sz w:val="20"/>
                <w:szCs w:val="20"/>
              </w:rPr>
            </w:pPr>
          </w:p>
        </w:tc>
        <w:tc>
          <w:tcPr>
            <w:tcW w:w="796" w:type="pct"/>
          </w:tcPr>
          <w:p w:rsidR="0063589A" w:rsidRPr="003D14DD" w:rsidRDefault="0063589A" w:rsidP="00A620DC">
            <w:pPr>
              <w:tabs>
                <w:tab w:val="center" w:pos="4677"/>
                <w:tab w:val="right" w:pos="9355"/>
              </w:tabs>
              <w:suppressAutoHyphens/>
              <w:jc w:val="center"/>
              <w:rPr>
                <w:sz w:val="20"/>
                <w:szCs w:val="20"/>
              </w:rPr>
            </w:pPr>
            <w:r w:rsidRPr="003D14DD">
              <w:rPr>
                <w:rFonts w:eastAsia="MinionPro-Regular"/>
                <w:sz w:val="20"/>
                <w:szCs w:val="20"/>
              </w:rPr>
              <w:t>2 балла (плохое качество)</w:t>
            </w:r>
          </w:p>
        </w:tc>
        <w:tc>
          <w:tcPr>
            <w:tcW w:w="768" w:type="pct"/>
          </w:tcPr>
          <w:p w:rsidR="0063589A" w:rsidRPr="003D14DD" w:rsidRDefault="0063589A" w:rsidP="00A620DC">
            <w:pPr>
              <w:tabs>
                <w:tab w:val="center" w:pos="4677"/>
                <w:tab w:val="right" w:pos="9355"/>
              </w:tabs>
              <w:suppressAutoHyphens/>
              <w:jc w:val="center"/>
              <w:rPr>
                <w:sz w:val="20"/>
                <w:szCs w:val="20"/>
              </w:rPr>
            </w:pPr>
            <w:r w:rsidRPr="003D14DD">
              <w:rPr>
                <w:sz w:val="20"/>
                <w:szCs w:val="20"/>
              </w:rPr>
              <w:t>менее 30</w:t>
            </w:r>
          </w:p>
        </w:tc>
      </w:tr>
      <w:tr w:rsidR="0063589A" w:rsidRPr="003D14DD" w:rsidTr="00A620DC">
        <w:trPr>
          <w:trHeight w:val="345"/>
        </w:trPr>
        <w:tc>
          <w:tcPr>
            <w:tcW w:w="268" w:type="pct"/>
            <w:vMerge/>
          </w:tcPr>
          <w:p w:rsidR="0063589A" w:rsidRPr="003D14DD" w:rsidRDefault="0063589A" w:rsidP="0063589A">
            <w:pPr>
              <w:numPr>
                <w:ilvl w:val="0"/>
                <w:numId w:val="31"/>
              </w:numPr>
              <w:tabs>
                <w:tab w:val="left" w:pos="300"/>
                <w:tab w:val="left" w:pos="720"/>
                <w:tab w:val="center" w:pos="4677"/>
                <w:tab w:val="right" w:pos="9355"/>
              </w:tabs>
              <w:suppressAutoHyphens/>
              <w:ind w:left="0"/>
              <w:jc w:val="center"/>
              <w:rPr>
                <w:sz w:val="20"/>
                <w:szCs w:val="20"/>
              </w:rPr>
            </w:pPr>
          </w:p>
        </w:tc>
        <w:tc>
          <w:tcPr>
            <w:tcW w:w="795" w:type="pct"/>
            <w:vMerge/>
          </w:tcPr>
          <w:p w:rsidR="0063589A" w:rsidRPr="003D14DD" w:rsidRDefault="0063589A" w:rsidP="00A620DC">
            <w:pPr>
              <w:tabs>
                <w:tab w:val="center" w:pos="4677"/>
                <w:tab w:val="right" w:pos="9355"/>
              </w:tabs>
              <w:suppressAutoHyphens/>
              <w:rPr>
                <w:i/>
                <w:sz w:val="20"/>
                <w:szCs w:val="20"/>
              </w:rPr>
            </w:pPr>
          </w:p>
        </w:tc>
        <w:tc>
          <w:tcPr>
            <w:tcW w:w="1294" w:type="pct"/>
            <w:vMerge/>
          </w:tcPr>
          <w:p w:rsidR="0063589A" w:rsidRPr="003D14DD" w:rsidRDefault="0063589A" w:rsidP="00A620DC">
            <w:pPr>
              <w:tabs>
                <w:tab w:val="center" w:pos="4677"/>
                <w:tab w:val="right" w:pos="9355"/>
              </w:tabs>
              <w:suppressAutoHyphens/>
              <w:jc w:val="both"/>
              <w:rPr>
                <w:sz w:val="20"/>
                <w:szCs w:val="20"/>
              </w:rPr>
            </w:pPr>
          </w:p>
        </w:tc>
        <w:tc>
          <w:tcPr>
            <w:tcW w:w="1079" w:type="pct"/>
            <w:vMerge/>
          </w:tcPr>
          <w:p w:rsidR="0063589A" w:rsidRPr="003D14DD" w:rsidRDefault="0063589A" w:rsidP="00A620DC">
            <w:pPr>
              <w:tabs>
                <w:tab w:val="center" w:pos="4677"/>
                <w:tab w:val="right" w:pos="9355"/>
              </w:tabs>
              <w:suppressAutoHyphens/>
              <w:rPr>
                <w:sz w:val="20"/>
                <w:szCs w:val="20"/>
              </w:rPr>
            </w:pPr>
          </w:p>
        </w:tc>
        <w:tc>
          <w:tcPr>
            <w:tcW w:w="1564" w:type="pct"/>
            <w:gridSpan w:val="2"/>
            <w:vAlign w:val="center"/>
          </w:tcPr>
          <w:p w:rsidR="0063589A" w:rsidRPr="003D14DD" w:rsidRDefault="0063589A" w:rsidP="00A620DC">
            <w:pPr>
              <w:tabs>
                <w:tab w:val="center" w:pos="4677"/>
                <w:tab w:val="right" w:pos="9355"/>
              </w:tabs>
              <w:suppressAutoHyphens/>
              <w:jc w:val="both"/>
              <w:rPr>
                <w:bCs/>
                <w:i/>
                <w:sz w:val="20"/>
                <w:szCs w:val="20"/>
              </w:rPr>
            </w:pPr>
            <w:r w:rsidRPr="003D14DD">
              <w:rPr>
                <w:bCs/>
                <w:i/>
                <w:sz w:val="20"/>
                <w:szCs w:val="20"/>
              </w:rPr>
              <w:t>Критерии оценки курсовой работы/проекта преподавателем.</w:t>
            </w:r>
          </w:p>
          <w:p w:rsidR="0063589A" w:rsidRPr="003D14DD" w:rsidRDefault="0063589A" w:rsidP="00A620DC">
            <w:pPr>
              <w:tabs>
                <w:tab w:val="center" w:pos="4677"/>
                <w:tab w:val="right" w:pos="9355"/>
              </w:tabs>
              <w:suppressAutoHyphens/>
              <w:jc w:val="both"/>
              <w:rPr>
                <w:sz w:val="20"/>
                <w:szCs w:val="20"/>
              </w:rPr>
            </w:pPr>
            <w:r w:rsidRPr="003D14DD">
              <w:rPr>
                <w:bCs/>
                <w:sz w:val="20"/>
                <w:szCs w:val="20"/>
              </w:rPr>
              <w:t>«</w:t>
            </w:r>
            <w:r w:rsidRPr="003D14DD">
              <w:rPr>
                <w:bCs/>
                <w:i/>
                <w:iCs/>
                <w:sz w:val="20"/>
                <w:szCs w:val="20"/>
              </w:rPr>
              <w:t>Отлично</w:t>
            </w:r>
            <w:r w:rsidRPr="003D14DD">
              <w:rPr>
                <w:bCs/>
                <w:sz w:val="20"/>
                <w:szCs w:val="20"/>
              </w:rPr>
              <w:t>»</w:t>
            </w:r>
            <w:r w:rsidRPr="003D14DD">
              <w:rPr>
                <w:sz w:val="20"/>
                <w:szCs w:val="20"/>
              </w:rPr>
              <w:t xml:space="preserve"> выставляется за курсовую работу, в которой используется основная литература по проблеме, дано теоретическое обоснование актуальной темы и анализ передового опыта работы, показано применение научных методик и передового опыта в развитии науки, техники, законодательства, обобщен собственный опыт, иллюстрируемый различными наглядными материалами, сделаны выводы и даны практические рекомендации, работа безукоризненна в отношении оформления (орфография, стиль, цитаты, </w:t>
            </w:r>
            <w:r w:rsidRPr="003D14DD">
              <w:rPr>
                <w:sz w:val="20"/>
                <w:szCs w:val="20"/>
              </w:rPr>
              <w:lastRenderedPageBreak/>
              <w:t>ссылки и т.д.), все этапы выполнены в срок.</w:t>
            </w:r>
          </w:p>
          <w:p w:rsidR="0063589A" w:rsidRPr="003D14DD" w:rsidRDefault="0063589A" w:rsidP="00A620DC">
            <w:pPr>
              <w:tabs>
                <w:tab w:val="center" w:pos="4677"/>
                <w:tab w:val="right" w:pos="9355"/>
              </w:tabs>
              <w:suppressAutoHyphens/>
              <w:jc w:val="both"/>
              <w:rPr>
                <w:sz w:val="20"/>
                <w:szCs w:val="20"/>
              </w:rPr>
            </w:pPr>
            <w:r w:rsidRPr="003D14DD">
              <w:rPr>
                <w:bCs/>
                <w:sz w:val="20"/>
                <w:szCs w:val="20"/>
              </w:rPr>
              <w:t>«</w:t>
            </w:r>
            <w:r w:rsidRPr="003D14DD">
              <w:rPr>
                <w:bCs/>
                <w:i/>
                <w:iCs/>
                <w:sz w:val="20"/>
                <w:szCs w:val="20"/>
              </w:rPr>
              <w:t>Хорошо</w:t>
            </w:r>
            <w:r w:rsidRPr="003D14DD">
              <w:rPr>
                <w:bCs/>
                <w:sz w:val="20"/>
                <w:szCs w:val="20"/>
              </w:rPr>
              <w:t>»</w:t>
            </w:r>
            <w:r w:rsidRPr="003D14DD">
              <w:rPr>
                <w:sz w:val="20"/>
                <w:szCs w:val="20"/>
              </w:rPr>
              <w:t xml:space="preserve"> выставляется в случае, если использована основная литература по теме (методическая и научная), дано теоретическое обоснование и анализ передового опыта работы, раскрыто основное содержание темы, работа выполнена преимущественно самостоятельно, содержит анализ практических проблем. Изложение материала работы отличается логической последовательностью, наличием иллюстративно-аналитического материала (таблицы, диаграммы, схемы и т. д.), ссылок на литературные и нормативные источники, завершается конкретными выводами. Имеются недостатки, не носящие принципиального характера, работа правильно оформлена, недостаточно описан личный опыт работы, применение научных исследований и передового опыта работы.</w:t>
            </w:r>
          </w:p>
          <w:p w:rsidR="0063589A" w:rsidRPr="003D14DD" w:rsidRDefault="0063589A" w:rsidP="00A620DC">
            <w:pPr>
              <w:tabs>
                <w:tab w:val="center" w:pos="4677"/>
                <w:tab w:val="right" w:pos="9355"/>
              </w:tabs>
              <w:suppressAutoHyphens/>
              <w:jc w:val="both"/>
              <w:rPr>
                <w:sz w:val="20"/>
                <w:szCs w:val="20"/>
              </w:rPr>
            </w:pPr>
            <w:r w:rsidRPr="003D14DD">
              <w:rPr>
                <w:bCs/>
                <w:sz w:val="20"/>
                <w:szCs w:val="20"/>
              </w:rPr>
              <w:t>«</w:t>
            </w:r>
            <w:r w:rsidRPr="003D14DD">
              <w:rPr>
                <w:bCs/>
                <w:i/>
                <w:iCs/>
                <w:sz w:val="20"/>
                <w:szCs w:val="20"/>
              </w:rPr>
              <w:t>Удовлетворительно</w:t>
            </w:r>
            <w:r w:rsidRPr="003D14DD">
              <w:rPr>
                <w:bCs/>
                <w:sz w:val="20"/>
                <w:szCs w:val="20"/>
              </w:rPr>
              <w:t>»</w:t>
            </w:r>
            <w:r w:rsidRPr="003D14DD">
              <w:rPr>
                <w:sz w:val="20"/>
                <w:szCs w:val="20"/>
              </w:rPr>
              <w:t xml:space="preserve"> выставляется, если библиография ограничена, нет должного анализа литературы по проблеме, тема курсовой работы раскрыто частично, работа выполнена в основном самостоятельно, содержит элементы анализа реальных проблем. Не все рассматриваемые вопросы изложены достаточно глубоко, есть нарушения логической последовательности, ограниченно применяется иллюстративно-аналитический материал (таблицы, диаграммы, схемы и т.д.), ссылки на литературные и нормативные источники.</w:t>
            </w:r>
          </w:p>
          <w:p w:rsidR="0063589A" w:rsidRPr="003D14DD" w:rsidRDefault="0063589A" w:rsidP="00A620DC">
            <w:pPr>
              <w:tabs>
                <w:tab w:val="center" w:pos="4677"/>
                <w:tab w:val="right" w:pos="9355"/>
              </w:tabs>
              <w:suppressAutoHyphens/>
              <w:jc w:val="both"/>
              <w:rPr>
                <w:sz w:val="20"/>
                <w:szCs w:val="20"/>
              </w:rPr>
            </w:pPr>
            <w:r w:rsidRPr="003D14DD">
              <w:rPr>
                <w:bCs/>
                <w:iCs/>
                <w:sz w:val="20"/>
                <w:szCs w:val="20"/>
              </w:rPr>
              <w:t>«</w:t>
            </w:r>
            <w:r w:rsidRPr="003D14DD">
              <w:rPr>
                <w:bCs/>
                <w:i/>
                <w:sz w:val="20"/>
                <w:szCs w:val="20"/>
              </w:rPr>
              <w:t>Неудовлетворительно</w:t>
            </w:r>
            <w:r w:rsidRPr="003D14DD">
              <w:rPr>
                <w:bCs/>
                <w:iCs/>
                <w:sz w:val="20"/>
                <w:szCs w:val="20"/>
              </w:rPr>
              <w:t>»</w:t>
            </w:r>
            <w:r w:rsidRPr="003D14DD">
              <w:rPr>
                <w:sz w:val="20"/>
                <w:szCs w:val="20"/>
              </w:rPr>
              <w:t xml:space="preserve"> выставляется, если не раскрыта тема курсовой работы. Работа выполнена несамостоятельно, </w:t>
            </w:r>
            <w:r w:rsidRPr="003D14DD">
              <w:rPr>
                <w:sz w:val="20"/>
                <w:szCs w:val="20"/>
              </w:rPr>
              <w:lastRenderedPageBreak/>
              <w:t>носит описательный характер, ее материал изложен неграмотно, без логической последовательности, применения иллюстративно-аналитического материала (таблиц, диаграмм, схем и т. д.), ссылок на литературные и нормативные источники.</w:t>
            </w:r>
          </w:p>
        </w:tc>
      </w:tr>
      <w:tr w:rsidR="0063589A" w:rsidRPr="003D14DD" w:rsidTr="00A620DC">
        <w:tc>
          <w:tcPr>
            <w:tcW w:w="268" w:type="pct"/>
            <w:vMerge w:val="restart"/>
          </w:tcPr>
          <w:p w:rsidR="0063589A" w:rsidRPr="003D14DD" w:rsidRDefault="0063589A" w:rsidP="00A620DC">
            <w:pPr>
              <w:tabs>
                <w:tab w:val="left" w:pos="300"/>
                <w:tab w:val="center" w:pos="4677"/>
                <w:tab w:val="right" w:pos="9355"/>
              </w:tabs>
              <w:suppressAutoHyphens/>
              <w:jc w:val="center"/>
              <w:rPr>
                <w:sz w:val="20"/>
                <w:szCs w:val="20"/>
              </w:rPr>
            </w:pPr>
            <w:r w:rsidRPr="003D14DD">
              <w:rPr>
                <w:sz w:val="20"/>
                <w:szCs w:val="20"/>
              </w:rPr>
              <w:lastRenderedPageBreak/>
              <w:t>3</w:t>
            </w:r>
          </w:p>
        </w:tc>
        <w:tc>
          <w:tcPr>
            <w:tcW w:w="795" w:type="pct"/>
            <w:vMerge w:val="restart"/>
          </w:tcPr>
          <w:p w:rsidR="0063589A" w:rsidRPr="003D14DD" w:rsidRDefault="0063589A" w:rsidP="00A620DC">
            <w:pPr>
              <w:tabs>
                <w:tab w:val="center" w:pos="4677"/>
                <w:tab w:val="right" w:pos="9355"/>
              </w:tabs>
              <w:suppressAutoHyphens/>
              <w:rPr>
                <w:b/>
                <w:bCs/>
                <w:sz w:val="20"/>
                <w:szCs w:val="20"/>
              </w:rPr>
            </w:pPr>
            <w:r w:rsidRPr="003D14DD">
              <w:rPr>
                <w:i/>
                <w:sz w:val="20"/>
                <w:szCs w:val="20"/>
              </w:rPr>
              <w:t>Экзамен</w:t>
            </w:r>
          </w:p>
        </w:tc>
        <w:tc>
          <w:tcPr>
            <w:tcW w:w="1294" w:type="pct"/>
          </w:tcPr>
          <w:p w:rsidR="0063589A" w:rsidRPr="003D14DD" w:rsidRDefault="0063589A" w:rsidP="00A620DC">
            <w:pPr>
              <w:tabs>
                <w:tab w:val="center" w:pos="4677"/>
                <w:tab w:val="right" w:pos="9355"/>
              </w:tabs>
              <w:suppressAutoHyphens/>
              <w:jc w:val="both"/>
              <w:rPr>
                <w:b/>
                <w:sz w:val="20"/>
                <w:szCs w:val="20"/>
              </w:rPr>
            </w:pPr>
            <w:r w:rsidRPr="003D14DD">
              <w:rPr>
                <w:sz w:val="20"/>
                <w:szCs w:val="20"/>
              </w:rPr>
              <w:t xml:space="preserve">1-я </w:t>
            </w:r>
            <w:r w:rsidRPr="003D14DD">
              <w:rPr>
                <w:bCs/>
                <w:sz w:val="20"/>
                <w:szCs w:val="20"/>
              </w:rPr>
              <w:t>часть экзамена</w:t>
            </w:r>
            <w:r w:rsidRPr="003D14DD">
              <w:rPr>
                <w:sz w:val="20"/>
                <w:szCs w:val="20"/>
              </w:rPr>
              <w:t>:</w:t>
            </w:r>
            <w:r w:rsidRPr="003D14DD">
              <w:rPr>
                <w:b/>
                <w:sz w:val="20"/>
                <w:szCs w:val="20"/>
              </w:rPr>
              <w:t xml:space="preserve"> </w:t>
            </w:r>
          </w:p>
          <w:p w:rsidR="0063589A" w:rsidRPr="003D14DD" w:rsidRDefault="0063589A" w:rsidP="00A620DC">
            <w:pPr>
              <w:tabs>
                <w:tab w:val="center" w:pos="4677"/>
                <w:tab w:val="right" w:pos="9355"/>
              </w:tabs>
              <w:suppressAutoHyphens/>
              <w:jc w:val="both"/>
              <w:rPr>
                <w:sz w:val="20"/>
                <w:szCs w:val="20"/>
              </w:rPr>
            </w:pPr>
            <w:r w:rsidRPr="003D14DD">
              <w:rPr>
                <w:sz w:val="20"/>
                <w:szCs w:val="20"/>
              </w:rPr>
              <w:t>выполнение обучающимися практико-ориентированных заданий (</w:t>
            </w:r>
            <w:r w:rsidRPr="003D14DD">
              <w:rPr>
                <w:bCs/>
                <w:sz w:val="20"/>
                <w:szCs w:val="20"/>
              </w:rPr>
              <w:t xml:space="preserve">аттестационное испытание промежуточной аттестации, </w:t>
            </w:r>
            <w:r w:rsidRPr="003D14DD">
              <w:rPr>
                <w:sz w:val="20"/>
                <w:szCs w:val="20"/>
              </w:rPr>
              <w:t>проводимое устно с использованием телекоммуникационных технологий)</w:t>
            </w:r>
          </w:p>
        </w:tc>
        <w:tc>
          <w:tcPr>
            <w:tcW w:w="1079" w:type="pct"/>
          </w:tcPr>
          <w:p w:rsidR="0063589A" w:rsidRPr="003D14DD" w:rsidRDefault="0063589A" w:rsidP="00A620DC">
            <w:pPr>
              <w:tabs>
                <w:tab w:val="center" w:pos="4677"/>
                <w:tab w:val="right" w:pos="9355"/>
              </w:tabs>
              <w:suppressAutoHyphens/>
              <w:jc w:val="center"/>
              <w:rPr>
                <w:bCs/>
                <w:iCs/>
                <w:sz w:val="20"/>
                <w:szCs w:val="20"/>
              </w:rPr>
            </w:pPr>
            <w:r w:rsidRPr="003D14DD">
              <w:rPr>
                <w:sz w:val="20"/>
                <w:szCs w:val="20"/>
              </w:rPr>
              <w:t>Практико-ориентированные задания</w:t>
            </w:r>
          </w:p>
        </w:tc>
        <w:tc>
          <w:tcPr>
            <w:tcW w:w="1564" w:type="pct"/>
            <w:gridSpan w:val="2"/>
          </w:tcPr>
          <w:p w:rsidR="0063589A" w:rsidRPr="003D14DD" w:rsidRDefault="0063589A" w:rsidP="00A620DC">
            <w:pPr>
              <w:tabs>
                <w:tab w:val="center" w:pos="9540"/>
              </w:tabs>
              <w:suppressAutoHyphens/>
              <w:jc w:val="both"/>
              <w:rPr>
                <w:i/>
                <w:sz w:val="20"/>
                <w:szCs w:val="20"/>
              </w:rPr>
            </w:pPr>
            <w:r w:rsidRPr="003D14DD">
              <w:rPr>
                <w:i/>
                <w:sz w:val="20"/>
                <w:szCs w:val="20"/>
              </w:rPr>
              <w:t>Критерии оценивания преподавателем практико-ориентированной части экзамена:</w:t>
            </w:r>
          </w:p>
          <w:p w:rsidR="0063589A" w:rsidRPr="003D14DD" w:rsidRDefault="0063589A" w:rsidP="00A620DC">
            <w:pPr>
              <w:tabs>
                <w:tab w:val="left" w:pos="-181"/>
                <w:tab w:val="center" w:pos="4677"/>
                <w:tab w:val="right" w:pos="9355"/>
                <w:tab w:val="right" w:leader="underscore" w:pos="9639"/>
              </w:tabs>
              <w:suppressAutoHyphens/>
              <w:jc w:val="both"/>
              <w:rPr>
                <w:sz w:val="20"/>
                <w:szCs w:val="20"/>
              </w:rPr>
            </w:pPr>
            <w:r w:rsidRPr="003D14DD">
              <w:rPr>
                <w:sz w:val="20"/>
                <w:szCs w:val="20"/>
              </w:rPr>
              <w:t>– соответствие содержания ответа заданию, полнота раскрытия темы/задания (оценка соответствия содержания ответа теме/заданию);</w:t>
            </w:r>
          </w:p>
          <w:p w:rsidR="0063589A" w:rsidRPr="003D14DD" w:rsidRDefault="0063589A" w:rsidP="00A620DC">
            <w:pPr>
              <w:tabs>
                <w:tab w:val="left" w:pos="-181"/>
                <w:tab w:val="center" w:pos="4677"/>
                <w:tab w:val="right" w:pos="9355"/>
                <w:tab w:val="right" w:leader="underscore" w:pos="9639"/>
              </w:tabs>
              <w:suppressAutoHyphens/>
              <w:jc w:val="both"/>
              <w:rPr>
                <w:sz w:val="20"/>
                <w:szCs w:val="20"/>
              </w:rPr>
            </w:pPr>
            <w:r w:rsidRPr="003D14DD">
              <w:rPr>
                <w:sz w:val="20"/>
                <w:szCs w:val="20"/>
              </w:rPr>
              <w:t>– умение проводить аналитический анализ прочитанной учебной и научной литературы, сопоставлять теорию и практику;</w:t>
            </w:r>
          </w:p>
          <w:p w:rsidR="0063589A" w:rsidRPr="003D14DD" w:rsidRDefault="0063589A" w:rsidP="00A620DC">
            <w:pPr>
              <w:tabs>
                <w:tab w:val="left" w:pos="-181"/>
                <w:tab w:val="center" w:pos="4677"/>
                <w:tab w:val="right" w:pos="9355"/>
                <w:tab w:val="right" w:leader="underscore" w:pos="9639"/>
              </w:tabs>
              <w:suppressAutoHyphens/>
              <w:jc w:val="both"/>
              <w:rPr>
                <w:sz w:val="20"/>
                <w:szCs w:val="20"/>
              </w:rPr>
            </w:pPr>
            <w:r w:rsidRPr="003D14DD">
              <w:rPr>
                <w:sz w:val="20"/>
                <w:szCs w:val="20"/>
              </w:rPr>
              <w:t>– логичность, последовательность изложения ответа;</w:t>
            </w:r>
          </w:p>
          <w:p w:rsidR="0063589A" w:rsidRPr="003D14DD" w:rsidRDefault="0063589A" w:rsidP="00A620DC">
            <w:pPr>
              <w:tabs>
                <w:tab w:val="left" w:pos="-181"/>
                <w:tab w:val="center" w:pos="4677"/>
                <w:tab w:val="right" w:pos="9355"/>
                <w:tab w:val="right" w:leader="underscore" w:pos="9639"/>
              </w:tabs>
              <w:suppressAutoHyphens/>
              <w:jc w:val="both"/>
              <w:rPr>
                <w:sz w:val="20"/>
                <w:szCs w:val="20"/>
              </w:rPr>
            </w:pPr>
            <w:r w:rsidRPr="003D14DD">
              <w:rPr>
                <w:sz w:val="20"/>
                <w:szCs w:val="20"/>
              </w:rPr>
              <w:t>– наличие собственного отношения обучающегося к теме/заданию;</w:t>
            </w:r>
          </w:p>
          <w:p w:rsidR="0063589A" w:rsidRPr="003D14DD" w:rsidRDefault="0063589A" w:rsidP="00A620DC">
            <w:pPr>
              <w:tabs>
                <w:tab w:val="left" w:pos="-181"/>
                <w:tab w:val="center" w:pos="4677"/>
                <w:tab w:val="right" w:pos="9355"/>
                <w:tab w:val="right" w:leader="underscore" w:pos="9639"/>
              </w:tabs>
              <w:suppressAutoHyphens/>
              <w:jc w:val="both"/>
              <w:rPr>
                <w:sz w:val="20"/>
                <w:szCs w:val="20"/>
              </w:rPr>
            </w:pPr>
            <w:r w:rsidRPr="003D14DD">
              <w:rPr>
                <w:sz w:val="20"/>
                <w:szCs w:val="20"/>
              </w:rPr>
              <w:t>– аргументированность, доказательность излагаемого материала.</w:t>
            </w:r>
          </w:p>
          <w:p w:rsidR="0063589A" w:rsidRPr="003D14DD" w:rsidRDefault="0063589A" w:rsidP="00A620DC">
            <w:pPr>
              <w:tabs>
                <w:tab w:val="left" w:pos="-181"/>
                <w:tab w:val="center" w:pos="4677"/>
                <w:tab w:val="right" w:pos="9355"/>
                <w:tab w:val="right" w:leader="underscore" w:pos="9639"/>
              </w:tabs>
              <w:suppressAutoHyphens/>
              <w:jc w:val="both"/>
              <w:rPr>
                <w:i/>
                <w:sz w:val="20"/>
                <w:szCs w:val="20"/>
              </w:rPr>
            </w:pPr>
            <w:r w:rsidRPr="003D14DD">
              <w:rPr>
                <w:i/>
                <w:sz w:val="20"/>
                <w:szCs w:val="20"/>
              </w:rPr>
              <w:t>Описание шкалы оценивания практико-ориентированной части экзамена</w:t>
            </w:r>
          </w:p>
          <w:p w:rsidR="0063589A" w:rsidRPr="003D14DD" w:rsidRDefault="0063589A" w:rsidP="00A620DC">
            <w:pPr>
              <w:tabs>
                <w:tab w:val="center" w:pos="4677"/>
                <w:tab w:val="right" w:pos="9355"/>
              </w:tabs>
              <w:suppressAutoHyphens/>
              <w:jc w:val="both"/>
              <w:rPr>
                <w:sz w:val="20"/>
                <w:szCs w:val="20"/>
              </w:rPr>
            </w:pPr>
            <w:r w:rsidRPr="003D14DD">
              <w:rPr>
                <w:sz w:val="20"/>
                <w:szCs w:val="20"/>
              </w:rPr>
              <w:t>Оценка «</w:t>
            </w:r>
            <w:r w:rsidRPr="003D14DD">
              <w:rPr>
                <w:i/>
                <w:iCs/>
                <w:sz w:val="20"/>
                <w:szCs w:val="20"/>
              </w:rPr>
              <w:t>отлично</w:t>
            </w:r>
            <w:r w:rsidRPr="003D14DD">
              <w:rPr>
                <w:sz w:val="20"/>
                <w:szCs w:val="20"/>
              </w:rPr>
              <w:t xml:space="preserve">» выставляется за ответ, в котором содержание соответствует теме или заданию, обучающийся глубоко и прочно усвоил учебный материал, последовательно, четко и логически стройно излагает его, демонстрирует собственные суждения и размышления на заданную тему, делает соответствующие  выводы; умеет тесно увязывать теорию с практикой, свободно справляется с задачами, вопросами и другими видами </w:t>
            </w:r>
            <w:r w:rsidRPr="003D14DD">
              <w:rPr>
                <w:sz w:val="20"/>
                <w:szCs w:val="20"/>
              </w:rPr>
              <w:lastRenderedPageBreak/>
              <w:t xml:space="preserve">применения знаний, не затрудняется с ответом при видоизменении заданий, приводит материалы различных научных источников, правильно обосновывает принятое решение, владеет разносторонними навыками и приемами выполнения  задания, показывает должный уровень </w:t>
            </w:r>
            <w:proofErr w:type="spellStart"/>
            <w:r w:rsidRPr="003D14DD">
              <w:rPr>
                <w:sz w:val="20"/>
                <w:szCs w:val="20"/>
              </w:rPr>
              <w:t>сформированности</w:t>
            </w:r>
            <w:proofErr w:type="spellEnd"/>
            <w:r w:rsidRPr="003D14DD">
              <w:rPr>
                <w:sz w:val="20"/>
                <w:szCs w:val="20"/>
              </w:rPr>
              <w:t xml:space="preserve"> компетенций.</w:t>
            </w:r>
          </w:p>
          <w:p w:rsidR="0063589A" w:rsidRPr="003D14DD" w:rsidRDefault="0063589A" w:rsidP="00A620DC">
            <w:pPr>
              <w:widowControl w:val="0"/>
              <w:tabs>
                <w:tab w:val="center" w:pos="4677"/>
                <w:tab w:val="right" w:pos="9355"/>
              </w:tabs>
              <w:suppressAutoHyphens/>
              <w:jc w:val="both"/>
              <w:rPr>
                <w:sz w:val="20"/>
                <w:szCs w:val="20"/>
              </w:rPr>
            </w:pPr>
            <w:r w:rsidRPr="003D14DD">
              <w:rPr>
                <w:sz w:val="20"/>
                <w:szCs w:val="20"/>
              </w:rPr>
              <w:t>Оценка «</w:t>
            </w:r>
            <w:r w:rsidRPr="003D14DD">
              <w:rPr>
                <w:i/>
                <w:iCs/>
                <w:sz w:val="20"/>
                <w:szCs w:val="20"/>
              </w:rPr>
              <w:t>хорошо</w:t>
            </w:r>
            <w:r w:rsidRPr="003D14DD">
              <w:rPr>
                <w:sz w:val="20"/>
                <w:szCs w:val="20"/>
              </w:rPr>
              <w:t xml:space="preserve">» выставляется обучающемуся, если ответ соответствует и раскрывает тему или задание, показывает  знание учебного материала, грамотно и по существу излагает его, не допуская существенных неточностей при выполнении задания, правильно применяет теоретические положения при выполнения задания, владеет необходимыми навыками и приемами его выполнения, однако испытывает небольшие затруднения при формулировке собственного мнения, показывает должный уровень </w:t>
            </w:r>
            <w:proofErr w:type="spellStart"/>
            <w:r w:rsidRPr="003D14DD">
              <w:rPr>
                <w:sz w:val="20"/>
                <w:szCs w:val="20"/>
              </w:rPr>
              <w:t>сформированности</w:t>
            </w:r>
            <w:proofErr w:type="spellEnd"/>
            <w:r w:rsidRPr="003D14DD">
              <w:rPr>
                <w:sz w:val="20"/>
                <w:szCs w:val="20"/>
              </w:rPr>
              <w:t xml:space="preserve"> компетенций.</w:t>
            </w:r>
          </w:p>
          <w:p w:rsidR="0063589A" w:rsidRPr="003D14DD" w:rsidRDefault="0063589A" w:rsidP="00A620DC">
            <w:pPr>
              <w:widowControl w:val="0"/>
              <w:tabs>
                <w:tab w:val="center" w:pos="4677"/>
                <w:tab w:val="right" w:pos="9355"/>
              </w:tabs>
              <w:suppressAutoHyphens/>
              <w:jc w:val="both"/>
              <w:rPr>
                <w:sz w:val="20"/>
                <w:szCs w:val="20"/>
              </w:rPr>
            </w:pPr>
            <w:r w:rsidRPr="003D14DD">
              <w:rPr>
                <w:sz w:val="20"/>
                <w:szCs w:val="20"/>
              </w:rPr>
              <w:t>Оценка «</w:t>
            </w:r>
            <w:r w:rsidRPr="003D14DD">
              <w:rPr>
                <w:i/>
                <w:iCs/>
                <w:sz w:val="20"/>
                <w:szCs w:val="20"/>
              </w:rPr>
              <w:t>удовлетворительно</w:t>
            </w:r>
            <w:r w:rsidRPr="003D14DD">
              <w:rPr>
                <w:sz w:val="20"/>
                <w:szCs w:val="20"/>
              </w:rPr>
              <w:t>» выставляется обучающемуся, если ответ в полной мере раскрывает тему/задание,   обучающийся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учебного материала по заданию, его собственные суждения и размышления на заданную тему носят поверхностный характер.</w:t>
            </w:r>
          </w:p>
          <w:p w:rsidR="0063589A" w:rsidRPr="003D14DD" w:rsidRDefault="0063589A" w:rsidP="00A620DC">
            <w:pPr>
              <w:tabs>
                <w:tab w:val="center" w:pos="9540"/>
              </w:tabs>
              <w:suppressAutoHyphens/>
              <w:jc w:val="both"/>
              <w:rPr>
                <w:sz w:val="20"/>
                <w:szCs w:val="20"/>
              </w:rPr>
            </w:pPr>
            <w:r w:rsidRPr="003D14DD">
              <w:rPr>
                <w:sz w:val="20"/>
                <w:szCs w:val="20"/>
              </w:rPr>
              <w:t xml:space="preserve">Оценка </w:t>
            </w:r>
            <w:r w:rsidRPr="003D14DD">
              <w:rPr>
                <w:i/>
                <w:sz w:val="20"/>
                <w:szCs w:val="20"/>
              </w:rPr>
              <w:t>«</w:t>
            </w:r>
            <w:r w:rsidRPr="003D14DD">
              <w:rPr>
                <w:i/>
                <w:iCs/>
                <w:sz w:val="20"/>
                <w:szCs w:val="20"/>
              </w:rPr>
              <w:t>неудовлетворительн</w:t>
            </w:r>
            <w:r w:rsidRPr="003D14DD">
              <w:rPr>
                <w:sz w:val="20"/>
                <w:szCs w:val="20"/>
              </w:rPr>
              <w:t xml:space="preserve">о» выставляется обучающемуся, если не раскрыта тема, </w:t>
            </w:r>
            <w:r w:rsidRPr="003D14DD">
              <w:rPr>
                <w:sz w:val="20"/>
                <w:szCs w:val="20"/>
              </w:rPr>
              <w:lastRenderedPageBreak/>
              <w:t xml:space="preserve">содержание ответа не соответствует теме, обучающийся не обладает знаниями по значительной части учебного материала и не может грамотно изложить ответ на поставленное задание, не высказывает своего мнения по теме, допускает существенные ошибки, ответ выстроен непоследовательно, </w:t>
            </w:r>
            <w:proofErr w:type="spellStart"/>
            <w:r w:rsidRPr="003D14DD">
              <w:rPr>
                <w:sz w:val="20"/>
                <w:szCs w:val="20"/>
              </w:rPr>
              <w:t>неаргументированно</w:t>
            </w:r>
            <w:proofErr w:type="spellEnd"/>
            <w:r w:rsidRPr="003D14DD">
              <w:rPr>
                <w:sz w:val="20"/>
                <w:szCs w:val="20"/>
              </w:rPr>
              <w:t>.</w:t>
            </w:r>
          </w:p>
          <w:p w:rsidR="0063589A" w:rsidRPr="003D14DD" w:rsidRDefault="0063589A" w:rsidP="00A620DC">
            <w:pPr>
              <w:tabs>
                <w:tab w:val="left" w:pos="-181"/>
                <w:tab w:val="center" w:pos="4677"/>
                <w:tab w:val="right" w:pos="9355"/>
                <w:tab w:val="right" w:leader="underscore" w:pos="9639"/>
              </w:tabs>
              <w:suppressAutoHyphens/>
              <w:jc w:val="both"/>
              <w:rPr>
                <w:i/>
                <w:sz w:val="20"/>
                <w:szCs w:val="20"/>
              </w:rPr>
            </w:pPr>
            <w:r w:rsidRPr="003D14DD">
              <w:rPr>
                <w:sz w:val="20"/>
                <w:szCs w:val="20"/>
              </w:rPr>
              <w:t>Итоговая оценка за экзамен выставляется преподавателем в совокупности на основе оценивания результатов электронного тестирования обучающихся и выполнения ими практико-ориентированной части экзамена</w:t>
            </w:r>
          </w:p>
        </w:tc>
      </w:tr>
      <w:tr w:rsidR="0063589A" w:rsidRPr="003D14DD" w:rsidTr="00A620DC">
        <w:tc>
          <w:tcPr>
            <w:tcW w:w="268" w:type="pct"/>
            <w:vMerge/>
          </w:tcPr>
          <w:p w:rsidR="0063589A" w:rsidRPr="003D14DD" w:rsidRDefault="0063589A" w:rsidP="00A620DC">
            <w:pPr>
              <w:tabs>
                <w:tab w:val="left" w:pos="300"/>
                <w:tab w:val="center" w:pos="4677"/>
                <w:tab w:val="right" w:pos="9355"/>
              </w:tabs>
              <w:suppressAutoHyphens/>
              <w:jc w:val="center"/>
              <w:rPr>
                <w:sz w:val="20"/>
                <w:szCs w:val="20"/>
              </w:rPr>
            </w:pPr>
          </w:p>
        </w:tc>
        <w:tc>
          <w:tcPr>
            <w:tcW w:w="795" w:type="pct"/>
            <w:vMerge/>
          </w:tcPr>
          <w:p w:rsidR="0063589A" w:rsidRPr="003D14DD" w:rsidRDefault="0063589A" w:rsidP="00A620DC">
            <w:pPr>
              <w:tabs>
                <w:tab w:val="center" w:pos="4677"/>
                <w:tab w:val="right" w:pos="9355"/>
              </w:tabs>
              <w:suppressAutoHyphens/>
              <w:rPr>
                <w:i/>
                <w:sz w:val="20"/>
                <w:szCs w:val="20"/>
              </w:rPr>
            </w:pPr>
          </w:p>
        </w:tc>
        <w:tc>
          <w:tcPr>
            <w:tcW w:w="1294" w:type="pct"/>
          </w:tcPr>
          <w:p w:rsidR="0063589A" w:rsidRPr="003D14DD" w:rsidRDefault="0063589A" w:rsidP="00A620DC">
            <w:pPr>
              <w:suppressAutoHyphens/>
              <w:overflowPunct w:val="0"/>
              <w:autoSpaceDE w:val="0"/>
              <w:autoSpaceDN w:val="0"/>
              <w:adjustRightInd w:val="0"/>
              <w:jc w:val="both"/>
              <w:rPr>
                <w:bCs/>
                <w:sz w:val="20"/>
                <w:szCs w:val="20"/>
              </w:rPr>
            </w:pPr>
            <w:r w:rsidRPr="003D14DD">
              <w:rPr>
                <w:bCs/>
                <w:sz w:val="20"/>
                <w:szCs w:val="20"/>
              </w:rPr>
              <w:t xml:space="preserve">2-я часть экзамена: </w:t>
            </w:r>
          </w:p>
          <w:p w:rsidR="0063589A" w:rsidRPr="003D14DD" w:rsidRDefault="0063589A" w:rsidP="00A620DC">
            <w:pPr>
              <w:suppressAutoHyphens/>
              <w:overflowPunct w:val="0"/>
              <w:autoSpaceDE w:val="0"/>
              <w:autoSpaceDN w:val="0"/>
              <w:adjustRightInd w:val="0"/>
              <w:jc w:val="both"/>
              <w:rPr>
                <w:b/>
                <w:sz w:val="20"/>
                <w:szCs w:val="20"/>
              </w:rPr>
            </w:pPr>
            <w:r w:rsidRPr="003D14DD">
              <w:rPr>
                <w:bCs/>
                <w:sz w:val="20"/>
                <w:szCs w:val="20"/>
              </w:rPr>
              <w:t>выполнение электронного тестирования</w:t>
            </w:r>
            <w:r w:rsidRPr="003D14DD">
              <w:rPr>
                <w:sz w:val="20"/>
                <w:szCs w:val="20"/>
              </w:rPr>
              <w:t xml:space="preserve"> (</w:t>
            </w:r>
            <w:r w:rsidRPr="003D14DD">
              <w:rPr>
                <w:bCs/>
                <w:sz w:val="20"/>
                <w:szCs w:val="20"/>
              </w:rPr>
              <w:t xml:space="preserve">аттестационное испытание промежуточной аттестации </w:t>
            </w:r>
            <w:r w:rsidRPr="003D14DD">
              <w:rPr>
                <w:sz w:val="20"/>
                <w:szCs w:val="20"/>
              </w:rPr>
              <w:t>с использованием информационных тестовых систем)</w:t>
            </w:r>
          </w:p>
        </w:tc>
        <w:tc>
          <w:tcPr>
            <w:tcW w:w="1079" w:type="pct"/>
          </w:tcPr>
          <w:p w:rsidR="0063589A" w:rsidRPr="003D14DD" w:rsidRDefault="0063589A" w:rsidP="00A620DC">
            <w:pPr>
              <w:tabs>
                <w:tab w:val="center" w:pos="4677"/>
                <w:tab w:val="right" w:pos="9355"/>
              </w:tabs>
              <w:suppressAutoHyphens/>
              <w:jc w:val="both"/>
              <w:rPr>
                <w:b/>
                <w:bCs/>
                <w:sz w:val="20"/>
                <w:szCs w:val="20"/>
              </w:rPr>
            </w:pPr>
            <w:r w:rsidRPr="003D14DD">
              <w:rPr>
                <w:bCs/>
                <w:iCs/>
                <w:sz w:val="20"/>
                <w:szCs w:val="20"/>
              </w:rPr>
              <w:t>Система</w:t>
            </w:r>
            <w:r w:rsidRPr="003D14DD">
              <w:rPr>
                <w:b/>
                <w:bCs/>
                <w:i/>
                <w:iCs/>
                <w:sz w:val="20"/>
                <w:szCs w:val="20"/>
              </w:rPr>
              <w:t xml:space="preserve"> </w:t>
            </w:r>
            <w:r w:rsidRPr="003D14DD">
              <w:rPr>
                <w:sz w:val="20"/>
                <w:szCs w:val="20"/>
              </w:rPr>
              <w:t>стандартизирован-</w:t>
            </w:r>
            <w:proofErr w:type="spellStart"/>
            <w:r w:rsidRPr="003D14DD">
              <w:rPr>
                <w:sz w:val="20"/>
                <w:szCs w:val="20"/>
              </w:rPr>
              <w:t>ных</w:t>
            </w:r>
            <w:proofErr w:type="spellEnd"/>
            <w:r w:rsidRPr="003D14DD">
              <w:rPr>
                <w:sz w:val="20"/>
                <w:szCs w:val="20"/>
              </w:rPr>
              <w:t xml:space="preserve"> заданий (тестов)</w:t>
            </w:r>
          </w:p>
        </w:tc>
        <w:tc>
          <w:tcPr>
            <w:tcW w:w="1564" w:type="pct"/>
            <w:gridSpan w:val="2"/>
          </w:tcPr>
          <w:p w:rsidR="0063589A" w:rsidRPr="003D14DD" w:rsidRDefault="0063589A" w:rsidP="00A620DC">
            <w:pPr>
              <w:tabs>
                <w:tab w:val="center" w:pos="4677"/>
                <w:tab w:val="right" w:pos="9355"/>
              </w:tabs>
              <w:suppressAutoHyphens/>
              <w:jc w:val="both"/>
              <w:rPr>
                <w:i/>
                <w:sz w:val="20"/>
                <w:szCs w:val="20"/>
              </w:rPr>
            </w:pPr>
            <w:r w:rsidRPr="003D14DD">
              <w:rPr>
                <w:i/>
                <w:sz w:val="20"/>
                <w:szCs w:val="20"/>
              </w:rPr>
              <w:t>Описание шкалы оценивания электронного тестирования:</w:t>
            </w:r>
          </w:p>
          <w:p w:rsidR="0063589A" w:rsidRPr="003D14DD" w:rsidRDefault="0063589A" w:rsidP="00A620DC">
            <w:pPr>
              <w:tabs>
                <w:tab w:val="center" w:pos="4677"/>
                <w:tab w:val="right" w:pos="9355"/>
              </w:tabs>
              <w:suppressAutoHyphens/>
              <w:jc w:val="both"/>
              <w:rPr>
                <w:sz w:val="20"/>
                <w:szCs w:val="20"/>
              </w:rPr>
            </w:pPr>
            <w:r w:rsidRPr="003D14DD">
              <w:rPr>
                <w:sz w:val="20"/>
                <w:szCs w:val="20"/>
              </w:rPr>
              <w:t>– от 0 до 49,9 % выполненных заданий – неудовлетворительно;</w:t>
            </w:r>
          </w:p>
          <w:p w:rsidR="0063589A" w:rsidRPr="003D14DD" w:rsidRDefault="0063589A" w:rsidP="00A620DC">
            <w:pPr>
              <w:tabs>
                <w:tab w:val="center" w:pos="4677"/>
                <w:tab w:val="right" w:pos="9355"/>
              </w:tabs>
              <w:suppressAutoHyphens/>
              <w:jc w:val="both"/>
              <w:rPr>
                <w:sz w:val="20"/>
                <w:szCs w:val="20"/>
              </w:rPr>
            </w:pPr>
            <w:r w:rsidRPr="003D14DD">
              <w:rPr>
                <w:sz w:val="20"/>
                <w:szCs w:val="20"/>
              </w:rPr>
              <w:t>– от 50 до 69,9% – удовлетворительно;</w:t>
            </w:r>
          </w:p>
          <w:p w:rsidR="0063589A" w:rsidRPr="003D14DD" w:rsidRDefault="0063589A" w:rsidP="00A620DC">
            <w:pPr>
              <w:tabs>
                <w:tab w:val="center" w:pos="4677"/>
                <w:tab w:val="right" w:pos="9355"/>
              </w:tabs>
              <w:suppressAutoHyphens/>
              <w:jc w:val="both"/>
              <w:rPr>
                <w:sz w:val="20"/>
                <w:szCs w:val="20"/>
              </w:rPr>
            </w:pPr>
            <w:r w:rsidRPr="003D14DD">
              <w:rPr>
                <w:sz w:val="20"/>
                <w:szCs w:val="20"/>
              </w:rPr>
              <w:t>– от 70 до 89,9% – хорошо;</w:t>
            </w:r>
          </w:p>
          <w:p w:rsidR="0063589A" w:rsidRPr="003D14DD" w:rsidRDefault="0063589A" w:rsidP="00A620DC">
            <w:pPr>
              <w:tabs>
                <w:tab w:val="center" w:pos="9540"/>
              </w:tabs>
              <w:suppressAutoHyphens/>
              <w:jc w:val="both"/>
              <w:rPr>
                <w:sz w:val="20"/>
                <w:szCs w:val="20"/>
              </w:rPr>
            </w:pPr>
            <w:r w:rsidRPr="003D14DD">
              <w:rPr>
                <w:sz w:val="20"/>
                <w:szCs w:val="20"/>
              </w:rPr>
              <w:t>– от 90 до 100% – отлично</w:t>
            </w:r>
          </w:p>
        </w:tc>
      </w:tr>
    </w:tbl>
    <w:p w:rsidR="0063589A" w:rsidRPr="003D14DD" w:rsidRDefault="0063589A" w:rsidP="0063589A">
      <w:pPr>
        <w:suppressAutoHyphens/>
        <w:rPr>
          <w:b/>
          <w:bCs/>
          <w:sz w:val="20"/>
          <w:szCs w:val="20"/>
        </w:rPr>
      </w:pPr>
    </w:p>
    <w:p w:rsidR="0063589A" w:rsidRPr="003D14DD" w:rsidRDefault="005202E9" w:rsidP="0063589A">
      <w:pPr>
        <w:ind w:firstLine="720"/>
        <w:rPr>
          <w:b/>
          <w:sz w:val="20"/>
          <w:szCs w:val="20"/>
        </w:rPr>
      </w:pPr>
      <w:r w:rsidRPr="005202E9">
        <w:rPr>
          <w:b/>
          <w:sz w:val="20"/>
          <w:szCs w:val="20"/>
        </w:rPr>
        <w:t>2</w:t>
      </w:r>
      <w:r w:rsidR="0063589A" w:rsidRPr="003D14DD">
        <w:rPr>
          <w:b/>
          <w:sz w:val="20"/>
          <w:szCs w:val="20"/>
        </w:rPr>
        <w:t xml:space="preserve">.2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 </w:t>
      </w:r>
    </w:p>
    <w:p w:rsidR="0063589A" w:rsidRPr="003D14DD" w:rsidRDefault="0063589A" w:rsidP="0063589A">
      <w:pPr>
        <w:ind w:firstLine="720"/>
        <w:rPr>
          <w:b/>
          <w:sz w:val="20"/>
          <w:szCs w:val="20"/>
        </w:rPr>
      </w:pPr>
    </w:p>
    <w:p w:rsidR="0063589A" w:rsidRPr="003D14DD" w:rsidRDefault="0063589A" w:rsidP="0063589A">
      <w:pPr>
        <w:jc w:val="both"/>
        <w:rPr>
          <w:b/>
          <w:sz w:val="20"/>
          <w:szCs w:val="20"/>
        </w:rPr>
      </w:pPr>
      <w:r w:rsidRPr="003D14DD">
        <w:rPr>
          <w:b/>
          <w:sz w:val="20"/>
          <w:szCs w:val="20"/>
        </w:rPr>
        <w:t>Раздел 1</w:t>
      </w: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3"/>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3</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6"/>
        <w:gridCol w:w="7892"/>
      </w:tblGrid>
      <w:tr w:rsidR="0063589A" w:rsidRPr="003D14DD" w:rsidTr="00A620DC">
        <w:tc>
          <w:tcPr>
            <w:tcW w:w="9648" w:type="dxa"/>
            <w:gridSpan w:val="2"/>
          </w:tcPr>
          <w:p w:rsidR="0063589A" w:rsidRPr="003D14DD" w:rsidRDefault="0063589A" w:rsidP="00A620DC">
            <w:pPr>
              <w:rPr>
                <w:sz w:val="20"/>
                <w:szCs w:val="20"/>
              </w:rPr>
            </w:pPr>
            <w:r w:rsidRPr="003D14DD">
              <w:rPr>
                <w:sz w:val="20"/>
                <w:szCs w:val="20"/>
              </w:rPr>
              <w:t>Установите соответствие между понятиями и их определениями:</w:t>
            </w:r>
          </w:p>
        </w:tc>
      </w:tr>
      <w:tr w:rsidR="0063589A" w:rsidRPr="003D14DD" w:rsidTr="00A620DC">
        <w:tc>
          <w:tcPr>
            <w:tcW w:w="1756" w:type="dxa"/>
            <w:vAlign w:val="center"/>
          </w:tcPr>
          <w:p w:rsidR="0063589A" w:rsidRPr="003D14DD" w:rsidRDefault="0063589A" w:rsidP="00A620DC">
            <w:pPr>
              <w:rPr>
                <w:sz w:val="20"/>
                <w:szCs w:val="20"/>
              </w:rPr>
            </w:pPr>
            <w:r w:rsidRPr="003D14DD">
              <w:rPr>
                <w:sz w:val="20"/>
                <w:szCs w:val="20"/>
              </w:rPr>
              <w:t>Инфраструктура</w:t>
            </w:r>
          </w:p>
        </w:tc>
        <w:tc>
          <w:tcPr>
            <w:tcW w:w="7892" w:type="dxa"/>
          </w:tcPr>
          <w:p w:rsidR="0063589A" w:rsidRPr="003D14DD" w:rsidRDefault="0063589A" w:rsidP="00A620DC">
            <w:pPr>
              <w:rPr>
                <w:sz w:val="20"/>
                <w:szCs w:val="20"/>
              </w:rPr>
            </w:pPr>
            <w:r w:rsidRPr="003D14DD">
              <w:rPr>
                <w:bCs/>
                <w:sz w:val="20"/>
                <w:szCs w:val="20"/>
              </w:rPr>
              <w:t>комплекс взаимосвязанных обслуживающих структур, составляющих и/или обеспечивающих основу для решения проблемы (задачи)</w:t>
            </w:r>
          </w:p>
        </w:tc>
      </w:tr>
      <w:tr w:rsidR="0063589A" w:rsidRPr="003D14DD" w:rsidTr="00A620DC">
        <w:tc>
          <w:tcPr>
            <w:tcW w:w="1756" w:type="dxa"/>
            <w:vAlign w:val="center"/>
          </w:tcPr>
          <w:p w:rsidR="0063589A" w:rsidRPr="003D14DD" w:rsidRDefault="0063589A" w:rsidP="00A620DC">
            <w:pPr>
              <w:rPr>
                <w:sz w:val="20"/>
                <w:szCs w:val="20"/>
              </w:rPr>
            </w:pPr>
            <w:r w:rsidRPr="003D14DD">
              <w:rPr>
                <w:sz w:val="20"/>
                <w:szCs w:val="20"/>
              </w:rPr>
              <w:t>Аналоговая связь</w:t>
            </w:r>
          </w:p>
        </w:tc>
        <w:tc>
          <w:tcPr>
            <w:tcW w:w="7892" w:type="dxa"/>
          </w:tcPr>
          <w:p w:rsidR="0063589A" w:rsidRPr="003D14DD" w:rsidRDefault="0063589A" w:rsidP="00A620DC">
            <w:pPr>
              <w:rPr>
                <w:sz w:val="20"/>
                <w:szCs w:val="20"/>
              </w:rPr>
            </w:pPr>
            <w:r w:rsidRPr="003D14DD">
              <w:rPr>
                <w:bCs/>
                <w:iCs/>
                <w:sz w:val="20"/>
                <w:szCs w:val="20"/>
              </w:rPr>
              <w:t>передача непрерывных сообщений (например, звука или речи)</w:t>
            </w:r>
          </w:p>
        </w:tc>
      </w:tr>
      <w:tr w:rsidR="0063589A" w:rsidRPr="003D14DD" w:rsidTr="00A620DC">
        <w:tc>
          <w:tcPr>
            <w:tcW w:w="1756" w:type="dxa"/>
            <w:vAlign w:val="center"/>
          </w:tcPr>
          <w:p w:rsidR="0063589A" w:rsidRPr="003D14DD" w:rsidRDefault="0063589A" w:rsidP="00A620DC">
            <w:pPr>
              <w:rPr>
                <w:sz w:val="20"/>
                <w:szCs w:val="20"/>
              </w:rPr>
            </w:pPr>
            <w:r w:rsidRPr="003D14DD">
              <w:rPr>
                <w:sz w:val="20"/>
                <w:szCs w:val="20"/>
              </w:rPr>
              <w:t xml:space="preserve">Цифровая связь </w:t>
            </w:r>
          </w:p>
        </w:tc>
        <w:tc>
          <w:tcPr>
            <w:tcW w:w="7892" w:type="dxa"/>
          </w:tcPr>
          <w:p w:rsidR="0063589A" w:rsidRPr="003D14DD" w:rsidRDefault="0063589A" w:rsidP="00A620DC">
            <w:pPr>
              <w:rPr>
                <w:sz w:val="20"/>
                <w:szCs w:val="20"/>
              </w:rPr>
            </w:pPr>
            <w:r w:rsidRPr="003D14DD">
              <w:rPr>
                <w:sz w:val="20"/>
                <w:szCs w:val="20"/>
              </w:rPr>
              <w:t>передача информации в дискретной форме</w:t>
            </w:r>
          </w:p>
        </w:tc>
      </w:tr>
      <w:tr w:rsidR="0063589A" w:rsidRPr="003D14DD" w:rsidTr="00A620DC">
        <w:tc>
          <w:tcPr>
            <w:tcW w:w="1756" w:type="dxa"/>
            <w:vAlign w:val="center"/>
          </w:tcPr>
          <w:p w:rsidR="0063589A" w:rsidRPr="003D14DD" w:rsidRDefault="0063589A" w:rsidP="00A620DC">
            <w:pPr>
              <w:rPr>
                <w:sz w:val="20"/>
                <w:szCs w:val="20"/>
              </w:rPr>
            </w:pPr>
            <w:r w:rsidRPr="003D14DD">
              <w:rPr>
                <w:sz w:val="20"/>
                <w:szCs w:val="20"/>
              </w:rPr>
              <w:t>Сигнал</w:t>
            </w:r>
          </w:p>
        </w:tc>
        <w:tc>
          <w:tcPr>
            <w:tcW w:w="7892" w:type="dxa"/>
          </w:tcPr>
          <w:p w:rsidR="0063589A" w:rsidRPr="003D14DD" w:rsidRDefault="0063589A" w:rsidP="00A620DC">
            <w:pPr>
              <w:rPr>
                <w:sz w:val="20"/>
                <w:szCs w:val="20"/>
              </w:rPr>
            </w:pPr>
            <w:r w:rsidRPr="003D14DD">
              <w:rPr>
                <w:bCs/>
                <w:sz w:val="20"/>
                <w:szCs w:val="20"/>
              </w:rPr>
              <w:t>физическая величина, изменения которой в пространстве и во времени отображает передаваемое сообщение</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6" w:type="dxa"/>
          </w:tcPr>
          <w:p w:rsidR="0063589A" w:rsidRPr="003D14DD" w:rsidRDefault="0063589A" w:rsidP="0063589A">
            <w:pPr>
              <w:pStyle w:val="2f0"/>
              <w:numPr>
                <w:ilvl w:val="0"/>
                <w:numId w:val="33"/>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6" w:type="dxa"/>
          </w:tcPr>
          <w:p w:rsidR="0063589A" w:rsidRPr="003D14DD" w:rsidRDefault="0063589A" w:rsidP="00A620DC">
            <w:pPr>
              <w:rPr>
                <w:sz w:val="20"/>
                <w:szCs w:val="20"/>
              </w:rPr>
            </w:pPr>
            <w:r w:rsidRPr="003D14DD">
              <w:rPr>
                <w:sz w:val="20"/>
                <w:szCs w:val="20"/>
              </w:rPr>
              <w:t>1</w:t>
            </w:r>
          </w:p>
        </w:tc>
      </w:tr>
      <w:tr w:rsidR="0063589A" w:rsidRPr="003D14DD" w:rsidTr="00A620DC">
        <w:tc>
          <w:tcPr>
            <w:tcW w:w="4785" w:type="dxa"/>
          </w:tcPr>
          <w:p w:rsidR="0063589A" w:rsidRPr="003D14DD" w:rsidRDefault="0063589A" w:rsidP="00A620DC">
            <w:pPr>
              <w:rPr>
                <w:sz w:val="20"/>
                <w:szCs w:val="20"/>
              </w:rPr>
            </w:pPr>
            <w:r w:rsidRPr="003D14DD">
              <w:rPr>
                <w:sz w:val="20"/>
                <w:szCs w:val="20"/>
              </w:rPr>
              <w:lastRenderedPageBreak/>
              <w:t>Вес</w:t>
            </w:r>
          </w:p>
        </w:tc>
        <w:tc>
          <w:tcPr>
            <w:tcW w:w="47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8280"/>
      </w:tblGrid>
      <w:tr w:rsidR="0063589A" w:rsidRPr="003D14DD" w:rsidTr="00A620DC">
        <w:tc>
          <w:tcPr>
            <w:tcW w:w="9648" w:type="dxa"/>
            <w:gridSpan w:val="2"/>
          </w:tcPr>
          <w:p w:rsidR="0063589A" w:rsidRPr="003D14DD" w:rsidRDefault="0063589A" w:rsidP="00A620DC">
            <w:pPr>
              <w:rPr>
                <w:sz w:val="20"/>
                <w:szCs w:val="20"/>
              </w:rPr>
            </w:pPr>
            <w:r w:rsidRPr="003D14DD">
              <w:rPr>
                <w:sz w:val="20"/>
                <w:szCs w:val="20"/>
              </w:rPr>
              <w:t>Сведения, воспринимаемые человеком и (или) специальными устройствами как отражение фактов материального или духовного мира в процессе коммуникации, называются</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интерфейсом</w:t>
            </w:r>
          </w:p>
        </w:tc>
      </w:tr>
      <w:tr w:rsidR="0063589A" w:rsidRPr="003D14DD" w:rsidTr="00A620DC">
        <w:tc>
          <w:tcPr>
            <w:tcW w:w="1368" w:type="dxa"/>
            <w:vAlign w:val="center"/>
          </w:tcPr>
          <w:p w:rsidR="0063589A" w:rsidRPr="003D14DD" w:rsidRDefault="0063589A" w:rsidP="00A620DC">
            <w:pPr>
              <w:rPr>
                <w:sz w:val="20"/>
                <w:szCs w:val="20"/>
                <w:lang w:val="en-US"/>
              </w:rPr>
            </w:pPr>
            <w:r w:rsidRPr="003D14DD">
              <w:rPr>
                <w:sz w:val="20"/>
                <w:szCs w:val="20"/>
                <w:lang w:val="en-US"/>
              </w:rPr>
              <w:t xml:space="preserve">  </w:t>
            </w:r>
          </w:p>
        </w:tc>
        <w:tc>
          <w:tcPr>
            <w:tcW w:w="8280" w:type="dxa"/>
          </w:tcPr>
          <w:p w:rsidR="0063589A" w:rsidRPr="003D14DD" w:rsidRDefault="0063589A" w:rsidP="00A620DC">
            <w:pPr>
              <w:rPr>
                <w:sz w:val="20"/>
                <w:szCs w:val="20"/>
              </w:rPr>
            </w:pPr>
            <w:r w:rsidRPr="003D14DD">
              <w:rPr>
                <w:bCs/>
                <w:sz w:val="20"/>
                <w:szCs w:val="20"/>
              </w:rPr>
              <w:t>информацией</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инфраструктурой</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сигналом</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tabs>
                <w:tab w:val="num" w:pos="720"/>
              </w:tabs>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33"/>
              </w:numPr>
              <w:suppressAutoHyphens/>
              <w:ind w:left="0" w:firstLine="0"/>
              <w:rPr>
                <w:sz w:val="20"/>
                <w:szCs w:val="20"/>
              </w:rPr>
            </w:pPr>
          </w:p>
        </w:tc>
      </w:tr>
      <w:tr w:rsidR="0063589A" w:rsidRPr="003D14DD" w:rsidTr="00A620DC">
        <w:tc>
          <w:tcPr>
            <w:tcW w:w="4471" w:type="dxa"/>
          </w:tcPr>
          <w:p w:rsidR="0063589A" w:rsidRPr="003D14DD" w:rsidRDefault="0063589A" w:rsidP="00A620DC">
            <w:pPr>
              <w:tabs>
                <w:tab w:val="num" w:pos="720"/>
              </w:tabs>
              <w:rPr>
                <w:sz w:val="20"/>
                <w:szCs w:val="20"/>
              </w:rPr>
            </w:pPr>
            <w:r w:rsidRPr="003D14DD">
              <w:rPr>
                <w:sz w:val="20"/>
                <w:szCs w:val="20"/>
              </w:rPr>
              <w:t xml:space="preserve">Тип </w:t>
            </w:r>
          </w:p>
        </w:tc>
        <w:tc>
          <w:tcPr>
            <w:tcW w:w="5086" w:type="dxa"/>
          </w:tcPr>
          <w:p w:rsidR="0063589A" w:rsidRPr="003D14DD" w:rsidRDefault="0063589A" w:rsidP="00A620DC">
            <w:pPr>
              <w:tabs>
                <w:tab w:val="num" w:pos="720"/>
              </w:tabs>
              <w:rPr>
                <w:sz w:val="20"/>
                <w:szCs w:val="20"/>
              </w:rPr>
            </w:pPr>
            <w:r w:rsidRPr="003D14DD">
              <w:rPr>
                <w:sz w:val="20"/>
                <w:szCs w:val="20"/>
              </w:rPr>
              <w:t>1</w:t>
            </w:r>
          </w:p>
        </w:tc>
      </w:tr>
      <w:tr w:rsidR="0063589A" w:rsidRPr="003D14DD" w:rsidTr="00A620DC">
        <w:tc>
          <w:tcPr>
            <w:tcW w:w="4471" w:type="dxa"/>
          </w:tcPr>
          <w:p w:rsidR="0063589A" w:rsidRPr="003D14DD" w:rsidRDefault="0063589A" w:rsidP="00A620DC">
            <w:pPr>
              <w:tabs>
                <w:tab w:val="num" w:pos="720"/>
              </w:tabs>
              <w:rPr>
                <w:sz w:val="20"/>
                <w:szCs w:val="20"/>
              </w:rPr>
            </w:pPr>
            <w:r w:rsidRPr="003D14DD">
              <w:rPr>
                <w:sz w:val="20"/>
                <w:szCs w:val="20"/>
              </w:rPr>
              <w:t>Вес</w:t>
            </w:r>
          </w:p>
        </w:tc>
        <w:tc>
          <w:tcPr>
            <w:tcW w:w="5086" w:type="dxa"/>
          </w:tcPr>
          <w:p w:rsidR="0063589A" w:rsidRPr="003D14DD" w:rsidRDefault="0063589A" w:rsidP="00A620DC">
            <w:pPr>
              <w:tabs>
                <w:tab w:val="num" w:pos="720"/>
              </w:tabs>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705"/>
      </w:tblGrid>
      <w:tr w:rsidR="0063589A" w:rsidRPr="003D14DD" w:rsidTr="00A620DC">
        <w:tc>
          <w:tcPr>
            <w:tcW w:w="9557" w:type="dxa"/>
            <w:gridSpan w:val="2"/>
          </w:tcPr>
          <w:p w:rsidR="0063589A" w:rsidRPr="003D14DD" w:rsidRDefault="0063589A" w:rsidP="00A620DC">
            <w:pPr>
              <w:rPr>
                <w:sz w:val="20"/>
                <w:szCs w:val="20"/>
              </w:rPr>
            </w:pPr>
            <w:r w:rsidRPr="003D14DD">
              <w:rPr>
                <w:sz w:val="20"/>
                <w:szCs w:val="20"/>
              </w:rPr>
              <w:t>Технология, предполагающая распределение обработки информации между компьютерами – рабочей станцией и мощным компьютером, который выполняет их запросы к централизованной базе данных, – это архитектура</w:t>
            </w:r>
          </w:p>
        </w:tc>
      </w:tr>
      <w:tr w:rsidR="0063589A" w:rsidRPr="003D14DD" w:rsidTr="00A620DC">
        <w:tc>
          <w:tcPr>
            <w:tcW w:w="852" w:type="dxa"/>
          </w:tcPr>
          <w:p w:rsidR="0063589A" w:rsidRPr="003D14DD" w:rsidRDefault="0063589A" w:rsidP="00A620DC">
            <w:pPr>
              <w:rPr>
                <w:sz w:val="20"/>
                <w:szCs w:val="20"/>
              </w:rPr>
            </w:pPr>
            <w:r w:rsidRPr="003D14DD">
              <w:rPr>
                <w:sz w:val="20"/>
                <w:szCs w:val="20"/>
              </w:rPr>
              <w:t xml:space="preserve">  </w:t>
            </w:r>
          </w:p>
        </w:tc>
        <w:tc>
          <w:tcPr>
            <w:tcW w:w="8705" w:type="dxa"/>
          </w:tcPr>
          <w:p w:rsidR="0063589A" w:rsidRPr="003D14DD" w:rsidRDefault="0063589A" w:rsidP="00A620DC">
            <w:pPr>
              <w:rPr>
                <w:sz w:val="20"/>
                <w:szCs w:val="20"/>
              </w:rPr>
            </w:pPr>
            <w:r w:rsidRPr="003D14DD">
              <w:rPr>
                <w:sz w:val="20"/>
                <w:szCs w:val="20"/>
              </w:rPr>
              <w:t>«клиент – сервер»</w:t>
            </w:r>
          </w:p>
        </w:tc>
      </w:tr>
      <w:tr w:rsidR="0063589A" w:rsidRPr="003D14DD" w:rsidTr="00A620DC">
        <w:tc>
          <w:tcPr>
            <w:tcW w:w="852" w:type="dxa"/>
          </w:tcPr>
          <w:p w:rsidR="0063589A" w:rsidRPr="003D14DD" w:rsidRDefault="0063589A" w:rsidP="00A620DC">
            <w:pPr>
              <w:rPr>
                <w:sz w:val="20"/>
                <w:szCs w:val="20"/>
              </w:rPr>
            </w:pPr>
          </w:p>
        </w:tc>
        <w:tc>
          <w:tcPr>
            <w:tcW w:w="8705" w:type="dxa"/>
          </w:tcPr>
          <w:p w:rsidR="0063589A" w:rsidRPr="003D14DD" w:rsidRDefault="0063589A" w:rsidP="00A620DC">
            <w:pPr>
              <w:rPr>
                <w:sz w:val="20"/>
                <w:szCs w:val="20"/>
              </w:rPr>
            </w:pPr>
            <w:proofErr w:type="spellStart"/>
            <w:r w:rsidRPr="003D14DD">
              <w:rPr>
                <w:sz w:val="20"/>
                <w:szCs w:val="20"/>
              </w:rPr>
              <w:t>интранет</w:t>
            </w:r>
            <w:proofErr w:type="spellEnd"/>
          </w:p>
        </w:tc>
      </w:tr>
      <w:tr w:rsidR="0063589A" w:rsidRPr="003D14DD" w:rsidTr="00A620DC">
        <w:tc>
          <w:tcPr>
            <w:tcW w:w="852" w:type="dxa"/>
          </w:tcPr>
          <w:p w:rsidR="0063589A" w:rsidRPr="003D14DD" w:rsidRDefault="0063589A" w:rsidP="00A620DC">
            <w:pPr>
              <w:rPr>
                <w:sz w:val="20"/>
                <w:szCs w:val="20"/>
              </w:rPr>
            </w:pPr>
          </w:p>
        </w:tc>
        <w:tc>
          <w:tcPr>
            <w:tcW w:w="8705" w:type="dxa"/>
          </w:tcPr>
          <w:p w:rsidR="0063589A" w:rsidRPr="003D14DD" w:rsidRDefault="0063589A" w:rsidP="00A620DC">
            <w:pPr>
              <w:rPr>
                <w:sz w:val="20"/>
                <w:szCs w:val="20"/>
              </w:rPr>
            </w:pPr>
            <w:proofErr w:type="spellStart"/>
            <w:r w:rsidRPr="003D14DD">
              <w:rPr>
                <w:sz w:val="20"/>
                <w:szCs w:val="20"/>
              </w:rPr>
              <w:t>world</w:t>
            </w:r>
            <w:proofErr w:type="spellEnd"/>
            <w:r w:rsidRPr="003D14DD">
              <w:rPr>
                <w:sz w:val="20"/>
                <w:szCs w:val="20"/>
              </w:rPr>
              <w:t xml:space="preserve"> </w:t>
            </w:r>
            <w:proofErr w:type="spellStart"/>
            <w:r w:rsidRPr="003D14DD">
              <w:rPr>
                <w:sz w:val="20"/>
                <w:szCs w:val="20"/>
              </w:rPr>
              <w:t>web</w:t>
            </w:r>
            <w:proofErr w:type="spellEnd"/>
            <w:r w:rsidRPr="003D14DD">
              <w:rPr>
                <w:sz w:val="20"/>
                <w:szCs w:val="20"/>
              </w:rPr>
              <w:t xml:space="preserve"> </w:t>
            </w:r>
            <w:proofErr w:type="spellStart"/>
            <w:r w:rsidRPr="003D14DD">
              <w:rPr>
                <w:sz w:val="20"/>
                <w:szCs w:val="20"/>
              </w:rPr>
              <w:t>wide</w:t>
            </w:r>
            <w:proofErr w:type="spellEnd"/>
          </w:p>
        </w:tc>
      </w:tr>
      <w:tr w:rsidR="0063589A" w:rsidRPr="003D14DD" w:rsidTr="00A620DC">
        <w:tc>
          <w:tcPr>
            <w:tcW w:w="852" w:type="dxa"/>
          </w:tcPr>
          <w:p w:rsidR="0063589A" w:rsidRPr="003D14DD" w:rsidRDefault="0063589A" w:rsidP="00A620DC">
            <w:pPr>
              <w:rPr>
                <w:sz w:val="20"/>
                <w:szCs w:val="20"/>
              </w:rPr>
            </w:pPr>
          </w:p>
        </w:tc>
        <w:tc>
          <w:tcPr>
            <w:tcW w:w="8705" w:type="dxa"/>
          </w:tcPr>
          <w:p w:rsidR="0063589A" w:rsidRPr="003D14DD" w:rsidRDefault="0063589A" w:rsidP="00A620DC">
            <w:pPr>
              <w:rPr>
                <w:sz w:val="20"/>
                <w:szCs w:val="20"/>
              </w:rPr>
            </w:pPr>
            <w:r w:rsidRPr="003D14DD">
              <w:rPr>
                <w:sz w:val="20"/>
                <w:szCs w:val="20"/>
              </w:rPr>
              <w:t>«файл – сервер»</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33"/>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Тип</w:t>
            </w:r>
          </w:p>
        </w:tc>
        <w:tc>
          <w:tcPr>
            <w:tcW w:w="5086" w:type="dxa"/>
          </w:tcPr>
          <w:p w:rsidR="0063589A" w:rsidRPr="003D14DD" w:rsidRDefault="0063589A" w:rsidP="00A620DC">
            <w:pPr>
              <w:rPr>
                <w:sz w:val="20"/>
                <w:szCs w:val="20"/>
              </w:rPr>
            </w:pPr>
            <w:r w:rsidRPr="003D14DD">
              <w:rPr>
                <w:sz w:val="20"/>
                <w:szCs w:val="20"/>
              </w:rPr>
              <w:t>6</w:t>
            </w:r>
          </w:p>
        </w:tc>
      </w:tr>
      <w:tr w:rsidR="0063589A" w:rsidRPr="003D14DD" w:rsidTr="00A620DC">
        <w:tc>
          <w:tcPr>
            <w:tcW w:w="4471" w:type="dxa"/>
          </w:tcPr>
          <w:p w:rsidR="0063589A" w:rsidRPr="003D14DD" w:rsidRDefault="0063589A" w:rsidP="00A620DC">
            <w:pPr>
              <w:rPr>
                <w:sz w:val="20"/>
                <w:szCs w:val="20"/>
              </w:rPr>
            </w:pPr>
            <w:r w:rsidRPr="003D14DD">
              <w:rPr>
                <w:sz w:val="20"/>
                <w:szCs w:val="20"/>
              </w:rPr>
              <w:t>Вес</w:t>
            </w:r>
          </w:p>
        </w:tc>
        <w:tc>
          <w:tcPr>
            <w:tcW w:w="50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
        <w:gridCol w:w="8700"/>
      </w:tblGrid>
      <w:tr w:rsidR="0063589A" w:rsidRPr="003D14DD" w:rsidTr="00A620DC">
        <w:trPr>
          <w:trHeight w:val="1236"/>
        </w:trPr>
        <w:tc>
          <w:tcPr>
            <w:tcW w:w="9557" w:type="dxa"/>
            <w:gridSpan w:val="2"/>
          </w:tcPr>
          <w:p w:rsidR="0063589A" w:rsidRPr="003D14DD" w:rsidRDefault="0063589A" w:rsidP="00A620DC">
            <w:pPr>
              <w:rPr>
                <w:noProof/>
                <w:sz w:val="20"/>
                <w:szCs w:val="20"/>
              </w:rPr>
            </w:pPr>
            <w:r w:rsidRPr="003D14DD">
              <w:rPr>
                <w:noProof/>
                <w:sz w:val="20"/>
                <w:szCs w:val="20"/>
              </w:rPr>
              <w:t>Верны ли определения?</w:t>
            </w:r>
          </w:p>
          <w:p w:rsidR="0063589A" w:rsidRPr="003D14DD" w:rsidRDefault="0063589A" w:rsidP="00A620DC">
            <w:pPr>
              <w:rPr>
                <w:sz w:val="20"/>
                <w:szCs w:val="20"/>
              </w:rPr>
            </w:pPr>
            <w:r w:rsidRPr="003D14DD">
              <w:rPr>
                <w:noProof/>
                <w:sz w:val="20"/>
                <w:szCs w:val="20"/>
              </w:rPr>
              <w:t xml:space="preserve">А) </w:t>
            </w:r>
            <w:r w:rsidRPr="003D14DD">
              <w:rPr>
                <w:sz w:val="20"/>
                <w:szCs w:val="20"/>
              </w:rPr>
              <w:t>Информация – это сведения о лицах, предметах, фактах, событиях, явлениях и процессах независимо от формы их представления.</w:t>
            </w:r>
          </w:p>
          <w:p w:rsidR="0063589A" w:rsidRPr="003D14DD" w:rsidRDefault="0063589A" w:rsidP="00A620DC">
            <w:pPr>
              <w:rPr>
                <w:noProof/>
                <w:sz w:val="20"/>
                <w:szCs w:val="20"/>
              </w:rPr>
            </w:pPr>
            <w:r w:rsidRPr="003D14DD">
              <w:rPr>
                <w:noProof/>
                <w:sz w:val="20"/>
                <w:szCs w:val="20"/>
              </w:rPr>
              <w:t xml:space="preserve">В) </w:t>
            </w:r>
            <w:r w:rsidRPr="003D14DD">
              <w:rPr>
                <w:sz w:val="20"/>
                <w:szCs w:val="20"/>
              </w:rPr>
              <w:t>Информация – это систематизированный свод однородных наименований объектов, предметов, явлений.</w:t>
            </w:r>
          </w:p>
          <w:p w:rsidR="0063589A" w:rsidRPr="003D14DD" w:rsidRDefault="0063589A" w:rsidP="00A620DC">
            <w:pPr>
              <w:rPr>
                <w:noProof/>
                <w:sz w:val="20"/>
                <w:szCs w:val="20"/>
              </w:rPr>
            </w:pPr>
            <w:r w:rsidRPr="003D14DD">
              <w:rPr>
                <w:noProof/>
                <w:sz w:val="20"/>
                <w:szCs w:val="20"/>
              </w:rPr>
              <w:t>Подберите правильный ответ</w:t>
            </w:r>
          </w:p>
        </w:tc>
      </w:tr>
      <w:tr w:rsidR="0063589A" w:rsidRPr="003D14DD" w:rsidTr="00A620DC">
        <w:tc>
          <w:tcPr>
            <w:tcW w:w="857" w:type="dxa"/>
          </w:tcPr>
          <w:p w:rsidR="0063589A" w:rsidRPr="003D14DD" w:rsidRDefault="0063589A" w:rsidP="00A620DC">
            <w:pPr>
              <w:rPr>
                <w:sz w:val="20"/>
                <w:szCs w:val="20"/>
              </w:rPr>
            </w:pPr>
            <w:r w:rsidRPr="003D14DD">
              <w:rPr>
                <w:sz w:val="20"/>
                <w:szCs w:val="20"/>
              </w:rPr>
              <w:t xml:space="preserve">  </w:t>
            </w:r>
          </w:p>
        </w:tc>
        <w:tc>
          <w:tcPr>
            <w:tcW w:w="8700" w:type="dxa"/>
          </w:tcPr>
          <w:p w:rsidR="0063589A" w:rsidRPr="003D14DD" w:rsidRDefault="0063589A" w:rsidP="00A620DC">
            <w:pPr>
              <w:rPr>
                <w:noProof/>
                <w:sz w:val="20"/>
                <w:szCs w:val="20"/>
              </w:rPr>
            </w:pPr>
            <w:r w:rsidRPr="003D14DD">
              <w:rPr>
                <w:noProof/>
                <w:sz w:val="20"/>
                <w:szCs w:val="20"/>
              </w:rPr>
              <w:t>А – да, В – нет</w:t>
            </w:r>
          </w:p>
        </w:tc>
      </w:tr>
      <w:tr w:rsidR="0063589A" w:rsidRPr="003D14DD" w:rsidTr="00A620DC">
        <w:tc>
          <w:tcPr>
            <w:tcW w:w="857" w:type="dxa"/>
          </w:tcPr>
          <w:p w:rsidR="0063589A" w:rsidRPr="003D14DD" w:rsidRDefault="0063589A" w:rsidP="00A620DC">
            <w:pPr>
              <w:rPr>
                <w:sz w:val="20"/>
                <w:szCs w:val="20"/>
              </w:rPr>
            </w:pPr>
          </w:p>
        </w:tc>
        <w:tc>
          <w:tcPr>
            <w:tcW w:w="8700" w:type="dxa"/>
          </w:tcPr>
          <w:p w:rsidR="0063589A" w:rsidRPr="003D14DD" w:rsidRDefault="0063589A" w:rsidP="00A620DC">
            <w:pPr>
              <w:rPr>
                <w:noProof/>
                <w:sz w:val="20"/>
                <w:szCs w:val="20"/>
              </w:rPr>
            </w:pPr>
            <w:r w:rsidRPr="003D14DD">
              <w:rPr>
                <w:noProof/>
                <w:sz w:val="20"/>
                <w:szCs w:val="20"/>
              </w:rPr>
              <w:t>А – да, В – да</w:t>
            </w:r>
          </w:p>
        </w:tc>
      </w:tr>
      <w:tr w:rsidR="0063589A" w:rsidRPr="003D14DD" w:rsidTr="00A620DC">
        <w:tc>
          <w:tcPr>
            <w:tcW w:w="857" w:type="dxa"/>
          </w:tcPr>
          <w:p w:rsidR="0063589A" w:rsidRPr="003D14DD" w:rsidRDefault="0063589A" w:rsidP="00A620DC">
            <w:pPr>
              <w:rPr>
                <w:sz w:val="20"/>
                <w:szCs w:val="20"/>
              </w:rPr>
            </w:pPr>
          </w:p>
        </w:tc>
        <w:tc>
          <w:tcPr>
            <w:tcW w:w="8700" w:type="dxa"/>
          </w:tcPr>
          <w:p w:rsidR="0063589A" w:rsidRPr="003D14DD" w:rsidRDefault="0063589A" w:rsidP="00A620DC">
            <w:pPr>
              <w:rPr>
                <w:noProof/>
                <w:sz w:val="20"/>
                <w:szCs w:val="20"/>
              </w:rPr>
            </w:pPr>
            <w:r w:rsidRPr="003D14DD">
              <w:rPr>
                <w:noProof/>
                <w:sz w:val="20"/>
                <w:szCs w:val="20"/>
              </w:rPr>
              <w:t>А – нет, В – да</w:t>
            </w:r>
          </w:p>
        </w:tc>
      </w:tr>
      <w:tr w:rsidR="0063589A" w:rsidRPr="003D14DD" w:rsidTr="00A620DC">
        <w:tc>
          <w:tcPr>
            <w:tcW w:w="857" w:type="dxa"/>
          </w:tcPr>
          <w:p w:rsidR="0063589A" w:rsidRPr="003D14DD" w:rsidRDefault="0063589A" w:rsidP="00A620DC">
            <w:pPr>
              <w:rPr>
                <w:sz w:val="20"/>
                <w:szCs w:val="20"/>
              </w:rPr>
            </w:pPr>
          </w:p>
        </w:tc>
        <w:tc>
          <w:tcPr>
            <w:tcW w:w="8700" w:type="dxa"/>
          </w:tcPr>
          <w:p w:rsidR="0063589A" w:rsidRPr="003D14DD" w:rsidRDefault="0063589A" w:rsidP="00A620DC">
            <w:pPr>
              <w:rPr>
                <w:noProof/>
                <w:sz w:val="20"/>
                <w:szCs w:val="20"/>
              </w:rPr>
            </w:pPr>
            <w:r w:rsidRPr="003D14DD">
              <w:rPr>
                <w:noProof/>
                <w:sz w:val="20"/>
                <w:szCs w:val="20"/>
              </w:rPr>
              <w:t>А – нет, В – нет</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3"/>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1</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8280"/>
      </w:tblGrid>
      <w:tr w:rsidR="0063589A" w:rsidRPr="003D14DD" w:rsidTr="00A620DC">
        <w:tc>
          <w:tcPr>
            <w:tcW w:w="9648" w:type="dxa"/>
            <w:gridSpan w:val="2"/>
          </w:tcPr>
          <w:p w:rsidR="0063589A" w:rsidRPr="003D14DD" w:rsidRDefault="0063589A" w:rsidP="00A620DC">
            <w:pPr>
              <w:rPr>
                <w:sz w:val="20"/>
                <w:szCs w:val="20"/>
              </w:rPr>
            </w:pPr>
            <w:r w:rsidRPr="003D14DD">
              <w:rPr>
                <w:bCs/>
                <w:sz w:val="20"/>
                <w:szCs w:val="20"/>
              </w:rPr>
              <w:t>Физическая величина, изменения которой в пространстве и во времени отображает передаваемое сообщение</w:t>
            </w:r>
            <w:r w:rsidRPr="003D14DD">
              <w:rPr>
                <w:sz w:val="20"/>
                <w:szCs w:val="20"/>
              </w:rPr>
              <w:t>, называется</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интерфейсом</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bCs/>
                <w:sz w:val="20"/>
                <w:szCs w:val="20"/>
              </w:rPr>
              <w:t>информацией</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инфраструктурой</w:t>
            </w:r>
          </w:p>
        </w:tc>
      </w:tr>
      <w:tr w:rsidR="0063589A" w:rsidRPr="003D14DD" w:rsidTr="00A620DC">
        <w:tc>
          <w:tcPr>
            <w:tcW w:w="1368" w:type="dxa"/>
            <w:vAlign w:val="center"/>
          </w:tcPr>
          <w:p w:rsidR="0063589A" w:rsidRPr="003D14DD" w:rsidRDefault="0063589A" w:rsidP="00A620DC">
            <w:pPr>
              <w:rPr>
                <w:sz w:val="20"/>
                <w:szCs w:val="20"/>
                <w:lang w:val="en-US"/>
              </w:rPr>
            </w:pPr>
            <w:r w:rsidRPr="003D14DD">
              <w:rPr>
                <w:sz w:val="20"/>
                <w:szCs w:val="20"/>
                <w:lang w:val="en-US"/>
              </w:rPr>
              <w:t xml:space="preserve">  </w:t>
            </w:r>
          </w:p>
        </w:tc>
        <w:tc>
          <w:tcPr>
            <w:tcW w:w="8280" w:type="dxa"/>
          </w:tcPr>
          <w:p w:rsidR="0063589A" w:rsidRPr="003D14DD" w:rsidRDefault="0063589A" w:rsidP="00A620DC">
            <w:pPr>
              <w:rPr>
                <w:sz w:val="20"/>
                <w:szCs w:val="20"/>
              </w:rPr>
            </w:pPr>
            <w:r w:rsidRPr="003D14DD">
              <w:rPr>
                <w:sz w:val="20"/>
                <w:szCs w:val="20"/>
              </w:rPr>
              <w:t>сигналом</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3"/>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1</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8280"/>
      </w:tblGrid>
      <w:tr w:rsidR="0063589A" w:rsidRPr="003D14DD" w:rsidTr="00A620DC">
        <w:tc>
          <w:tcPr>
            <w:tcW w:w="9648" w:type="dxa"/>
            <w:gridSpan w:val="2"/>
          </w:tcPr>
          <w:p w:rsidR="0063589A" w:rsidRPr="003D14DD" w:rsidRDefault="0063589A" w:rsidP="00A620DC">
            <w:pPr>
              <w:rPr>
                <w:sz w:val="20"/>
                <w:szCs w:val="20"/>
              </w:rPr>
            </w:pPr>
            <w:r w:rsidRPr="003D14DD">
              <w:rPr>
                <w:bCs/>
                <w:iCs/>
                <w:sz w:val="20"/>
                <w:szCs w:val="20"/>
              </w:rPr>
              <w:t>Передача информации на расстояние</w:t>
            </w:r>
            <w:r w:rsidRPr="003D14DD">
              <w:rPr>
                <w:bCs/>
                <w:sz w:val="20"/>
                <w:szCs w:val="20"/>
              </w:rPr>
              <w:t xml:space="preserve"> называется </w:t>
            </w:r>
          </w:p>
        </w:tc>
      </w:tr>
      <w:tr w:rsidR="0063589A" w:rsidRPr="003D14DD" w:rsidTr="00A620DC">
        <w:tc>
          <w:tcPr>
            <w:tcW w:w="1368" w:type="dxa"/>
            <w:vAlign w:val="center"/>
          </w:tcPr>
          <w:p w:rsidR="0063589A" w:rsidRPr="0063589A" w:rsidRDefault="0063589A" w:rsidP="00A620DC">
            <w:pPr>
              <w:rPr>
                <w:sz w:val="20"/>
                <w:szCs w:val="20"/>
              </w:rPr>
            </w:pPr>
            <w:r w:rsidRPr="0063589A">
              <w:rPr>
                <w:sz w:val="20"/>
                <w:szCs w:val="20"/>
              </w:rPr>
              <w:t xml:space="preserve">  </w:t>
            </w:r>
          </w:p>
        </w:tc>
        <w:tc>
          <w:tcPr>
            <w:tcW w:w="8280" w:type="dxa"/>
          </w:tcPr>
          <w:p w:rsidR="0063589A" w:rsidRPr="003D14DD" w:rsidRDefault="0063589A" w:rsidP="00A620DC">
            <w:pPr>
              <w:rPr>
                <w:sz w:val="20"/>
                <w:szCs w:val="20"/>
              </w:rPr>
            </w:pPr>
            <w:r w:rsidRPr="003D14DD">
              <w:rPr>
                <w:sz w:val="20"/>
                <w:szCs w:val="20"/>
              </w:rPr>
              <w:t>связью</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аналоговой связью</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цифровой связью</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линией связи</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3"/>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lastRenderedPageBreak/>
              <w:t>Линия ____________ - физическая среда передачи сигналов.</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связи</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3"/>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Совокупность взаимосвязанных через каналы передачи данных компьютеров, обеспечивающих пользователей средствами обмена информацией и коллективного использования ресурсов сети, называется компьютерной ______.</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сетью</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3"/>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Удаленный _________ - технология взаимодействия абонентских систем с локальными сетями через территориальные коммуникационные сети.</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доступ</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6" w:type="dxa"/>
          </w:tcPr>
          <w:p w:rsidR="0063589A" w:rsidRPr="003D14DD" w:rsidRDefault="0063589A" w:rsidP="0063589A">
            <w:pPr>
              <w:pStyle w:val="2f0"/>
              <w:numPr>
                <w:ilvl w:val="0"/>
                <w:numId w:val="33"/>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6"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color w:val="000000"/>
                <w:sz w:val="20"/>
                <w:szCs w:val="20"/>
                <w:shd w:val="clear" w:color="auto" w:fill="FFFFFF"/>
              </w:rPr>
              <w:t>___________ устройства - оборудование или приборы, предназначенные для генерирования и использования радиочастотной энергии в промышленных, научных, медицинских, бытовых или других целях, за исключением применения в области электросвязи.</w:t>
            </w:r>
          </w:p>
        </w:tc>
      </w:tr>
      <w:tr w:rsidR="0063589A" w:rsidRPr="003D14DD" w:rsidTr="00A620DC">
        <w:tc>
          <w:tcPr>
            <w:tcW w:w="9648" w:type="dxa"/>
            <w:vAlign w:val="center"/>
          </w:tcPr>
          <w:p w:rsidR="0063589A" w:rsidRPr="003D14DD" w:rsidRDefault="0063589A" w:rsidP="00A620DC">
            <w:pPr>
              <w:rPr>
                <w:sz w:val="20"/>
                <w:szCs w:val="20"/>
              </w:rPr>
            </w:pPr>
            <w:r w:rsidRPr="003D14DD">
              <w:rPr>
                <w:color w:val="000000"/>
                <w:sz w:val="20"/>
                <w:szCs w:val="20"/>
                <w:shd w:val="clear" w:color="auto" w:fill="FFFFFF"/>
              </w:rPr>
              <w:t>Высокочастотные</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6" w:type="dxa"/>
          </w:tcPr>
          <w:p w:rsidR="0063589A" w:rsidRPr="003D14DD" w:rsidRDefault="0063589A" w:rsidP="0063589A">
            <w:pPr>
              <w:pStyle w:val="2f0"/>
              <w:numPr>
                <w:ilvl w:val="0"/>
                <w:numId w:val="33"/>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6"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color w:val="000000"/>
                <w:sz w:val="20"/>
                <w:szCs w:val="20"/>
                <w:shd w:val="clear" w:color="auto" w:fill="FFFFFF"/>
              </w:rPr>
              <w:t>Оператор ____________  - юридическое лицо или индивидуальный предприниматель, оказывающие услуги связи на основании соответствующей лицензии.</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связи</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3"/>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__________ - место или способ соединения, соприкосновения.</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Интерфейс</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3"/>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__________ - воздействие электромагнитной энергии на прием радиоволн, вызванное одним или несколькими излучениями, в том числе радиацией, индукцией, и проявляющееся в любом ухудшении качества связи, ошибках или потерях информации, которых можно было бы избежать при отсутствии воздействия такой энергии.</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Радиопомеха</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3"/>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Передача информации в дискретной форме называется ____________ связью.</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цифровой</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lastRenderedPageBreak/>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3"/>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____________ - стеклянная или пластиковая нить, используемая для переноса света внутри себя посредством полного внутреннего отражения</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Оптоволокно</w:t>
            </w:r>
          </w:p>
        </w:tc>
      </w:tr>
    </w:tbl>
    <w:p w:rsidR="0063589A" w:rsidRPr="003D14DD" w:rsidRDefault="0063589A" w:rsidP="0063589A">
      <w:pPr>
        <w:jc w:val="both"/>
        <w:rPr>
          <w:b/>
          <w:sz w:val="20"/>
          <w:szCs w:val="20"/>
        </w:rPr>
      </w:pPr>
    </w:p>
    <w:p w:rsidR="0063589A" w:rsidRPr="003D14DD" w:rsidRDefault="0063589A" w:rsidP="0063589A">
      <w:pPr>
        <w:jc w:val="both"/>
        <w:rPr>
          <w:b/>
          <w:sz w:val="20"/>
          <w:szCs w:val="20"/>
        </w:rPr>
      </w:pPr>
      <w:r w:rsidRPr="003D14DD">
        <w:rPr>
          <w:b/>
          <w:sz w:val="20"/>
          <w:szCs w:val="20"/>
        </w:rPr>
        <w:t>Раздел 2</w:t>
      </w: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b w:val="0"/>
          <w:sz w:val="20"/>
          <w:szCs w:val="20"/>
        </w:rPr>
        <w:t xml:space="preserve"> </w:t>
      </w: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7"/>
              </w:numPr>
              <w:suppressAutoHyphens/>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1</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8280"/>
      </w:tblGrid>
      <w:tr w:rsidR="0063589A" w:rsidRPr="003D14DD" w:rsidTr="00A620DC">
        <w:tc>
          <w:tcPr>
            <w:tcW w:w="9648" w:type="dxa"/>
            <w:gridSpan w:val="2"/>
          </w:tcPr>
          <w:p w:rsidR="0063589A" w:rsidRPr="003D14DD" w:rsidRDefault="0063589A" w:rsidP="00A620DC">
            <w:pPr>
              <w:rPr>
                <w:sz w:val="20"/>
                <w:szCs w:val="20"/>
              </w:rPr>
            </w:pPr>
            <w:r w:rsidRPr="003D14DD">
              <w:rPr>
                <w:sz w:val="20"/>
                <w:szCs w:val="20"/>
              </w:rPr>
              <w:t xml:space="preserve">FTTX — это общий термин для любой </w:t>
            </w:r>
            <w:hyperlink r:id="rId6" w:tooltip="Broadband" w:history="1">
              <w:r w:rsidRPr="003D14DD">
                <w:rPr>
                  <w:sz w:val="20"/>
                  <w:szCs w:val="20"/>
                </w:rPr>
                <w:t>широкополосной</w:t>
              </w:r>
            </w:hyperlink>
            <w:r w:rsidRPr="003D14DD">
              <w:rPr>
                <w:sz w:val="20"/>
                <w:szCs w:val="20"/>
              </w:rPr>
              <w:t xml:space="preserve"> телекоммуникационной сети передачи данных, использующей в своей архитектуре </w:t>
            </w:r>
            <w:hyperlink r:id="rId7" w:tooltip="Волоконно-оптический кабель" w:history="1">
              <w:r w:rsidRPr="003D14DD">
                <w:rPr>
                  <w:sz w:val="20"/>
                  <w:szCs w:val="20"/>
                </w:rPr>
                <w:t>____________ кабель</w:t>
              </w:r>
            </w:hyperlink>
            <w:r w:rsidRPr="003D14DD">
              <w:rPr>
                <w:sz w:val="20"/>
                <w:szCs w:val="20"/>
              </w:rPr>
              <w:t xml:space="preserve"> в качестве </w:t>
            </w:r>
            <w:hyperlink r:id="rId8" w:tooltip="Последняя миля" w:history="1">
              <w:r w:rsidRPr="003D14DD">
                <w:rPr>
                  <w:sz w:val="20"/>
                  <w:szCs w:val="20"/>
                </w:rPr>
                <w:t>последней мили</w:t>
              </w:r>
            </w:hyperlink>
            <w:r w:rsidRPr="003D14DD">
              <w:rPr>
                <w:sz w:val="20"/>
                <w:szCs w:val="20"/>
              </w:rPr>
              <w:t xml:space="preserve"> для обеспечения всей или части абонентской линии. </w:t>
            </w:r>
          </w:p>
        </w:tc>
      </w:tr>
      <w:tr w:rsidR="0063589A" w:rsidRPr="003D14DD" w:rsidTr="00A620DC">
        <w:tc>
          <w:tcPr>
            <w:tcW w:w="1368" w:type="dxa"/>
            <w:vAlign w:val="center"/>
          </w:tcPr>
          <w:p w:rsidR="0063589A" w:rsidRPr="003D14DD" w:rsidRDefault="0063589A" w:rsidP="00A620DC">
            <w:pPr>
              <w:rPr>
                <w:sz w:val="20"/>
                <w:szCs w:val="20"/>
              </w:rPr>
            </w:pPr>
            <w:r w:rsidRPr="003D14DD">
              <w:rPr>
                <w:sz w:val="20"/>
                <w:szCs w:val="20"/>
              </w:rPr>
              <w:t xml:space="preserve">  </w:t>
            </w:r>
          </w:p>
        </w:tc>
        <w:tc>
          <w:tcPr>
            <w:tcW w:w="8280" w:type="dxa"/>
          </w:tcPr>
          <w:p w:rsidR="0063589A" w:rsidRPr="003D14DD" w:rsidRDefault="0063589A" w:rsidP="00A620DC">
            <w:pPr>
              <w:rPr>
                <w:sz w:val="20"/>
                <w:szCs w:val="20"/>
              </w:rPr>
            </w:pPr>
            <w:r w:rsidRPr="003D14DD">
              <w:rPr>
                <w:sz w:val="20"/>
                <w:szCs w:val="20"/>
              </w:rPr>
              <w:t>волоконно-оптический</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телефонный</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коаксиальный</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инфракрасный</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37"/>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 xml:space="preserve">Тип </w:t>
            </w:r>
          </w:p>
        </w:tc>
        <w:tc>
          <w:tcPr>
            <w:tcW w:w="5086" w:type="dxa"/>
          </w:tcPr>
          <w:p w:rsidR="0063589A" w:rsidRPr="003D14DD" w:rsidRDefault="0063589A" w:rsidP="00A620DC">
            <w:pPr>
              <w:rPr>
                <w:sz w:val="20"/>
                <w:szCs w:val="20"/>
              </w:rPr>
            </w:pPr>
            <w:r w:rsidRPr="003D14DD">
              <w:rPr>
                <w:sz w:val="20"/>
                <w:szCs w:val="20"/>
              </w:rPr>
              <w:t>3</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705"/>
      </w:tblGrid>
      <w:tr w:rsidR="0063589A" w:rsidRPr="003D14DD" w:rsidTr="00A620DC">
        <w:tc>
          <w:tcPr>
            <w:tcW w:w="9557" w:type="dxa"/>
            <w:gridSpan w:val="2"/>
          </w:tcPr>
          <w:p w:rsidR="0063589A" w:rsidRPr="003D14DD" w:rsidRDefault="0063589A" w:rsidP="00A620DC">
            <w:pPr>
              <w:rPr>
                <w:sz w:val="20"/>
                <w:szCs w:val="20"/>
              </w:rPr>
            </w:pPr>
            <w:r w:rsidRPr="003D14DD">
              <w:rPr>
                <w:sz w:val="20"/>
                <w:szCs w:val="20"/>
              </w:rPr>
              <w:t>В зависимости от условий использования телекоммуникационная отрасль различает несколько отдельных конфигураций FTTX:</w:t>
            </w:r>
          </w:p>
        </w:tc>
      </w:tr>
      <w:tr w:rsidR="0063589A" w:rsidRPr="003D14DD" w:rsidTr="00A620DC">
        <w:tc>
          <w:tcPr>
            <w:tcW w:w="852" w:type="dxa"/>
          </w:tcPr>
          <w:p w:rsidR="0063589A" w:rsidRPr="003D14DD" w:rsidRDefault="0063589A" w:rsidP="00A620DC">
            <w:pPr>
              <w:rPr>
                <w:sz w:val="20"/>
                <w:szCs w:val="20"/>
              </w:rPr>
            </w:pPr>
            <w:r w:rsidRPr="003D14DD">
              <w:rPr>
                <w:sz w:val="20"/>
                <w:szCs w:val="20"/>
              </w:rPr>
              <w:t xml:space="preserve">FTTN </w:t>
            </w:r>
          </w:p>
        </w:tc>
        <w:tc>
          <w:tcPr>
            <w:tcW w:w="8705" w:type="dxa"/>
          </w:tcPr>
          <w:p w:rsidR="0063589A" w:rsidRPr="003D14DD" w:rsidRDefault="0063589A" w:rsidP="00A620DC">
            <w:pPr>
              <w:rPr>
                <w:sz w:val="20"/>
                <w:szCs w:val="20"/>
              </w:rPr>
            </w:pPr>
            <w:r w:rsidRPr="003D14DD">
              <w:rPr>
                <w:sz w:val="20"/>
                <w:szCs w:val="20"/>
              </w:rPr>
              <w:t>волокно до сетевого узла</w:t>
            </w:r>
          </w:p>
        </w:tc>
      </w:tr>
      <w:tr w:rsidR="0063589A" w:rsidRPr="003D14DD" w:rsidTr="00A620DC">
        <w:tc>
          <w:tcPr>
            <w:tcW w:w="852" w:type="dxa"/>
          </w:tcPr>
          <w:p w:rsidR="0063589A" w:rsidRPr="003D14DD" w:rsidRDefault="0063589A" w:rsidP="00A620DC">
            <w:pPr>
              <w:rPr>
                <w:sz w:val="20"/>
                <w:szCs w:val="20"/>
              </w:rPr>
            </w:pPr>
            <w:r w:rsidRPr="003D14DD">
              <w:rPr>
                <w:sz w:val="20"/>
                <w:szCs w:val="20"/>
              </w:rPr>
              <w:t>FTTC / FTTK</w:t>
            </w:r>
          </w:p>
        </w:tc>
        <w:tc>
          <w:tcPr>
            <w:tcW w:w="8705" w:type="dxa"/>
          </w:tcPr>
          <w:p w:rsidR="0063589A" w:rsidRPr="003D14DD" w:rsidRDefault="0063589A" w:rsidP="00A620DC">
            <w:pPr>
              <w:rPr>
                <w:sz w:val="20"/>
                <w:szCs w:val="20"/>
              </w:rPr>
            </w:pPr>
            <w:r w:rsidRPr="003D14DD">
              <w:rPr>
                <w:sz w:val="20"/>
                <w:szCs w:val="20"/>
              </w:rPr>
              <w:t>волокно до микрорайона, квартала или группы домов</w:t>
            </w:r>
          </w:p>
        </w:tc>
      </w:tr>
      <w:tr w:rsidR="0063589A" w:rsidRPr="003D14DD" w:rsidTr="00A620DC">
        <w:tc>
          <w:tcPr>
            <w:tcW w:w="852" w:type="dxa"/>
          </w:tcPr>
          <w:p w:rsidR="0063589A" w:rsidRPr="003D14DD" w:rsidRDefault="0063589A" w:rsidP="00A620DC">
            <w:pPr>
              <w:rPr>
                <w:sz w:val="20"/>
                <w:szCs w:val="20"/>
              </w:rPr>
            </w:pPr>
            <w:r w:rsidRPr="003D14DD">
              <w:rPr>
                <w:sz w:val="20"/>
                <w:szCs w:val="20"/>
              </w:rPr>
              <w:t>FTTDP</w:t>
            </w:r>
          </w:p>
        </w:tc>
        <w:tc>
          <w:tcPr>
            <w:tcW w:w="8705" w:type="dxa"/>
          </w:tcPr>
          <w:p w:rsidR="0063589A" w:rsidRPr="003D14DD" w:rsidRDefault="0063589A" w:rsidP="00A620DC">
            <w:pPr>
              <w:rPr>
                <w:sz w:val="20"/>
                <w:szCs w:val="20"/>
              </w:rPr>
            </w:pPr>
            <w:r w:rsidRPr="003D14DD">
              <w:rPr>
                <w:sz w:val="20"/>
                <w:szCs w:val="20"/>
              </w:rPr>
              <w:t>волокно до точки распределения</w:t>
            </w:r>
          </w:p>
        </w:tc>
      </w:tr>
      <w:tr w:rsidR="0063589A" w:rsidRPr="003D14DD" w:rsidTr="00A620DC">
        <w:tc>
          <w:tcPr>
            <w:tcW w:w="852" w:type="dxa"/>
          </w:tcPr>
          <w:p w:rsidR="0063589A" w:rsidRPr="003D14DD" w:rsidRDefault="0063589A" w:rsidP="00A620DC">
            <w:pPr>
              <w:rPr>
                <w:sz w:val="20"/>
                <w:szCs w:val="20"/>
              </w:rPr>
            </w:pPr>
            <w:r w:rsidRPr="003D14DD">
              <w:rPr>
                <w:sz w:val="20"/>
                <w:szCs w:val="20"/>
              </w:rPr>
              <w:t>FTTP</w:t>
            </w:r>
          </w:p>
        </w:tc>
        <w:tc>
          <w:tcPr>
            <w:tcW w:w="8705" w:type="dxa"/>
          </w:tcPr>
          <w:p w:rsidR="0063589A" w:rsidRPr="003D14DD" w:rsidRDefault="0063589A" w:rsidP="00A620DC">
            <w:pPr>
              <w:rPr>
                <w:sz w:val="20"/>
                <w:szCs w:val="20"/>
              </w:rPr>
            </w:pPr>
            <w:r w:rsidRPr="003D14DD">
              <w:rPr>
                <w:sz w:val="20"/>
                <w:szCs w:val="20"/>
              </w:rPr>
              <w:t>волокно до помещения</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37"/>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Тип</w:t>
            </w:r>
          </w:p>
        </w:tc>
        <w:tc>
          <w:tcPr>
            <w:tcW w:w="5086" w:type="dxa"/>
          </w:tcPr>
          <w:p w:rsidR="0063589A" w:rsidRPr="003D14DD" w:rsidRDefault="0063589A" w:rsidP="00A620DC">
            <w:pPr>
              <w:rPr>
                <w:sz w:val="20"/>
                <w:szCs w:val="20"/>
              </w:rPr>
            </w:pPr>
            <w:r w:rsidRPr="003D14DD">
              <w:rPr>
                <w:sz w:val="20"/>
                <w:szCs w:val="20"/>
              </w:rPr>
              <w:t>2</w:t>
            </w:r>
          </w:p>
        </w:tc>
      </w:tr>
      <w:tr w:rsidR="0063589A" w:rsidRPr="003D14DD" w:rsidTr="00A620DC">
        <w:tc>
          <w:tcPr>
            <w:tcW w:w="4471" w:type="dxa"/>
          </w:tcPr>
          <w:p w:rsidR="0063589A" w:rsidRPr="003D14DD" w:rsidRDefault="0063589A" w:rsidP="00A620DC">
            <w:pPr>
              <w:rPr>
                <w:sz w:val="20"/>
                <w:szCs w:val="20"/>
              </w:rPr>
            </w:pPr>
            <w:r w:rsidRPr="003D14DD">
              <w:rPr>
                <w:sz w:val="20"/>
                <w:szCs w:val="20"/>
              </w:rPr>
              <w:t>Вес</w:t>
            </w:r>
          </w:p>
        </w:tc>
        <w:tc>
          <w:tcPr>
            <w:tcW w:w="50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8456"/>
      </w:tblGrid>
      <w:tr w:rsidR="0063589A" w:rsidRPr="003D14DD" w:rsidTr="00A620DC">
        <w:tc>
          <w:tcPr>
            <w:tcW w:w="9557" w:type="dxa"/>
            <w:gridSpan w:val="2"/>
          </w:tcPr>
          <w:p w:rsidR="0063589A" w:rsidRPr="003D14DD" w:rsidRDefault="0063589A" w:rsidP="00A620DC">
            <w:pPr>
              <w:rPr>
                <w:sz w:val="20"/>
                <w:szCs w:val="20"/>
              </w:rPr>
            </w:pPr>
            <w:r w:rsidRPr="003D14DD">
              <w:rPr>
                <w:sz w:val="20"/>
                <w:szCs w:val="20"/>
              </w:rPr>
              <w:t>В зависимости от способа построения оптические сети делятся на:</w:t>
            </w:r>
          </w:p>
        </w:tc>
      </w:tr>
      <w:tr w:rsidR="0063589A" w:rsidRPr="003D14DD" w:rsidTr="00A620DC">
        <w:tc>
          <w:tcPr>
            <w:tcW w:w="1101" w:type="dxa"/>
          </w:tcPr>
          <w:p w:rsidR="0063589A" w:rsidRPr="003D14DD" w:rsidRDefault="0063589A" w:rsidP="00A620DC">
            <w:pPr>
              <w:rPr>
                <w:sz w:val="20"/>
                <w:szCs w:val="20"/>
              </w:rPr>
            </w:pPr>
          </w:p>
        </w:tc>
        <w:tc>
          <w:tcPr>
            <w:tcW w:w="8456" w:type="dxa"/>
          </w:tcPr>
          <w:p w:rsidR="0063589A" w:rsidRPr="003D14DD" w:rsidRDefault="0063589A" w:rsidP="00A620DC">
            <w:pPr>
              <w:rPr>
                <w:sz w:val="20"/>
                <w:szCs w:val="20"/>
              </w:rPr>
            </w:pPr>
            <w:r w:rsidRPr="003D14DD">
              <w:rPr>
                <w:sz w:val="20"/>
                <w:szCs w:val="20"/>
              </w:rPr>
              <w:t>открытые</w:t>
            </w:r>
          </w:p>
        </w:tc>
      </w:tr>
      <w:tr w:rsidR="0063589A" w:rsidRPr="003D14DD" w:rsidTr="00A620DC">
        <w:tc>
          <w:tcPr>
            <w:tcW w:w="1101" w:type="dxa"/>
          </w:tcPr>
          <w:p w:rsidR="0063589A" w:rsidRPr="003D14DD" w:rsidRDefault="0063589A" w:rsidP="00A620DC">
            <w:pPr>
              <w:rPr>
                <w:sz w:val="20"/>
                <w:szCs w:val="20"/>
              </w:rPr>
            </w:pPr>
          </w:p>
        </w:tc>
        <w:tc>
          <w:tcPr>
            <w:tcW w:w="8456" w:type="dxa"/>
          </w:tcPr>
          <w:p w:rsidR="0063589A" w:rsidRPr="003D14DD" w:rsidRDefault="0063589A" w:rsidP="00A620DC">
            <w:pPr>
              <w:rPr>
                <w:sz w:val="20"/>
                <w:szCs w:val="20"/>
              </w:rPr>
            </w:pPr>
            <w:r w:rsidRPr="003D14DD">
              <w:rPr>
                <w:sz w:val="20"/>
                <w:szCs w:val="20"/>
              </w:rPr>
              <w:t>закрытые</w:t>
            </w:r>
          </w:p>
        </w:tc>
      </w:tr>
      <w:tr w:rsidR="0063589A" w:rsidRPr="003D14DD" w:rsidTr="00A620DC">
        <w:tc>
          <w:tcPr>
            <w:tcW w:w="1101" w:type="dxa"/>
          </w:tcPr>
          <w:p w:rsidR="0063589A" w:rsidRPr="003D14DD" w:rsidRDefault="0063589A" w:rsidP="00A620DC">
            <w:pPr>
              <w:rPr>
                <w:sz w:val="20"/>
                <w:szCs w:val="20"/>
              </w:rPr>
            </w:pPr>
            <w:r w:rsidRPr="003D14DD">
              <w:rPr>
                <w:sz w:val="20"/>
                <w:szCs w:val="20"/>
              </w:rPr>
              <w:t xml:space="preserve">  </w:t>
            </w:r>
          </w:p>
        </w:tc>
        <w:tc>
          <w:tcPr>
            <w:tcW w:w="8456" w:type="dxa"/>
          </w:tcPr>
          <w:p w:rsidR="0063589A" w:rsidRPr="003D14DD" w:rsidRDefault="0063589A" w:rsidP="00A620DC">
            <w:pPr>
              <w:rPr>
                <w:sz w:val="20"/>
                <w:szCs w:val="20"/>
              </w:rPr>
            </w:pPr>
            <w:r w:rsidRPr="003D14DD">
              <w:rPr>
                <w:sz w:val="20"/>
                <w:szCs w:val="20"/>
              </w:rPr>
              <w:t>активные</w:t>
            </w:r>
          </w:p>
        </w:tc>
      </w:tr>
      <w:tr w:rsidR="0063589A" w:rsidRPr="003D14DD" w:rsidTr="00A620DC">
        <w:tc>
          <w:tcPr>
            <w:tcW w:w="1101" w:type="dxa"/>
          </w:tcPr>
          <w:p w:rsidR="0063589A" w:rsidRPr="003D14DD" w:rsidRDefault="0063589A" w:rsidP="00A620DC">
            <w:pPr>
              <w:rPr>
                <w:sz w:val="20"/>
                <w:szCs w:val="20"/>
              </w:rPr>
            </w:pPr>
            <w:r w:rsidRPr="003D14DD">
              <w:rPr>
                <w:sz w:val="20"/>
                <w:szCs w:val="20"/>
              </w:rPr>
              <w:t xml:space="preserve">  </w:t>
            </w:r>
          </w:p>
        </w:tc>
        <w:tc>
          <w:tcPr>
            <w:tcW w:w="8456" w:type="dxa"/>
          </w:tcPr>
          <w:p w:rsidR="0063589A" w:rsidRPr="003D14DD" w:rsidRDefault="0063589A" w:rsidP="00A620DC">
            <w:pPr>
              <w:rPr>
                <w:sz w:val="20"/>
                <w:szCs w:val="20"/>
              </w:rPr>
            </w:pPr>
            <w:r w:rsidRPr="003D14DD">
              <w:rPr>
                <w:sz w:val="20"/>
                <w:szCs w:val="20"/>
              </w:rPr>
              <w:t>пассивные</w:t>
            </w:r>
          </w:p>
        </w:tc>
      </w:tr>
      <w:tr w:rsidR="0063589A" w:rsidRPr="003D14DD" w:rsidTr="00A620DC">
        <w:tc>
          <w:tcPr>
            <w:tcW w:w="1101" w:type="dxa"/>
          </w:tcPr>
          <w:p w:rsidR="0063589A" w:rsidRPr="003D14DD" w:rsidRDefault="0063589A" w:rsidP="00A620DC">
            <w:pPr>
              <w:rPr>
                <w:sz w:val="20"/>
                <w:szCs w:val="20"/>
              </w:rPr>
            </w:pPr>
            <w:r w:rsidRPr="003D14DD">
              <w:rPr>
                <w:sz w:val="20"/>
                <w:szCs w:val="20"/>
              </w:rPr>
              <w:t xml:space="preserve">  </w:t>
            </w:r>
          </w:p>
        </w:tc>
        <w:tc>
          <w:tcPr>
            <w:tcW w:w="8456" w:type="dxa"/>
          </w:tcPr>
          <w:p w:rsidR="0063589A" w:rsidRPr="003D14DD" w:rsidRDefault="0063589A" w:rsidP="00A620DC">
            <w:pPr>
              <w:rPr>
                <w:sz w:val="20"/>
                <w:szCs w:val="20"/>
              </w:rPr>
            </w:pPr>
            <w:r w:rsidRPr="003D14DD">
              <w:rPr>
                <w:sz w:val="20"/>
                <w:szCs w:val="20"/>
              </w:rPr>
              <w:t>гибридные</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7"/>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1</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8280"/>
      </w:tblGrid>
      <w:tr w:rsidR="0063589A" w:rsidRPr="003D14DD" w:rsidTr="00A620DC">
        <w:tc>
          <w:tcPr>
            <w:tcW w:w="9648" w:type="dxa"/>
            <w:gridSpan w:val="2"/>
          </w:tcPr>
          <w:p w:rsidR="0063589A" w:rsidRPr="003D14DD" w:rsidRDefault="0063589A" w:rsidP="00A620DC">
            <w:pPr>
              <w:rPr>
                <w:sz w:val="20"/>
                <w:szCs w:val="20"/>
              </w:rPr>
            </w:pPr>
            <w:r w:rsidRPr="003D14DD">
              <w:rPr>
                <w:sz w:val="20"/>
                <w:szCs w:val="20"/>
              </w:rPr>
              <w:t xml:space="preserve">__________ оптическая сеть основана на передаче оптического сигнала сетевым электрооборудованием, принимающим, усиливающим и передающим эти сигналы. Это может быть коммутатор, маршрутизатор, </w:t>
            </w:r>
            <w:proofErr w:type="spellStart"/>
            <w:r w:rsidRPr="003D14DD">
              <w:rPr>
                <w:sz w:val="20"/>
                <w:szCs w:val="20"/>
              </w:rPr>
              <w:t>медиаконвертер</w:t>
            </w:r>
            <w:proofErr w:type="spellEnd"/>
            <w:r w:rsidRPr="003D14DD">
              <w:rPr>
                <w:sz w:val="20"/>
                <w:szCs w:val="20"/>
              </w:rPr>
              <w:t>.</w:t>
            </w:r>
          </w:p>
        </w:tc>
      </w:tr>
      <w:tr w:rsidR="0063589A" w:rsidRPr="003D14DD" w:rsidTr="00A620DC">
        <w:tc>
          <w:tcPr>
            <w:tcW w:w="1368" w:type="dxa"/>
            <w:vAlign w:val="center"/>
          </w:tcPr>
          <w:p w:rsidR="0063589A" w:rsidRPr="003D14DD" w:rsidRDefault="0063589A" w:rsidP="00A620DC">
            <w:pPr>
              <w:rPr>
                <w:sz w:val="20"/>
                <w:szCs w:val="20"/>
              </w:rPr>
            </w:pPr>
            <w:r w:rsidRPr="003D14DD">
              <w:rPr>
                <w:sz w:val="20"/>
                <w:szCs w:val="20"/>
              </w:rPr>
              <w:t xml:space="preserve">  </w:t>
            </w:r>
          </w:p>
        </w:tc>
        <w:tc>
          <w:tcPr>
            <w:tcW w:w="8280" w:type="dxa"/>
          </w:tcPr>
          <w:p w:rsidR="0063589A" w:rsidRPr="003D14DD" w:rsidRDefault="0063589A" w:rsidP="00A620DC">
            <w:pPr>
              <w:rPr>
                <w:sz w:val="20"/>
                <w:szCs w:val="20"/>
              </w:rPr>
            </w:pPr>
            <w:r w:rsidRPr="003D14DD">
              <w:rPr>
                <w:sz w:val="20"/>
                <w:szCs w:val="20"/>
              </w:rPr>
              <w:t>Активная</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Пассивная</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Открытая</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Закрытая</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7"/>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1</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8280"/>
      </w:tblGrid>
      <w:tr w:rsidR="0063589A" w:rsidRPr="003D14DD" w:rsidTr="00A620DC">
        <w:tc>
          <w:tcPr>
            <w:tcW w:w="9648" w:type="dxa"/>
            <w:gridSpan w:val="2"/>
          </w:tcPr>
          <w:p w:rsidR="0063589A" w:rsidRPr="003D14DD" w:rsidRDefault="0063589A" w:rsidP="00A620DC">
            <w:pPr>
              <w:rPr>
                <w:sz w:val="20"/>
                <w:szCs w:val="20"/>
              </w:rPr>
            </w:pPr>
            <w:r w:rsidRPr="003D14DD">
              <w:rPr>
                <w:sz w:val="20"/>
                <w:szCs w:val="20"/>
              </w:rPr>
              <w:lastRenderedPageBreak/>
              <w:t>__________ оптическая сеть — это архитектура сети FTTP с подключением по принципу точка-</w:t>
            </w:r>
            <w:proofErr w:type="spellStart"/>
            <w:r w:rsidRPr="003D14DD">
              <w:rPr>
                <w:sz w:val="20"/>
                <w:szCs w:val="20"/>
              </w:rPr>
              <w:t>многоточка</w:t>
            </w:r>
            <w:proofErr w:type="spellEnd"/>
            <w:r w:rsidRPr="003D14DD">
              <w:rPr>
                <w:sz w:val="20"/>
                <w:szCs w:val="20"/>
              </w:rPr>
              <w:t xml:space="preserve"> на основе энергонезависимых оптических разветвителей (</w:t>
            </w:r>
            <w:proofErr w:type="spellStart"/>
            <w:r w:rsidRPr="003D14DD">
              <w:rPr>
                <w:sz w:val="20"/>
                <w:szCs w:val="20"/>
              </w:rPr>
              <w:t>сплиттеров</w:t>
            </w:r>
            <w:proofErr w:type="spellEnd"/>
            <w:r w:rsidRPr="003D14DD">
              <w:rPr>
                <w:sz w:val="20"/>
                <w:szCs w:val="20"/>
              </w:rPr>
              <w:t>), позволяющих по одному оптическому волокну обслуживать до 128 абонентов.</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Активная</w:t>
            </w:r>
          </w:p>
        </w:tc>
      </w:tr>
      <w:tr w:rsidR="0063589A" w:rsidRPr="003D14DD" w:rsidTr="00A620DC">
        <w:tc>
          <w:tcPr>
            <w:tcW w:w="1368" w:type="dxa"/>
            <w:vAlign w:val="center"/>
          </w:tcPr>
          <w:p w:rsidR="0063589A" w:rsidRPr="003D14DD" w:rsidRDefault="0063589A" w:rsidP="00A620DC">
            <w:pPr>
              <w:rPr>
                <w:sz w:val="20"/>
                <w:szCs w:val="20"/>
              </w:rPr>
            </w:pPr>
            <w:r w:rsidRPr="003D14DD">
              <w:rPr>
                <w:sz w:val="20"/>
                <w:szCs w:val="20"/>
              </w:rPr>
              <w:t xml:space="preserve">  </w:t>
            </w:r>
          </w:p>
        </w:tc>
        <w:tc>
          <w:tcPr>
            <w:tcW w:w="8280" w:type="dxa"/>
          </w:tcPr>
          <w:p w:rsidR="0063589A" w:rsidRPr="003D14DD" w:rsidRDefault="0063589A" w:rsidP="00A620DC">
            <w:pPr>
              <w:rPr>
                <w:sz w:val="20"/>
                <w:szCs w:val="20"/>
              </w:rPr>
            </w:pPr>
            <w:r w:rsidRPr="003D14DD">
              <w:rPr>
                <w:sz w:val="20"/>
                <w:szCs w:val="20"/>
              </w:rPr>
              <w:t>Пассивная</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Открытая</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Закрытая</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3"/>
        <w:gridCol w:w="4997"/>
      </w:tblGrid>
      <w:tr w:rsidR="0063589A" w:rsidRPr="003D14DD" w:rsidTr="00A620DC">
        <w:tc>
          <w:tcPr>
            <w:tcW w:w="4363" w:type="dxa"/>
          </w:tcPr>
          <w:p w:rsidR="0063589A" w:rsidRPr="003D14DD" w:rsidRDefault="0063589A" w:rsidP="00A620DC">
            <w:pPr>
              <w:rPr>
                <w:sz w:val="20"/>
                <w:szCs w:val="20"/>
              </w:rPr>
            </w:pPr>
            <w:r w:rsidRPr="003D14DD">
              <w:rPr>
                <w:sz w:val="20"/>
                <w:szCs w:val="20"/>
              </w:rPr>
              <w:t>Порядковый номер задания</w:t>
            </w:r>
          </w:p>
        </w:tc>
        <w:tc>
          <w:tcPr>
            <w:tcW w:w="4997" w:type="dxa"/>
          </w:tcPr>
          <w:p w:rsidR="0063589A" w:rsidRPr="003D14DD" w:rsidRDefault="0063589A" w:rsidP="0063589A">
            <w:pPr>
              <w:pStyle w:val="2f0"/>
              <w:numPr>
                <w:ilvl w:val="0"/>
                <w:numId w:val="37"/>
              </w:numPr>
              <w:suppressAutoHyphens/>
              <w:ind w:left="0" w:firstLine="0"/>
              <w:rPr>
                <w:sz w:val="20"/>
                <w:szCs w:val="20"/>
              </w:rPr>
            </w:pPr>
          </w:p>
        </w:tc>
      </w:tr>
      <w:tr w:rsidR="0063589A" w:rsidRPr="003D14DD" w:rsidTr="00A620DC">
        <w:tc>
          <w:tcPr>
            <w:tcW w:w="4363" w:type="dxa"/>
          </w:tcPr>
          <w:p w:rsidR="0063589A" w:rsidRPr="003D14DD" w:rsidRDefault="0063589A" w:rsidP="00A620DC">
            <w:pPr>
              <w:rPr>
                <w:sz w:val="20"/>
                <w:szCs w:val="20"/>
              </w:rPr>
            </w:pPr>
            <w:r w:rsidRPr="003D14DD">
              <w:rPr>
                <w:sz w:val="20"/>
                <w:szCs w:val="20"/>
              </w:rPr>
              <w:t>Тип</w:t>
            </w:r>
          </w:p>
        </w:tc>
        <w:tc>
          <w:tcPr>
            <w:tcW w:w="4997" w:type="dxa"/>
          </w:tcPr>
          <w:p w:rsidR="0063589A" w:rsidRPr="003D14DD" w:rsidRDefault="0063589A" w:rsidP="00A620DC">
            <w:pPr>
              <w:rPr>
                <w:sz w:val="20"/>
                <w:szCs w:val="20"/>
              </w:rPr>
            </w:pPr>
            <w:r w:rsidRPr="003D14DD">
              <w:rPr>
                <w:sz w:val="20"/>
                <w:szCs w:val="20"/>
              </w:rPr>
              <w:t>6</w:t>
            </w:r>
          </w:p>
        </w:tc>
      </w:tr>
      <w:tr w:rsidR="0063589A" w:rsidRPr="003D14DD" w:rsidTr="00A620DC">
        <w:tc>
          <w:tcPr>
            <w:tcW w:w="4363" w:type="dxa"/>
          </w:tcPr>
          <w:p w:rsidR="0063589A" w:rsidRPr="003D14DD" w:rsidRDefault="0063589A" w:rsidP="00A620DC">
            <w:pPr>
              <w:rPr>
                <w:sz w:val="20"/>
                <w:szCs w:val="20"/>
              </w:rPr>
            </w:pPr>
            <w:r w:rsidRPr="003D14DD">
              <w:rPr>
                <w:sz w:val="20"/>
                <w:szCs w:val="20"/>
              </w:rPr>
              <w:t>Вес</w:t>
            </w:r>
          </w:p>
        </w:tc>
        <w:tc>
          <w:tcPr>
            <w:tcW w:w="4997"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8168"/>
      </w:tblGrid>
      <w:tr w:rsidR="0063589A" w:rsidRPr="003D14DD" w:rsidTr="00A620DC">
        <w:tc>
          <w:tcPr>
            <w:tcW w:w="9360" w:type="dxa"/>
            <w:gridSpan w:val="2"/>
          </w:tcPr>
          <w:p w:rsidR="0063589A" w:rsidRPr="003D14DD" w:rsidRDefault="0063589A" w:rsidP="00A620DC">
            <w:pPr>
              <w:rPr>
                <w:sz w:val="20"/>
                <w:szCs w:val="20"/>
              </w:rPr>
            </w:pPr>
            <w:r w:rsidRPr="003D14DD">
              <w:rPr>
                <w:sz w:val="20"/>
                <w:szCs w:val="20"/>
              </w:rPr>
              <w:t>Верны ли утверждения:</w:t>
            </w:r>
          </w:p>
          <w:p w:rsidR="0063589A" w:rsidRPr="003D14DD" w:rsidRDefault="0063589A" w:rsidP="00A620DC">
            <w:pPr>
              <w:rPr>
                <w:sz w:val="20"/>
                <w:szCs w:val="20"/>
              </w:rPr>
            </w:pPr>
            <w:r w:rsidRPr="003D14DD">
              <w:rPr>
                <w:sz w:val="20"/>
                <w:szCs w:val="20"/>
              </w:rPr>
              <w:t>А) В строгом определении FTT</w:t>
            </w:r>
            <w:r w:rsidRPr="003D14DD">
              <w:rPr>
                <w:sz w:val="20"/>
                <w:szCs w:val="20"/>
                <w:lang w:val="en-US"/>
              </w:rPr>
              <w:t>X</w:t>
            </w:r>
            <w:r w:rsidRPr="003D14DD">
              <w:rPr>
                <w:sz w:val="20"/>
                <w:szCs w:val="20"/>
              </w:rPr>
              <w:t xml:space="preserve"> является только физическим уровнем передачи данных, однако фактически понятием охватывается большое число технологий канального и сетевого уровня.</w:t>
            </w:r>
          </w:p>
          <w:p w:rsidR="0063589A" w:rsidRPr="003D14DD" w:rsidRDefault="0063589A" w:rsidP="00A620DC">
            <w:pPr>
              <w:rPr>
                <w:sz w:val="20"/>
                <w:szCs w:val="20"/>
              </w:rPr>
            </w:pPr>
            <w:r w:rsidRPr="003D14DD">
              <w:rPr>
                <w:sz w:val="20"/>
                <w:szCs w:val="20"/>
              </w:rPr>
              <w:t>В) Простейшей архитектурой оптической сети является прямое волокно.</w:t>
            </w:r>
          </w:p>
        </w:tc>
      </w:tr>
      <w:tr w:rsidR="0063589A" w:rsidRPr="003D14DD" w:rsidTr="00A620DC">
        <w:trPr>
          <w:trHeight w:val="289"/>
        </w:trPr>
        <w:tc>
          <w:tcPr>
            <w:tcW w:w="1080" w:type="dxa"/>
          </w:tcPr>
          <w:p w:rsidR="0063589A" w:rsidRPr="003D14DD" w:rsidRDefault="0063589A" w:rsidP="00A620DC">
            <w:pPr>
              <w:rPr>
                <w:sz w:val="20"/>
                <w:szCs w:val="20"/>
              </w:rPr>
            </w:pPr>
            <w:r w:rsidRPr="003D14DD">
              <w:rPr>
                <w:sz w:val="20"/>
                <w:szCs w:val="20"/>
              </w:rPr>
              <w:t xml:space="preserve">  </w:t>
            </w:r>
          </w:p>
        </w:tc>
        <w:tc>
          <w:tcPr>
            <w:tcW w:w="8280" w:type="dxa"/>
          </w:tcPr>
          <w:p w:rsidR="0063589A" w:rsidRPr="003D14DD" w:rsidRDefault="0063589A" w:rsidP="00A620DC">
            <w:pPr>
              <w:rPr>
                <w:sz w:val="20"/>
                <w:szCs w:val="20"/>
              </w:rPr>
            </w:pPr>
            <w:r w:rsidRPr="003D14DD">
              <w:rPr>
                <w:sz w:val="20"/>
                <w:szCs w:val="20"/>
              </w:rPr>
              <w:t xml:space="preserve">А - да, В - да </w:t>
            </w:r>
          </w:p>
        </w:tc>
      </w:tr>
      <w:tr w:rsidR="0063589A" w:rsidRPr="003D14DD" w:rsidTr="00A620DC">
        <w:trPr>
          <w:trHeight w:val="287"/>
        </w:trPr>
        <w:tc>
          <w:tcPr>
            <w:tcW w:w="1080" w:type="dxa"/>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 - да, В - нет</w:t>
            </w:r>
          </w:p>
        </w:tc>
      </w:tr>
      <w:tr w:rsidR="0063589A" w:rsidRPr="003D14DD" w:rsidTr="00A620DC">
        <w:trPr>
          <w:trHeight w:val="224"/>
        </w:trPr>
        <w:tc>
          <w:tcPr>
            <w:tcW w:w="1080" w:type="dxa"/>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 - нет, В - нет</w:t>
            </w:r>
          </w:p>
        </w:tc>
      </w:tr>
      <w:tr w:rsidR="0063589A" w:rsidRPr="003D14DD" w:rsidTr="00A620DC">
        <w:trPr>
          <w:trHeight w:val="287"/>
        </w:trPr>
        <w:tc>
          <w:tcPr>
            <w:tcW w:w="1080" w:type="dxa"/>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 - нет, В - да</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7"/>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 xml:space="preserve">________ — оптическое волокно до здания; в этой архитектуре волокно доходит до коммутационного оборудования оператора, размещаемого преимущественно на границе территории, включающей в себя дома или предприятия. С оборудованием устанавливается единый терминал, а от него до помещения либо проводят медный кабель, либо используют беспроводное соединение, — в самом помещении в основном находится только один кабель, который подключается к компьютеру (ответ дайте латиницей заглавными буквами) </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lang w:val="en-US"/>
              </w:rPr>
              <w:t>FTTB</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7"/>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________ — волокно до микрорайона, квартала или группы домов является системой связи, суть которой состоит в запуске платформы на основе оптоволоконных линий связи, обслуживающей нескольких абонентов, каждый из этих абонентов соединён с платформой коаксиальным кабелем или витой парой (ответ дайте латиницей заглавными буквами).</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lang w:val="en-US"/>
              </w:rPr>
              <w:t>FTTC</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7"/>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1</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8280"/>
      </w:tblGrid>
      <w:tr w:rsidR="0063589A" w:rsidRPr="003D14DD" w:rsidTr="00A620DC">
        <w:tc>
          <w:tcPr>
            <w:tcW w:w="9648" w:type="dxa"/>
            <w:gridSpan w:val="2"/>
          </w:tcPr>
          <w:p w:rsidR="0063589A" w:rsidRPr="003D14DD" w:rsidRDefault="0063589A" w:rsidP="00A620DC">
            <w:pPr>
              <w:rPr>
                <w:sz w:val="20"/>
                <w:szCs w:val="20"/>
              </w:rPr>
            </w:pPr>
            <w:r w:rsidRPr="003D14DD">
              <w:rPr>
                <w:sz w:val="20"/>
                <w:szCs w:val="20"/>
              </w:rPr>
              <w:t>FTT</w:t>
            </w:r>
            <w:r w:rsidRPr="003D14DD">
              <w:rPr>
                <w:sz w:val="20"/>
                <w:szCs w:val="20"/>
                <w:lang w:val="en-US"/>
              </w:rPr>
              <w:t>X</w:t>
            </w:r>
            <w:r w:rsidRPr="003D14DD">
              <w:rPr>
                <w:sz w:val="20"/>
                <w:szCs w:val="20"/>
              </w:rPr>
              <w:t xml:space="preserve"> является общим термином, посредством которого обозначается общий подход к тому, как происходит формирование сетевой кабельной инфраструктуры, в которой от узла связи до определенной точки, обозначаемой как «x», протягивается оптическое волокно, а далее уже непосредственно к абонентскому оборудованию прокладывают медный кабель.</w:t>
            </w:r>
          </w:p>
        </w:tc>
      </w:tr>
      <w:tr w:rsidR="0063589A" w:rsidRPr="003D14DD" w:rsidTr="00A620DC">
        <w:tc>
          <w:tcPr>
            <w:tcW w:w="1368" w:type="dxa"/>
            <w:vAlign w:val="center"/>
          </w:tcPr>
          <w:p w:rsidR="0063589A" w:rsidRPr="003D14DD" w:rsidRDefault="0063589A" w:rsidP="00A620DC">
            <w:pPr>
              <w:rPr>
                <w:sz w:val="20"/>
                <w:szCs w:val="20"/>
              </w:rPr>
            </w:pPr>
            <w:r w:rsidRPr="003D14DD">
              <w:rPr>
                <w:sz w:val="20"/>
                <w:szCs w:val="20"/>
              </w:rPr>
              <w:t xml:space="preserve">  </w:t>
            </w:r>
          </w:p>
        </w:tc>
        <w:tc>
          <w:tcPr>
            <w:tcW w:w="8280" w:type="dxa"/>
          </w:tcPr>
          <w:p w:rsidR="0063589A" w:rsidRPr="003D14DD" w:rsidRDefault="0063589A" w:rsidP="00A620DC">
            <w:pPr>
              <w:rPr>
                <w:sz w:val="20"/>
                <w:szCs w:val="20"/>
                <w:lang w:val="en-US"/>
              </w:rPr>
            </w:pPr>
            <w:r w:rsidRPr="003D14DD">
              <w:rPr>
                <w:sz w:val="20"/>
                <w:szCs w:val="20"/>
                <w:lang w:val="en-US"/>
              </w:rPr>
              <w:t>FTTX</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ISUP</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РВХ</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lang w:val="en-US"/>
              </w:rPr>
            </w:pPr>
            <w:r w:rsidRPr="003D14DD">
              <w:rPr>
                <w:sz w:val="20"/>
                <w:szCs w:val="20"/>
                <w:lang w:val="en-US"/>
              </w:rPr>
              <w:t>ISDN</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3"/>
        <w:gridCol w:w="4997"/>
      </w:tblGrid>
      <w:tr w:rsidR="0063589A" w:rsidRPr="003D14DD" w:rsidTr="00A620DC">
        <w:tc>
          <w:tcPr>
            <w:tcW w:w="4363" w:type="dxa"/>
          </w:tcPr>
          <w:p w:rsidR="0063589A" w:rsidRPr="003D14DD" w:rsidRDefault="0063589A" w:rsidP="00A620DC">
            <w:pPr>
              <w:rPr>
                <w:sz w:val="20"/>
                <w:szCs w:val="20"/>
              </w:rPr>
            </w:pPr>
            <w:r w:rsidRPr="003D14DD">
              <w:rPr>
                <w:sz w:val="20"/>
                <w:szCs w:val="20"/>
              </w:rPr>
              <w:t>Порядковый номер задания</w:t>
            </w:r>
          </w:p>
        </w:tc>
        <w:tc>
          <w:tcPr>
            <w:tcW w:w="4997" w:type="dxa"/>
          </w:tcPr>
          <w:p w:rsidR="0063589A" w:rsidRPr="003D14DD" w:rsidRDefault="0063589A" w:rsidP="0063589A">
            <w:pPr>
              <w:pStyle w:val="2f0"/>
              <w:numPr>
                <w:ilvl w:val="0"/>
                <w:numId w:val="37"/>
              </w:numPr>
              <w:suppressAutoHyphens/>
              <w:ind w:left="0" w:firstLine="0"/>
              <w:rPr>
                <w:sz w:val="20"/>
                <w:szCs w:val="20"/>
              </w:rPr>
            </w:pPr>
          </w:p>
        </w:tc>
      </w:tr>
      <w:tr w:rsidR="0063589A" w:rsidRPr="003D14DD" w:rsidTr="00A620DC">
        <w:tc>
          <w:tcPr>
            <w:tcW w:w="4363" w:type="dxa"/>
          </w:tcPr>
          <w:p w:rsidR="0063589A" w:rsidRPr="003D14DD" w:rsidRDefault="0063589A" w:rsidP="00A620DC">
            <w:pPr>
              <w:rPr>
                <w:sz w:val="20"/>
                <w:szCs w:val="20"/>
              </w:rPr>
            </w:pPr>
            <w:r w:rsidRPr="003D14DD">
              <w:rPr>
                <w:sz w:val="20"/>
                <w:szCs w:val="20"/>
              </w:rPr>
              <w:t>Тип</w:t>
            </w:r>
          </w:p>
        </w:tc>
        <w:tc>
          <w:tcPr>
            <w:tcW w:w="4997" w:type="dxa"/>
          </w:tcPr>
          <w:p w:rsidR="0063589A" w:rsidRPr="003D14DD" w:rsidRDefault="0063589A" w:rsidP="00A620DC">
            <w:pPr>
              <w:rPr>
                <w:sz w:val="20"/>
                <w:szCs w:val="20"/>
              </w:rPr>
            </w:pPr>
            <w:r w:rsidRPr="003D14DD">
              <w:rPr>
                <w:sz w:val="20"/>
                <w:szCs w:val="20"/>
              </w:rPr>
              <w:t>6</w:t>
            </w:r>
          </w:p>
        </w:tc>
      </w:tr>
      <w:tr w:rsidR="0063589A" w:rsidRPr="003D14DD" w:rsidTr="00A620DC">
        <w:tc>
          <w:tcPr>
            <w:tcW w:w="4363" w:type="dxa"/>
          </w:tcPr>
          <w:p w:rsidR="0063589A" w:rsidRPr="003D14DD" w:rsidRDefault="0063589A" w:rsidP="00A620DC">
            <w:pPr>
              <w:rPr>
                <w:sz w:val="20"/>
                <w:szCs w:val="20"/>
              </w:rPr>
            </w:pPr>
            <w:r w:rsidRPr="003D14DD">
              <w:rPr>
                <w:sz w:val="20"/>
                <w:szCs w:val="20"/>
              </w:rPr>
              <w:t>Вес</w:t>
            </w:r>
          </w:p>
        </w:tc>
        <w:tc>
          <w:tcPr>
            <w:tcW w:w="4997"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8168"/>
      </w:tblGrid>
      <w:tr w:rsidR="0063589A" w:rsidRPr="003D14DD" w:rsidTr="00A620DC">
        <w:tc>
          <w:tcPr>
            <w:tcW w:w="9360" w:type="dxa"/>
            <w:gridSpan w:val="2"/>
          </w:tcPr>
          <w:p w:rsidR="0063589A" w:rsidRPr="003D14DD" w:rsidRDefault="0063589A" w:rsidP="00A620DC">
            <w:pPr>
              <w:rPr>
                <w:sz w:val="20"/>
                <w:szCs w:val="20"/>
              </w:rPr>
            </w:pPr>
            <w:r w:rsidRPr="003D14DD">
              <w:rPr>
                <w:sz w:val="20"/>
                <w:szCs w:val="20"/>
              </w:rPr>
              <w:lastRenderedPageBreak/>
              <w:t>Верны ли утверждения:</w:t>
            </w:r>
          </w:p>
          <w:p w:rsidR="0063589A" w:rsidRPr="003D14DD" w:rsidRDefault="0063589A" w:rsidP="00A620DC">
            <w:pPr>
              <w:rPr>
                <w:sz w:val="20"/>
                <w:szCs w:val="20"/>
              </w:rPr>
            </w:pPr>
            <w:r w:rsidRPr="003D14DD">
              <w:rPr>
                <w:sz w:val="20"/>
                <w:szCs w:val="20"/>
              </w:rPr>
              <w:t xml:space="preserve">А) Оконечные </w:t>
            </w:r>
            <w:proofErr w:type="spellStart"/>
            <w:r w:rsidRPr="003D14DD">
              <w:rPr>
                <w:sz w:val="20"/>
                <w:szCs w:val="20"/>
              </w:rPr>
              <w:t>FTTx</w:t>
            </w:r>
            <w:proofErr w:type="spellEnd"/>
            <w:r w:rsidRPr="003D14DD">
              <w:rPr>
                <w:sz w:val="20"/>
                <w:szCs w:val="20"/>
              </w:rPr>
              <w:t>-устройства можно классифицировать по вполне конкретным критериям, привязанным именно к точке «x».</w:t>
            </w:r>
          </w:p>
          <w:p w:rsidR="0063589A" w:rsidRPr="003D14DD" w:rsidRDefault="0063589A" w:rsidP="00A620DC">
            <w:pPr>
              <w:rPr>
                <w:sz w:val="20"/>
                <w:szCs w:val="20"/>
              </w:rPr>
            </w:pPr>
            <w:r w:rsidRPr="003D14DD">
              <w:rPr>
                <w:sz w:val="20"/>
                <w:szCs w:val="20"/>
              </w:rPr>
              <w:t xml:space="preserve">В) Если требуется сохранить уже имеющуюся инфраструктуру, то лучшим вариантом будет использование систем FTTC/FTTB, обладающих оптическим </w:t>
            </w:r>
            <w:proofErr w:type="spellStart"/>
            <w:r w:rsidRPr="003D14DD">
              <w:rPr>
                <w:sz w:val="20"/>
                <w:szCs w:val="20"/>
              </w:rPr>
              <w:t>uplink</w:t>
            </w:r>
            <w:proofErr w:type="spellEnd"/>
            <w:r w:rsidRPr="003D14DD">
              <w:rPr>
                <w:sz w:val="20"/>
                <w:szCs w:val="20"/>
              </w:rPr>
              <w:t>-интерфейсом.</w:t>
            </w:r>
          </w:p>
        </w:tc>
      </w:tr>
      <w:tr w:rsidR="0063589A" w:rsidRPr="003D14DD" w:rsidTr="00A620DC">
        <w:trPr>
          <w:trHeight w:val="289"/>
        </w:trPr>
        <w:tc>
          <w:tcPr>
            <w:tcW w:w="1080" w:type="dxa"/>
          </w:tcPr>
          <w:p w:rsidR="0063589A" w:rsidRPr="003D14DD" w:rsidRDefault="0063589A" w:rsidP="00A620DC">
            <w:pPr>
              <w:rPr>
                <w:sz w:val="20"/>
                <w:szCs w:val="20"/>
              </w:rPr>
            </w:pPr>
            <w:r w:rsidRPr="003D14DD">
              <w:rPr>
                <w:sz w:val="20"/>
                <w:szCs w:val="20"/>
              </w:rPr>
              <w:t xml:space="preserve">  </w:t>
            </w:r>
          </w:p>
        </w:tc>
        <w:tc>
          <w:tcPr>
            <w:tcW w:w="8280" w:type="dxa"/>
          </w:tcPr>
          <w:p w:rsidR="0063589A" w:rsidRPr="003D14DD" w:rsidRDefault="0063589A" w:rsidP="00A620DC">
            <w:pPr>
              <w:rPr>
                <w:sz w:val="20"/>
                <w:szCs w:val="20"/>
              </w:rPr>
            </w:pPr>
            <w:r w:rsidRPr="003D14DD">
              <w:rPr>
                <w:sz w:val="20"/>
                <w:szCs w:val="20"/>
              </w:rPr>
              <w:t xml:space="preserve">А - да, В - да </w:t>
            </w:r>
          </w:p>
        </w:tc>
      </w:tr>
      <w:tr w:rsidR="0063589A" w:rsidRPr="003D14DD" w:rsidTr="00A620DC">
        <w:trPr>
          <w:trHeight w:val="287"/>
        </w:trPr>
        <w:tc>
          <w:tcPr>
            <w:tcW w:w="1080" w:type="dxa"/>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 - да, В - нет</w:t>
            </w:r>
          </w:p>
        </w:tc>
      </w:tr>
      <w:tr w:rsidR="0063589A" w:rsidRPr="003D14DD" w:rsidTr="00A620DC">
        <w:trPr>
          <w:trHeight w:val="224"/>
        </w:trPr>
        <w:tc>
          <w:tcPr>
            <w:tcW w:w="1080" w:type="dxa"/>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 - нет, В - нет</w:t>
            </w:r>
          </w:p>
        </w:tc>
      </w:tr>
      <w:tr w:rsidR="0063589A" w:rsidRPr="003D14DD" w:rsidTr="00A620DC">
        <w:trPr>
          <w:trHeight w:val="287"/>
        </w:trPr>
        <w:tc>
          <w:tcPr>
            <w:tcW w:w="1080" w:type="dxa"/>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 - нет, В - да</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3"/>
        <w:gridCol w:w="4997"/>
      </w:tblGrid>
      <w:tr w:rsidR="0063589A" w:rsidRPr="003D14DD" w:rsidTr="00A620DC">
        <w:tc>
          <w:tcPr>
            <w:tcW w:w="4363" w:type="dxa"/>
          </w:tcPr>
          <w:p w:rsidR="0063589A" w:rsidRPr="003D14DD" w:rsidRDefault="0063589A" w:rsidP="00A620DC">
            <w:pPr>
              <w:rPr>
                <w:sz w:val="20"/>
                <w:szCs w:val="20"/>
              </w:rPr>
            </w:pPr>
            <w:r w:rsidRPr="003D14DD">
              <w:rPr>
                <w:sz w:val="20"/>
                <w:szCs w:val="20"/>
              </w:rPr>
              <w:t>Порядковый номер задания</w:t>
            </w:r>
          </w:p>
        </w:tc>
        <w:tc>
          <w:tcPr>
            <w:tcW w:w="4997" w:type="dxa"/>
          </w:tcPr>
          <w:p w:rsidR="0063589A" w:rsidRPr="003D14DD" w:rsidRDefault="0063589A" w:rsidP="0063589A">
            <w:pPr>
              <w:pStyle w:val="2f0"/>
              <w:numPr>
                <w:ilvl w:val="0"/>
                <w:numId w:val="37"/>
              </w:numPr>
              <w:suppressAutoHyphens/>
              <w:ind w:left="0" w:firstLine="0"/>
              <w:rPr>
                <w:sz w:val="20"/>
                <w:szCs w:val="20"/>
              </w:rPr>
            </w:pPr>
          </w:p>
        </w:tc>
      </w:tr>
      <w:tr w:rsidR="0063589A" w:rsidRPr="003D14DD" w:rsidTr="00A620DC">
        <w:tc>
          <w:tcPr>
            <w:tcW w:w="4363" w:type="dxa"/>
          </w:tcPr>
          <w:p w:rsidR="0063589A" w:rsidRPr="003D14DD" w:rsidRDefault="0063589A" w:rsidP="00A620DC">
            <w:pPr>
              <w:rPr>
                <w:sz w:val="20"/>
                <w:szCs w:val="20"/>
              </w:rPr>
            </w:pPr>
            <w:r w:rsidRPr="003D14DD">
              <w:rPr>
                <w:sz w:val="20"/>
                <w:szCs w:val="20"/>
              </w:rPr>
              <w:t>Тип</w:t>
            </w:r>
          </w:p>
        </w:tc>
        <w:tc>
          <w:tcPr>
            <w:tcW w:w="4997" w:type="dxa"/>
          </w:tcPr>
          <w:p w:rsidR="0063589A" w:rsidRPr="003D14DD" w:rsidRDefault="0063589A" w:rsidP="00A620DC">
            <w:pPr>
              <w:rPr>
                <w:sz w:val="20"/>
                <w:szCs w:val="20"/>
                <w:lang w:val="en-US"/>
              </w:rPr>
            </w:pPr>
            <w:r w:rsidRPr="003D14DD">
              <w:rPr>
                <w:sz w:val="20"/>
                <w:szCs w:val="20"/>
                <w:lang w:val="en-US"/>
              </w:rPr>
              <w:t>5</w:t>
            </w:r>
          </w:p>
        </w:tc>
      </w:tr>
      <w:tr w:rsidR="0063589A" w:rsidRPr="003D14DD" w:rsidTr="00A620DC">
        <w:tc>
          <w:tcPr>
            <w:tcW w:w="4363" w:type="dxa"/>
          </w:tcPr>
          <w:p w:rsidR="0063589A" w:rsidRPr="003D14DD" w:rsidRDefault="0063589A" w:rsidP="00A620DC">
            <w:pPr>
              <w:rPr>
                <w:sz w:val="20"/>
                <w:szCs w:val="20"/>
              </w:rPr>
            </w:pPr>
            <w:r w:rsidRPr="003D14DD">
              <w:rPr>
                <w:sz w:val="20"/>
                <w:szCs w:val="20"/>
              </w:rPr>
              <w:t>Вес</w:t>
            </w:r>
          </w:p>
        </w:tc>
        <w:tc>
          <w:tcPr>
            <w:tcW w:w="4997"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7"/>
      </w:tblGrid>
      <w:tr w:rsidR="0063589A" w:rsidRPr="003D14DD" w:rsidTr="00A620DC">
        <w:tc>
          <w:tcPr>
            <w:tcW w:w="9360" w:type="dxa"/>
          </w:tcPr>
          <w:p w:rsidR="0063589A" w:rsidRPr="003D14DD" w:rsidRDefault="0063589A" w:rsidP="00A620DC">
            <w:pPr>
              <w:rPr>
                <w:sz w:val="20"/>
                <w:szCs w:val="20"/>
              </w:rPr>
            </w:pPr>
            <w:r w:rsidRPr="003D14DD">
              <w:rPr>
                <w:sz w:val="20"/>
                <w:szCs w:val="20"/>
              </w:rPr>
              <w:t>Схема сети FTTH при подключении абонента в высотном доме:</w:t>
            </w:r>
          </w:p>
        </w:tc>
      </w:tr>
      <w:tr w:rsidR="0063589A" w:rsidRPr="003D14DD" w:rsidTr="00A620DC">
        <w:trPr>
          <w:trHeight w:val="289"/>
        </w:trPr>
        <w:tc>
          <w:tcPr>
            <w:tcW w:w="9360" w:type="dxa"/>
          </w:tcPr>
          <w:p w:rsidR="0063589A" w:rsidRPr="003D14DD" w:rsidRDefault="0063589A" w:rsidP="00A620DC">
            <w:pPr>
              <w:rPr>
                <w:sz w:val="20"/>
                <w:szCs w:val="20"/>
              </w:rPr>
            </w:pPr>
            <w:r w:rsidRPr="003D14DD">
              <w:rPr>
                <w:sz w:val="20"/>
                <w:szCs w:val="20"/>
              </w:rPr>
              <w:t>оптоволоконный кабель подается к зданию от оптического линейного терминала (OLT)</w:t>
            </w:r>
          </w:p>
        </w:tc>
      </w:tr>
      <w:tr w:rsidR="0063589A" w:rsidRPr="003D14DD" w:rsidTr="00A620DC">
        <w:trPr>
          <w:trHeight w:val="287"/>
        </w:trPr>
        <w:tc>
          <w:tcPr>
            <w:tcW w:w="9360" w:type="dxa"/>
          </w:tcPr>
          <w:p w:rsidR="0063589A" w:rsidRPr="003D14DD" w:rsidRDefault="0063589A" w:rsidP="00A620DC">
            <w:pPr>
              <w:rPr>
                <w:sz w:val="20"/>
                <w:szCs w:val="20"/>
              </w:rPr>
            </w:pPr>
            <w:r w:rsidRPr="003D14DD">
              <w:rPr>
                <w:sz w:val="20"/>
                <w:szCs w:val="20"/>
              </w:rPr>
              <w:t>на техническом этаже устанавливается оптический распределительный шкаф большой или малой емкости (зависит от количества потенциальных абонентов)</w:t>
            </w:r>
          </w:p>
        </w:tc>
      </w:tr>
      <w:tr w:rsidR="0063589A" w:rsidRPr="003D14DD" w:rsidTr="00A620DC">
        <w:trPr>
          <w:trHeight w:val="224"/>
        </w:trPr>
        <w:tc>
          <w:tcPr>
            <w:tcW w:w="9360" w:type="dxa"/>
          </w:tcPr>
          <w:p w:rsidR="0063589A" w:rsidRPr="003D14DD" w:rsidRDefault="0063589A" w:rsidP="00A620DC">
            <w:pPr>
              <w:rPr>
                <w:sz w:val="20"/>
                <w:szCs w:val="20"/>
              </w:rPr>
            </w:pPr>
            <w:r w:rsidRPr="003D14DD">
              <w:rPr>
                <w:sz w:val="20"/>
                <w:szCs w:val="20"/>
              </w:rPr>
              <w:t>на этажах устанавливаются распределительные оптические боксы или распределительные коробки (ОРК)</w:t>
            </w:r>
          </w:p>
        </w:tc>
      </w:tr>
      <w:tr w:rsidR="0063589A" w:rsidRPr="003D14DD" w:rsidTr="00A620DC">
        <w:trPr>
          <w:trHeight w:val="287"/>
        </w:trPr>
        <w:tc>
          <w:tcPr>
            <w:tcW w:w="9360" w:type="dxa"/>
          </w:tcPr>
          <w:p w:rsidR="0063589A" w:rsidRPr="003D14DD" w:rsidRDefault="0063589A" w:rsidP="00A620DC">
            <w:pPr>
              <w:rPr>
                <w:sz w:val="20"/>
                <w:szCs w:val="20"/>
              </w:rPr>
            </w:pPr>
            <w:r w:rsidRPr="003D14DD">
              <w:rPr>
                <w:sz w:val="20"/>
                <w:szCs w:val="20"/>
              </w:rPr>
              <w:t>оптоволоконный кабель FTTH сети заходит непосредственно в помещение абонента, где устанавливается абонентская оптическая розетка</w:t>
            </w:r>
          </w:p>
        </w:tc>
      </w:tr>
      <w:tr w:rsidR="0063589A" w:rsidRPr="003D14DD" w:rsidTr="00A620DC">
        <w:trPr>
          <w:trHeight w:val="287"/>
        </w:trPr>
        <w:tc>
          <w:tcPr>
            <w:tcW w:w="9360" w:type="dxa"/>
          </w:tcPr>
          <w:p w:rsidR="0063589A" w:rsidRPr="003D14DD" w:rsidRDefault="0063589A" w:rsidP="00A620DC">
            <w:pPr>
              <w:rPr>
                <w:sz w:val="20"/>
                <w:szCs w:val="20"/>
              </w:rPr>
            </w:pPr>
            <w:r w:rsidRPr="003D14DD">
              <w:rPr>
                <w:sz w:val="20"/>
                <w:szCs w:val="20"/>
              </w:rPr>
              <w:t>устанавливается роутер ONT FTTH – модуль домашнего шлюза для оптической сети GPON, к нему подключается все оборудование абонента (телефоны, компьютеры и ноутбуки, телевизор)</w:t>
            </w:r>
          </w:p>
        </w:tc>
      </w:tr>
    </w:tbl>
    <w:p w:rsidR="0063589A" w:rsidRPr="003D14DD" w:rsidRDefault="0063589A" w:rsidP="0063589A">
      <w:pPr>
        <w:jc w:val="both"/>
        <w:rPr>
          <w:b/>
          <w:sz w:val="20"/>
          <w:szCs w:val="20"/>
        </w:rPr>
      </w:pPr>
    </w:p>
    <w:p w:rsidR="0063589A" w:rsidRPr="003D14DD" w:rsidRDefault="0063589A" w:rsidP="0063589A">
      <w:pPr>
        <w:jc w:val="both"/>
        <w:rPr>
          <w:b/>
          <w:sz w:val="20"/>
          <w:szCs w:val="20"/>
        </w:rPr>
      </w:pPr>
      <w:r w:rsidRPr="003D14DD">
        <w:rPr>
          <w:b/>
          <w:sz w:val="20"/>
          <w:szCs w:val="20"/>
        </w:rPr>
        <w:t>Раздел 3</w:t>
      </w: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3"/>
        <w:gridCol w:w="4997"/>
      </w:tblGrid>
      <w:tr w:rsidR="0063589A" w:rsidRPr="003D14DD" w:rsidTr="00A620DC">
        <w:tc>
          <w:tcPr>
            <w:tcW w:w="4363" w:type="dxa"/>
          </w:tcPr>
          <w:p w:rsidR="0063589A" w:rsidRPr="003D14DD" w:rsidRDefault="0063589A" w:rsidP="00A620DC">
            <w:pPr>
              <w:rPr>
                <w:sz w:val="20"/>
                <w:szCs w:val="20"/>
              </w:rPr>
            </w:pPr>
            <w:r w:rsidRPr="003D14DD">
              <w:rPr>
                <w:sz w:val="20"/>
                <w:szCs w:val="20"/>
              </w:rPr>
              <w:t>Порядковый номер задания</w:t>
            </w:r>
          </w:p>
        </w:tc>
        <w:tc>
          <w:tcPr>
            <w:tcW w:w="4997" w:type="dxa"/>
          </w:tcPr>
          <w:p w:rsidR="0063589A" w:rsidRPr="003D14DD" w:rsidRDefault="0063589A" w:rsidP="0063589A">
            <w:pPr>
              <w:pStyle w:val="2f0"/>
              <w:numPr>
                <w:ilvl w:val="0"/>
                <w:numId w:val="38"/>
              </w:numPr>
              <w:suppressAutoHyphens/>
              <w:rPr>
                <w:sz w:val="20"/>
                <w:szCs w:val="20"/>
              </w:rPr>
            </w:pPr>
          </w:p>
        </w:tc>
      </w:tr>
      <w:tr w:rsidR="0063589A" w:rsidRPr="003D14DD" w:rsidTr="00A620DC">
        <w:tc>
          <w:tcPr>
            <w:tcW w:w="4363" w:type="dxa"/>
          </w:tcPr>
          <w:p w:rsidR="0063589A" w:rsidRPr="003D14DD" w:rsidRDefault="0063589A" w:rsidP="00A620DC">
            <w:pPr>
              <w:rPr>
                <w:sz w:val="20"/>
                <w:szCs w:val="20"/>
              </w:rPr>
            </w:pPr>
            <w:r w:rsidRPr="003D14DD">
              <w:rPr>
                <w:sz w:val="20"/>
                <w:szCs w:val="20"/>
              </w:rPr>
              <w:t>Тип</w:t>
            </w:r>
          </w:p>
        </w:tc>
        <w:tc>
          <w:tcPr>
            <w:tcW w:w="4997" w:type="dxa"/>
          </w:tcPr>
          <w:p w:rsidR="0063589A" w:rsidRPr="003D14DD" w:rsidRDefault="0063589A" w:rsidP="00A620DC">
            <w:pPr>
              <w:rPr>
                <w:sz w:val="20"/>
                <w:szCs w:val="20"/>
              </w:rPr>
            </w:pPr>
            <w:r w:rsidRPr="003D14DD">
              <w:rPr>
                <w:sz w:val="20"/>
                <w:szCs w:val="20"/>
              </w:rPr>
              <w:t>6</w:t>
            </w:r>
          </w:p>
        </w:tc>
      </w:tr>
      <w:tr w:rsidR="0063589A" w:rsidRPr="003D14DD" w:rsidTr="00A620DC">
        <w:tc>
          <w:tcPr>
            <w:tcW w:w="4363" w:type="dxa"/>
          </w:tcPr>
          <w:p w:rsidR="0063589A" w:rsidRPr="003D14DD" w:rsidRDefault="0063589A" w:rsidP="00A620DC">
            <w:pPr>
              <w:rPr>
                <w:sz w:val="20"/>
                <w:szCs w:val="20"/>
              </w:rPr>
            </w:pPr>
            <w:r w:rsidRPr="003D14DD">
              <w:rPr>
                <w:sz w:val="20"/>
                <w:szCs w:val="20"/>
              </w:rPr>
              <w:t>Вес</w:t>
            </w:r>
          </w:p>
        </w:tc>
        <w:tc>
          <w:tcPr>
            <w:tcW w:w="4997"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8168"/>
      </w:tblGrid>
      <w:tr w:rsidR="0063589A" w:rsidRPr="003D14DD" w:rsidTr="00A620DC">
        <w:tc>
          <w:tcPr>
            <w:tcW w:w="9360" w:type="dxa"/>
            <w:gridSpan w:val="2"/>
          </w:tcPr>
          <w:p w:rsidR="0063589A" w:rsidRPr="003D14DD" w:rsidRDefault="0063589A" w:rsidP="00A620DC">
            <w:pPr>
              <w:rPr>
                <w:sz w:val="20"/>
                <w:szCs w:val="20"/>
              </w:rPr>
            </w:pPr>
            <w:r w:rsidRPr="003D14DD">
              <w:rPr>
                <w:sz w:val="20"/>
                <w:szCs w:val="20"/>
              </w:rPr>
              <w:t>Верны ли утверждения:</w:t>
            </w:r>
          </w:p>
          <w:p w:rsidR="0063589A" w:rsidRPr="003D14DD" w:rsidRDefault="0063589A" w:rsidP="00A620DC">
            <w:pPr>
              <w:rPr>
                <w:sz w:val="20"/>
                <w:szCs w:val="20"/>
              </w:rPr>
            </w:pPr>
            <w:r w:rsidRPr="003D14DD">
              <w:rPr>
                <w:sz w:val="20"/>
                <w:szCs w:val="20"/>
              </w:rPr>
              <w:t>А) Оптический сигнал, распространяясь по волокну, не только затухает, но и искажается за счёт дисперсии различного рода.</w:t>
            </w:r>
          </w:p>
          <w:p w:rsidR="0063589A" w:rsidRPr="003D14DD" w:rsidRDefault="0063589A" w:rsidP="00A620DC">
            <w:pPr>
              <w:rPr>
                <w:sz w:val="20"/>
                <w:szCs w:val="20"/>
              </w:rPr>
            </w:pPr>
            <w:r w:rsidRPr="003D14DD">
              <w:rPr>
                <w:sz w:val="20"/>
                <w:szCs w:val="20"/>
              </w:rPr>
              <w:t>В) Под дисперсией в оптике понимают зависимость фазовой скорости световых волн от частоты.</w:t>
            </w:r>
          </w:p>
        </w:tc>
      </w:tr>
      <w:tr w:rsidR="0063589A" w:rsidRPr="003D14DD" w:rsidTr="00A620DC">
        <w:trPr>
          <w:trHeight w:val="289"/>
        </w:trPr>
        <w:tc>
          <w:tcPr>
            <w:tcW w:w="1080" w:type="dxa"/>
          </w:tcPr>
          <w:p w:rsidR="0063589A" w:rsidRPr="003D14DD" w:rsidRDefault="0063589A" w:rsidP="00A620DC">
            <w:pPr>
              <w:rPr>
                <w:sz w:val="20"/>
                <w:szCs w:val="20"/>
              </w:rPr>
            </w:pPr>
            <w:r w:rsidRPr="003D14DD">
              <w:rPr>
                <w:sz w:val="20"/>
                <w:szCs w:val="20"/>
              </w:rPr>
              <w:t xml:space="preserve">  </w:t>
            </w:r>
          </w:p>
        </w:tc>
        <w:tc>
          <w:tcPr>
            <w:tcW w:w="8280" w:type="dxa"/>
          </w:tcPr>
          <w:p w:rsidR="0063589A" w:rsidRPr="003D14DD" w:rsidRDefault="0063589A" w:rsidP="00A620DC">
            <w:pPr>
              <w:rPr>
                <w:sz w:val="20"/>
                <w:szCs w:val="20"/>
              </w:rPr>
            </w:pPr>
            <w:r w:rsidRPr="003D14DD">
              <w:rPr>
                <w:sz w:val="20"/>
                <w:szCs w:val="20"/>
              </w:rPr>
              <w:t xml:space="preserve">А - да, В - да </w:t>
            </w:r>
          </w:p>
        </w:tc>
      </w:tr>
      <w:tr w:rsidR="0063589A" w:rsidRPr="003D14DD" w:rsidTr="00A620DC">
        <w:trPr>
          <w:trHeight w:val="287"/>
        </w:trPr>
        <w:tc>
          <w:tcPr>
            <w:tcW w:w="1080" w:type="dxa"/>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 - да, В - нет</w:t>
            </w:r>
          </w:p>
        </w:tc>
      </w:tr>
      <w:tr w:rsidR="0063589A" w:rsidRPr="003D14DD" w:rsidTr="00A620DC">
        <w:trPr>
          <w:trHeight w:val="224"/>
        </w:trPr>
        <w:tc>
          <w:tcPr>
            <w:tcW w:w="1080" w:type="dxa"/>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 - нет, В - нет</w:t>
            </w:r>
          </w:p>
        </w:tc>
      </w:tr>
      <w:tr w:rsidR="0063589A" w:rsidRPr="003D14DD" w:rsidTr="00A620DC">
        <w:trPr>
          <w:trHeight w:val="287"/>
        </w:trPr>
        <w:tc>
          <w:tcPr>
            <w:tcW w:w="1080" w:type="dxa"/>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 - нет, В - да</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38"/>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Тип</w:t>
            </w:r>
          </w:p>
        </w:tc>
        <w:tc>
          <w:tcPr>
            <w:tcW w:w="5086" w:type="dxa"/>
          </w:tcPr>
          <w:p w:rsidR="0063589A" w:rsidRPr="003D14DD" w:rsidRDefault="0063589A" w:rsidP="00A620DC">
            <w:pPr>
              <w:rPr>
                <w:sz w:val="20"/>
                <w:szCs w:val="20"/>
              </w:rPr>
            </w:pPr>
            <w:r w:rsidRPr="003D14DD">
              <w:rPr>
                <w:sz w:val="20"/>
                <w:szCs w:val="20"/>
              </w:rPr>
              <w:t>2</w:t>
            </w:r>
          </w:p>
        </w:tc>
      </w:tr>
      <w:tr w:rsidR="0063589A" w:rsidRPr="003D14DD" w:rsidTr="00A620DC">
        <w:tc>
          <w:tcPr>
            <w:tcW w:w="4471" w:type="dxa"/>
          </w:tcPr>
          <w:p w:rsidR="0063589A" w:rsidRPr="003D14DD" w:rsidRDefault="0063589A" w:rsidP="00A620DC">
            <w:pPr>
              <w:rPr>
                <w:sz w:val="20"/>
                <w:szCs w:val="20"/>
              </w:rPr>
            </w:pPr>
            <w:r w:rsidRPr="003D14DD">
              <w:rPr>
                <w:sz w:val="20"/>
                <w:szCs w:val="20"/>
              </w:rPr>
              <w:t>Вес</w:t>
            </w:r>
          </w:p>
        </w:tc>
        <w:tc>
          <w:tcPr>
            <w:tcW w:w="50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8456"/>
      </w:tblGrid>
      <w:tr w:rsidR="0063589A" w:rsidRPr="003D14DD" w:rsidTr="00A620DC">
        <w:tc>
          <w:tcPr>
            <w:tcW w:w="9557" w:type="dxa"/>
            <w:gridSpan w:val="2"/>
          </w:tcPr>
          <w:p w:rsidR="0063589A" w:rsidRPr="003D14DD" w:rsidRDefault="0063589A" w:rsidP="00A620DC">
            <w:pPr>
              <w:rPr>
                <w:sz w:val="20"/>
                <w:szCs w:val="20"/>
              </w:rPr>
            </w:pPr>
            <w:r w:rsidRPr="003D14DD">
              <w:rPr>
                <w:sz w:val="20"/>
                <w:szCs w:val="20"/>
              </w:rPr>
              <w:t xml:space="preserve">В </w:t>
            </w:r>
            <w:proofErr w:type="spellStart"/>
            <w:r w:rsidRPr="003D14DD">
              <w:rPr>
                <w:sz w:val="20"/>
                <w:szCs w:val="20"/>
              </w:rPr>
              <w:t>световоде</w:t>
            </w:r>
            <w:proofErr w:type="spellEnd"/>
            <w:r w:rsidRPr="003D14DD">
              <w:rPr>
                <w:sz w:val="20"/>
                <w:szCs w:val="20"/>
              </w:rPr>
              <w:t xml:space="preserve"> различают следующие виды дисперсии:</w:t>
            </w:r>
          </w:p>
        </w:tc>
      </w:tr>
      <w:tr w:rsidR="0063589A" w:rsidRPr="003D14DD" w:rsidTr="00A620DC">
        <w:tc>
          <w:tcPr>
            <w:tcW w:w="1101" w:type="dxa"/>
          </w:tcPr>
          <w:p w:rsidR="0063589A" w:rsidRPr="003D14DD" w:rsidRDefault="0063589A" w:rsidP="00A620DC">
            <w:pPr>
              <w:rPr>
                <w:sz w:val="20"/>
                <w:szCs w:val="20"/>
              </w:rPr>
            </w:pPr>
          </w:p>
        </w:tc>
        <w:tc>
          <w:tcPr>
            <w:tcW w:w="8456" w:type="dxa"/>
          </w:tcPr>
          <w:p w:rsidR="0063589A" w:rsidRPr="003D14DD" w:rsidRDefault="0063589A" w:rsidP="00A620DC">
            <w:pPr>
              <w:rPr>
                <w:sz w:val="20"/>
                <w:szCs w:val="20"/>
              </w:rPr>
            </w:pPr>
            <w:r w:rsidRPr="003D14DD">
              <w:rPr>
                <w:sz w:val="20"/>
                <w:szCs w:val="20"/>
              </w:rPr>
              <w:t>фазовая</w:t>
            </w:r>
          </w:p>
        </w:tc>
      </w:tr>
      <w:tr w:rsidR="0063589A" w:rsidRPr="003D14DD" w:rsidTr="00A620DC">
        <w:tc>
          <w:tcPr>
            <w:tcW w:w="1101" w:type="dxa"/>
          </w:tcPr>
          <w:p w:rsidR="0063589A" w:rsidRPr="003D14DD" w:rsidRDefault="0063589A" w:rsidP="00A620DC">
            <w:pPr>
              <w:rPr>
                <w:sz w:val="20"/>
                <w:szCs w:val="20"/>
              </w:rPr>
            </w:pPr>
          </w:p>
        </w:tc>
        <w:tc>
          <w:tcPr>
            <w:tcW w:w="8456" w:type="dxa"/>
          </w:tcPr>
          <w:p w:rsidR="0063589A" w:rsidRPr="003D14DD" w:rsidRDefault="0063589A" w:rsidP="00A620DC">
            <w:pPr>
              <w:rPr>
                <w:sz w:val="20"/>
                <w:szCs w:val="20"/>
              </w:rPr>
            </w:pPr>
            <w:r w:rsidRPr="003D14DD">
              <w:rPr>
                <w:sz w:val="20"/>
                <w:szCs w:val="20"/>
              </w:rPr>
              <w:t>амплитудная</w:t>
            </w:r>
          </w:p>
        </w:tc>
      </w:tr>
      <w:tr w:rsidR="0063589A" w:rsidRPr="003D14DD" w:rsidTr="00A620DC">
        <w:tc>
          <w:tcPr>
            <w:tcW w:w="1101" w:type="dxa"/>
          </w:tcPr>
          <w:p w:rsidR="0063589A" w:rsidRPr="003D14DD" w:rsidRDefault="0063589A" w:rsidP="00A620DC">
            <w:pPr>
              <w:rPr>
                <w:sz w:val="20"/>
                <w:szCs w:val="20"/>
              </w:rPr>
            </w:pPr>
            <w:r w:rsidRPr="003D14DD">
              <w:rPr>
                <w:sz w:val="20"/>
                <w:szCs w:val="20"/>
              </w:rPr>
              <w:t xml:space="preserve">  </w:t>
            </w:r>
          </w:p>
        </w:tc>
        <w:tc>
          <w:tcPr>
            <w:tcW w:w="8456" w:type="dxa"/>
          </w:tcPr>
          <w:p w:rsidR="0063589A" w:rsidRPr="003D14DD" w:rsidRDefault="0063589A" w:rsidP="00A620DC">
            <w:pPr>
              <w:rPr>
                <w:sz w:val="20"/>
                <w:szCs w:val="20"/>
              </w:rPr>
            </w:pPr>
            <w:proofErr w:type="spellStart"/>
            <w:r w:rsidRPr="003D14DD">
              <w:rPr>
                <w:sz w:val="20"/>
                <w:szCs w:val="20"/>
              </w:rPr>
              <w:t>модовая</w:t>
            </w:r>
            <w:proofErr w:type="spellEnd"/>
          </w:p>
        </w:tc>
      </w:tr>
      <w:tr w:rsidR="0063589A" w:rsidRPr="003D14DD" w:rsidTr="00A620DC">
        <w:tc>
          <w:tcPr>
            <w:tcW w:w="1101" w:type="dxa"/>
          </w:tcPr>
          <w:p w:rsidR="0063589A" w:rsidRPr="003D14DD" w:rsidRDefault="0063589A" w:rsidP="00A620DC">
            <w:pPr>
              <w:rPr>
                <w:sz w:val="20"/>
                <w:szCs w:val="20"/>
              </w:rPr>
            </w:pPr>
            <w:r w:rsidRPr="003D14DD">
              <w:rPr>
                <w:sz w:val="20"/>
                <w:szCs w:val="20"/>
              </w:rPr>
              <w:t xml:space="preserve">  </w:t>
            </w:r>
          </w:p>
        </w:tc>
        <w:tc>
          <w:tcPr>
            <w:tcW w:w="8456" w:type="dxa"/>
          </w:tcPr>
          <w:p w:rsidR="0063589A" w:rsidRPr="003D14DD" w:rsidRDefault="0063589A" w:rsidP="00A620DC">
            <w:pPr>
              <w:rPr>
                <w:sz w:val="20"/>
                <w:szCs w:val="20"/>
              </w:rPr>
            </w:pPr>
            <w:r w:rsidRPr="003D14DD">
              <w:rPr>
                <w:sz w:val="20"/>
                <w:szCs w:val="20"/>
              </w:rPr>
              <w:t>хроматическая</w:t>
            </w:r>
          </w:p>
        </w:tc>
      </w:tr>
      <w:tr w:rsidR="0063589A" w:rsidRPr="003D14DD" w:rsidTr="00A620DC">
        <w:tc>
          <w:tcPr>
            <w:tcW w:w="1101" w:type="dxa"/>
          </w:tcPr>
          <w:p w:rsidR="0063589A" w:rsidRPr="003D14DD" w:rsidRDefault="0063589A" w:rsidP="00A620DC">
            <w:pPr>
              <w:rPr>
                <w:sz w:val="20"/>
                <w:szCs w:val="20"/>
              </w:rPr>
            </w:pPr>
            <w:r w:rsidRPr="003D14DD">
              <w:rPr>
                <w:sz w:val="20"/>
                <w:szCs w:val="20"/>
              </w:rPr>
              <w:t xml:space="preserve">  </w:t>
            </w:r>
          </w:p>
        </w:tc>
        <w:tc>
          <w:tcPr>
            <w:tcW w:w="8456" w:type="dxa"/>
          </w:tcPr>
          <w:p w:rsidR="0063589A" w:rsidRPr="003D14DD" w:rsidRDefault="0063589A" w:rsidP="00A620DC">
            <w:pPr>
              <w:rPr>
                <w:sz w:val="20"/>
                <w:szCs w:val="20"/>
              </w:rPr>
            </w:pPr>
            <w:r w:rsidRPr="003D14DD">
              <w:rPr>
                <w:sz w:val="20"/>
                <w:szCs w:val="20"/>
              </w:rPr>
              <w:t>поляризационная</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8"/>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Полоса __________ – это мера способности волокна передавать определённый объём информации в единицу времени.</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пропускания</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lastRenderedPageBreak/>
        <w:t>Задание</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3"/>
        <w:gridCol w:w="4997"/>
      </w:tblGrid>
      <w:tr w:rsidR="0063589A" w:rsidRPr="003D14DD" w:rsidTr="00A620DC">
        <w:tc>
          <w:tcPr>
            <w:tcW w:w="4363" w:type="dxa"/>
          </w:tcPr>
          <w:p w:rsidR="0063589A" w:rsidRPr="003D14DD" w:rsidRDefault="0063589A" w:rsidP="00A620DC">
            <w:pPr>
              <w:rPr>
                <w:sz w:val="20"/>
                <w:szCs w:val="20"/>
              </w:rPr>
            </w:pPr>
            <w:r w:rsidRPr="003D14DD">
              <w:rPr>
                <w:sz w:val="20"/>
                <w:szCs w:val="20"/>
              </w:rPr>
              <w:t>Порядковый номер задания</w:t>
            </w:r>
          </w:p>
        </w:tc>
        <w:tc>
          <w:tcPr>
            <w:tcW w:w="4997" w:type="dxa"/>
          </w:tcPr>
          <w:p w:rsidR="0063589A" w:rsidRPr="003D14DD" w:rsidRDefault="0063589A" w:rsidP="0063589A">
            <w:pPr>
              <w:pStyle w:val="2f0"/>
              <w:numPr>
                <w:ilvl w:val="0"/>
                <w:numId w:val="38"/>
              </w:numPr>
              <w:suppressAutoHyphens/>
              <w:ind w:left="0" w:firstLine="0"/>
              <w:rPr>
                <w:sz w:val="20"/>
                <w:szCs w:val="20"/>
              </w:rPr>
            </w:pPr>
          </w:p>
        </w:tc>
      </w:tr>
      <w:tr w:rsidR="0063589A" w:rsidRPr="003D14DD" w:rsidTr="00A620DC">
        <w:tc>
          <w:tcPr>
            <w:tcW w:w="4363" w:type="dxa"/>
          </w:tcPr>
          <w:p w:rsidR="0063589A" w:rsidRPr="003D14DD" w:rsidRDefault="0063589A" w:rsidP="00A620DC">
            <w:pPr>
              <w:rPr>
                <w:sz w:val="20"/>
                <w:szCs w:val="20"/>
              </w:rPr>
            </w:pPr>
            <w:r w:rsidRPr="003D14DD">
              <w:rPr>
                <w:sz w:val="20"/>
                <w:szCs w:val="20"/>
              </w:rPr>
              <w:t>Тип</w:t>
            </w:r>
          </w:p>
        </w:tc>
        <w:tc>
          <w:tcPr>
            <w:tcW w:w="4997" w:type="dxa"/>
          </w:tcPr>
          <w:p w:rsidR="0063589A" w:rsidRPr="003D14DD" w:rsidRDefault="0063589A" w:rsidP="00A620DC">
            <w:pPr>
              <w:rPr>
                <w:sz w:val="20"/>
                <w:szCs w:val="20"/>
              </w:rPr>
            </w:pPr>
            <w:r w:rsidRPr="003D14DD">
              <w:rPr>
                <w:sz w:val="20"/>
                <w:szCs w:val="20"/>
              </w:rPr>
              <w:t>6</w:t>
            </w:r>
          </w:p>
        </w:tc>
      </w:tr>
      <w:tr w:rsidR="0063589A" w:rsidRPr="003D14DD" w:rsidTr="00A620DC">
        <w:tc>
          <w:tcPr>
            <w:tcW w:w="4363" w:type="dxa"/>
          </w:tcPr>
          <w:p w:rsidR="0063589A" w:rsidRPr="003D14DD" w:rsidRDefault="0063589A" w:rsidP="00A620DC">
            <w:pPr>
              <w:rPr>
                <w:sz w:val="20"/>
                <w:szCs w:val="20"/>
              </w:rPr>
            </w:pPr>
            <w:r w:rsidRPr="003D14DD">
              <w:rPr>
                <w:sz w:val="20"/>
                <w:szCs w:val="20"/>
              </w:rPr>
              <w:t>Вес</w:t>
            </w:r>
          </w:p>
        </w:tc>
        <w:tc>
          <w:tcPr>
            <w:tcW w:w="4997"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8168"/>
      </w:tblGrid>
      <w:tr w:rsidR="0063589A" w:rsidRPr="003D14DD" w:rsidTr="00A620DC">
        <w:tc>
          <w:tcPr>
            <w:tcW w:w="9360" w:type="dxa"/>
            <w:gridSpan w:val="2"/>
          </w:tcPr>
          <w:p w:rsidR="0063589A" w:rsidRPr="003D14DD" w:rsidRDefault="0063589A" w:rsidP="00A620DC">
            <w:pPr>
              <w:rPr>
                <w:sz w:val="20"/>
                <w:szCs w:val="20"/>
              </w:rPr>
            </w:pPr>
            <w:r w:rsidRPr="003D14DD">
              <w:rPr>
                <w:sz w:val="20"/>
                <w:szCs w:val="20"/>
              </w:rPr>
              <w:t>Верны ли утверждения:</w:t>
            </w:r>
          </w:p>
          <w:p w:rsidR="0063589A" w:rsidRPr="003D14DD" w:rsidRDefault="0063589A" w:rsidP="00A620DC">
            <w:pPr>
              <w:pStyle w:val="afff3"/>
              <w:spacing w:before="0" w:beforeAutospacing="0" w:after="0" w:afterAutospacing="0"/>
              <w:rPr>
                <w:sz w:val="20"/>
                <w:szCs w:val="20"/>
              </w:rPr>
            </w:pPr>
            <w:r w:rsidRPr="003D14DD">
              <w:rPr>
                <w:sz w:val="20"/>
                <w:szCs w:val="20"/>
                <w:lang w:bidi="ar-SA"/>
              </w:rPr>
              <w:t xml:space="preserve">А) </w:t>
            </w:r>
            <w:proofErr w:type="spellStart"/>
            <w:r w:rsidRPr="003D14DD">
              <w:rPr>
                <w:sz w:val="20"/>
                <w:szCs w:val="20"/>
                <w:lang w:bidi="ar-SA"/>
              </w:rPr>
              <w:t>Оптоэлектрические</w:t>
            </w:r>
            <w:proofErr w:type="spellEnd"/>
            <w:r w:rsidRPr="003D14DD">
              <w:rPr>
                <w:sz w:val="20"/>
                <w:szCs w:val="20"/>
                <w:lang w:bidi="ar-SA"/>
              </w:rPr>
              <w:t xml:space="preserve"> преобразователи основаны на двойном лучепреломлении, возникающем в прозрачных изотропных телах, под действием механических напряжений электрического и магнитного поля.</w:t>
            </w:r>
          </w:p>
          <w:p w:rsidR="0063589A" w:rsidRPr="003D14DD" w:rsidRDefault="0063589A" w:rsidP="00A620DC">
            <w:pPr>
              <w:rPr>
                <w:sz w:val="20"/>
                <w:szCs w:val="20"/>
              </w:rPr>
            </w:pPr>
            <w:r w:rsidRPr="003D14DD">
              <w:rPr>
                <w:sz w:val="20"/>
                <w:szCs w:val="20"/>
              </w:rPr>
              <w:t>В) Преобразователи предназначены для измерения механических величин, электрических напряжений и магнитных полей.</w:t>
            </w:r>
          </w:p>
        </w:tc>
      </w:tr>
      <w:tr w:rsidR="0063589A" w:rsidRPr="003D14DD" w:rsidTr="00A620DC">
        <w:trPr>
          <w:trHeight w:val="289"/>
        </w:trPr>
        <w:tc>
          <w:tcPr>
            <w:tcW w:w="1080" w:type="dxa"/>
          </w:tcPr>
          <w:p w:rsidR="0063589A" w:rsidRPr="003D14DD" w:rsidRDefault="0063589A" w:rsidP="00A620DC">
            <w:pPr>
              <w:rPr>
                <w:sz w:val="20"/>
                <w:szCs w:val="20"/>
              </w:rPr>
            </w:pPr>
            <w:r w:rsidRPr="003D14DD">
              <w:rPr>
                <w:sz w:val="20"/>
                <w:szCs w:val="20"/>
              </w:rPr>
              <w:t xml:space="preserve">  </w:t>
            </w:r>
          </w:p>
        </w:tc>
        <w:tc>
          <w:tcPr>
            <w:tcW w:w="8280" w:type="dxa"/>
          </w:tcPr>
          <w:p w:rsidR="0063589A" w:rsidRPr="003D14DD" w:rsidRDefault="0063589A" w:rsidP="00A620DC">
            <w:pPr>
              <w:rPr>
                <w:sz w:val="20"/>
                <w:szCs w:val="20"/>
              </w:rPr>
            </w:pPr>
            <w:r w:rsidRPr="003D14DD">
              <w:rPr>
                <w:sz w:val="20"/>
                <w:szCs w:val="20"/>
              </w:rPr>
              <w:t xml:space="preserve">А - да, В - да </w:t>
            </w:r>
          </w:p>
        </w:tc>
      </w:tr>
      <w:tr w:rsidR="0063589A" w:rsidRPr="003D14DD" w:rsidTr="00A620DC">
        <w:trPr>
          <w:trHeight w:val="287"/>
        </w:trPr>
        <w:tc>
          <w:tcPr>
            <w:tcW w:w="1080" w:type="dxa"/>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 - да, В - нет</w:t>
            </w:r>
          </w:p>
        </w:tc>
      </w:tr>
      <w:tr w:rsidR="0063589A" w:rsidRPr="003D14DD" w:rsidTr="00A620DC">
        <w:trPr>
          <w:trHeight w:val="224"/>
        </w:trPr>
        <w:tc>
          <w:tcPr>
            <w:tcW w:w="1080" w:type="dxa"/>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 - нет, В - нет</w:t>
            </w:r>
          </w:p>
        </w:tc>
      </w:tr>
      <w:tr w:rsidR="0063589A" w:rsidRPr="003D14DD" w:rsidTr="00A620DC">
        <w:trPr>
          <w:trHeight w:val="287"/>
        </w:trPr>
        <w:tc>
          <w:tcPr>
            <w:tcW w:w="1080" w:type="dxa"/>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 - нет, В - да</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8"/>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bookmarkStart w:id="1" w:name="keyword3"/>
            <w:bookmarkEnd w:id="1"/>
            <w:r w:rsidRPr="003D14DD">
              <w:rPr>
                <w:sz w:val="20"/>
                <w:szCs w:val="20"/>
              </w:rPr>
              <w:t>______________ поле решает задачи соединения двух или нескольких источников между собой.</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Коммутационное</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3"/>
        <w:gridCol w:w="4997"/>
      </w:tblGrid>
      <w:tr w:rsidR="0063589A" w:rsidRPr="003D14DD" w:rsidTr="00A620DC">
        <w:tc>
          <w:tcPr>
            <w:tcW w:w="4363" w:type="dxa"/>
          </w:tcPr>
          <w:p w:rsidR="0063589A" w:rsidRPr="003D14DD" w:rsidRDefault="0063589A" w:rsidP="00A620DC">
            <w:pPr>
              <w:rPr>
                <w:sz w:val="20"/>
                <w:szCs w:val="20"/>
              </w:rPr>
            </w:pPr>
            <w:r w:rsidRPr="003D14DD">
              <w:rPr>
                <w:sz w:val="20"/>
                <w:szCs w:val="20"/>
              </w:rPr>
              <w:t>Порядковый номер задания</w:t>
            </w:r>
          </w:p>
        </w:tc>
        <w:tc>
          <w:tcPr>
            <w:tcW w:w="4997" w:type="dxa"/>
          </w:tcPr>
          <w:p w:rsidR="0063589A" w:rsidRPr="003D14DD" w:rsidRDefault="0063589A" w:rsidP="0063589A">
            <w:pPr>
              <w:pStyle w:val="2f0"/>
              <w:numPr>
                <w:ilvl w:val="0"/>
                <w:numId w:val="38"/>
              </w:numPr>
              <w:suppressAutoHyphens/>
              <w:ind w:left="0" w:firstLine="0"/>
              <w:rPr>
                <w:sz w:val="20"/>
                <w:szCs w:val="20"/>
              </w:rPr>
            </w:pPr>
          </w:p>
        </w:tc>
      </w:tr>
      <w:tr w:rsidR="0063589A" w:rsidRPr="003D14DD" w:rsidTr="00A620DC">
        <w:tc>
          <w:tcPr>
            <w:tcW w:w="4363" w:type="dxa"/>
          </w:tcPr>
          <w:p w:rsidR="0063589A" w:rsidRPr="003D14DD" w:rsidRDefault="0063589A" w:rsidP="00A620DC">
            <w:pPr>
              <w:rPr>
                <w:sz w:val="20"/>
                <w:szCs w:val="20"/>
              </w:rPr>
            </w:pPr>
            <w:r w:rsidRPr="003D14DD">
              <w:rPr>
                <w:sz w:val="20"/>
                <w:szCs w:val="20"/>
              </w:rPr>
              <w:t>Тип</w:t>
            </w:r>
          </w:p>
        </w:tc>
        <w:tc>
          <w:tcPr>
            <w:tcW w:w="4997" w:type="dxa"/>
          </w:tcPr>
          <w:p w:rsidR="0063589A" w:rsidRPr="003D14DD" w:rsidRDefault="0063589A" w:rsidP="00A620DC">
            <w:pPr>
              <w:rPr>
                <w:sz w:val="20"/>
                <w:szCs w:val="20"/>
              </w:rPr>
            </w:pPr>
            <w:r w:rsidRPr="003D14DD">
              <w:rPr>
                <w:sz w:val="20"/>
                <w:szCs w:val="20"/>
              </w:rPr>
              <w:t>6</w:t>
            </w:r>
          </w:p>
        </w:tc>
      </w:tr>
      <w:tr w:rsidR="0063589A" w:rsidRPr="003D14DD" w:rsidTr="00A620DC">
        <w:tc>
          <w:tcPr>
            <w:tcW w:w="4363" w:type="dxa"/>
          </w:tcPr>
          <w:p w:rsidR="0063589A" w:rsidRPr="003D14DD" w:rsidRDefault="0063589A" w:rsidP="00A620DC">
            <w:pPr>
              <w:rPr>
                <w:sz w:val="20"/>
                <w:szCs w:val="20"/>
              </w:rPr>
            </w:pPr>
            <w:r w:rsidRPr="003D14DD">
              <w:rPr>
                <w:sz w:val="20"/>
                <w:szCs w:val="20"/>
              </w:rPr>
              <w:t>Вес</w:t>
            </w:r>
          </w:p>
        </w:tc>
        <w:tc>
          <w:tcPr>
            <w:tcW w:w="4997"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8168"/>
      </w:tblGrid>
      <w:tr w:rsidR="0063589A" w:rsidRPr="003D14DD" w:rsidTr="00A620DC">
        <w:tc>
          <w:tcPr>
            <w:tcW w:w="9360" w:type="dxa"/>
            <w:gridSpan w:val="2"/>
          </w:tcPr>
          <w:p w:rsidR="0063589A" w:rsidRPr="003D14DD" w:rsidRDefault="0063589A" w:rsidP="00A620DC">
            <w:pPr>
              <w:rPr>
                <w:sz w:val="20"/>
                <w:szCs w:val="20"/>
              </w:rPr>
            </w:pPr>
            <w:r w:rsidRPr="003D14DD">
              <w:rPr>
                <w:sz w:val="20"/>
                <w:szCs w:val="20"/>
              </w:rPr>
              <w:t>Верны ли утверждения:</w:t>
            </w:r>
          </w:p>
          <w:p w:rsidR="0063589A" w:rsidRPr="003D14DD" w:rsidRDefault="0063589A" w:rsidP="00A620DC">
            <w:pPr>
              <w:rPr>
                <w:sz w:val="20"/>
                <w:szCs w:val="20"/>
              </w:rPr>
            </w:pPr>
            <w:r w:rsidRPr="003D14DD">
              <w:rPr>
                <w:sz w:val="20"/>
                <w:szCs w:val="20"/>
              </w:rPr>
              <w:t>А) Переход от однозвенных коммутационных схем к многозвенным схемам порождает новое явление — блокировку. Под блокировкой понимается невозможность установления соединения от заданного входа к свободному выходу из-за отсутствия свободных промежуточных линий.</w:t>
            </w:r>
          </w:p>
          <w:p w:rsidR="0063589A" w:rsidRPr="003D14DD" w:rsidRDefault="0063589A" w:rsidP="00A620DC">
            <w:pPr>
              <w:rPr>
                <w:sz w:val="20"/>
                <w:szCs w:val="20"/>
              </w:rPr>
            </w:pPr>
            <w:r w:rsidRPr="003D14DD">
              <w:rPr>
                <w:sz w:val="20"/>
                <w:szCs w:val="20"/>
              </w:rPr>
              <w:t>В) Для схем с любым количеством звеньев, имеющим блокировки, применяется обусловленный способ искания. Выбор каждой свободной линии обусловливается свободностью пути в целом.</w:t>
            </w:r>
          </w:p>
        </w:tc>
      </w:tr>
      <w:tr w:rsidR="0063589A" w:rsidRPr="003D14DD" w:rsidTr="00A620DC">
        <w:trPr>
          <w:trHeight w:val="289"/>
        </w:trPr>
        <w:tc>
          <w:tcPr>
            <w:tcW w:w="1080" w:type="dxa"/>
          </w:tcPr>
          <w:p w:rsidR="0063589A" w:rsidRPr="003D14DD" w:rsidRDefault="0063589A" w:rsidP="00A620DC">
            <w:pPr>
              <w:rPr>
                <w:sz w:val="20"/>
                <w:szCs w:val="20"/>
              </w:rPr>
            </w:pPr>
            <w:r w:rsidRPr="003D14DD">
              <w:rPr>
                <w:sz w:val="20"/>
                <w:szCs w:val="20"/>
              </w:rPr>
              <w:t xml:space="preserve">  </w:t>
            </w:r>
          </w:p>
        </w:tc>
        <w:tc>
          <w:tcPr>
            <w:tcW w:w="8280" w:type="dxa"/>
          </w:tcPr>
          <w:p w:rsidR="0063589A" w:rsidRPr="003D14DD" w:rsidRDefault="0063589A" w:rsidP="00A620DC">
            <w:pPr>
              <w:rPr>
                <w:sz w:val="20"/>
                <w:szCs w:val="20"/>
              </w:rPr>
            </w:pPr>
            <w:r w:rsidRPr="003D14DD">
              <w:rPr>
                <w:sz w:val="20"/>
                <w:szCs w:val="20"/>
              </w:rPr>
              <w:t xml:space="preserve">А - да, В - да </w:t>
            </w:r>
          </w:p>
        </w:tc>
      </w:tr>
      <w:tr w:rsidR="0063589A" w:rsidRPr="003D14DD" w:rsidTr="00A620DC">
        <w:trPr>
          <w:trHeight w:val="287"/>
        </w:trPr>
        <w:tc>
          <w:tcPr>
            <w:tcW w:w="1080" w:type="dxa"/>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 - да, В - нет</w:t>
            </w:r>
          </w:p>
        </w:tc>
      </w:tr>
      <w:tr w:rsidR="0063589A" w:rsidRPr="003D14DD" w:rsidTr="00A620DC">
        <w:trPr>
          <w:trHeight w:val="224"/>
        </w:trPr>
        <w:tc>
          <w:tcPr>
            <w:tcW w:w="1080" w:type="dxa"/>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 - нет, В - нет</w:t>
            </w:r>
          </w:p>
        </w:tc>
      </w:tr>
      <w:tr w:rsidR="0063589A" w:rsidRPr="003D14DD" w:rsidTr="00A620DC">
        <w:trPr>
          <w:trHeight w:val="287"/>
        </w:trPr>
        <w:tc>
          <w:tcPr>
            <w:tcW w:w="1080" w:type="dxa"/>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А - нет, В - да</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8"/>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bCs/>
                <w:iCs/>
                <w:sz w:val="20"/>
                <w:szCs w:val="20"/>
              </w:rPr>
              <w:t xml:space="preserve">____________ - </w:t>
            </w:r>
            <w:r w:rsidRPr="003D14DD">
              <w:rPr>
                <w:bCs/>
                <w:sz w:val="20"/>
                <w:szCs w:val="20"/>
              </w:rPr>
              <w:t>услуга, предоставляемая операторами электросвязи и компьютерных сетей и обеспечивающая обмен аудио- и видеоинформацией в режиме реального времени между участниками территориально распределенной группы</w:t>
            </w:r>
            <w:r w:rsidRPr="003D14DD">
              <w:rPr>
                <w:sz w:val="20"/>
                <w:szCs w:val="20"/>
              </w:rPr>
              <w:t>.</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Видео-конференц-связь</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38"/>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Тип</w:t>
            </w:r>
          </w:p>
        </w:tc>
        <w:tc>
          <w:tcPr>
            <w:tcW w:w="5086" w:type="dxa"/>
          </w:tcPr>
          <w:p w:rsidR="0063589A" w:rsidRPr="003D14DD" w:rsidRDefault="0063589A" w:rsidP="00A620DC">
            <w:pPr>
              <w:rPr>
                <w:sz w:val="20"/>
                <w:szCs w:val="20"/>
              </w:rPr>
            </w:pPr>
            <w:r w:rsidRPr="003D14DD">
              <w:rPr>
                <w:sz w:val="20"/>
                <w:szCs w:val="20"/>
              </w:rPr>
              <w:t>2</w:t>
            </w:r>
          </w:p>
        </w:tc>
      </w:tr>
      <w:tr w:rsidR="0063589A" w:rsidRPr="003D14DD" w:rsidTr="00A620DC">
        <w:tc>
          <w:tcPr>
            <w:tcW w:w="4471" w:type="dxa"/>
          </w:tcPr>
          <w:p w:rsidR="0063589A" w:rsidRPr="003D14DD" w:rsidRDefault="0063589A" w:rsidP="00A620DC">
            <w:pPr>
              <w:rPr>
                <w:sz w:val="20"/>
                <w:szCs w:val="20"/>
              </w:rPr>
            </w:pPr>
            <w:r w:rsidRPr="003D14DD">
              <w:rPr>
                <w:sz w:val="20"/>
                <w:szCs w:val="20"/>
              </w:rPr>
              <w:t>Вес</w:t>
            </w:r>
          </w:p>
        </w:tc>
        <w:tc>
          <w:tcPr>
            <w:tcW w:w="50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8456"/>
      </w:tblGrid>
      <w:tr w:rsidR="0063589A" w:rsidRPr="003D14DD" w:rsidTr="00A620DC">
        <w:tc>
          <w:tcPr>
            <w:tcW w:w="9557" w:type="dxa"/>
            <w:gridSpan w:val="2"/>
          </w:tcPr>
          <w:p w:rsidR="0063589A" w:rsidRPr="003D14DD" w:rsidRDefault="0063589A" w:rsidP="00A620DC">
            <w:pPr>
              <w:rPr>
                <w:sz w:val="20"/>
                <w:szCs w:val="20"/>
              </w:rPr>
            </w:pPr>
            <w:r w:rsidRPr="003D14DD">
              <w:rPr>
                <w:sz w:val="20"/>
                <w:szCs w:val="20"/>
              </w:rPr>
              <w:t>Дня реализации распределенной обработки данных были созданы многомашинные ассоциации, структура которых разрабатывается по одному из следующих направлений:</w:t>
            </w:r>
          </w:p>
        </w:tc>
      </w:tr>
      <w:tr w:rsidR="0063589A" w:rsidRPr="003D14DD" w:rsidTr="00A620DC">
        <w:tc>
          <w:tcPr>
            <w:tcW w:w="1101" w:type="dxa"/>
          </w:tcPr>
          <w:p w:rsidR="0063589A" w:rsidRPr="003D14DD" w:rsidRDefault="0063589A" w:rsidP="00A620DC">
            <w:pPr>
              <w:rPr>
                <w:sz w:val="20"/>
                <w:szCs w:val="20"/>
              </w:rPr>
            </w:pPr>
          </w:p>
        </w:tc>
        <w:tc>
          <w:tcPr>
            <w:tcW w:w="8456" w:type="dxa"/>
          </w:tcPr>
          <w:p w:rsidR="0063589A" w:rsidRPr="003D14DD" w:rsidRDefault="0063589A" w:rsidP="00A620DC">
            <w:pPr>
              <w:rPr>
                <w:sz w:val="20"/>
                <w:szCs w:val="20"/>
              </w:rPr>
            </w:pPr>
            <w:r w:rsidRPr="003D14DD">
              <w:rPr>
                <w:color w:val="000000"/>
                <w:sz w:val="20"/>
                <w:szCs w:val="20"/>
              </w:rPr>
              <w:t>персональные компьютеры</w:t>
            </w:r>
          </w:p>
        </w:tc>
      </w:tr>
      <w:tr w:rsidR="0063589A" w:rsidRPr="003D14DD" w:rsidTr="00A620DC">
        <w:tc>
          <w:tcPr>
            <w:tcW w:w="1101" w:type="dxa"/>
          </w:tcPr>
          <w:p w:rsidR="0063589A" w:rsidRPr="003D14DD" w:rsidRDefault="0063589A" w:rsidP="00A620DC">
            <w:pPr>
              <w:rPr>
                <w:noProof/>
                <w:sz w:val="20"/>
                <w:szCs w:val="20"/>
              </w:rPr>
            </w:pPr>
          </w:p>
        </w:tc>
        <w:tc>
          <w:tcPr>
            <w:tcW w:w="8456" w:type="dxa"/>
          </w:tcPr>
          <w:p w:rsidR="0063589A" w:rsidRPr="003D14DD" w:rsidRDefault="0063589A" w:rsidP="00A620DC">
            <w:pPr>
              <w:rPr>
                <w:noProof/>
                <w:sz w:val="20"/>
                <w:szCs w:val="20"/>
              </w:rPr>
            </w:pPr>
            <w:r w:rsidRPr="003D14DD">
              <w:rPr>
                <w:color w:val="000000"/>
                <w:sz w:val="20"/>
                <w:szCs w:val="20"/>
              </w:rPr>
              <w:t>интеллектуальные системы</w:t>
            </w:r>
          </w:p>
        </w:tc>
      </w:tr>
      <w:tr w:rsidR="0063589A" w:rsidRPr="003D14DD" w:rsidTr="00A620DC">
        <w:tc>
          <w:tcPr>
            <w:tcW w:w="1101" w:type="dxa"/>
          </w:tcPr>
          <w:p w:rsidR="0063589A" w:rsidRPr="003D14DD" w:rsidRDefault="0063589A" w:rsidP="00A620DC">
            <w:pPr>
              <w:rPr>
                <w:sz w:val="20"/>
                <w:szCs w:val="20"/>
              </w:rPr>
            </w:pPr>
            <w:r w:rsidRPr="003D14DD">
              <w:rPr>
                <w:sz w:val="20"/>
                <w:szCs w:val="20"/>
              </w:rPr>
              <w:t xml:space="preserve">  </w:t>
            </w:r>
          </w:p>
        </w:tc>
        <w:tc>
          <w:tcPr>
            <w:tcW w:w="8456" w:type="dxa"/>
          </w:tcPr>
          <w:p w:rsidR="0063589A" w:rsidRPr="003D14DD" w:rsidRDefault="0063589A" w:rsidP="00A620DC">
            <w:pPr>
              <w:rPr>
                <w:color w:val="000000"/>
                <w:sz w:val="20"/>
                <w:szCs w:val="20"/>
              </w:rPr>
            </w:pPr>
            <w:r w:rsidRPr="003D14DD">
              <w:rPr>
                <w:sz w:val="20"/>
                <w:szCs w:val="20"/>
              </w:rPr>
              <w:t>многомашинные вычислительные комплексы</w:t>
            </w:r>
          </w:p>
        </w:tc>
      </w:tr>
      <w:tr w:rsidR="0063589A" w:rsidRPr="003D14DD" w:rsidTr="00A620DC">
        <w:tc>
          <w:tcPr>
            <w:tcW w:w="1101" w:type="dxa"/>
          </w:tcPr>
          <w:p w:rsidR="0063589A" w:rsidRPr="003D14DD" w:rsidRDefault="0063589A" w:rsidP="00A620DC">
            <w:pPr>
              <w:rPr>
                <w:sz w:val="20"/>
                <w:szCs w:val="20"/>
              </w:rPr>
            </w:pPr>
            <w:r w:rsidRPr="003D14DD">
              <w:rPr>
                <w:sz w:val="20"/>
                <w:szCs w:val="20"/>
              </w:rPr>
              <w:t xml:space="preserve">  </w:t>
            </w:r>
          </w:p>
        </w:tc>
        <w:tc>
          <w:tcPr>
            <w:tcW w:w="8456" w:type="dxa"/>
          </w:tcPr>
          <w:p w:rsidR="0063589A" w:rsidRPr="003D14DD" w:rsidRDefault="0063589A" w:rsidP="00A620DC">
            <w:pPr>
              <w:rPr>
                <w:color w:val="000000"/>
                <w:sz w:val="20"/>
                <w:szCs w:val="20"/>
              </w:rPr>
            </w:pPr>
            <w:r w:rsidRPr="003D14DD">
              <w:rPr>
                <w:sz w:val="20"/>
                <w:szCs w:val="20"/>
              </w:rPr>
              <w:t>компьютерные (вычислительные) сети</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38"/>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lastRenderedPageBreak/>
              <w:t>Тип</w:t>
            </w:r>
          </w:p>
        </w:tc>
        <w:tc>
          <w:tcPr>
            <w:tcW w:w="5086" w:type="dxa"/>
          </w:tcPr>
          <w:p w:rsidR="0063589A" w:rsidRPr="003D14DD" w:rsidRDefault="0063589A" w:rsidP="00A620DC">
            <w:pPr>
              <w:rPr>
                <w:sz w:val="20"/>
                <w:szCs w:val="20"/>
              </w:rPr>
            </w:pPr>
            <w:r w:rsidRPr="003D14DD">
              <w:rPr>
                <w:sz w:val="20"/>
                <w:szCs w:val="20"/>
              </w:rPr>
              <w:t>2</w:t>
            </w:r>
          </w:p>
        </w:tc>
      </w:tr>
      <w:tr w:rsidR="0063589A" w:rsidRPr="003D14DD" w:rsidTr="00A620DC">
        <w:tc>
          <w:tcPr>
            <w:tcW w:w="4471" w:type="dxa"/>
          </w:tcPr>
          <w:p w:rsidR="0063589A" w:rsidRPr="003D14DD" w:rsidRDefault="0063589A" w:rsidP="00A620DC">
            <w:pPr>
              <w:rPr>
                <w:sz w:val="20"/>
                <w:szCs w:val="20"/>
              </w:rPr>
            </w:pPr>
            <w:r w:rsidRPr="003D14DD">
              <w:rPr>
                <w:sz w:val="20"/>
                <w:szCs w:val="20"/>
              </w:rPr>
              <w:t>Вес</w:t>
            </w:r>
          </w:p>
        </w:tc>
        <w:tc>
          <w:tcPr>
            <w:tcW w:w="50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8456"/>
      </w:tblGrid>
      <w:tr w:rsidR="0063589A" w:rsidRPr="003D14DD" w:rsidTr="00A620DC">
        <w:tc>
          <w:tcPr>
            <w:tcW w:w="9557" w:type="dxa"/>
            <w:gridSpan w:val="2"/>
          </w:tcPr>
          <w:p w:rsidR="0063589A" w:rsidRPr="003D14DD" w:rsidRDefault="0063589A" w:rsidP="00A620DC">
            <w:pPr>
              <w:rPr>
                <w:sz w:val="20"/>
                <w:szCs w:val="20"/>
              </w:rPr>
            </w:pPr>
            <w:r w:rsidRPr="003D14DD">
              <w:rPr>
                <w:sz w:val="20"/>
                <w:szCs w:val="20"/>
              </w:rPr>
              <w:t xml:space="preserve">Можно выделить следующие самостоятельные направления в технологиях распределенных систем: </w:t>
            </w:r>
          </w:p>
        </w:tc>
      </w:tr>
      <w:tr w:rsidR="0063589A" w:rsidRPr="003D14DD" w:rsidTr="00A620DC">
        <w:tc>
          <w:tcPr>
            <w:tcW w:w="1101" w:type="dxa"/>
          </w:tcPr>
          <w:p w:rsidR="0063589A" w:rsidRPr="003D14DD" w:rsidRDefault="0063589A" w:rsidP="00A620DC">
            <w:pPr>
              <w:rPr>
                <w:sz w:val="20"/>
                <w:szCs w:val="20"/>
              </w:rPr>
            </w:pPr>
          </w:p>
        </w:tc>
        <w:tc>
          <w:tcPr>
            <w:tcW w:w="8456" w:type="dxa"/>
          </w:tcPr>
          <w:p w:rsidR="0063589A" w:rsidRPr="003D14DD" w:rsidRDefault="0063589A" w:rsidP="00A620DC">
            <w:pPr>
              <w:rPr>
                <w:sz w:val="20"/>
                <w:szCs w:val="20"/>
              </w:rPr>
            </w:pPr>
            <w:r w:rsidRPr="003D14DD">
              <w:rPr>
                <w:color w:val="000000"/>
                <w:sz w:val="20"/>
                <w:szCs w:val="20"/>
              </w:rPr>
              <w:t>технологии защиты данных в компьютерных сетях</w:t>
            </w:r>
          </w:p>
        </w:tc>
      </w:tr>
      <w:tr w:rsidR="0063589A" w:rsidRPr="003D14DD" w:rsidTr="00A620DC">
        <w:tc>
          <w:tcPr>
            <w:tcW w:w="1101" w:type="dxa"/>
          </w:tcPr>
          <w:p w:rsidR="0063589A" w:rsidRPr="003D14DD" w:rsidRDefault="0063589A" w:rsidP="00A620DC">
            <w:pPr>
              <w:rPr>
                <w:noProof/>
                <w:sz w:val="20"/>
                <w:szCs w:val="20"/>
              </w:rPr>
            </w:pPr>
          </w:p>
        </w:tc>
        <w:tc>
          <w:tcPr>
            <w:tcW w:w="8456" w:type="dxa"/>
          </w:tcPr>
          <w:p w:rsidR="0063589A" w:rsidRPr="003D14DD" w:rsidRDefault="0063589A" w:rsidP="00A620DC">
            <w:pPr>
              <w:rPr>
                <w:noProof/>
                <w:sz w:val="20"/>
                <w:szCs w:val="20"/>
              </w:rPr>
            </w:pPr>
            <w:r w:rsidRPr="003D14DD">
              <w:rPr>
                <w:color w:val="000000"/>
                <w:sz w:val="20"/>
                <w:szCs w:val="20"/>
              </w:rPr>
              <w:t>технологии интеллектуальных систем</w:t>
            </w:r>
          </w:p>
        </w:tc>
      </w:tr>
      <w:tr w:rsidR="0063589A" w:rsidRPr="003D14DD" w:rsidTr="00A620DC">
        <w:tc>
          <w:tcPr>
            <w:tcW w:w="1101" w:type="dxa"/>
          </w:tcPr>
          <w:p w:rsidR="0063589A" w:rsidRPr="003D14DD" w:rsidRDefault="0063589A" w:rsidP="00A620DC">
            <w:pPr>
              <w:rPr>
                <w:sz w:val="20"/>
                <w:szCs w:val="20"/>
              </w:rPr>
            </w:pPr>
            <w:r w:rsidRPr="003D14DD">
              <w:rPr>
                <w:sz w:val="20"/>
                <w:szCs w:val="20"/>
              </w:rPr>
              <w:t xml:space="preserve">  </w:t>
            </w:r>
          </w:p>
        </w:tc>
        <w:tc>
          <w:tcPr>
            <w:tcW w:w="8456" w:type="dxa"/>
          </w:tcPr>
          <w:p w:rsidR="0063589A" w:rsidRPr="003D14DD" w:rsidRDefault="0063589A" w:rsidP="00A620DC">
            <w:pPr>
              <w:rPr>
                <w:color w:val="000000"/>
                <w:sz w:val="20"/>
                <w:szCs w:val="20"/>
              </w:rPr>
            </w:pPr>
            <w:r w:rsidRPr="003D14DD">
              <w:rPr>
                <w:sz w:val="20"/>
                <w:szCs w:val="20"/>
              </w:rPr>
              <w:t>технологии “к</w:t>
            </w:r>
            <w:r w:rsidRPr="003D14DD">
              <w:rPr>
                <w:iCs/>
                <w:sz w:val="20"/>
                <w:szCs w:val="20"/>
              </w:rPr>
              <w:t>лиент</w:t>
            </w:r>
            <w:r w:rsidRPr="003D14DD">
              <w:rPr>
                <w:sz w:val="20"/>
                <w:szCs w:val="20"/>
              </w:rPr>
              <w:t>-</w:t>
            </w:r>
            <w:r w:rsidRPr="003D14DD">
              <w:rPr>
                <w:iCs/>
                <w:sz w:val="20"/>
                <w:szCs w:val="20"/>
              </w:rPr>
              <w:t>сервер</w:t>
            </w:r>
            <w:r w:rsidRPr="003D14DD">
              <w:rPr>
                <w:sz w:val="20"/>
                <w:szCs w:val="20"/>
              </w:rPr>
              <w:t>”</w:t>
            </w:r>
          </w:p>
        </w:tc>
      </w:tr>
      <w:tr w:rsidR="0063589A" w:rsidRPr="003D14DD" w:rsidTr="00A620DC">
        <w:tc>
          <w:tcPr>
            <w:tcW w:w="1101" w:type="dxa"/>
          </w:tcPr>
          <w:p w:rsidR="0063589A" w:rsidRPr="003D14DD" w:rsidRDefault="0063589A" w:rsidP="00A620DC">
            <w:pPr>
              <w:rPr>
                <w:sz w:val="20"/>
                <w:szCs w:val="20"/>
              </w:rPr>
            </w:pPr>
            <w:r w:rsidRPr="003D14DD">
              <w:rPr>
                <w:sz w:val="20"/>
                <w:szCs w:val="20"/>
              </w:rPr>
              <w:t xml:space="preserve">  </w:t>
            </w:r>
          </w:p>
        </w:tc>
        <w:tc>
          <w:tcPr>
            <w:tcW w:w="8456" w:type="dxa"/>
          </w:tcPr>
          <w:p w:rsidR="0063589A" w:rsidRPr="003D14DD" w:rsidRDefault="0063589A" w:rsidP="00A620DC">
            <w:pPr>
              <w:rPr>
                <w:color w:val="000000"/>
                <w:sz w:val="20"/>
                <w:szCs w:val="20"/>
              </w:rPr>
            </w:pPr>
            <w:r w:rsidRPr="003D14DD">
              <w:rPr>
                <w:sz w:val="20"/>
                <w:szCs w:val="20"/>
              </w:rPr>
              <w:t xml:space="preserve">технологии </w:t>
            </w:r>
            <w:proofErr w:type="spellStart"/>
            <w:r w:rsidRPr="003D14DD">
              <w:rPr>
                <w:iCs/>
                <w:sz w:val="20"/>
                <w:szCs w:val="20"/>
              </w:rPr>
              <w:t>реплицирования</w:t>
            </w:r>
            <w:proofErr w:type="spellEnd"/>
          </w:p>
        </w:tc>
      </w:tr>
      <w:tr w:rsidR="0063589A" w:rsidRPr="003D14DD" w:rsidTr="00A620DC">
        <w:tc>
          <w:tcPr>
            <w:tcW w:w="1101" w:type="dxa"/>
          </w:tcPr>
          <w:p w:rsidR="0063589A" w:rsidRPr="003D14DD" w:rsidRDefault="0063589A" w:rsidP="00A620DC">
            <w:pPr>
              <w:rPr>
                <w:sz w:val="20"/>
                <w:szCs w:val="20"/>
              </w:rPr>
            </w:pPr>
            <w:r w:rsidRPr="003D14DD">
              <w:rPr>
                <w:sz w:val="20"/>
                <w:szCs w:val="20"/>
              </w:rPr>
              <w:t xml:space="preserve">  </w:t>
            </w:r>
          </w:p>
        </w:tc>
        <w:tc>
          <w:tcPr>
            <w:tcW w:w="8456" w:type="dxa"/>
          </w:tcPr>
          <w:p w:rsidR="0063589A" w:rsidRPr="003D14DD" w:rsidRDefault="0063589A" w:rsidP="00A620DC">
            <w:pPr>
              <w:rPr>
                <w:sz w:val="20"/>
                <w:szCs w:val="20"/>
              </w:rPr>
            </w:pPr>
            <w:r w:rsidRPr="003D14DD">
              <w:rPr>
                <w:sz w:val="20"/>
                <w:szCs w:val="20"/>
              </w:rPr>
              <w:t xml:space="preserve">технологии </w:t>
            </w:r>
            <w:r w:rsidRPr="003D14DD">
              <w:rPr>
                <w:iCs/>
                <w:sz w:val="20"/>
                <w:szCs w:val="20"/>
              </w:rPr>
              <w:t>объектного</w:t>
            </w:r>
            <w:r w:rsidRPr="003D14DD">
              <w:rPr>
                <w:sz w:val="20"/>
                <w:szCs w:val="20"/>
              </w:rPr>
              <w:t xml:space="preserve"> </w:t>
            </w:r>
            <w:r w:rsidRPr="003D14DD">
              <w:rPr>
                <w:iCs/>
                <w:sz w:val="20"/>
                <w:szCs w:val="20"/>
              </w:rPr>
              <w:t>связывания</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38"/>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Тип</w:t>
            </w:r>
          </w:p>
        </w:tc>
        <w:tc>
          <w:tcPr>
            <w:tcW w:w="5086" w:type="dxa"/>
          </w:tcPr>
          <w:p w:rsidR="0063589A" w:rsidRPr="003D14DD" w:rsidRDefault="0063589A" w:rsidP="00A620DC">
            <w:pPr>
              <w:rPr>
                <w:sz w:val="20"/>
                <w:szCs w:val="20"/>
              </w:rPr>
            </w:pPr>
            <w:r w:rsidRPr="003D14DD">
              <w:rPr>
                <w:sz w:val="20"/>
                <w:szCs w:val="20"/>
              </w:rPr>
              <w:t>2</w:t>
            </w:r>
          </w:p>
        </w:tc>
      </w:tr>
      <w:tr w:rsidR="0063589A" w:rsidRPr="003D14DD" w:rsidTr="00A620DC">
        <w:tc>
          <w:tcPr>
            <w:tcW w:w="4471" w:type="dxa"/>
          </w:tcPr>
          <w:p w:rsidR="0063589A" w:rsidRPr="003D14DD" w:rsidRDefault="0063589A" w:rsidP="00A620DC">
            <w:pPr>
              <w:rPr>
                <w:sz w:val="20"/>
                <w:szCs w:val="20"/>
              </w:rPr>
            </w:pPr>
            <w:r w:rsidRPr="003D14DD">
              <w:rPr>
                <w:sz w:val="20"/>
                <w:szCs w:val="20"/>
              </w:rPr>
              <w:t>Вес</w:t>
            </w:r>
          </w:p>
        </w:tc>
        <w:tc>
          <w:tcPr>
            <w:tcW w:w="50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8456"/>
      </w:tblGrid>
      <w:tr w:rsidR="0063589A" w:rsidRPr="003D14DD" w:rsidTr="00A620DC">
        <w:tc>
          <w:tcPr>
            <w:tcW w:w="9557" w:type="dxa"/>
            <w:gridSpan w:val="2"/>
          </w:tcPr>
          <w:p w:rsidR="0063589A" w:rsidRPr="003D14DD" w:rsidRDefault="0063589A" w:rsidP="00A620DC">
            <w:pPr>
              <w:rPr>
                <w:sz w:val="20"/>
                <w:szCs w:val="20"/>
              </w:rPr>
            </w:pPr>
            <w:r w:rsidRPr="003D14DD">
              <w:rPr>
                <w:sz w:val="20"/>
                <w:szCs w:val="20"/>
              </w:rPr>
              <w:t xml:space="preserve">Целью распределенной обработки информации является: </w:t>
            </w:r>
          </w:p>
        </w:tc>
      </w:tr>
      <w:tr w:rsidR="0063589A" w:rsidRPr="003D14DD" w:rsidTr="00A620DC">
        <w:tc>
          <w:tcPr>
            <w:tcW w:w="1101" w:type="dxa"/>
          </w:tcPr>
          <w:p w:rsidR="0063589A" w:rsidRPr="003D14DD" w:rsidRDefault="0063589A" w:rsidP="00A620DC">
            <w:pPr>
              <w:rPr>
                <w:sz w:val="20"/>
                <w:szCs w:val="20"/>
              </w:rPr>
            </w:pPr>
          </w:p>
        </w:tc>
        <w:tc>
          <w:tcPr>
            <w:tcW w:w="8456" w:type="dxa"/>
          </w:tcPr>
          <w:p w:rsidR="0063589A" w:rsidRPr="003D14DD" w:rsidRDefault="0063589A" w:rsidP="00A620DC">
            <w:pPr>
              <w:rPr>
                <w:sz w:val="20"/>
                <w:szCs w:val="20"/>
              </w:rPr>
            </w:pPr>
            <w:r w:rsidRPr="003D14DD">
              <w:rPr>
                <w:sz w:val="20"/>
                <w:szCs w:val="20"/>
              </w:rPr>
              <w:t>уменьшение рабочего пространства</w:t>
            </w:r>
          </w:p>
        </w:tc>
      </w:tr>
      <w:tr w:rsidR="0063589A" w:rsidRPr="003D14DD" w:rsidTr="00A620DC">
        <w:tc>
          <w:tcPr>
            <w:tcW w:w="1101" w:type="dxa"/>
          </w:tcPr>
          <w:p w:rsidR="0063589A" w:rsidRPr="003D14DD" w:rsidRDefault="0063589A" w:rsidP="00A620DC">
            <w:pPr>
              <w:rPr>
                <w:noProof/>
                <w:sz w:val="20"/>
                <w:szCs w:val="20"/>
              </w:rPr>
            </w:pPr>
          </w:p>
        </w:tc>
        <w:tc>
          <w:tcPr>
            <w:tcW w:w="8456" w:type="dxa"/>
          </w:tcPr>
          <w:p w:rsidR="0063589A" w:rsidRPr="003D14DD" w:rsidRDefault="0063589A" w:rsidP="00A620DC">
            <w:pPr>
              <w:rPr>
                <w:noProof/>
                <w:sz w:val="20"/>
                <w:szCs w:val="20"/>
              </w:rPr>
            </w:pPr>
            <w:r w:rsidRPr="003D14DD">
              <w:rPr>
                <w:noProof/>
                <w:sz w:val="20"/>
                <w:szCs w:val="20"/>
              </w:rPr>
              <w:t>эффективное решение вычислительных задач</w:t>
            </w:r>
          </w:p>
        </w:tc>
      </w:tr>
      <w:tr w:rsidR="0063589A" w:rsidRPr="003D14DD" w:rsidTr="00A620DC">
        <w:tc>
          <w:tcPr>
            <w:tcW w:w="1101" w:type="dxa"/>
          </w:tcPr>
          <w:p w:rsidR="0063589A" w:rsidRPr="003D14DD" w:rsidRDefault="0063589A" w:rsidP="00A620DC">
            <w:pPr>
              <w:rPr>
                <w:sz w:val="20"/>
                <w:szCs w:val="20"/>
              </w:rPr>
            </w:pPr>
            <w:r w:rsidRPr="003D14DD">
              <w:rPr>
                <w:sz w:val="20"/>
                <w:szCs w:val="20"/>
              </w:rPr>
              <w:t xml:space="preserve">  </w:t>
            </w:r>
          </w:p>
        </w:tc>
        <w:tc>
          <w:tcPr>
            <w:tcW w:w="8456" w:type="dxa"/>
          </w:tcPr>
          <w:p w:rsidR="0063589A" w:rsidRPr="003D14DD" w:rsidRDefault="0063589A" w:rsidP="00A620DC">
            <w:pPr>
              <w:rPr>
                <w:color w:val="000000"/>
                <w:sz w:val="20"/>
                <w:szCs w:val="20"/>
              </w:rPr>
            </w:pPr>
            <w:r w:rsidRPr="003D14DD">
              <w:rPr>
                <w:sz w:val="20"/>
                <w:szCs w:val="20"/>
              </w:rPr>
              <w:t>оптимизация использования ресурсов</w:t>
            </w:r>
          </w:p>
        </w:tc>
      </w:tr>
      <w:tr w:rsidR="0063589A" w:rsidRPr="003D14DD" w:rsidTr="00A620DC">
        <w:tc>
          <w:tcPr>
            <w:tcW w:w="1101" w:type="dxa"/>
          </w:tcPr>
          <w:p w:rsidR="0063589A" w:rsidRPr="003D14DD" w:rsidRDefault="0063589A" w:rsidP="00A620DC">
            <w:pPr>
              <w:rPr>
                <w:sz w:val="20"/>
                <w:szCs w:val="20"/>
              </w:rPr>
            </w:pPr>
            <w:r w:rsidRPr="003D14DD">
              <w:rPr>
                <w:sz w:val="20"/>
                <w:szCs w:val="20"/>
              </w:rPr>
              <w:t xml:space="preserve">  </w:t>
            </w:r>
          </w:p>
        </w:tc>
        <w:tc>
          <w:tcPr>
            <w:tcW w:w="8456" w:type="dxa"/>
          </w:tcPr>
          <w:p w:rsidR="0063589A" w:rsidRPr="003D14DD" w:rsidRDefault="0063589A" w:rsidP="00A620DC">
            <w:pPr>
              <w:rPr>
                <w:color w:val="000000"/>
                <w:sz w:val="20"/>
                <w:szCs w:val="20"/>
              </w:rPr>
            </w:pPr>
            <w:r w:rsidRPr="003D14DD">
              <w:rPr>
                <w:sz w:val="20"/>
                <w:szCs w:val="20"/>
              </w:rPr>
              <w:t>упрощение работы пользователя</w:t>
            </w:r>
          </w:p>
        </w:tc>
      </w:tr>
    </w:tbl>
    <w:p w:rsidR="0063589A" w:rsidRPr="003D14DD" w:rsidRDefault="0063589A" w:rsidP="0063589A">
      <w:pPr>
        <w:jc w:val="both"/>
        <w:rPr>
          <w:b/>
          <w:sz w:val="20"/>
          <w:szCs w:val="20"/>
        </w:rPr>
      </w:pPr>
    </w:p>
    <w:p w:rsidR="0063589A" w:rsidRPr="003D14DD" w:rsidRDefault="0063589A" w:rsidP="0063589A">
      <w:pPr>
        <w:jc w:val="both"/>
        <w:rPr>
          <w:b/>
          <w:sz w:val="20"/>
          <w:szCs w:val="20"/>
        </w:rPr>
      </w:pPr>
      <w:r w:rsidRPr="003D14DD">
        <w:rPr>
          <w:b/>
          <w:sz w:val="20"/>
          <w:szCs w:val="20"/>
        </w:rPr>
        <w:t>Раздел 4</w:t>
      </w: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9"/>
              </w:numPr>
              <w:suppressAutoHyphens/>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__________ - беспроводная сеть с радиоканалами, в которой передача данных осуществляется с помощью волн, электромагнитный спектр которых охватывает область от нескольких герц до сотен и тысяч МГц</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Радиосеть</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9"/>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____________  сеть - сеть, состоящая из множества ячеек (сот), в центре которых располагаются базовые станции, взаимодействующие с шестью соседними базовыми станциями, каждую пару взаимодействующих базовых станций связывает два симплексных канала.</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Сотовая</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9"/>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 xml:space="preserve">_____________ топология - физическая топология сети, использующая беспроводные соединения, в которой сетевые устройства объединяются в зоны (ячейки; </w:t>
            </w:r>
            <w:proofErr w:type="spellStart"/>
            <w:r w:rsidRPr="003D14DD">
              <w:rPr>
                <w:sz w:val="20"/>
                <w:szCs w:val="20"/>
              </w:rPr>
              <w:t>cells</w:t>
            </w:r>
            <w:proofErr w:type="spellEnd"/>
            <w:r w:rsidRPr="003D14DD">
              <w:rPr>
                <w:sz w:val="20"/>
                <w:szCs w:val="20"/>
              </w:rPr>
              <w:t>) и взаимодействуют только с приемо-передающим устройством ячейки</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 xml:space="preserve">Сотовая </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9"/>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proofErr w:type="spellStart"/>
            <w:r w:rsidRPr="003D14DD">
              <w:rPr>
                <w:sz w:val="20"/>
                <w:szCs w:val="20"/>
              </w:rPr>
              <w:t>Wi-Fi</w:t>
            </w:r>
            <w:proofErr w:type="spellEnd"/>
            <w:r w:rsidRPr="003D14DD">
              <w:rPr>
                <w:bCs/>
                <w:sz w:val="20"/>
                <w:szCs w:val="20"/>
              </w:rPr>
              <w:t xml:space="preserve"> - «протокол _________ доступа» - это средство получения доступа к ресурсам Интернет посредством только мобильного телефона, не прибегая к помощи компьютера и/или модема</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беспроводного</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9"/>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lastRenderedPageBreak/>
              <w:t>Большинство сигналов изменяются непрерывно во времени и могут принимать любые значения на некотором интервале, т.е. имеют ___ природу</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 xml:space="preserve">аналоговую </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9"/>
              </w:numPr>
              <w:suppressAutoHyphens/>
              <w:ind w:left="0" w:firstLine="0"/>
              <w:rPr>
                <w:sz w:val="20"/>
                <w:szCs w:val="20"/>
              </w:rPr>
            </w:pPr>
          </w:p>
        </w:tc>
      </w:tr>
      <w:tr w:rsidR="0063589A" w:rsidRPr="003D14DD" w:rsidTr="00A620DC">
        <w:tc>
          <w:tcPr>
            <w:tcW w:w="4785" w:type="dxa"/>
          </w:tcPr>
          <w:p w:rsidR="0063589A" w:rsidRPr="003D14DD" w:rsidRDefault="0063589A" w:rsidP="00A620DC">
            <w:pPr>
              <w:tabs>
                <w:tab w:val="left" w:pos="1800"/>
              </w:tabs>
              <w:rPr>
                <w:sz w:val="20"/>
                <w:szCs w:val="20"/>
                <w:lang w:val="en-US"/>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_________ сеть - система подвижной радиосвязи с разнесенными в пространстве приемопередатчиками, работающими в одном и том же частотном диапазоне, и коммутирующим оборудованием, позволяющем определять текущее местоположение подвижных абонентов и обеспечивать непрерывность связи при перемещении абонента из зоны действия одного приемопередатчика в зону действия другого.</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Сотовая</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9"/>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Цифровое _________  – это</w:t>
            </w:r>
            <w:r w:rsidRPr="003D14DD">
              <w:rPr>
                <w:bCs/>
                <w:sz w:val="20"/>
                <w:szCs w:val="20"/>
              </w:rPr>
              <w:t xml:space="preserve"> модель передачи видео- и </w:t>
            </w:r>
            <w:proofErr w:type="spellStart"/>
            <w:r w:rsidRPr="003D14DD">
              <w:rPr>
                <w:bCs/>
                <w:sz w:val="20"/>
                <w:szCs w:val="20"/>
              </w:rPr>
              <w:t>аудиосигнала</w:t>
            </w:r>
            <w:proofErr w:type="spellEnd"/>
            <w:r w:rsidRPr="003D14DD">
              <w:rPr>
                <w:bCs/>
                <w:sz w:val="20"/>
                <w:szCs w:val="20"/>
              </w:rPr>
              <w:t xml:space="preserve"> от транслятора к телевизору, использующая цифровую модуляцию и сжатие для передачи данных</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телевидение</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9"/>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IP-________ - технология, позволяющая использовать Интернет или другую IP-сеть в качестве средства организации и ведения международных и междугородных телефонных разговоров и передачи факсов в режиме реального времени</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телефония</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9"/>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____________ в широком смысле - специально организованное, систематическое наблюдение за состоянием объектов, явлений, процессов с целью их оценки, контроля или прогноза.</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Мониторинг</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9"/>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1</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8280"/>
      </w:tblGrid>
      <w:tr w:rsidR="0063589A" w:rsidRPr="003D14DD" w:rsidTr="00A620DC">
        <w:tc>
          <w:tcPr>
            <w:tcW w:w="9648" w:type="dxa"/>
            <w:gridSpan w:val="2"/>
          </w:tcPr>
          <w:p w:rsidR="0063589A" w:rsidRPr="003D14DD" w:rsidRDefault="0063589A" w:rsidP="00A620DC">
            <w:pPr>
              <w:rPr>
                <w:sz w:val="20"/>
                <w:szCs w:val="20"/>
              </w:rPr>
            </w:pPr>
            <w:r w:rsidRPr="003D14DD">
              <w:rPr>
                <w:sz w:val="20"/>
                <w:szCs w:val="20"/>
              </w:rPr>
              <w:t>Технология, позволяющая использовать Интернет или другую IP-сеть в качестве средства организации и ведения международных и междугородных телефонных разговоров и передачи факсов в режиме реального времени</w:t>
            </w:r>
          </w:p>
        </w:tc>
      </w:tr>
      <w:tr w:rsidR="0063589A" w:rsidRPr="003D14DD" w:rsidTr="00A620DC">
        <w:tc>
          <w:tcPr>
            <w:tcW w:w="1368" w:type="dxa"/>
            <w:vAlign w:val="center"/>
          </w:tcPr>
          <w:p w:rsidR="0063589A" w:rsidRPr="003D14DD" w:rsidRDefault="0063589A" w:rsidP="00A620DC">
            <w:pPr>
              <w:rPr>
                <w:sz w:val="20"/>
                <w:szCs w:val="20"/>
              </w:rPr>
            </w:pPr>
            <w:r w:rsidRPr="003D14DD">
              <w:rPr>
                <w:sz w:val="20"/>
                <w:szCs w:val="20"/>
              </w:rPr>
              <w:t xml:space="preserve">  </w:t>
            </w:r>
          </w:p>
        </w:tc>
        <w:tc>
          <w:tcPr>
            <w:tcW w:w="8280" w:type="dxa"/>
          </w:tcPr>
          <w:p w:rsidR="0063589A" w:rsidRPr="003D14DD" w:rsidRDefault="0063589A" w:rsidP="00A620DC">
            <w:pPr>
              <w:rPr>
                <w:sz w:val="20"/>
                <w:szCs w:val="20"/>
              </w:rPr>
            </w:pPr>
            <w:r w:rsidRPr="003D14DD">
              <w:rPr>
                <w:sz w:val="20"/>
                <w:szCs w:val="20"/>
              </w:rPr>
              <w:t>IP-телефония</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ATM</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proofErr w:type="spellStart"/>
            <w:r w:rsidRPr="003D14DD">
              <w:rPr>
                <w:sz w:val="20"/>
                <w:szCs w:val="20"/>
              </w:rPr>
              <w:t>VoIP</w:t>
            </w:r>
            <w:proofErr w:type="spellEnd"/>
            <w:r w:rsidRPr="003D14DD">
              <w:rPr>
                <w:sz w:val="20"/>
                <w:szCs w:val="20"/>
              </w:rPr>
              <w:t xml:space="preserve"> (</w:t>
            </w:r>
            <w:proofErr w:type="spellStart"/>
            <w:r w:rsidRPr="003D14DD">
              <w:rPr>
                <w:sz w:val="20"/>
                <w:szCs w:val="20"/>
              </w:rPr>
              <w:t>Voice</w:t>
            </w:r>
            <w:proofErr w:type="spellEnd"/>
            <w:r w:rsidRPr="003D14DD">
              <w:rPr>
                <w:sz w:val="20"/>
                <w:szCs w:val="20"/>
              </w:rPr>
              <w:t>-</w:t>
            </w:r>
            <w:proofErr w:type="spellStart"/>
            <w:r w:rsidRPr="003D14DD">
              <w:rPr>
                <w:sz w:val="20"/>
                <w:szCs w:val="20"/>
              </w:rPr>
              <w:t>over</w:t>
            </w:r>
            <w:proofErr w:type="spellEnd"/>
            <w:r w:rsidRPr="003D14DD">
              <w:rPr>
                <w:sz w:val="20"/>
                <w:szCs w:val="20"/>
              </w:rPr>
              <w:t>-IP)</w:t>
            </w:r>
          </w:p>
        </w:tc>
      </w:tr>
      <w:tr w:rsidR="0063589A" w:rsidRPr="003D14DD" w:rsidTr="00A620DC">
        <w:tc>
          <w:tcPr>
            <w:tcW w:w="1368" w:type="dxa"/>
            <w:vAlign w:val="center"/>
          </w:tcPr>
          <w:p w:rsidR="0063589A" w:rsidRPr="003D14DD" w:rsidRDefault="0063589A" w:rsidP="00A620DC">
            <w:pPr>
              <w:rPr>
                <w:sz w:val="20"/>
                <w:szCs w:val="20"/>
              </w:rPr>
            </w:pPr>
          </w:p>
        </w:tc>
        <w:tc>
          <w:tcPr>
            <w:tcW w:w="8280" w:type="dxa"/>
          </w:tcPr>
          <w:p w:rsidR="0063589A" w:rsidRPr="003D14DD" w:rsidRDefault="0063589A" w:rsidP="00A620DC">
            <w:pPr>
              <w:rPr>
                <w:sz w:val="20"/>
                <w:szCs w:val="20"/>
              </w:rPr>
            </w:pPr>
            <w:r w:rsidRPr="003D14DD">
              <w:rPr>
                <w:sz w:val="20"/>
                <w:szCs w:val="20"/>
              </w:rPr>
              <w:t>FDDI</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3589A" w:rsidRPr="003D14DD" w:rsidTr="00A620DC">
        <w:tc>
          <w:tcPr>
            <w:tcW w:w="4785" w:type="dxa"/>
          </w:tcPr>
          <w:p w:rsidR="0063589A" w:rsidRPr="003D14DD" w:rsidRDefault="0063589A" w:rsidP="00A620DC">
            <w:pPr>
              <w:rPr>
                <w:sz w:val="20"/>
                <w:szCs w:val="20"/>
              </w:rPr>
            </w:pPr>
            <w:r w:rsidRPr="003D14DD">
              <w:rPr>
                <w:sz w:val="20"/>
                <w:szCs w:val="20"/>
              </w:rPr>
              <w:t>Порядковый номер</w:t>
            </w:r>
          </w:p>
        </w:tc>
        <w:tc>
          <w:tcPr>
            <w:tcW w:w="4785" w:type="dxa"/>
          </w:tcPr>
          <w:p w:rsidR="0063589A" w:rsidRPr="003D14DD" w:rsidRDefault="0063589A" w:rsidP="0063589A">
            <w:pPr>
              <w:pStyle w:val="2f0"/>
              <w:numPr>
                <w:ilvl w:val="0"/>
                <w:numId w:val="39"/>
              </w:numPr>
              <w:suppressAutoHyphens/>
              <w:ind w:left="0" w:firstLine="0"/>
              <w:rPr>
                <w:sz w:val="20"/>
                <w:szCs w:val="20"/>
              </w:rPr>
            </w:pPr>
          </w:p>
        </w:tc>
      </w:tr>
      <w:tr w:rsidR="0063589A" w:rsidRPr="003D14DD" w:rsidTr="00A620DC">
        <w:tc>
          <w:tcPr>
            <w:tcW w:w="4785" w:type="dxa"/>
          </w:tcPr>
          <w:p w:rsidR="0063589A" w:rsidRPr="003D14DD" w:rsidRDefault="0063589A" w:rsidP="00A620DC">
            <w:pPr>
              <w:rPr>
                <w:sz w:val="20"/>
                <w:szCs w:val="20"/>
              </w:rPr>
            </w:pPr>
            <w:r w:rsidRPr="003D14DD">
              <w:rPr>
                <w:sz w:val="20"/>
                <w:szCs w:val="20"/>
              </w:rPr>
              <w:t>Тип</w:t>
            </w:r>
          </w:p>
        </w:tc>
        <w:tc>
          <w:tcPr>
            <w:tcW w:w="4785" w:type="dxa"/>
          </w:tcPr>
          <w:p w:rsidR="0063589A" w:rsidRPr="003D14DD" w:rsidRDefault="0063589A" w:rsidP="00A620DC">
            <w:pPr>
              <w:rPr>
                <w:sz w:val="20"/>
                <w:szCs w:val="20"/>
              </w:rPr>
            </w:pPr>
            <w:r w:rsidRPr="003D14DD">
              <w:rPr>
                <w:sz w:val="20"/>
                <w:szCs w:val="20"/>
              </w:rPr>
              <w:t>4</w:t>
            </w:r>
          </w:p>
        </w:tc>
      </w:tr>
      <w:tr w:rsidR="0063589A" w:rsidRPr="003D14DD" w:rsidTr="00A620DC">
        <w:tc>
          <w:tcPr>
            <w:tcW w:w="4785" w:type="dxa"/>
          </w:tcPr>
          <w:p w:rsidR="0063589A" w:rsidRPr="003D14DD" w:rsidRDefault="0063589A" w:rsidP="00A620DC">
            <w:pPr>
              <w:rPr>
                <w:sz w:val="20"/>
                <w:szCs w:val="20"/>
              </w:rPr>
            </w:pPr>
            <w:r w:rsidRPr="003D14DD">
              <w:rPr>
                <w:sz w:val="20"/>
                <w:szCs w:val="20"/>
              </w:rPr>
              <w:t>Вес</w:t>
            </w:r>
          </w:p>
        </w:tc>
        <w:tc>
          <w:tcPr>
            <w:tcW w:w="4785"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3589A" w:rsidRPr="003D14DD" w:rsidTr="00A620DC">
        <w:tc>
          <w:tcPr>
            <w:tcW w:w="9648" w:type="dxa"/>
          </w:tcPr>
          <w:p w:rsidR="0063589A" w:rsidRPr="003D14DD" w:rsidRDefault="0063589A" w:rsidP="00A620DC">
            <w:pPr>
              <w:rPr>
                <w:sz w:val="20"/>
                <w:szCs w:val="20"/>
              </w:rPr>
            </w:pPr>
            <w:r w:rsidRPr="003D14DD">
              <w:rPr>
                <w:sz w:val="20"/>
                <w:szCs w:val="20"/>
              </w:rPr>
              <w:t>Сеть обмена и обработки информации, образованная  совокупностью взаимосвязанных компьютеров и средств связи и предназначенная для коллективного использования технических и информационных ресурсов, – это _________ сеть.</w:t>
            </w:r>
          </w:p>
        </w:tc>
      </w:tr>
      <w:tr w:rsidR="0063589A" w:rsidRPr="003D14DD" w:rsidTr="00A620DC">
        <w:tc>
          <w:tcPr>
            <w:tcW w:w="9648" w:type="dxa"/>
            <w:vAlign w:val="center"/>
          </w:tcPr>
          <w:p w:rsidR="0063589A" w:rsidRPr="003D14DD" w:rsidRDefault="0063589A" w:rsidP="00A620DC">
            <w:pPr>
              <w:rPr>
                <w:sz w:val="20"/>
                <w:szCs w:val="20"/>
              </w:rPr>
            </w:pPr>
            <w:r w:rsidRPr="003D14DD">
              <w:rPr>
                <w:sz w:val="20"/>
                <w:szCs w:val="20"/>
              </w:rPr>
              <w:t>телекоммуникационная</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39"/>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lastRenderedPageBreak/>
              <w:t xml:space="preserve">Тип </w:t>
            </w:r>
          </w:p>
        </w:tc>
        <w:tc>
          <w:tcPr>
            <w:tcW w:w="5086" w:type="dxa"/>
          </w:tcPr>
          <w:p w:rsidR="0063589A" w:rsidRPr="003D14DD" w:rsidRDefault="0063589A" w:rsidP="00A620DC">
            <w:pPr>
              <w:rPr>
                <w:sz w:val="20"/>
                <w:szCs w:val="20"/>
              </w:rPr>
            </w:pPr>
            <w:r w:rsidRPr="003D14DD">
              <w:rPr>
                <w:sz w:val="20"/>
                <w:szCs w:val="20"/>
              </w:rPr>
              <w:t>3</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5"/>
        <w:gridCol w:w="7282"/>
      </w:tblGrid>
      <w:tr w:rsidR="0063589A" w:rsidRPr="003D14DD" w:rsidTr="00A620DC">
        <w:tc>
          <w:tcPr>
            <w:tcW w:w="9557" w:type="dxa"/>
            <w:gridSpan w:val="2"/>
          </w:tcPr>
          <w:p w:rsidR="0063589A" w:rsidRPr="003D14DD" w:rsidRDefault="0063589A" w:rsidP="00A620DC">
            <w:pPr>
              <w:rPr>
                <w:noProof/>
                <w:sz w:val="20"/>
                <w:szCs w:val="20"/>
              </w:rPr>
            </w:pPr>
            <w:r w:rsidRPr="003D14DD">
              <w:rPr>
                <w:noProof/>
                <w:sz w:val="20"/>
                <w:szCs w:val="20"/>
              </w:rPr>
              <w:t>Установите соответствие между понятиями и их определениями:</w:t>
            </w:r>
          </w:p>
        </w:tc>
      </w:tr>
      <w:tr w:rsidR="0063589A" w:rsidRPr="003D14DD" w:rsidTr="00A620DC">
        <w:tc>
          <w:tcPr>
            <w:tcW w:w="852" w:type="dxa"/>
          </w:tcPr>
          <w:p w:rsidR="0063589A" w:rsidRPr="003D14DD" w:rsidRDefault="0063589A" w:rsidP="00A620DC">
            <w:pPr>
              <w:rPr>
                <w:sz w:val="20"/>
                <w:szCs w:val="20"/>
              </w:rPr>
            </w:pPr>
            <w:r w:rsidRPr="003D14DD">
              <w:rPr>
                <w:sz w:val="20"/>
                <w:szCs w:val="20"/>
              </w:rPr>
              <w:t>Сервер</w:t>
            </w:r>
          </w:p>
        </w:tc>
        <w:tc>
          <w:tcPr>
            <w:tcW w:w="8705" w:type="dxa"/>
          </w:tcPr>
          <w:p w:rsidR="0063589A" w:rsidRPr="003D14DD" w:rsidRDefault="0063589A" w:rsidP="00A620DC">
            <w:pPr>
              <w:rPr>
                <w:sz w:val="20"/>
                <w:szCs w:val="20"/>
              </w:rPr>
            </w:pPr>
            <w:r w:rsidRPr="003D14DD">
              <w:rPr>
                <w:sz w:val="20"/>
                <w:szCs w:val="20"/>
              </w:rPr>
              <w:t>сетевой узел (один или несколько компьютеров), содержащий данные  и представляющий услуги другим узлам и абонентам</w:t>
            </w:r>
          </w:p>
        </w:tc>
      </w:tr>
      <w:tr w:rsidR="0063589A" w:rsidRPr="003D14DD" w:rsidTr="00A620DC">
        <w:tc>
          <w:tcPr>
            <w:tcW w:w="852" w:type="dxa"/>
          </w:tcPr>
          <w:p w:rsidR="0063589A" w:rsidRPr="003D14DD" w:rsidRDefault="0063589A" w:rsidP="00A620DC">
            <w:pPr>
              <w:rPr>
                <w:sz w:val="20"/>
                <w:szCs w:val="20"/>
              </w:rPr>
            </w:pPr>
            <w:r w:rsidRPr="003D14DD">
              <w:rPr>
                <w:sz w:val="20"/>
                <w:szCs w:val="20"/>
              </w:rPr>
              <w:t xml:space="preserve">Телекоммуникационная сеть </w:t>
            </w:r>
          </w:p>
        </w:tc>
        <w:tc>
          <w:tcPr>
            <w:tcW w:w="8705" w:type="dxa"/>
          </w:tcPr>
          <w:p w:rsidR="0063589A" w:rsidRPr="003D14DD" w:rsidRDefault="0063589A" w:rsidP="00A620DC">
            <w:pPr>
              <w:rPr>
                <w:noProof/>
                <w:sz w:val="20"/>
                <w:szCs w:val="20"/>
              </w:rPr>
            </w:pPr>
            <w:r w:rsidRPr="003D14DD">
              <w:rPr>
                <w:sz w:val="20"/>
                <w:szCs w:val="20"/>
              </w:rPr>
              <w:t>сеть обмена и обработки информации, образованная  совокупностью взаимосвязанных компьютеров и средств связи и предназначенная для коллективного использования технических и информационных ресурсов</w:t>
            </w:r>
          </w:p>
        </w:tc>
      </w:tr>
      <w:tr w:rsidR="0063589A" w:rsidRPr="003D14DD" w:rsidTr="00A620DC">
        <w:tc>
          <w:tcPr>
            <w:tcW w:w="852" w:type="dxa"/>
          </w:tcPr>
          <w:p w:rsidR="0063589A" w:rsidRPr="003D14DD" w:rsidRDefault="0063589A" w:rsidP="00A620DC">
            <w:pPr>
              <w:rPr>
                <w:sz w:val="20"/>
                <w:szCs w:val="20"/>
              </w:rPr>
            </w:pPr>
            <w:r w:rsidRPr="003D14DD">
              <w:rPr>
                <w:sz w:val="20"/>
                <w:szCs w:val="20"/>
              </w:rPr>
              <w:t>Информационные ресурсы</w:t>
            </w:r>
          </w:p>
        </w:tc>
        <w:tc>
          <w:tcPr>
            <w:tcW w:w="8705" w:type="dxa"/>
          </w:tcPr>
          <w:p w:rsidR="0063589A" w:rsidRPr="003D14DD" w:rsidRDefault="0063589A" w:rsidP="00A620DC">
            <w:pPr>
              <w:rPr>
                <w:noProof/>
                <w:sz w:val="20"/>
                <w:szCs w:val="20"/>
              </w:rPr>
            </w:pPr>
            <w:r w:rsidRPr="003D14DD">
              <w:rPr>
                <w:sz w:val="20"/>
                <w:szCs w:val="20"/>
              </w:rPr>
              <w:t>совокупность документов в архивах, библиотеках, фондах, банках данных  и других информационных системах</w:t>
            </w:r>
          </w:p>
        </w:tc>
      </w:tr>
      <w:tr w:rsidR="0063589A" w:rsidRPr="003D14DD" w:rsidTr="00A620DC">
        <w:tc>
          <w:tcPr>
            <w:tcW w:w="852" w:type="dxa"/>
          </w:tcPr>
          <w:p w:rsidR="0063589A" w:rsidRPr="003D14DD" w:rsidRDefault="0063589A" w:rsidP="00A620DC">
            <w:pPr>
              <w:rPr>
                <w:sz w:val="20"/>
                <w:szCs w:val="20"/>
              </w:rPr>
            </w:pPr>
            <w:r w:rsidRPr="003D14DD">
              <w:rPr>
                <w:sz w:val="20"/>
                <w:szCs w:val="20"/>
              </w:rPr>
              <w:t>Сайт</w:t>
            </w:r>
          </w:p>
        </w:tc>
        <w:tc>
          <w:tcPr>
            <w:tcW w:w="8705" w:type="dxa"/>
          </w:tcPr>
          <w:p w:rsidR="0063589A" w:rsidRPr="003D14DD" w:rsidRDefault="0063589A" w:rsidP="00A620DC">
            <w:pPr>
              <w:jc w:val="both"/>
              <w:rPr>
                <w:noProof/>
                <w:sz w:val="20"/>
                <w:szCs w:val="20"/>
              </w:rPr>
            </w:pPr>
            <w:r w:rsidRPr="003D14DD">
              <w:rPr>
                <w:sz w:val="20"/>
                <w:szCs w:val="20"/>
              </w:rPr>
              <w:t>массив связанных данных, имеющий уникальный адрес и воспринимаемый пользователем как единое целое</w:t>
            </w:r>
          </w:p>
        </w:tc>
      </w:tr>
    </w:tbl>
    <w:p w:rsidR="0063589A" w:rsidRPr="003D14DD" w:rsidRDefault="0063589A" w:rsidP="0063589A">
      <w:pPr>
        <w:jc w:val="both"/>
        <w:rPr>
          <w:b/>
          <w:sz w:val="20"/>
          <w:szCs w:val="20"/>
        </w:rPr>
      </w:pPr>
    </w:p>
    <w:p w:rsidR="0063589A" w:rsidRPr="003D14DD" w:rsidRDefault="0063589A" w:rsidP="0063589A">
      <w:pPr>
        <w:jc w:val="both"/>
        <w:rPr>
          <w:b/>
          <w:sz w:val="20"/>
          <w:szCs w:val="20"/>
        </w:rPr>
      </w:pPr>
      <w:r w:rsidRPr="003D14DD">
        <w:rPr>
          <w:b/>
          <w:sz w:val="20"/>
          <w:szCs w:val="20"/>
        </w:rPr>
        <w:t>Раздел 5</w:t>
      </w: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0"/>
              </w:numPr>
              <w:suppressAutoHyphens/>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Тип</w:t>
            </w:r>
          </w:p>
        </w:tc>
        <w:tc>
          <w:tcPr>
            <w:tcW w:w="5086" w:type="dxa"/>
          </w:tcPr>
          <w:p w:rsidR="0063589A" w:rsidRPr="003D14DD" w:rsidRDefault="0063589A" w:rsidP="00A620DC">
            <w:pPr>
              <w:rPr>
                <w:sz w:val="20"/>
                <w:szCs w:val="20"/>
              </w:rPr>
            </w:pPr>
            <w:r w:rsidRPr="003D14DD">
              <w:rPr>
                <w:sz w:val="20"/>
                <w:szCs w:val="20"/>
              </w:rPr>
              <w:t>4</w:t>
            </w:r>
          </w:p>
        </w:tc>
      </w:tr>
      <w:tr w:rsidR="0063589A" w:rsidRPr="003D14DD" w:rsidTr="00A620DC">
        <w:tc>
          <w:tcPr>
            <w:tcW w:w="4471" w:type="dxa"/>
          </w:tcPr>
          <w:p w:rsidR="0063589A" w:rsidRPr="003D14DD" w:rsidRDefault="0063589A" w:rsidP="00A620DC">
            <w:pPr>
              <w:rPr>
                <w:sz w:val="20"/>
                <w:szCs w:val="20"/>
              </w:rPr>
            </w:pPr>
            <w:r w:rsidRPr="003D14DD">
              <w:rPr>
                <w:sz w:val="20"/>
                <w:szCs w:val="20"/>
              </w:rPr>
              <w:t>Вес</w:t>
            </w:r>
          </w:p>
        </w:tc>
        <w:tc>
          <w:tcPr>
            <w:tcW w:w="50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3589A" w:rsidRPr="003D14DD" w:rsidTr="00A620DC">
        <w:tc>
          <w:tcPr>
            <w:tcW w:w="9557" w:type="dxa"/>
          </w:tcPr>
          <w:p w:rsidR="0063589A" w:rsidRPr="003D14DD" w:rsidRDefault="0063589A" w:rsidP="00A620DC">
            <w:pPr>
              <w:rPr>
                <w:sz w:val="20"/>
                <w:szCs w:val="20"/>
              </w:rPr>
            </w:pPr>
            <w:r w:rsidRPr="003D14DD">
              <w:rPr>
                <w:sz w:val="20"/>
                <w:szCs w:val="20"/>
              </w:rPr>
              <w:t>__________ - комплекс аппаратных и программных средств, позволяющих пользователю работать в интерактивном режиме с разнородными данными (графикой, текстом, звуком, видео и др.), организованными в виде единой информационной среды</w:t>
            </w:r>
          </w:p>
        </w:tc>
      </w:tr>
      <w:tr w:rsidR="0063589A" w:rsidRPr="003D14DD" w:rsidTr="00A620DC">
        <w:trPr>
          <w:cantSplit/>
        </w:trPr>
        <w:tc>
          <w:tcPr>
            <w:tcW w:w="9557" w:type="dxa"/>
          </w:tcPr>
          <w:p w:rsidR="0063589A" w:rsidRPr="003D14DD" w:rsidRDefault="0063589A" w:rsidP="00A620DC">
            <w:pPr>
              <w:rPr>
                <w:sz w:val="20"/>
                <w:szCs w:val="20"/>
              </w:rPr>
            </w:pPr>
            <w:r w:rsidRPr="003D14DD">
              <w:rPr>
                <w:sz w:val="20"/>
                <w:szCs w:val="20"/>
              </w:rPr>
              <w:t xml:space="preserve">Мультимедиа </w:t>
            </w:r>
          </w:p>
        </w:tc>
      </w:tr>
    </w:tbl>
    <w:p w:rsidR="0063589A" w:rsidRPr="003D14DD" w:rsidRDefault="0063589A" w:rsidP="0063589A">
      <w:pPr>
        <w:suppressAutoHyphens/>
        <w:overflowPunct w:val="0"/>
        <w:autoSpaceDE w:val="0"/>
        <w:autoSpaceDN w:val="0"/>
        <w:adjustRightInd w:val="0"/>
        <w:jc w:val="both"/>
        <w:rPr>
          <w:b/>
          <w:sz w:val="20"/>
          <w:szCs w:val="20"/>
        </w:rPr>
      </w:pP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0"/>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Тип</w:t>
            </w:r>
          </w:p>
        </w:tc>
        <w:tc>
          <w:tcPr>
            <w:tcW w:w="5086" w:type="dxa"/>
          </w:tcPr>
          <w:p w:rsidR="0063589A" w:rsidRPr="003D14DD" w:rsidRDefault="0063589A" w:rsidP="00A620DC">
            <w:pPr>
              <w:rPr>
                <w:sz w:val="20"/>
                <w:szCs w:val="20"/>
              </w:rPr>
            </w:pPr>
            <w:r w:rsidRPr="003D14DD">
              <w:rPr>
                <w:sz w:val="20"/>
                <w:szCs w:val="20"/>
              </w:rPr>
              <w:t>4</w:t>
            </w:r>
          </w:p>
        </w:tc>
      </w:tr>
      <w:tr w:rsidR="0063589A" w:rsidRPr="003D14DD" w:rsidTr="00A620DC">
        <w:tc>
          <w:tcPr>
            <w:tcW w:w="4471" w:type="dxa"/>
          </w:tcPr>
          <w:p w:rsidR="0063589A" w:rsidRPr="003D14DD" w:rsidRDefault="0063589A" w:rsidP="00A620DC">
            <w:pPr>
              <w:rPr>
                <w:sz w:val="20"/>
                <w:szCs w:val="20"/>
              </w:rPr>
            </w:pPr>
            <w:r w:rsidRPr="003D14DD">
              <w:rPr>
                <w:sz w:val="20"/>
                <w:szCs w:val="20"/>
              </w:rPr>
              <w:t>Вес</w:t>
            </w:r>
          </w:p>
        </w:tc>
        <w:tc>
          <w:tcPr>
            <w:tcW w:w="50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3589A" w:rsidRPr="003D14DD" w:rsidTr="00A620DC">
        <w:tc>
          <w:tcPr>
            <w:tcW w:w="9557" w:type="dxa"/>
          </w:tcPr>
          <w:p w:rsidR="0063589A" w:rsidRPr="003D14DD" w:rsidRDefault="0063589A" w:rsidP="00A620DC">
            <w:pPr>
              <w:rPr>
                <w:sz w:val="20"/>
                <w:szCs w:val="20"/>
              </w:rPr>
            </w:pPr>
            <w:r w:rsidRPr="003D14DD">
              <w:rPr>
                <w:iCs/>
                <w:sz w:val="20"/>
                <w:szCs w:val="20"/>
              </w:rPr>
              <w:t xml:space="preserve">____________ образование - </w:t>
            </w:r>
            <w:r w:rsidRPr="003D14DD">
              <w:rPr>
                <w:sz w:val="20"/>
                <w:szCs w:val="20"/>
              </w:rPr>
              <w:t>процесс приобретения знаний и навыков с помощью образовательной среды, основанной на использовании информационных технологий, обеспечивающих обмен учебной информацией на расстоянии, и реализующей систему сопровождения и администрирования учебного процесса.</w:t>
            </w:r>
          </w:p>
        </w:tc>
      </w:tr>
      <w:tr w:rsidR="0063589A" w:rsidRPr="003D14DD" w:rsidTr="00A620DC">
        <w:trPr>
          <w:cantSplit/>
        </w:trPr>
        <w:tc>
          <w:tcPr>
            <w:tcW w:w="9557" w:type="dxa"/>
          </w:tcPr>
          <w:p w:rsidR="0063589A" w:rsidRPr="003D14DD" w:rsidRDefault="0063589A" w:rsidP="00A620DC">
            <w:pPr>
              <w:rPr>
                <w:sz w:val="20"/>
                <w:szCs w:val="20"/>
              </w:rPr>
            </w:pPr>
            <w:r w:rsidRPr="003D14DD">
              <w:rPr>
                <w:sz w:val="20"/>
                <w:szCs w:val="20"/>
              </w:rPr>
              <w:t>Дистанционное</w:t>
            </w:r>
          </w:p>
        </w:tc>
      </w:tr>
    </w:tbl>
    <w:p w:rsidR="0063589A" w:rsidRPr="003D14DD" w:rsidRDefault="0063589A" w:rsidP="0063589A">
      <w:pPr>
        <w:suppressAutoHyphens/>
        <w:overflowPunct w:val="0"/>
        <w:autoSpaceDE w:val="0"/>
        <w:autoSpaceDN w:val="0"/>
        <w:adjustRightInd w:val="0"/>
        <w:jc w:val="both"/>
        <w:rPr>
          <w:b/>
          <w:sz w:val="20"/>
          <w:szCs w:val="20"/>
        </w:rPr>
      </w:pP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tabs>
                <w:tab w:val="num" w:pos="720"/>
              </w:tabs>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0"/>
              </w:numPr>
              <w:suppressAutoHyphens/>
              <w:ind w:left="0" w:firstLine="0"/>
              <w:rPr>
                <w:sz w:val="20"/>
                <w:szCs w:val="20"/>
              </w:rPr>
            </w:pPr>
          </w:p>
        </w:tc>
      </w:tr>
      <w:tr w:rsidR="0063589A" w:rsidRPr="003D14DD" w:rsidTr="00A620DC">
        <w:tc>
          <w:tcPr>
            <w:tcW w:w="4471" w:type="dxa"/>
          </w:tcPr>
          <w:p w:rsidR="0063589A" w:rsidRPr="003D14DD" w:rsidRDefault="0063589A" w:rsidP="00A620DC">
            <w:pPr>
              <w:tabs>
                <w:tab w:val="num" w:pos="720"/>
              </w:tabs>
              <w:rPr>
                <w:sz w:val="20"/>
                <w:szCs w:val="20"/>
              </w:rPr>
            </w:pPr>
            <w:r w:rsidRPr="003D14DD">
              <w:rPr>
                <w:sz w:val="20"/>
                <w:szCs w:val="20"/>
              </w:rPr>
              <w:t>Тип</w:t>
            </w:r>
          </w:p>
        </w:tc>
        <w:tc>
          <w:tcPr>
            <w:tcW w:w="5086" w:type="dxa"/>
          </w:tcPr>
          <w:p w:rsidR="0063589A" w:rsidRPr="003D14DD" w:rsidRDefault="0063589A" w:rsidP="00A620DC">
            <w:pPr>
              <w:tabs>
                <w:tab w:val="num" w:pos="720"/>
              </w:tabs>
              <w:rPr>
                <w:sz w:val="20"/>
                <w:szCs w:val="20"/>
              </w:rPr>
            </w:pPr>
            <w:r w:rsidRPr="003D14DD">
              <w:rPr>
                <w:sz w:val="20"/>
                <w:szCs w:val="20"/>
              </w:rPr>
              <w:t>1</w:t>
            </w:r>
          </w:p>
        </w:tc>
      </w:tr>
      <w:tr w:rsidR="0063589A" w:rsidRPr="003D14DD" w:rsidTr="00A620DC">
        <w:tc>
          <w:tcPr>
            <w:tcW w:w="4471" w:type="dxa"/>
          </w:tcPr>
          <w:p w:rsidR="0063589A" w:rsidRPr="003D14DD" w:rsidRDefault="0063589A" w:rsidP="00A620DC">
            <w:pPr>
              <w:tabs>
                <w:tab w:val="num" w:pos="720"/>
              </w:tabs>
              <w:rPr>
                <w:sz w:val="20"/>
                <w:szCs w:val="20"/>
              </w:rPr>
            </w:pPr>
            <w:r w:rsidRPr="003D14DD">
              <w:rPr>
                <w:sz w:val="20"/>
                <w:szCs w:val="20"/>
              </w:rPr>
              <w:t>Вес</w:t>
            </w:r>
          </w:p>
        </w:tc>
        <w:tc>
          <w:tcPr>
            <w:tcW w:w="5086" w:type="dxa"/>
          </w:tcPr>
          <w:p w:rsidR="0063589A" w:rsidRPr="003D14DD" w:rsidRDefault="0063589A" w:rsidP="00A620DC">
            <w:pPr>
              <w:tabs>
                <w:tab w:val="num" w:pos="720"/>
              </w:tabs>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705"/>
      </w:tblGrid>
      <w:tr w:rsidR="0063589A" w:rsidRPr="003D14DD" w:rsidTr="00A620DC">
        <w:tc>
          <w:tcPr>
            <w:tcW w:w="9557" w:type="dxa"/>
            <w:gridSpan w:val="2"/>
          </w:tcPr>
          <w:p w:rsidR="0063589A" w:rsidRPr="003D14DD" w:rsidRDefault="0063589A" w:rsidP="00A620DC">
            <w:pPr>
              <w:rPr>
                <w:sz w:val="20"/>
                <w:szCs w:val="20"/>
              </w:rPr>
            </w:pPr>
            <w:r w:rsidRPr="003D14DD">
              <w:rPr>
                <w:sz w:val="20"/>
                <w:szCs w:val="20"/>
              </w:rPr>
              <w:t>__________ - телеконференция, обеспечивающая передачу аудиоинформации, изображений и видеофильмов.</w:t>
            </w:r>
          </w:p>
        </w:tc>
      </w:tr>
      <w:tr w:rsidR="0063589A" w:rsidRPr="003D14DD" w:rsidTr="00A620DC">
        <w:tc>
          <w:tcPr>
            <w:tcW w:w="852" w:type="dxa"/>
          </w:tcPr>
          <w:p w:rsidR="0063589A" w:rsidRPr="003D14DD" w:rsidRDefault="0063589A" w:rsidP="00A620DC">
            <w:pPr>
              <w:rPr>
                <w:sz w:val="20"/>
                <w:szCs w:val="20"/>
              </w:rPr>
            </w:pPr>
            <w:r w:rsidRPr="003D14DD">
              <w:rPr>
                <w:sz w:val="20"/>
                <w:szCs w:val="20"/>
              </w:rPr>
              <w:t xml:space="preserve">  </w:t>
            </w:r>
          </w:p>
        </w:tc>
        <w:tc>
          <w:tcPr>
            <w:tcW w:w="8705" w:type="dxa"/>
          </w:tcPr>
          <w:p w:rsidR="0063589A" w:rsidRPr="003D14DD" w:rsidRDefault="0063589A" w:rsidP="00A620DC">
            <w:pPr>
              <w:jc w:val="both"/>
              <w:rPr>
                <w:sz w:val="20"/>
                <w:szCs w:val="20"/>
              </w:rPr>
            </w:pPr>
            <w:r w:rsidRPr="003D14DD">
              <w:rPr>
                <w:sz w:val="20"/>
                <w:szCs w:val="20"/>
              </w:rPr>
              <w:t>Видеоконференция</w:t>
            </w:r>
          </w:p>
        </w:tc>
      </w:tr>
      <w:tr w:rsidR="0063589A" w:rsidRPr="003D14DD" w:rsidTr="00A620DC">
        <w:tc>
          <w:tcPr>
            <w:tcW w:w="852" w:type="dxa"/>
          </w:tcPr>
          <w:p w:rsidR="0063589A" w:rsidRPr="003D14DD" w:rsidRDefault="0063589A" w:rsidP="00A620DC">
            <w:pPr>
              <w:rPr>
                <w:sz w:val="20"/>
                <w:szCs w:val="20"/>
              </w:rPr>
            </w:pPr>
          </w:p>
        </w:tc>
        <w:tc>
          <w:tcPr>
            <w:tcW w:w="8705" w:type="dxa"/>
          </w:tcPr>
          <w:p w:rsidR="0063589A" w:rsidRPr="003D14DD" w:rsidRDefault="0063589A" w:rsidP="00A620DC">
            <w:pPr>
              <w:jc w:val="both"/>
              <w:rPr>
                <w:sz w:val="20"/>
                <w:szCs w:val="20"/>
              </w:rPr>
            </w:pPr>
            <w:r w:rsidRPr="003D14DD">
              <w:rPr>
                <w:sz w:val="20"/>
                <w:szCs w:val="20"/>
              </w:rPr>
              <w:t>Виртуальный класс</w:t>
            </w:r>
          </w:p>
        </w:tc>
      </w:tr>
      <w:tr w:rsidR="0063589A" w:rsidRPr="003D14DD" w:rsidTr="00A620DC">
        <w:tc>
          <w:tcPr>
            <w:tcW w:w="852" w:type="dxa"/>
          </w:tcPr>
          <w:p w:rsidR="0063589A" w:rsidRPr="003D14DD" w:rsidRDefault="0063589A" w:rsidP="00A620DC">
            <w:pPr>
              <w:rPr>
                <w:sz w:val="20"/>
                <w:szCs w:val="20"/>
              </w:rPr>
            </w:pPr>
          </w:p>
        </w:tc>
        <w:tc>
          <w:tcPr>
            <w:tcW w:w="8705" w:type="dxa"/>
          </w:tcPr>
          <w:p w:rsidR="0063589A" w:rsidRPr="003D14DD" w:rsidRDefault="0063589A" w:rsidP="00A620DC">
            <w:pPr>
              <w:jc w:val="both"/>
              <w:rPr>
                <w:sz w:val="20"/>
                <w:szCs w:val="20"/>
              </w:rPr>
            </w:pPr>
            <w:r w:rsidRPr="003D14DD">
              <w:rPr>
                <w:sz w:val="20"/>
                <w:szCs w:val="20"/>
              </w:rPr>
              <w:t>Дистанционное образование</w:t>
            </w:r>
          </w:p>
        </w:tc>
      </w:tr>
      <w:tr w:rsidR="0063589A" w:rsidRPr="003D14DD" w:rsidTr="00A620DC">
        <w:tc>
          <w:tcPr>
            <w:tcW w:w="852" w:type="dxa"/>
          </w:tcPr>
          <w:p w:rsidR="0063589A" w:rsidRPr="003D14DD" w:rsidRDefault="0063589A" w:rsidP="00A620DC">
            <w:pPr>
              <w:rPr>
                <w:sz w:val="20"/>
                <w:szCs w:val="20"/>
              </w:rPr>
            </w:pPr>
          </w:p>
        </w:tc>
        <w:tc>
          <w:tcPr>
            <w:tcW w:w="8705" w:type="dxa"/>
          </w:tcPr>
          <w:p w:rsidR="0063589A" w:rsidRPr="003D14DD" w:rsidRDefault="0063589A" w:rsidP="00A620DC">
            <w:pPr>
              <w:jc w:val="both"/>
              <w:rPr>
                <w:sz w:val="20"/>
                <w:szCs w:val="20"/>
              </w:rPr>
            </w:pPr>
            <w:r w:rsidRPr="003D14DD">
              <w:rPr>
                <w:iCs/>
                <w:sz w:val="20"/>
                <w:szCs w:val="20"/>
              </w:rPr>
              <w:t>Информационная инфраструктура</w:t>
            </w:r>
          </w:p>
        </w:tc>
      </w:tr>
    </w:tbl>
    <w:p w:rsidR="0063589A" w:rsidRPr="003D14DD" w:rsidRDefault="0063589A" w:rsidP="0063589A">
      <w:pPr>
        <w:suppressAutoHyphens/>
        <w:overflowPunct w:val="0"/>
        <w:autoSpaceDE w:val="0"/>
        <w:autoSpaceDN w:val="0"/>
        <w:adjustRightInd w:val="0"/>
        <w:jc w:val="both"/>
        <w:rPr>
          <w:b/>
          <w:sz w:val="20"/>
          <w:szCs w:val="20"/>
        </w:rPr>
      </w:pP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tabs>
                <w:tab w:val="num" w:pos="720"/>
              </w:tabs>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0"/>
              </w:numPr>
              <w:suppressAutoHyphens/>
              <w:ind w:left="0" w:firstLine="0"/>
              <w:rPr>
                <w:sz w:val="20"/>
                <w:szCs w:val="20"/>
              </w:rPr>
            </w:pPr>
          </w:p>
        </w:tc>
      </w:tr>
      <w:tr w:rsidR="0063589A" w:rsidRPr="003D14DD" w:rsidTr="00A620DC">
        <w:tc>
          <w:tcPr>
            <w:tcW w:w="4471" w:type="dxa"/>
          </w:tcPr>
          <w:p w:rsidR="0063589A" w:rsidRPr="003D14DD" w:rsidRDefault="0063589A" w:rsidP="00A620DC">
            <w:pPr>
              <w:tabs>
                <w:tab w:val="num" w:pos="720"/>
              </w:tabs>
              <w:rPr>
                <w:sz w:val="20"/>
                <w:szCs w:val="20"/>
              </w:rPr>
            </w:pPr>
            <w:r w:rsidRPr="003D14DD">
              <w:rPr>
                <w:sz w:val="20"/>
                <w:szCs w:val="20"/>
              </w:rPr>
              <w:t>Тип</w:t>
            </w:r>
          </w:p>
        </w:tc>
        <w:tc>
          <w:tcPr>
            <w:tcW w:w="5086" w:type="dxa"/>
          </w:tcPr>
          <w:p w:rsidR="0063589A" w:rsidRPr="003D14DD" w:rsidRDefault="0063589A" w:rsidP="00A620DC">
            <w:pPr>
              <w:tabs>
                <w:tab w:val="num" w:pos="720"/>
              </w:tabs>
              <w:rPr>
                <w:sz w:val="20"/>
                <w:szCs w:val="20"/>
              </w:rPr>
            </w:pPr>
            <w:r w:rsidRPr="003D14DD">
              <w:rPr>
                <w:sz w:val="20"/>
                <w:szCs w:val="20"/>
              </w:rPr>
              <w:t>1</w:t>
            </w:r>
          </w:p>
        </w:tc>
      </w:tr>
      <w:tr w:rsidR="0063589A" w:rsidRPr="003D14DD" w:rsidTr="00A620DC">
        <w:tc>
          <w:tcPr>
            <w:tcW w:w="4471" w:type="dxa"/>
          </w:tcPr>
          <w:p w:rsidR="0063589A" w:rsidRPr="003D14DD" w:rsidRDefault="0063589A" w:rsidP="00A620DC">
            <w:pPr>
              <w:tabs>
                <w:tab w:val="num" w:pos="720"/>
              </w:tabs>
              <w:rPr>
                <w:sz w:val="20"/>
                <w:szCs w:val="20"/>
              </w:rPr>
            </w:pPr>
            <w:r w:rsidRPr="003D14DD">
              <w:rPr>
                <w:sz w:val="20"/>
                <w:szCs w:val="20"/>
              </w:rPr>
              <w:t>Вес</w:t>
            </w:r>
          </w:p>
        </w:tc>
        <w:tc>
          <w:tcPr>
            <w:tcW w:w="5086" w:type="dxa"/>
          </w:tcPr>
          <w:p w:rsidR="0063589A" w:rsidRPr="003D14DD" w:rsidRDefault="0063589A" w:rsidP="00A620DC">
            <w:pPr>
              <w:tabs>
                <w:tab w:val="num" w:pos="720"/>
              </w:tabs>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705"/>
      </w:tblGrid>
      <w:tr w:rsidR="0063589A" w:rsidRPr="003D14DD" w:rsidTr="00A620DC">
        <w:tc>
          <w:tcPr>
            <w:tcW w:w="9557" w:type="dxa"/>
            <w:gridSpan w:val="2"/>
          </w:tcPr>
          <w:p w:rsidR="0063589A" w:rsidRPr="003D14DD" w:rsidRDefault="0063589A" w:rsidP="00A620DC">
            <w:pPr>
              <w:rPr>
                <w:sz w:val="20"/>
                <w:szCs w:val="20"/>
              </w:rPr>
            </w:pPr>
            <w:r w:rsidRPr="003D14DD">
              <w:rPr>
                <w:bCs/>
                <w:sz w:val="20"/>
                <w:szCs w:val="20"/>
              </w:rPr>
              <w:t>________ - пользовательское ядро образовательной ИТ-среды, комплексная распределенная система, в которую, обычно, входят инфраструктурные программные и технические компоненты, виртуально объединяющие рабочие места преподавателя и учащихся в учебную группу, работающую в сети (локальной или глобальной).</w:t>
            </w:r>
          </w:p>
        </w:tc>
      </w:tr>
      <w:tr w:rsidR="0063589A" w:rsidRPr="003D14DD" w:rsidTr="00A620DC">
        <w:tc>
          <w:tcPr>
            <w:tcW w:w="852" w:type="dxa"/>
          </w:tcPr>
          <w:p w:rsidR="0063589A" w:rsidRPr="003D14DD" w:rsidRDefault="0063589A" w:rsidP="00A620DC">
            <w:pPr>
              <w:rPr>
                <w:sz w:val="20"/>
                <w:szCs w:val="20"/>
              </w:rPr>
            </w:pPr>
            <w:r w:rsidRPr="003D14DD">
              <w:rPr>
                <w:sz w:val="20"/>
                <w:szCs w:val="20"/>
              </w:rPr>
              <w:t xml:space="preserve">  </w:t>
            </w:r>
          </w:p>
        </w:tc>
        <w:tc>
          <w:tcPr>
            <w:tcW w:w="8705" w:type="dxa"/>
          </w:tcPr>
          <w:p w:rsidR="0063589A" w:rsidRPr="003D14DD" w:rsidRDefault="0063589A" w:rsidP="00A620DC">
            <w:pPr>
              <w:jc w:val="both"/>
              <w:rPr>
                <w:sz w:val="20"/>
                <w:szCs w:val="20"/>
              </w:rPr>
            </w:pPr>
            <w:r w:rsidRPr="003D14DD">
              <w:rPr>
                <w:bCs/>
                <w:sz w:val="20"/>
                <w:szCs w:val="20"/>
              </w:rPr>
              <w:t>Виртуальный класс</w:t>
            </w:r>
          </w:p>
        </w:tc>
      </w:tr>
      <w:tr w:rsidR="0063589A" w:rsidRPr="003D14DD" w:rsidTr="00A620DC">
        <w:tc>
          <w:tcPr>
            <w:tcW w:w="852" w:type="dxa"/>
          </w:tcPr>
          <w:p w:rsidR="0063589A" w:rsidRPr="003D14DD" w:rsidRDefault="0063589A" w:rsidP="00A620DC">
            <w:pPr>
              <w:rPr>
                <w:sz w:val="20"/>
                <w:szCs w:val="20"/>
              </w:rPr>
            </w:pPr>
          </w:p>
        </w:tc>
        <w:tc>
          <w:tcPr>
            <w:tcW w:w="8705" w:type="dxa"/>
          </w:tcPr>
          <w:p w:rsidR="0063589A" w:rsidRPr="003D14DD" w:rsidRDefault="0063589A" w:rsidP="00A620DC">
            <w:pPr>
              <w:jc w:val="both"/>
              <w:rPr>
                <w:sz w:val="20"/>
                <w:szCs w:val="20"/>
              </w:rPr>
            </w:pPr>
            <w:r w:rsidRPr="003D14DD">
              <w:rPr>
                <w:sz w:val="20"/>
                <w:szCs w:val="20"/>
              </w:rPr>
              <w:t xml:space="preserve">Дистанционное образование </w:t>
            </w:r>
          </w:p>
        </w:tc>
      </w:tr>
      <w:tr w:rsidR="0063589A" w:rsidRPr="003D14DD" w:rsidTr="00A620DC">
        <w:tc>
          <w:tcPr>
            <w:tcW w:w="852" w:type="dxa"/>
          </w:tcPr>
          <w:p w:rsidR="0063589A" w:rsidRPr="003D14DD" w:rsidRDefault="0063589A" w:rsidP="00A620DC">
            <w:pPr>
              <w:rPr>
                <w:sz w:val="20"/>
                <w:szCs w:val="20"/>
              </w:rPr>
            </w:pPr>
          </w:p>
        </w:tc>
        <w:tc>
          <w:tcPr>
            <w:tcW w:w="8705" w:type="dxa"/>
          </w:tcPr>
          <w:p w:rsidR="0063589A" w:rsidRPr="003D14DD" w:rsidRDefault="0063589A" w:rsidP="00A620DC">
            <w:pPr>
              <w:jc w:val="both"/>
              <w:rPr>
                <w:sz w:val="20"/>
                <w:szCs w:val="20"/>
              </w:rPr>
            </w:pPr>
            <w:r w:rsidRPr="003D14DD">
              <w:rPr>
                <w:iCs/>
                <w:sz w:val="20"/>
                <w:szCs w:val="20"/>
              </w:rPr>
              <w:t>Дистанционное обучение</w:t>
            </w:r>
          </w:p>
        </w:tc>
      </w:tr>
      <w:tr w:rsidR="0063589A" w:rsidRPr="003D14DD" w:rsidTr="00A620DC">
        <w:tc>
          <w:tcPr>
            <w:tcW w:w="852" w:type="dxa"/>
          </w:tcPr>
          <w:p w:rsidR="0063589A" w:rsidRPr="003D14DD" w:rsidRDefault="0063589A" w:rsidP="00A620DC">
            <w:pPr>
              <w:rPr>
                <w:sz w:val="20"/>
                <w:szCs w:val="20"/>
              </w:rPr>
            </w:pPr>
          </w:p>
        </w:tc>
        <w:tc>
          <w:tcPr>
            <w:tcW w:w="8705" w:type="dxa"/>
          </w:tcPr>
          <w:p w:rsidR="0063589A" w:rsidRPr="003D14DD" w:rsidRDefault="0063589A" w:rsidP="00A620DC">
            <w:pPr>
              <w:jc w:val="both"/>
              <w:rPr>
                <w:sz w:val="20"/>
                <w:szCs w:val="20"/>
              </w:rPr>
            </w:pPr>
            <w:r w:rsidRPr="003D14DD">
              <w:rPr>
                <w:iCs/>
                <w:sz w:val="20"/>
                <w:szCs w:val="20"/>
              </w:rPr>
              <w:t>Информационная инфраструктура</w:t>
            </w:r>
          </w:p>
        </w:tc>
      </w:tr>
    </w:tbl>
    <w:p w:rsidR="0063589A" w:rsidRPr="003D14DD" w:rsidRDefault="0063589A" w:rsidP="0063589A">
      <w:pPr>
        <w:suppressAutoHyphens/>
        <w:overflowPunct w:val="0"/>
        <w:autoSpaceDE w:val="0"/>
        <w:autoSpaceDN w:val="0"/>
        <w:adjustRightInd w:val="0"/>
        <w:jc w:val="both"/>
        <w:rPr>
          <w:b/>
          <w:sz w:val="20"/>
          <w:szCs w:val="20"/>
        </w:rPr>
      </w:pP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lastRenderedPageBreak/>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0"/>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Тип</w:t>
            </w:r>
          </w:p>
        </w:tc>
        <w:tc>
          <w:tcPr>
            <w:tcW w:w="5086" w:type="dxa"/>
          </w:tcPr>
          <w:p w:rsidR="0063589A" w:rsidRPr="003D14DD" w:rsidRDefault="0063589A" w:rsidP="00A620DC">
            <w:pPr>
              <w:rPr>
                <w:sz w:val="20"/>
                <w:szCs w:val="20"/>
              </w:rPr>
            </w:pPr>
            <w:r w:rsidRPr="003D14DD">
              <w:rPr>
                <w:sz w:val="20"/>
                <w:szCs w:val="20"/>
              </w:rPr>
              <w:t>4</w:t>
            </w:r>
          </w:p>
        </w:tc>
      </w:tr>
      <w:tr w:rsidR="0063589A" w:rsidRPr="003D14DD" w:rsidTr="00A620DC">
        <w:tc>
          <w:tcPr>
            <w:tcW w:w="4471" w:type="dxa"/>
          </w:tcPr>
          <w:p w:rsidR="0063589A" w:rsidRPr="003D14DD" w:rsidRDefault="0063589A" w:rsidP="00A620DC">
            <w:pPr>
              <w:rPr>
                <w:sz w:val="20"/>
                <w:szCs w:val="20"/>
              </w:rPr>
            </w:pPr>
            <w:r w:rsidRPr="003D14DD">
              <w:rPr>
                <w:sz w:val="20"/>
                <w:szCs w:val="20"/>
              </w:rPr>
              <w:t>Вес</w:t>
            </w:r>
          </w:p>
        </w:tc>
        <w:tc>
          <w:tcPr>
            <w:tcW w:w="50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3589A" w:rsidRPr="003D14DD" w:rsidTr="00A620DC">
        <w:tc>
          <w:tcPr>
            <w:tcW w:w="9557" w:type="dxa"/>
          </w:tcPr>
          <w:p w:rsidR="0063589A" w:rsidRPr="003D14DD" w:rsidRDefault="0063589A" w:rsidP="00A620DC">
            <w:pPr>
              <w:rPr>
                <w:sz w:val="20"/>
                <w:szCs w:val="20"/>
              </w:rPr>
            </w:pPr>
            <w:r w:rsidRPr="003D14DD">
              <w:rPr>
                <w:iCs/>
                <w:sz w:val="20"/>
                <w:szCs w:val="20"/>
              </w:rPr>
              <w:t xml:space="preserve">____________ - </w:t>
            </w:r>
            <w:r w:rsidRPr="003D14DD">
              <w:rPr>
                <w:sz w:val="20"/>
                <w:szCs w:val="20"/>
              </w:rPr>
              <w:t>телеконференция, обеспечивающая передачу аудиоинформации, изображений и видеофильмов.</w:t>
            </w:r>
          </w:p>
        </w:tc>
      </w:tr>
      <w:tr w:rsidR="0063589A" w:rsidRPr="003D14DD" w:rsidTr="00A620DC">
        <w:trPr>
          <w:cantSplit/>
        </w:trPr>
        <w:tc>
          <w:tcPr>
            <w:tcW w:w="9557" w:type="dxa"/>
          </w:tcPr>
          <w:p w:rsidR="0063589A" w:rsidRPr="003D14DD" w:rsidRDefault="0063589A" w:rsidP="00A620DC">
            <w:pPr>
              <w:rPr>
                <w:sz w:val="20"/>
                <w:szCs w:val="20"/>
              </w:rPr>
            </w:pPr>
            <w:r w:rsidRPr="003D14DD">
              <w:rPr>
                <w:sz w:val="20"/>
                <w:szCs w:val="20"/>
              </w:rPr>
              <w:t>Видеоконференция</w:t>
            </w:r>
          </w:p>
        </w:tc>
      </w:tr>
    </w:tbl>
    <w:p w:rsidR="0063589A" w:rsidRPr="003D14DD" w:rsidRDefault="0063589A" w:rsidP="0063589A">
      <w:pPr>
        <w:suppressAutoHyphens/>
        <w:overflowPunct w:val="0"/>
        <w:autoSpaceDE w:val="0"/>
        <w:autoSpaceDN w:val="0"/>
        <w:adjustRightInd w:val="0"/>
        <w:jc w:val="both"/>
        <w:rPr>
          <w:b/>
          <w:sz w:val="20"/>
          <w:szCs w:val="20"/>
        </w:rPr>
      </w:pP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0"/>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Тип</w:t>
            </w:r>
          </w:p>
        </w:tc>
        <w:tc>
          <w:tcPr>
            <w:tcW w:w="5086" w:type="dxa"/>
          </w:tcPr>
          <w:p w:rsidR="0063589A" w:rsidRPr="003D14DD" w:rsidRDefault="0063589A" w:rsidP="00A620DC">
            <w:pPr>
              <w:rPr>
                <w:sz w:val="20"/>
                <w:szCs w:val="20"/>
              </w:rPr>
            </w:pPr>
            <w:r w:rsidRPr="003D14DD">
              <w:rPr>
                <w:sz w:val="20"/>
                <w:szCs w:val="20"/>
              </w:rPr>
              <w:t>4</w:t>
            </w:r>
          </w:p>
        </w:tc>
      </w:tr>
      <w:tr w:rsidR="0063589A" w:rsidRPr="003D14DD" w:rsidTr="00A620DC">
        <w:tc>
          <w:tcPr>
            <w:tcW w:w="4471" w:type="dxa"/>
          </w:tcPr>
          <w:p w:rsidR="0063589A" w:rsidRPr="003D14DD" w:rsidRDefault="0063589A" w:rsidP="00A620DC">
            <w:pPr>
              <w:rPr>
                <w:sz w:val="20"/>
                <w:szCs w:val="20"/>
              </w:rPr>
            </w:pPr>
            <w:r w:rsidRPr="003D14DD">
              <w:rPr>
                <w:sz w:val="20"/>
                <w:szCs w:val="20"/>
              </w:rPr>
              <w:t>Вес</w:t>
            </w:r>
          </w:p>
        </w:tc>
        <w:tc>
          <w:tcPr>
            <w:tcW w:w="50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3589A" w:rsidRPr="003D14DD" w:rsidTr="00A620DC">
        <w:tc>
          <w:tcPr>
            <w:tcW w:w="9557" w:type="dxa"/>
          </w:tcPr>
          <w:p w:rsidR="0063589A" w:rsidRPr="003D14DD" w:rsidRDefault="0063589A" w:rsidP="00A620DC">
            <w:pPr>
              <w:rPr>
                <w:sz w:val="20"/>
                <w:szCs w:val="20"/>
              </w:rPr>
            </w:pPr>
            <w:r w:rsidRPr="003D14DD">
              <w:rPr>
                <w:iCs/>
                <w:sz w:val="20"/>
                <w:szCs w:val="20"/>
              </w:rPr>
              <w:t xml:space="preserve">Автоматизированная ____________ система - </w:t>
            </w:r>
            <w:r w:rsidRPr="003D14DD">
              <w:rPr>
                <w:sz w:val="20"/>
                <w:szCs w:val="20"/>
              </w:rPr>
              <w:t>комплекс программно-технических и учебно-методических средств, обеспечивающих активную учебную деятельность.</w:t>
            </w:r>
          </w:p>
        </w:tc>
      </w:tr>
      <w:tr w:rsidR="0063589A" w:rsidRPr="003D14DD" w:rsidTr="00A620DC">
        <w:trPr>
          <w:cantSplit/>
        </w:trPr>
        <w:tc>
          <w:tcPr>
            <w:tcW w:w="9557" w:type="dxa"/>
          </w:tcPr>
          <w:p w:rsidR="0063589A" w:rsidRPr="003D14DD" w:rsidRDefault="0063589A" w:rsidP="00A620DC">
            <w:pPr>
              <w:rPr>
                <w:sz w:val="20"/>
                <w:szCs w:val="20"/>
              </w:rPr>
            </w:pPr>
            <w:r w:rsidRPr="003D14DD">
              <w:rPr>
                <w:sz w:val="20"/>
                <w:szCs w:val="20"/>
              </w:rPr>
              <w:t>обучающая</w:t>
            </w:r>
          </w:p>
        </w:tc>
      </w:tr>
    </w:tbl>
    <w:p w:rsidR="0063589A" w:rsidRPr="003D14DD" w:rsidRDefault="0063589A" w:rsidP="0063589A">
      <w:pPr>
        <w:suppressAutoHyphens/>
        <w:overflowPunct w:val="0"/>
        <w:autoSpaceDE w:val="0"/>
        <w:autoSpaceDN w:val="0"/>
        <w:adjustRightInd w:val="0"/>
        <w:jc w:val="both"/>
        <w:rPr>
          <w:b/>
          <w:sz w:val="20"/>
          <w:szCs w:val="20"/>
        </w:rPr>
      </w:pP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0"/>
              </w:numPr>
              <w:suppressAutoHyphens/>
              <w:ind w:left="0" w:firstLine="0"/>
              <w:rPr>
                <w:sz w:val="20"/>
                <w:szCs w:val="20"/>
              </w:rPr>
            </w:pPr>
          </w:p>
        </w:tc>
      </w:tr>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 xml:space="preserve">Тип </w:t>
            </w:r>
          </w:p>
        </w:tc>
        <w:tc>
          <w:tcPr>
            <w:tcW w:w="5086" w:type="dxa"/>
          </w:tcPr>
          <w:p w:rsidR="0063589A" w:rsidRPr="003D14DD" w:rsidRDefault="0063589A" w:rsidP="00A620DC">
            <w:pPr>
              <w:tabs>
                <w:tab w:val="num" w:pos="720"/>
              </w:tabs>
              <w:jc w:val="both"/>
              <w:rPr>
                <w:sz w:val="20"/>
                <w:szCs w:val="20"/>
              </w:rPr>
            </w:pPr>
            <w:r w:rsidRPr="003D14DD">
              <w:rPr>
                <w:sz w:val="20"/>
                <w:szCs w:val="20"/>
              </w:rPr>
              <w:t>4</w:t>
            </w:r>
          </w:p>
        </w:tc>
      </w:tr>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Вес</w:t>
            </w:r>
          </w:p>
        </w:tc>
        <w:tc>
          <w:tcPr>
            <w:tcW w:w="5086" w:type="dxa"/>
          </w:tcPr>
          <w:p w:rsidR="0063589A" w:rsidRPr="003D14DD" w:rsidRDefault="0063589A" w:rsidP="00A620DC">
            <w:pPr>
              <w:tabs>
                <w:tab w:val="num" w:pos="720"/>
              </w:tabs>
              <w:jc w:val="both"/>
              <w:rPr>
                <w:sz w:val="20"/>
                <w:szCs w:val="20"/>
              </w:rPr>
            </w:pPr>
            <w:r w:rsidRPr="003D14DD">
              <w:rPr>
                <w:sz w:val="20"/>
                <w:szCs w:val="20"/>
              </w:rPr>
              <w:t>1</w:t>
            </w:r>
          </w:p>
        </w:tc>
      </w:tr>
    </w:tbl>
    <w:p w:rsidR="0063589A" w:rsidRPr="003D14DD" w:rsidRDefault="0063589A" w:rsidP="0063589A">
      <w:pPr>
        <w:jc w:val="both"/>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3589A" w:rsidRPr="003D14DD" w:rsidTr="00A620DC">
        <w:tc>
          <w:tcPr>
            <w:tcW w:w="9557" w:type="dxa"/>
          </w:tcPr>
          <w:p w:rsidR="0063589A" w:rsidRPr="003D14DD" w:rsidRDefault="0063589A" w:rsidP="00A620DC">
            <w:pPr>
              <w:rPr>
                <w:sz w:val="20"/>
                <w:szCs w:val="20"/>
              </w:rPr>
            </w:pPr>
            <w:r w:rsidRPr="003D14DD">
              <w:rPr>
                <w:sz w:val="20"/>
                <w:szCs w:val="20"/>
              </w:rPr>
              <w:t>____________ обучение - организация образовательной деятельности с применением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tc>
      </w:tr>
      <w:tr w:rsidR="0063589A" w:rsidRPr="003D14DD" w:rsidTr="00A620DC">
        <w:tc>
          <w:tcPr>
            <w:tcW w:w="9557" w:type="dxa"/>
          </w:tcPr>
          <w:p w:rsidR="0063589A" w:rsidRPr="003D14DD" w:rsidRDefault="0063589A" w:rsidP="00A620DC">
            <w:pPr>
              <w:rPr>
                <w:sz w:val="20"/>
                <w:szCs w:val="20"/>
              </w:rPr>
            </w:pPr>
            <w:r w:rsidRPr="003D14DD">
              <w:rPr>
                <w:sz w:val="20"/>
                <w:szCs w:val="20"/>
              </w:rPr>
              <w:t>Электронное</w:t>
            </w:r>
          </w:p>
        </w:tc>
      </w:tr>
    </w:tbl>
    <w:p w:rsidR="0063589A" w:rsidRPr="003D14DD" w:rsidRDefault="0063589A" w:rsidP="0063589A">
      <w:pPr>
        <w:suppressAutoHyphens/>
        <w:overflowPunct w:val="0"/>
        <w:autoSpaceDE w:val="0"/>
        <w:autoSpaceDN w:val="0"/>
        <w:adjustRightInd w:val="0"/>
        <w:jc w:val="both"/>
        <w:rPr>
          <w:b/>
          <w:sz w:val="20"/>
          <w:szCs w:val="20"/>
        </w:rPr>
      </w:pP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0"/>
              </w:numPr>
              <w:suppressAutoHyphens/>
              <w:ind w:left="0" w:firstLine="0"/>
              <w:rPr>
                <w:sz w:val="20"/>
                <w:szCs w:val="20"/>
              </w:rPr>
            </w:pPr>
          </w:p>
        </w:tc>
      </w:tr>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 xml:space="preserve">Тип </w:t>
            </w:r>
          </w:p>
        </w:tc>
        <w:tc>
          <w:tcPr>
            <w:tcW w:w="5086" w:type="dxa"/>
          </w:tcPr>
          <w:p w:rsidR="0063589A" w:rsidRPr="003D14DD" w:rsidRDefault="0063589A" w:rsidP="00A620DC">
            <w:pPr>
              <w:tabs>
                <w:tab w:val="num" w:pos="720"/>
              </w:tabs>
              <w:jc w:val="both"/>
              <w:rPr>
                <w:sz w:val="20"/>
                <w:szCs w:val="20"/>
              </w:rPr>
            </w:pPr>
            <w:r w:rsidRPr="003D14DD">
              <w:rPr>
                <w:sz w:val="20"/>
                <w:szCs w:val="20"/>
              </w:rPr>
              <w:t>4</w:t>
            </w:r>
          </w:p>
        </w:tc>
      </w:tr>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Вес</w:t>
            </w:r>
          </w:p>
        </w:tc>
        <w:tc>
          <w:tcPr>
            <w:tcW w:w="5086" w:type="dxa"/>
          </w:tcPr>
          <w:p w:rsidR="0063589A" w:rsidRPr="003D14DD" w:rsidRDefault="0063589A" w:rsidP="00A620DC">
            <w:pPr>
              <w:tabs>
                <w:tab w:val="num" w:pos="720"/>
              </w:tabs>
              <w:jc w:val="both"/>
              <w:rPr>
                <w:sz w:val="20"/>
                <w:szCs w:val="20"/>
              </w:rPr>
            </w:pPr>
            <w:r w:rsidRPr="003D14DD">
              <w:rPr>
                <w:sz w:val="20"/>
                <w:szCs w:val="20"/>
              </w:rPr>
              <w:t>1</w:t>
            </w:r>
          </w:p>
        </w:tc>
      </w:tr>
    </w:tbl>
    <w:p w:rsidR="0063589A" w:rsidRPr="003D14DD" w:rsidRDefault="0063589A" w:rsidP="0063589A">
      <w:pPr>
        <w:jc w:val="both"/>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3589A" w:rsidRPr="003D14DD" w:rsidTr="00A620DC">
        <w:tc>
          <w:tcPr>
            <w:tcW w:w="9557" w:type="dxa"/>
          </w:tcPr>
          <w:p w:rsidR="0063589A" w:rsidRPr="003D14DD" w:rsidRDefault="0063589A" w:rsidP="00A620DC">
            <w:pPr>
              <w:rPr>
                <w:color w:val="000000"/>
                <w:sz w:val="20"/>
                <w:szCs w:val="20"/>
              </w:rPr>
            </w:pPr>
            <w:r w:rsidRPr="003D14DD">
              <w:rPr>
                <w:color w:val="000000"/>
                <w:sz w:val="20"/>
                <w:szCs w:val="20"/>
              </w:rPr>
              <w:t>Электронная информационно-образовательная ___________ – это совокупность электронных информационных и образовательных ресурсов,  информационных и телекоммуникационных технологий, соответствующих технологических средств,  обеспечивающая освоение обучающимися образовательных программ в полном объеме независимо от места  нахождения обучающихся.</w:t>
            </w:r>
          </w:p>
        </w:tc>
      </w:tr>
      <w:tr w:rsidR="0063589A" w:rsidRPr="003D14DD" w:rsidTr="00A620DC">
        <w:tc>
          <w:tcPr>
            <w:tcW w:w="9557" w:type="dxa"/>
          </w:tcPr>
          <w:p w:rsidR="0063589A" w:rsidRPr="003D14DD" w:rsidRDefault="0063589A" w:rsidP="00A620DC">
            <w:pPr>
              <w:rPr>
                <w:sz w:val="20"/>
                <w:szCs w:val="20"/>
              </w:rPr>
            </w:pPr>
            <w:r w:rsidRPr="003D14DD">
              <w:rPr>
                <w:sz w:val="20"/>
                <w:szCs w:val="20"/>
              </w:rPr>
              <w:t>среда</w:t>
            </w:r>
          </w:p>
        </w:tc>
      </w:tr>
    </w:tbl>
    <w:p w:rsidR="0063589A" w:rsidRPr="003D14DD" w:rsidRDefault="0063589A" w:rsidP="0063589A">
      <w:pPr>
        <w:suppressAutoHyphens/>
        <w:overflowPunct w:val="0"/>
        <w:autoSpaceDE w:val="0"/>
        <w:autoSpaceDN w:val="0"/>
        <w:adjustRightInd w:val="0"/>
        <w:jc w:val="both"/>
        <w:rPr>
          <w:b/>
          <w:sz w:val="20"/>
          <w:szCs w:val="20"/>
        </w:rPr>
      </w:pP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0"/>
              </w:numPr>
              <w:suppressAutoHyphens/>
              <w:ind w:left="0" w:firstLine="0"/>
              <w:rPr>
                <w:sz w:val="20"/>
                <w:szCs w:val="20"/>
              </w:rPr>
            </w:pPr>
          </w:p>
        </w:tc>
      </w:tr>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 xml:space="preserve">Тип </w:t>
            </w:r>
          </w:p>
        </w:tc>
        <w:tc>
          <w:tcPr>
            <w:tcW w:w="5086" w:type="dxa"/>
          </w:tcPr>
          <w:p w:rsidR="0063589A" w:rsidRPr="003D14DD" w:rsidRDefault="0063589A" w:rsidP="00A620DC">
            <w:pPr>
              <w:tabs>
                <w:tab w:val="num" w:pos="720"/>
              </w:tabs>
              <w:jc w:val="both"/>
              <w:rPr>
                <w:sz w:val="20"/>
                <w:szCs w:val="20"/>
              </w:rPr>
            </w:pPr>
            <w:r w:rsidRPr="003D14DD">
              <w:rPr>
                <w:sz w:val="20"/>
                <w:szCs w:val="20"/>
              </w:rPr>
              <w:t>4</w:t>
            </w:r>
          </w:p>
        </w:tc>
      </w:tr>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Вес</w:t>
            </w:r>
          </w:p>
        </w:tc>
        <w:tc>
          <w:tcPr>
            <w:tcW w:w="5086" w:type="dxa"/>
          </w:tcPr>
          <w:p w:rsidR="0063589A" w:rsidRPr="003D14DD" w:rsidRDefault="0063589A" w:rsidP="00A620DC">
            <w:pPr>
              <w:tabs>
                <w:tab w:val="num" w:pos="720"/>
              </w:tabs>
              <w:jc w:val="both"/>
              <w:rPr>
                <w:sz w:val="20"/>
                <w:szCs w:val="20"/>
              </w:rPr>
            </w:pPr>
            <w:r w:rsidRPr="003D14DD">
              <w:rPr>
                <w:sz w:val="20"/>
                <w:szCs w:val="20"/>
              </w:rPr>
              <w:t>1</w:t>
            </w:r>
          </w:p>
        </w:tc>
      </w:tr>
    </w:tbl>
    <w:p w:rsidR="0063589A" w:rsidRPr="003D14DD" w:rsidRDefault="0063589A" w:rsidP="0063589A">
      <w:pPr>
        <w:jc w:val="both"/>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3589A" w:rsidRPr="003D14DD" w:rsidTr="00A620DC">
        <w:tc>
          <w:tcPr>
            <w:tcW w:w="9557" w:type="dxa"/>
          </w:tcPr>
          <w:p w:rsidR="0063589A" w:rsidRPr="003D14DD" w:rsidRDefault="0063589A" w:rsidP="00A620DC">
            <w:pPr>
              <w:rPr>
                <w:sz w:val="20"/>
                <w:szCs w:val="20"/>
              </w:rPr>
            </w:pPr>
            <w:r w:rsidRPr="003D14DD">
              <w:rPr>
                <w:sz w:val="20"/>
                <w:szCs w:val="20"/>
              </w:rPr>
              <w:t>Возможность двустороннего или многостороннего влияния друг на друга в реальном времени вне зависимости, где территориально находятся участники - ____________.</w:t>
            </w:r>
          </w:p>
        </w:tc>
      </w:tr>
      <w:tr w:rsidR="0063589A" w:rsidRPr="003D14DD" w:rsidTr="00A620DC">
        <w:tc>
          <w:tcPr>
            <w:tcW w:w="9557" w:type="dxa"/>
          </w:tcPr>
          <w:p w:rsidR="0063589A" w:rsidRPr="003D14DD" w:rsidRDefault="0063589A" w:rsidP="00A620DC">
            <w:pPr>
              <w:rPr>
                <w:sz w:val="20"/>
                <w:szCs w:val="20"/>
              </w:rPr>
            </w:pPr>
            <w:r w:rsidRPr="003D14DD">
              <w:rPr>
                <w:sz w:val="20"/>
                <w:szCs w:val="20"/>
              </w:rPr>
              <w:t>интерактивность</w:t>
            </w:r>
          </w:p>
        </w:tc>
      </w:tr>
    </w:tbl>
    <w:p w:rsidR="0063589A" w:rsidRPr="003D14DD" w:rsidRDefault="0063589A" w:rsidP="0063589A">
      <w:pPr>
        <w:suppressAutoHyphens/>
        <w:overflowPunct w:val="0"/>
        <w:autoSpaceDE w:val="0"/>
        <w:autoSpaceDN w:val="0"/>
        <w:adjustRightInd w:val="0"/>
        <w:jc w:val="both"/>
        <w:rPr>
          <w:b/>
          <w:sz w:val="20"/>
          <w:szCs w:val="20"/>
        </w:rPr>
      </w:pP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0"/>
              </w:numPr>
              <w:suppressAutoHyphens/>
              <w:ind w:left="0" w:firstLine="0"/>
              <w:rPr>
                <w:sz w:val="20"/>
                <w:szCs w:val="20"/>
              </w:rPr>
            </w:pPr>
          </w:p>
        </w:tc>
      </w:tr>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 xml:space="preserve">Тип </w:t>
            </w:r>
          </w:p>
        </w:tc>
        <w:tc>
          <w:tcPr>
            <w:tcW w:w="5086" w:type="dxa"/>
          </w:tcPr>
          <w:p w:rsidR="0063589A" w:rsidRPr="003D14DD" w:rsidRDefault="0063589A" w:rsidP="00A620DC">
            <w:pPr>
              <w:tabs>
                <w:tab w:val="num" w:pos="720"/>
              </w:tabs>
              <w:jc w:val="both"/>
              <w:rPr>
                <w:sz w:val="20"/>
                <w:szCs w:val="20"/>
              </w:rPr>
            </w:pPr>
            <w:r w:rsidRPr="003D14DD">
              <w:rPr>
                <w:sz w:val="20"/>
                <w:szCs w:val="20"/>
              </w:rPr>
              <w:t>4</w:t>
            </w:r>
          </w:p>
        </w:tc>
      </w:tr>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Вес</w:t>
            </w:r>
          </w:p>
        </w:tc>
        <w:tc>
          <w:tcPr>
            <w:tcW w:w="5086" w:type="dxa"/>
          </w:tcPr>
          <w:p w:rsidR="0063589A" w:rsidRPr="003D14DD" w:rsidRDefault="0063589A" w:rsidP="00A620DC">
            <w:pPr>
              <w:tabs>
                <w:tab w:val="num" w:pos="720"/>
              </w:tabs>
              <w:jc w:val="both"/>
              <w:rPr>
                <w:sz w:val="20"/>
                <w:szCs w:val="20"/>
              </w:rPr>
            </w:pPr>
            <w:r w:rsidRPr="003D14DD">
              <w:rPr>
                <w:sz w:val="20"/>
                <w:szCs w:val="20"/>
              </w:rPr>
              <w:t>1</w:t>
            </w:r>
          </w:p>
        </w:tc>
      </w:tr>
    </w:tbl>
    <w:p w:rsidR="0063589A" w:rsidRPr="003D14DD" w:rsidRDefault="0063589A" w:rsidP="0063589A">
      <w:pPr>
        <w:jc w:val="both"/>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3589A" w:rsidRPr="003D14DD" w:rsidTr="00A620DC">
        <w:tc>
          <w:tcPr>
            <w:tcW w:w="9557" w:type="dxa"/>
          </w:tcPr>
          <w:p w:rsidR="0063589A" w:rsidRPr="003D14DD" w:rsidRDefault="0063589A" w:rsidP="00A620DC">
            <w:pPr>
              <w:rPr>
                <w:sz w:val="20"/>
                <w:szCs w:val="20"/>
              </w:rPr>
            </w:pPr>
            <w:r w:rsidRPr="003D14DD">
              <w:rPr>
                <w:sz w:val="20"/>
                <w:szCs w:val="20"/>
              </w:rPr>
              <w:t>_____________ технологии дистанционного обучения - технологии создания, передачи, хранения и воспроизведения (отображения) учебных материалов, организации и сопровождения учебного процесса обучения с применением дистанционных образовательных технологий.</w:t>
            </w:r>
          </w:p>
        </w:tc>
      </w:tr>
      <w:tr w:rsidR="0063589A" w:rsidRPr="003D14DD" w:rsidTr="00A620DC">
        <w:tc>
          <w:tcPr>
            <w:tcW w:w="9557" w:type="dxa"/>
          </w:tcPr>
          <w:p w:rsidR="0063589A" w:rsidRPr="003D14DD" w:rsidRDefault="0063589A" w:rsidP="00A620DC">
            <w:pPr>
              <w:rPr>
                <w:sz w:val="20"/>
                <w:szCs w:val="20"/>
              </w:rPr>
            </w:pPr>
            <w:r w:rsidRPr="003D14DD">
              <w:rPr>
                <w:sz w:val="20"/>
                <w:szCs w:val="20"/>
              </w:rPr>
              <w:t>Информационные</w:t>
            </w:r>
          </w:p>
        </w:tc>
      </w:tr>
    </w:tbl>
    <w:p w:rsidR="0063589A" w:rsidRPr="003D14DD" w:rsidRDefault="0063589A" w:rsidP="0063589A">
      <w:pPr>
        <w:suppressAutoHyphens/>
        <w:overflowPunct w:val="0"/>
        <w:autoSpaceDE w:val="0"/>
        <w:autoSpaceDN w:val="0"/>
        <w:adjustRightInd w:val="0"/>
        <w:jc w:val="both"/>
        <w:rPr>
          <w:b/>
          <w:sz w:val="20"/>
          <w:szCs w:val="20"/>
        </w:rPr>
      </w:pP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0"/>
              </w:numPr>
              <w:suppressAutoHyphens/>
              <w:ind w:left="0" w:firstLine="0"/>
              <w:rPr>
                <w:sz w:val="20"/>
                <w:szCs w:val="20"/>
              </w:rPr>
            </w:pPr>
          </w:p>
        </w:tc>
      </w:tr>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lastRenderedPageBreak/>
              <w:t xml:space="preserve">Тип </w:t>
            </w:r>
          </w:p>
        </w:tc>
        <w:tc>
          <w:tcPr>
            <w:tcW w:w="5086" w:type="dxa"/>
          </w:tcPr>
          <w:p w:rsidR="0063589A" w:rsidRPr="003D14DD" w:rsidRDefault="0063589A" w:rsidP="00A620DC">
            <w:pPr>
              <w:tabs>
                <w:tab w:val="num" w:pos="720"/>
              </w:tabs>
              <w:jc w:val="both"/>
              <w:rPr>
                <w:sz w:val="20"/>
                <w:szCs w:val="20"/>
              </w:rPr>
            </w:pPr>
            <w:r w:rsidRPr="003D14DD">
              <w:rPr>
                <w:sz w:val="20"/>
                <w:szCs w:val="20"/>
              </w:rPr>
              <w:t>4</w:t>
            </w:r>
          </w:p>
        </w:tc>
      </w:tr>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Вес</w:t>
            </w:r>
          </w:p>
        </w:tc>
        <w:tc>
          <w:tcPr>
            <w:tcW w:w="5086" w:type="dxa"/>
          </w:tcPr>
          <w:p w:rsidR="0063589A" w:rsidRPr="003D14DD" w:rsidRDefault="0063589A" w:rsidP="00A620DC">
            <w:pPr>
              <w:tabs>
                <w:tab w:val="num" w:pos="720"/>
              </w:tabs>
              <w:jc w:val="both"/>
              <w:rPr>
                <w:sz w:val="20"/>
                <w:szCs w:val="20"/>
              </w:rPr>
            </w:pPr>
            <w:r w:rsidRPr="003D14DD">
              <w:rPr>
                <w:sz w:val="20"/>
                <w:szCs w:val="20"/>
              </w:rPr>
              <w:t>1</w:t>
            </w:r>
          </w:p>
        </w:tc>
      </w:tr>
    </w:tbl>
    <w:p w:rsidR="0063589A" w:rsidRPr="003D14DD" w:rsidRDefault="0063589A" w:rsidP="0063589A">
      <w:pPr>
        <w:jc w:val="both"/>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3589A" w:rsidRPr="003D14DD" w:rsidTr="00A620DC">
        <w:tc>
          <w:tcPr>
            <w:tcW w:w="9557" w:type="dxa"/>
          </w:tcPr>
          <w:p w:rsidR="0063589A" w:rsidRPr="003D14DD" w:rsidRDefault="0063589A" w:rsidP="00A620DC">
            <w:pPr>
              <w:rPr>
                <w:sz w:val="20"/>
                <w:szCs w:val="20"/>
              </w:rPr>
            </w:pPr>
            <w:r w:rsidRPr="003D14DD">
              <w:rPr>
                <w:sz w:val="20"/>
                <w:szCs w:val="20"/>
              </w:rPr>
              <w:t>_____________ роботизированная технология – вид дистанционной технологии обучения, базирующейся на использовании сетей телекоммуникации для обеспечения обучающихся учебными материалами и интерактивного непосредственного или опосредованного взаимодействия между преподавателем и обучающимся.</w:t>
            </w:r>
          </w:p>
        </w:tc>
      </w:tr>
      <w:tr w:rsidR="0063589A" w:rsidRPr="003D14DD" w:rsidTr="00A620DC">
        <w:tc>
          <w:tcPr>
            <w:tcW w:w="9557" w:type="dxa"/>
          </w:tcPr>
          <w:p w:rsidR="0063589A" w:rsidRPr="003D14DD" w:rsidRDefault="0063589A" w:rsidP="00A620DC">
            <w:pPr>
              <w:rPr>
                <w:sz w:val="20"/>
                <w:szCs w:val="20"/>
              </w:rPr>
            </w:pPr>
            <w:r w:rsidRPr="003D14DD">
              <w:rPr>
                <w:sz w:val="20"/>
                <w:szCs w:val="20"/>
              </w:rPr>
              <w:t>Телекоммуникационная</w:t>
            </w:r>
          </w:p>
        </w:tc>
      </w:tr>
    </w:tbl>
    <w:p w:rsidR="0063589A" w:rsidRPr="003D14DD" w:rsidRDefault="0063589A" w:rsidP="0063589A">
      <w:pPr>
        <w:jc w:val="both"/>
        <w:rPr>
          <w:b/>
          <w:sz w:val="20"/>
          <w:szCs w:val="20"/>
        </w:rPr>
      </w:pPr>
    </w:p>
    <w:p w:rsidR="0063589A" w:rsidRPr="003D14DD" w:rsidRDefault="0063589A" w:rsidP="0063589A">
      <w:pPr>
        <w:jc w:val="both"/>
        <w:rPr>
          <w:b/>
          <w:sz w:val="20"/>
          <w:szCs w:val="20"/>
        </w:rPr>
      </w:pPr>
      <w:r w:rsidRPr="003D14DD">
        <w:rPr>
          <w:b/>
          <w:sz w:val="20"/>
          <w:szCs w:val="20"/>
        </w:rPr>
        <w:t>Раздел 6</w:t>
      </w:r>
    </w:p>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1"/>
              </w:numPr>
              <w:suppressAutoHyphens/>
              <w:rPr>
                <w:sz w:val="20"/>
                <w:szCs w:val="20"/>
              </w:rPr>
            </w:pPr>
          </w:p>
        </w:tc>
      </w:tr>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 xml:space="preserve">Тип </w:t>
            </w:r>
          </w:p>
        </w:tc>
        <w:tc>
          <w:tcPr>
            <w:tcW w:w="5086" w:type="dxa"/>
          </w:tcPr>
          <w:p w:rsidR="0063589A" w:rsidRPr="003D14DD" w:rsidRDefault="0063589A" w:rsidP="00A620DC">
            <w:pPr>
              <w:tabs>
                <w:tab w:val="num" w:pos="720"/>
              </w:tabs>
              <w:jc w:val="both"/>
              <w:rPr>
                <w:sz w:val="20"/>
                <w:szCs w:val="20"/>
              </w:rPr>
            </w:pPr>
            <w:r w:rsidRPr="003D14DD">
              <w:rPr>
                <w:sz w:val="20"/>
                <w:szCs w:val="20"/>
              </w:rPr>
              <w:t>4</w:t>
            </w:r>
          </w:p>
        </w:tc>
      </w:tr>
      <w:tr w:rsidR="0063589A" w:rsidRPr="003D14DD" w:rsidTr="00A620DC">
        <w:tc>
          <w:tcPr>
            <w:tcW w:w="4471" w:type="dxa"/>
          </w:tcPr>
          <w:p w:rsidR="0063589A" w:rsidRPr="003D14DD" w:rsidRDefault="0063589A" w:rsidP="00A620DC">
            <w:pPr>
              <w:tabs>
                <w:tab w:val="num" w:pos="720"/>
              </w:tabs>
              <w:jc w:val="both"/>
              <w:rPr>
                <w:sz w:val="20"/>
                <w:szCs w:val="20"/>
              </w:rPr>
            </w:pPr>
            <w:r w:rsidRPr="003D14DD">
              <w:rPr>
                <w:sz w:val="20"/>
                <w:szCs w:val="20"/>
              </w:rPr>
              <w:t>Вес</w:t>
            </w:r>
          </w:p>
        </w:tc>
        <w:tc>
          <w:tcPr>
            <w:tcW w:w="5086" w:type="dxa"/>
          </w:tcPr>
          <w:p w:rsidR="0063589A" w:rsidRPr="003D14DD" w:rsidRDefault="0063589A" w:rsidP="00A620DC">
            <w:pPr>
              <w:tabs>
                <w:tab w:val="num" w:pos="720"/>
              </w:tabs>
              <w:jc w:val="both"/>
              <w:rPr>
                <w:sz w:val="20"/>
                <w:szCs w:val="20"/>
              </w:rPr>
            </w:pPr>
            <w:r w:rsidRPr="003D14DD">
              <w:rPr>
                <w:sz w:val="20"/>
                <w:szCs w:val="20"/>
              </w:rPr>
              <w:t>1</w:t>
            </w:r>
          </w:p>
        </w:tc>
      </w:tr>
    </w:tbl>
    <w:p w:rsidR="0063589A" w:rsidRPr="003D14DD" w:rsidRDefault="0063589A" w:rsidP="0063589A">
      <w:pPr>
        <w:jc w:val="both"/>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3589A" w:rsidRPr="003D14DD" w:rsidTr="00A620DC">
        <w:tc>
          <w:tcPr>
            <w:tcW w:w="9557" w:type="dxa"/>
          </w:tcPr>
          <w:p w:rsidR="0063589A" w:rsidRPr="003D14DD" w:rsidRDefault="0063589A" w:rsidP="00A620DC">
            <w:pPr>
              <w:rPr>
                <w:color w:val="000000"/>
                <w:sz w:val="20"/>
                <w:szCs w:val="20"/>
              </w:rPr>
            </w:pPr>
            <w:r w:rsidRPr="003D14DD">
              <w:rPr>
                <w:color w:val="000000"/>
                <w:sz w:val="20"/>
                <w:szCs w:val="20"/>
              </w:rPr>
              <w:t>_____________ технология - технология, суть которой заключается в том, что программы выполняют не на локальном компьютере, а на сервере, доступ к ним осуществляется через браузер.</w:t>
            </w:r>
          </w:p>
        </w:tc>
      </w:tr>
      <w:tr w:rsidR="0063589A" w:rsidRPr="003D14DD" w:rsidTr="00A620DC">
        <w:tc>
          <w:tcPr>
            <w:tcW w:w="9557" w:type="dxa"/>
          </w:tcPr>
          <w:p w:rsidR="0063589A" w:rsidRPr="003D14DD" w:rsidRDefault="0063589A" w:rsidP="00A620DC">
            <w:pPr>
              <w:rPr>
                <w:color w:val="000000"/>
                <w:sz w:val="20"/>
                <w:szCs w:val="20"/>
              </w:rPr>
            </w:pPr>
            <w:r w:rsidRPr="003D14DD">
              <w:rPr>
                <w:color w:val="000000"/>
                <w:sz w:val="20"/>
                <w:szCs w:val="20"/>
              </w:rPr>
              <w:t>Облачная</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1"/>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Тип</w:t>
            </w:r>
          </w:p>
        </w:tc>
        <w:tc>
          <w:tcPr>
            <w:tcW w:w="5086" w:type="dxa"/>
          </w:tcPr>
          <w:p w:rsidR="0063589A" w:rsidRPr="003D14DD" w:rsidRDefault="0063589A" w:rsidP="00A620DC">
            <w:pPr>
              <w:rPr>
                <w:sz w:val="20"/>
                <w:szCs w:val="20"/>
              </w:rPr>
            </w:pPr>
            <w:r w:rsidRPr="003D14DD">
              <w:rPr>
                <w:sz w:val="20"/>
                <w:szCs w:val="20"/>
              </w:rPr>
              <w:t>4</w:t>
            </w:r>
          </w:p>
        </w:tc>
      </w:tr>
      <w:tr w:rsidR="0063589A" w:rsidRPr="003D14DD" w:rsidTr="00A620DC">
        <w:tc>
          <w:tcPr>
            <w:tcW w:w="4471" w:type="dxa"/>
          </w:tcPr>
          <w:p w:rsidR="0063589A" w:rsidRPr="003D14DD" w:rsidRDefault="0063589A" w:rsidP="00A620DC">
            <w:pPr>
              <w:rPr>
                <w:sz w:val="20"/>
                <w:szCs w:val="20"/>
              </w:rPr>
            </w:pPr>
            <w:r w:rsidRPr="003D14DD">
              <w:rPr>
                <w:sz w:val="20"/>
                <w:szCs w:val="20"/>
              </w:rPr>
              <w:t>Вес</w:t>
            </w:r>
          </w:p>
        </w:tc>
        <w:tc>
          <w:tcPr>
            <w:tcW w:w="50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3589A" w:rsidRPr="003D14DD" w:rsidTr="00A620DC">
        <w:tc>
          <w:tcPr>
            <w:tcW w:w="9557" w:type="dxa"/>
          </w:tcPr>
          <w:p w:rsidR="0063589A" w:rsidRPr="003D14DD" w:rsidRDefault="0063589A" w:rsidP="00A620DC">
            <w:pPr>
              <w:rPr>
                <w:sz w:val="20"/>
                <w:szCs w:val="20"/>
              </w:rPr>
            </w:pPr>
            <w:r w:rsidRPr="003D14DD">
              <w:rPr>
                <w:sz w:val="20"/>
                <w:szCs w:val="20"/>
              </w:rPr>
              <w:t>________ реальность - высокоразвитая форма компьютерного моделирования, которая позволяет пользователю погрузиться в искусственный мир и непосредственно действовать в нем с помощью специальных сенсорных устройств, которые связывают его движения с аудиовизуальными эффектами.</w:t>
            </w:r>
          </w:p>
        </w:tc>
      </w:tr>
      <w:tr w:rsidR="0063589A" w:rsidRPr="003D14DD" w:rsidTr="00A620DC">
        <w:trPr>
          <w:cantSplit/>
        </w:trPr>
        <w:tc>
          <w:tcPr>
            <w:tcW w:w="9557" w:type="dxa"/>
          </w:tcPr>
          <w:p w:rsidR="0063589A" w:rsidRPr="003D14DD" w:rsidRDefault="0063589A" w:rsidP="00A620DC">
            <w:pPr>
              <w:rPr>
                <w:sz w:val="20"/>
                <w:szCs w:val="20"/>
              </w:rPr>
            </w:pPr>
            <w:r w:rsidRPr="003D14DD">
              <w:rPr>
                <w:sz w:val="20"/>
                <w:szCs w:val="20"/>
              </w:rPr>
              <w:t>Виртуальная</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1"/>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Тип</w:t>
            </w:r>
          </w:p>
        </w:tc>
        <w:tc>
          <w:tcPr>
            <w:tcW w:w="5086" w:type="dxa"/>
          </w:tcPr>
          <w:p w:rsidR="0063589A" w:rsidRPr="003D14DD" w:rsidRDefault="0063589A" w:rsidP="00A620DC">
            <w:pPr>
              <w:rPr>
                <w:sz w:val="20"/>
                <w:szCs w:val="20"/>
              </w:rPr>
            </w:pPr>
            <w:r w:rsidRPr="003D14DD">
              <w:rPr>
                <w:sz w:val="20"/>
                <w:szCs w:val="20"/>
              </w:rPr>
              <w:t>4</w:t>
            </w:r>
          </w:p>
        </w:tc>
      </w:tr>
      <w:tr w:rsidR="0063589A" w:rsidRPr="003D14DD" w:rsidTr="00A620DC">
        <w:tc>
          <w:tcPr>
            <w:tcW w:w="4471" w:type="dxa"/>
          </w:tcPr>
          <w:p w:rsidR="0063589A" w:rsidRPr="003D14DD" w:rsidRDefault="0063589A" w:rsidP="00A620DC">
            <w:pPr>
              <w:rPr>
                <w:sz w:val="20"/>
                <w:szCs w:val="20"/>
              </w:rPr>
            </w:pPr>
            <w:r w:rsidRPr="003D14DD">
              <w:rPr>
                <w:sz w:val="20"/>
                <w:szCs w:val="20"/>
              </w:rPr>
              <w:t>Вес</w:t>
            </w:r>
          </w:p>
        </w:tc>
        <w:tc>
          <w:tcPr>
            <w:tcW w:w="50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3589A" w:rsidRPr="003D14DD" w:rsidTr="00A620DC">
        <w:tc>
          <w:tcPr>
            <w:tcW w:w="9557" w:type="dxa"/>
          </w:tcPr>
          <w:p w:rsidR="0063589A" w:rsidRPr="003D14DD" w:rsidRDefault="0063589A" w:rsidP="00A620DC">
            <w:pPr>
              <w:rPr>
                <w:sz w:val="20"/>
                <w:szCs w:val="20"/>
              </w:rPr>
            </w:pPr>
            <w:r w:rsidRPr="003D14DD">
              <w:rPr>
                <w:bCs/>
                <w:sz w:val="20"/>
                <w:szCs w:val="20"/>
                <w:lang w:val="en-US"/>
              </w:rPr>
              <w:t>Web</w:t>
            </w:r>
            <w:r w:rsidRPr="003D14DD">
              <w:rPr>
                <w:bCs/>
                <w:sz w:val="20"/>
                <w:szCs w:val="20"/>
              </w:rPr>
              <w:t xml:space="preserve">-_________ - самостоятельная часть </w:t>
            </w:r>
            <w:r w:rsidRPr="003D14DD">
              <w:rPr>
                <w:bCs/>
                <w:sz w:val="20"/>
                <w:szCs w:val="20"/>
                <w:lang w:val="en-US"/>
              </w:rPr>
              <w:t>web</w:t>
            </w:r>
            <w:r w:rsidRPr="003D14DD">
              <w:rPr>
                <w:bCs/>
                <w:sz w:val="20"/>
                <w:szCs w:val="20"/>
              </w:rPr>
              <w:t>-сайта; документ, снабженный уникальным адресом (URL).</w:t>
            </w:r>
          </w:p>
        </w:tc>
      </w:tr>
      <w:tr w:rsidR="0063589A" w:rsidRPr="003D14DD" w:rsidTr="00A620DC">
        <w:trPr>
          <w:cantSplit/>
        </w:trPr>
        <w:tc>
          <w:tcPr>
            <w:tcW w:w="9557" w:type="dxa"/>
          </w:tcPr>
          <w:p w:rsidR="0063589A" w:rsidRPr="003D14DD" w:rsidRDefault="0063589A" w:rsidP="00A620DC">
            <w:pPr>
              <w:rPr>
                <w:sz w:val="20"/>
                <w:szCs w:val="20"/>
              </w:rPr>
            </w:pPr>
            <w:r w:rsidRPr="003D14DD">
              <w:rPr>
                <w:sz w:val="20"/>
                <w:szCs w:val="20"/>
              </w:rPr>
              <w:t>страница</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1"/>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Тип</w:t>
            </w:r>
          </w:p>
        </w:tc>
        <w:tc>
          <w:tcPr>
            <w:tcW w:w="5086" w:type="dxa"/>
          </w:tcPr>
          <w:p w:rsidR="0063589A" w:rsidRPr="003D14DD" w:rsidRDefault="0063589A" w:rsidP="00A620DC">
            <w:pPr>
              <w:rPr>
                <w:sz w:val="20"/>
                <w:szCs w:val="20"/>
              </w:rPr>
            </w:pPr>
            <w:r w:rsidRPr="003D14DD">
              <w:rPr>
                <w:sz w:val="20"/>
                <w:szCs w:val="20"/>
              </w:rPr>
              <w:t>4</w:t>
            </w:r>
          </w:p>
        </w:tc>
      </w:tr>
      <w:tr w:rsidR="0063589A" w:rsidRPr="003D14DD" w:rsidTr="00A620DC">
        <w:tc>
          <w:tcPr>
            <w:tcW w:w="4471" w:type="dxa"/>
          </w:tcPr>
          <w:p w:rsidR="0063589A" w:rsidRPr="003D14DD" w:rsidRDefault="0063589A" w:rsidP="00A620DC">
            <w:pPr>
              <w:rPr>
                <w:sz w:val="20"/>
                <w:szCs w:val="20"/>
              </w:rPr>
            </w:pPr>
            <w:r w:rsidRPr="003D14DD">
              <w:rPr>
                <w:sz w:val="20"/>
                <w:szCs w:val="20"/>
              </w:rPr>
              <w:t>Вес</w:t>
            </w:r>
          </w:p>
        </w:tc>
        <w:tc>
          <w:tcPr>
            <w:tcW w:w="50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3589A" w:rsidRPr="003D14DD" w:rsidTr="00A620DC">
        <w:tc>
          <w:tcPr>
            <w:tcW w:w="9557" w:type="dxa"/>
          </w:tcPr>
          <w:p w:rsidR="0063589A" w:rsidRPr="003D14DD" w:rsidRDefault="0063589A" w:rsidP="00A620DC">
            <w:pPr>
              <w:rPr>
                <w:sz w:val="20"/>
                <w:szCs w:val="20"/>
              </w:rPr>
            </w:pPr>
            <w:r w:rsidRPr="003D14DD">
              <w:rPr>
                <w:sz w:val="20"/>
                <w:szCs w:val="20"/>
                <w:lang w:val="en-US"/>
              </w:rPr>
              <w:t>Web</w:t>
            </w:r>
            <w:r w:rsidRPr="003D14DD">
              <w:rPr>
                <w:sz w:val="20"/>
                <w:szCs w:val="20"/>
              </w:rPr>
              <w:t xml:space="preserve">-______ – программное обеспечение для просмотра </w:t>
            </w:r>
            <w:r w:rsidRPr="003D14DD">
              <w:rPr>
                <w:sz w:val="20"/>
                <w:szCs w:val="20"/>
                <w:lang w:val="en-US"/>
              </w:rPr>
              <w:t>w</w:t>
            </w:r>
            <w:proofErr w:type="spellStart"/>
            <w:r w:rsidRPr="003D14DD">
              <w:rPr>
                <w:sz w:val="20"/>
                <w:szCs w:val="20"/>
              </w:rPr>
              <w:t>eb</w:t>
            </w:r>
            <w:proofErr w:type="spellEnd"/>
            <w:r w:rsidRPr="003D14DD">
              <w:rPr>
                <w:sz w:val="20"/>
                <w:szCs w:val="20"/>
              </w:rPr>
              <w:t>-сайтов</w:t>
            </w:r>
          </w:p>
        </w:tc>
      </w:tr>
      <w:tr w:rsidR="0063589A" w:rsidRPr="003D14DD" w:rsidTr="00A620DC">
        <w:trPr>
          <w:cantSplit/>
        </w:trPr>
        <w:tc>
          <w:tcPr>
            <w:tcW w:w="9557" w:type="dxa"/>
          </w:tcPr>
          <w:p w:rsidR="0063589A" w:rsidRPr="003D14DD" w:rsidRDefault="0063589A" w:rsidP="00A620DC">
            <w:pPr>
              <w:rPr>
                <w:sz w:val="20"/>
                <w:szCs w:val="20"/>
              </w:rPr>
            </w:pPr>
            <w:r w:rsidRPr="003D14DD">
              <w:rPr>
                <w:sz w:val="20"/>
                <w:szCs w:val="20"/>
              </w:rPr>
              <w:t>браузер</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1"/>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Тип</w:t>
            </w:r>
          </w:p>
        </w:tc>
        <w:tc>
          <w:tcPr>
            <w:tcW w:w="5086" w:type="dxa"/>
          </w:tcPr>
          <w:p w:rsidR="0063589A" w:rsidRPr="003D14DD" w:rsidRDefault="0063589A" w:rsidP="00A620DC">
            <w:pPr>
              <w:rPr>
                <w:sz w:val="20"/>
                <w:szCs w:val="20"/>
              </w:rPr>
            </w:pPr>
            <w:r w:rsidRPr="003D14DD">
              <w:rPr>
                <w:sz w:val="20"/>
                <w:szCs w:val="20"/>
              </w:rPr>
              <w:t>4</w:t>
            </w:r>
          </w:p>
        </w:tc>
      </w:tr>
      <w:tr w:rsidR="0063589A" w:rsidRPr="003D14DD" w:rsidTr="00A620DC">
        <w:tc>
          <w:tcPr>
            <w:tcW w:w="4471" w:type="dxa"/>
          </w:tcPr>
          <w:p w:rsidR="0063589A" w:rsidRPr="003D14DD" w:rsidRDefault="0063589A" w:rsidP="00A620DC">
            <w:pPr>
              <w:rPr>
                <w:sz w:val="20"/>
                <w:szCs w:val="20"/>
              </w:rPr>
            </w:pPr>
            <w:r w:rsidRPr="003D14DD">
              <w:rPr>
                <w:sz w:val="20"/>
                <w:szCs w:val="20"/>
              </w:rPr>
              <w:t>Вес</w:t>
            </w:r>
          </w:p>
        </w:tc>
        <w:tc>
          <w:tcPr>
            <w:tcW w:w="50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3589A" w:rsidRPr="003D14DD" w:rsidTr="00A620DC">
        <w:tc>
          <w:tcPr>
            <w:tcW w:w="9557" w:type="dxa"/>
          </w:tcPr>
          <w:p w:rsidR="0063589A" w:rsidRPr="003D14DD" w:rsidRDefault="0063589A" w:rsidP="00A620DC">
            <w:pPr>
              <w:rPr>
                <w:sz w:val="20"/>
                <w:szCs w:val="20"/>
              </w:rPr>
            </w:pPr>
            <w:r w:rsidRPr="003D14DD">
              <w:rPr>
                <w:sz w:val="20"/>
                <w:szCs w:val="20"/>
              </w:rPr>
              <w:t>_____________ обучения могут быть: материальные (технические, информационные) и идеальные.</w:t>
            </w:r>
          </w:p>
        </w:tc>
      </w:tr>
      <w:tr w:rsidR="0063589A" w:rsidRPr="003D14DD" w:rsidTr="00A620DC">
        <w:trPr>
          <w:cantSplit/>
        </w:trPr>
        <w:tc>
          <w:tcPr>
            <w:tcW w:w="9557" w:type="dxa"/>
          </w:tcPr>
          <w:p w:rsidR="0063589A" w:rsidRPr="003D14DD" w:rsidRDefault="0063589A" w:rsidP="00A620DC">
            <w:pPr>
              <w:rPr>
                <w:sz w:val="20"/>
                <w:szCs w:val="20"/>
              </w:rPr>
            </w:pPr>
            <w:r w:rsidRPr="003D14DD">
              <w:rPr>
                <w:sz w:val="20"/>
                <w:szCs w:val="20"/>
              </w:rPr>
              <w:t>Средства</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1"/>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Тип</w:t>
            </w:r>
          </w:p>
        </w:tc>
        <w:tc>
          <w:tcPr>
            <w:tcW w:w="5086" w:type="dxa"/>
          </w:tcPr>
          <w:p w:rsidR="0063589A" w:rsidRPr="003D14DD" w:rsidRDefault="0063589A" w:rsidP="00A620DC">
            <w:pPr>
              <w:rPr>
                <w:sz w:val="20"/>
                <w:szCs w:val="20"/>
              </w:rPr>
            </w:pPr>
            <w:r w:rsidRPr="003D14DD">
              <w:rPr>
                <w:sz w:val="20"/>
                <w:szCs w:val="20"/>
              </w:rPr>
              <w:t>4</w:t>
            </w:r>
          </w:p>
        </w:tc>
      </w:tr>
      <w:tr w:rsidR="0063589A" w:rsidRPr="003D14DD" w:rsidTr="00A620DC">
        <w:tc>
          <w:tcPr>
            <w:tcW w:w="4471" w:type="dxa"/>
          </w:tcPr>
          <w:p w:rsidR="0063589A" w:rsidRPr="003D14DD" w:rsidRDefault="0063589A" w:rsidP="00A620DC">
            <w:pPr>
              <w:rPr>
                <w:sz w:val="20"/>
                <w:szCs w:val="20"/>
              </w:rPr>
            </w:pPr>
            <w:r w:rsidRPr="003D14DD">
              <w:rPr>
                <w:sz w:val="20"/>
                <w:szCs w:val="20"/>
              </w:rPr>
              <w:t>Вес</w:t>
            </w:r>
          </w:p>
        </w:tc>
        <w:tc>
          <w:tcPr>
            <w:tcW w:w="5086" w:type="dxa"/>
          </w:tcPr>
          <w:p w:rsidR="0063589A" w:rsidRPr="003D14DD" w:rsidRDefault="0063589A" w:rsidP="00A620DC">
            <w:pPr>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3589A" w:rsidRPr="003D14DD" w:rsidTr="00A620DC">
        <w:tc>
          <w:tcPr>
            <w:tcW w:w="9557" w:type="dxa"/>
          </w:tcPr>
          <w:p w:rsidR="0063589A" w:rsidRPr="003D14DD" w:rsidRDefault="0063589A" w:rsidP="00A620DC">
            <w:pPr>
              <w:rPr>
                <w:sz w:val="20"/>
                <w:szCs w:val="20"/>
              </w:rPr>
            </w:pPr>
            <w:r w:rsidRPr="003D14DD">
              <w:rPr>
                <w:iCs/>
                <w:sz w:val="20"/>
                <w:szCs w:val="20"/>
              </w:rPr>
              <w:t>Ин</w:t>
            </w:r>
            <w:r w:rsidRPr="003D14DD">
              <w:rPr>
                <w:sz w:val="20"/>
                <w:szCs w:val="20"/>
              </w:rPr>
              <w:t xml:space="preserve">формационный ____________ - </w:t>
            </w:r>
            <w:r w:rsidRPr="003D14DD">
              <w:rPr>
                <w:bCs/>
                <w:sz w:val="20"/>
                <w:szCs w:val="20"/>
              </w:rPr>
              <w:t>отдельные документы и массивы документов, документы и массивы документов в информационных системах (библиотеках, архивах, фондах, банках данных, других информационных системах)</w:t>
            </w:r>
          </w:p>
        </w:tc>
      </w:tr>
      <w:tr w:rsidR="0063589A" w:rsidRPr="003D14DD" w:rsidTr="00A620DC">
        <w:trPr>
          <w:cantSplit/>
        </w:trPr>
        <w:tc>
          <w:tcPr>
            <w:tcW w:w="9557" w:type="dxa"/>
          </w:tcPr>
          <w:p w:rsidR="0063589A" w:rsidRPr="003D14DD" w:rsidRDefault="0063589A" w:rsidP="00A620DC">
            <w:pPr>
              <w:rPr>
                <w:sz w:val="20"/>
                <w:szCs w:val="20"/>
              </w:rPr>
            </w:pPr>
            <w:r w:rsidRPr="003D14DD">
              <w:rPr>
                <w:sz w:val="20"/>
                <w:szCs w:val="20"/>
              </w:rPr>
              <w:t>ресурс</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1"/>
              </w:numPr>
              <w:suppressAutoHyphens/>
              <w:ind w:left="0" w:firstLine="0"/>
              <w:rPr>
                <w:sz w:val="20"/>
                <w:szCs w:val="20"/>
              </w:rPr>
            </w:pPr>
          </w:p>
        </w:tc>
      </w:tr>
      <w:tr w:rsidR="0063589A" w:rsidRPr="003D14DD" w:rsidTr="00A620DC">
        <w:tc>
          <w:tcPr>
            <w:tcW w:w="4471" w:type="dxa"/>
          </w:tcPr>
          <w:p w:rsidR="0063589A" w:rsidRPr="003D14DD" w:rsidRDefault="0063589A" w:rsidP="00A620DC">
            <w:pPr>
              <w:rPr>
                <w:sz w:val="20"/>
                <w:szCs w:val="20"/>
              </w:rPr>
            </w:pPr>
            <w:r w:rsidRPr="003D14DD">
              <w:rPr>
                <w:sz w:val="20"/>
                <w:szCs w:val="20"/>
              </w:rPr>
              <w:t xml:space="preserve">Тип </w:t>
            </w:r>
          </w:p>
        </w:tc>
        <w:tc>
          <w:tcPr>
            <w:tcW w:w="5086" w:type="dxa"/>
          </w:tcPr>
          <w:p w:rsidR="0063589A" w:rsidRPr="003D14DD" w:rsidRDefault="0063589A" w:rsidP="00A620DC">
            <w:pPr>
              <w:rPr>
                <w:sz w:val="20"/>
                <w:szCs w:val="20"/>
              </w:rPr>
            </w:pPr>
            <w:r w:rsidRPr="003D14DD">
              <w:rPr>
                <w:sz w:val="20"/>
                <w:szCs w:val="20"/>
              </w:rPr>
              <w:t>3</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7109"/>
      </w:tblGrid>
      <w:tr w:rsidR="0063589A" w:rsidRPr="003D14DD" w:rsidTr="00A620DC">
        <w:tc>
          <w:tcPr>
            <w:tcW w:w="9557" w:type="dxa"/>
            <w:gridSpan w:val="2"/>
          </w:tcPr>
          <w:p w:rsidR="0063589A" w:rsidRPr="003D14DD" w:rsidRDefault="0063589A" w:rsidP="00A620DC">
            <w:pPr>
              <w:rPr>
                <w:noProof/>
                <w:sz w:val="20"/>
                <w:szCs w:val="20"/>
              </w:rPr>
            </w:pPr>
            <w:r w:rsidRPr="003D14DD">
              <w:rPr>
                <w:noProof/>
                <w:sz w:val="20"/>
                <w:szCs w:val="20"/>
              </w:rPr>
              <w:lastRenderedPageBreak/>
              <w:t>Установите соответствие между видами технологий и их определением:</w:t>
            </w:r>
          </w:p>
        </w:tc>
      </w:tr>
      <w:tr w:rsidR="0063589A" w:rsidRPr="003D14DD" w:rsidTr="00A620DC">
        <w:tc>
          <w:tcPr>
            <w:tcW w:w="2448" w:type="dxa"/>
          </w:tcPr>
          <w:p w:rsidR="0063589A" w:rsidRPr="003D14DD" w:rsidRDefault="0063589A" w:rsidP="00A620DC">
            <w:pPr>
              <w:rPr>
                <w:noProof/>
                <w:sz w:val="20"/>
                <w:szCs w:val="20"/>
              </w:rPr>
            </w:pPr>
            <w:r w:rsidRPr="003D14DD">
              <w:rPr>
                <w:sz w:val="20"/>
                <w:szCs w:val="20"/>
              </w:rPr>
              <w:t>Информационные технологии</w:t>
            </w:r>
          </w:p>
        </w:tc>
        <w:tc>
          <w:tcPr>
            <w:tcW w:w="7109" w:type="dxa"/>
          </w:tcPr>
          <w:p w:rsidR="0063589A" w:rsidRPr="003D14DD" w:rsidRDefault="0063589A" w:rsidP="00A620DC">
            <w:pPr>
              <w:rPr>
                <w:noProof/>
                <w:sz w:val="20"/>
                <w:szCs w:val="20"/>
              </w:rPr>
            </w:pPr>
            <w:r w:rsidRPr="003D14DD">
              <w:rPr>
                <w:sz w:val="20"/>
                <w:szCs w:val="20"/>
              </w:rPr>
              <w:t>широкий класс дисциплин и областей деятельности, относящихся к </w:t>
            </w:r>
            <w:hyperlink r:id="rId9" w:tooltip="Технология" w:history="1">
              <w:r w:rsidRPr="003D14DD">
                <w:rPr>
                  <w:rStyle w:val="ac"/>
                  <w:sz w:val="20"/>
                  <w:szCs w:val="20"/>
                </w:rPr>
                <w:t>технологиям</w:t>
              </w:r>
            </w:hyperlink>
            <w:r w:rsidRPr="003D14DD">
              <w:rPr>
                <w:sz w:val="20"/>
                <w:szCs w:val="20"/>
              </w:rPr>
              <w:t> создания, управления и </w:t>
            </w:r>
            <w:hyperlink r:id="rId10" w:tooltip="Обработка данных" w:history="1">
              <w:r w:rsidRPr="003D14DD">
                <w:rPr>
                  <w:rStyle w:val="ac"/>
                  <w:sz w:val="20"/>
                  <w:szCs w:val="20"/>
                </w:rPr>
                <w:t>обработки</w:t>
              </w:r>
            </w:hyperlink>
            <w:r w:rsidRPr="003D14DD">
              <w:rPr>
                <w:sz w:val="20"/>
                <w:szCs w:val="20"/>
              </w:rPr>
              <w:t> </w:t>
            </w:r>
            <w:hyperlink r:id="rId11" w:tooltip="Данные (вычислительная техника)" w:history="1">
              <w:r w:rsidRPr="003D14DD">
                <w:rPr>
                  <w:rStyle w:val="ac"/>
                  <w:sz w:val="20"/>
                  <w:szCs w:val="20"/>
                </w:rPr>
                <w:t>данных</w:t>
              </w:r>
            </w:hyperlink>
            <w:r w:rsidRPr="003D14DD">
              <w:rPr>
                <w:sz w:val="20"/>
                <w:szCs w:val="20"/>
              </w:rPr>
              <w:t>, в том числе с применением вычислительной техники</w:t>
            </w:r>
          </w:p>
        </w:tc>
      </w:tr>
      <w:tr w:rsidR="0063589A" w:rsidRPr="003D14DD" w:rsidTr="00A620DC">
        <w:tc>
          <w:tcPr>
            <w:tcW w:w="2448" w:type="dxa"/>
          </w:tcPr>
          <w:p w:rsidR="0063589A" w:rsidRPr="003D14DD" w:rsidRDefault="0063589A" w:rsidP="00A620DC">
            <w:pPr>
              <w:rPr>
                <w:noProof/>
                <w:sz w:val="20"/>
                <w:szCs w:val="20"/>
              </w:rPr>
            </w:pPr>
            <w:r w:rsidRPr="003D14DD">
              <w:rPr>
                <w:sz w:val="20"/>
                <w:szCs w:val="20"/>
              </w:rPr>
              <w:t>Гипертекстовые технологии</w:t>
            </w:r>
          </w:p>
        </w:tc>
        <w:tc>
          <w:tcPr>
            <w:tcW w:w="7109" w:type="dxa"/>
          </w:tcPr>
          <w:p w:rsidR="0063589A" w:rsidRPr="003D14DD" w:rsidRDefault="0063589A" w:rsidP="00A620DC">
            <w:pPr>
              <w:rPr>
                <w:noProof/>
                <w:sz w:val="20"/>
                <w:szCs w:val="20"/>
              </w:rPr>
            </w:pPr>
            <w:r w:rsidRPr="003D14DD">
              <w:rPr>
                <w:sz w:val="20"/>
                <w:szCs w:val="20"/>
              </w:rPr>
              <w:t>совокупность информации в виде некоторого графа,  в узлах которого находятся текстовые элементы, а между узлами имеются связи, с помощью которых можно переходить от одного текстового элемента к другому</w:t>
            </w:r>
          </w:p>
        </w:tc>
      </w:tr>
      <w:tr w:rsidR="0063589A" w:rsidRPr="003D14DD" w:rsidTr="00A620DC">
        <w:tc>
          <w:tcPr>
            <w:tcW w:w="2448" w:type="dxa"/>
          </w:tcPr>
          <w:p w:rsidR="0063589A" w:rsidRPr="003D14DD" w:rsidRDefault="0063589A" w:rsidP="00A620DC">
            <w:pPr>
              <w:rPr>
                <w:noProof/>
                <w:sz w:val="20"/>
                <w:szCs w:val="20"/>
              </w:rPr>
            </w:pPr>
            <w:r w:rsidRPr="003D14DD">
              <w:rPr>
                <w:noProof/>
                <w:sz w:val="20"/>
                <w:szCs w:val="20"/>
              </w:rPr>
              <w:t>Педагогические технологии</w:t>
            </w:r>
          </w:p>
        </w:tc>
        <w:tc>
          <w:tcPr>
            <w:tcW w:w="7109" w:type="dxa"/>
          </w:tcPr>
          <w:p w:rsidR="0063589A" w:rsidRPr="003D14DD" w:rsidRDefault="0063589A" w:rsidP="00A620DC">
            <w:pPr>
              <w:rPr>
                <w:noProof/>
                <w:sz w:val="20"/>
                <w:szCs w:val="20"/>
              </w:rPr>
            </w:pPr>
            <w:r w:rsidRPr="003D14DD">
              <w:rPr>
                <w:sz w:val="20"/>
                <w:szCs w:val="20"/>
              </w:rPr>
              <w:t>совокупность, специальный набор форм, методов, способов, приёмов обучения и воспитательных средств, системно используемых в образовательном процессе  на основе декларируемых психолого-педагогических установок</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tabs>
                <w:tab w:val="num" w:pos="720"/>
              </w:tabs>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1"/>
              </w:numPr>
              <w:suppressAutoHyphens/>
              <w:ind w:left="0" w:firstLine="0"/>
              <w:rPr>
                <w:sz w:val="20"/>
                <w:szCs w:val="20"/>
              </w:rPr>
            </w:pPr>
          </w:p>
        </w:tc>
      </w:tr>
      <w:tr w:rsidR="0063589A" w:rsidRPr="003D14DD" w:rsidTr="00A620DC">
        <w:tc>
          <w:tcPr>
            <w:tcW w:w="4471" w:type="dxa"/>
          </w:tcPr>
          <w:p w:rsidR="0063589A" w:rsidRPr="003D14DD" w:rsidRDefault="0063589A" w:rsidP="00A620DC">
            <w:pPr>
              <w:tabs>
                <w:tab w:val="num" w:pos="720"/>
              </w:tabs>
              <w:rPr>
                <w:sz w:val="20"/>
                <w:szCs w:val="20"/>
              </w:rPr>
            </w:pPr>
            <w:r w:rsidRPr="003D14DD">
              <w:rPr>
                <w:sz w:val="20"/>
                <w:szCs w:val="20"/>
              </w:rPr>
              <w:t>Тип</w:t>
            </w:r>
          </w:p>
        </w:tc>
        <w:tc>
          <w:tcPr>
            <w:tcW w:w="5086" w:type="dxa"/>
          </w:tcPr>
          <w:p w:rsidR="0063589A" w:rsidRPr="003D14DD" w:rsidRDefault="0063589A" w:rsidP="00A620DC">
            <w:pPr>
              <w:tabs>
                <w:tab w:val="num" w:pos="720"/>
              </w:tabs>
              <w:rPr>
                <w:sz w:val="20"/>
                <w:szCs w:val="20"/>
              </w:rPr>
            </w:pPr>
            <w:r w:rsidRPr="003D14DD">
              <w:rPr>
                <w:sz w:val="20"/>
                <w:szCs w:val="20"/>
              </w:rPr>
              <w:t>1</w:t>
            </w:r>
          </w:p>
        </w:tc>
      </w:tr>
      <w:tr w:rsidR="0063589A" w:rsidRPr="003D14DD" w:rsidTr="00A620DC">
        <w:tc>
          <w:tcPr>
            <w:tcW w:w="4471" w:type="dxa"/>
          </w:tcPr>
          <w:p w:rsidR="0063589A" w:rsidRPr="003D14DD" w:rsidRDefault="0063589A" w:rsidP="00A620DC">
            <w:pPr>
              <w:tabs>
                <w:tab w:val="num" w:pos="720"/>
              </w:tabs>
              <w:rPr>
                <w:sz w:val="20"/>
                <w:szCs w:val="20"/>
              </w:rPr>
            </w:pPr>
            <w:r w:rsidRPr="003D14DD">
              <w:rPr>
                <w:sz w:val="20"/>
                <w:szCs w:val="20"/>
              </w:rPr>
              <w:t>Вес</w:t>
            </w:r>
          </w:p>
        </w:tc>
        <w:tc>
          <w:tcPr>
            <w:tcW w:w="5086" w:type="dxa"/>
          </w:tcPr>
          <w:p w:rsidR="0063589A" w:rsidRPr="003D14DD" w:rsidRDefault="0063589A" w:rsidP="00A620DC">
            <w:pPr>
              <w:tabs>
                <w:tab w:val="num" w:pos="720"/>
              </w:tabs>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705"/>
      </w:tblGrid>
      <w:tr w:rsidR="0063589A" w:rsidRPr="003D14DD" w:rsidTr="00A620DC">
        <w:tc>
          <w:tcPr>
            <w:tcW w:w="9557" w:type="dxa"/>
            <w:gridSpan w:val="2"/>
          </w:tcPr>
          <w:p w:rsidR="0063589A" w:rsidRPr="003D14DD" w:rsidRDefault="0063589A" w:rsidP="00A620DC">
            <w:pPr>
              <w:rPr>
                <w:sz w:val="20"/>
                <w:szCs w:val="20"/>
              </w:rPr>
            </w:pPr>
            <w:r w:rsidRPr="003D14DD">
              <w:rPr>
                <w:sz w:val="20"/>
                <w:szCs w:val="20"/>
              </w:rPr>
              <w:t>________ - процесс приобретения знаний и навыков с помощью образовательной среды, основанной на использовании информационных технологий, обеспечивающих обмен учебной информацией на расстоянии, и реализующей систему сопровождения и администрирования учебного процесса.</w:t>
            </w:r>
          </w:p>
        </w:tc>
      </w:tr>
      <w:tr w:rsidR="0063589A" w:rsidRPr="003D14DD" w:rsidTr="00A620DC">
        <w:tc>
          <w:tcPr>
            <w:tcW w:w="852" w:type="dxa"/>
          </w:tcPr>
          <w:p w:rsidR="0063589A" w:rsidRPr="003D14DD" w:rsidRDefault="0063589A" w:rsidP="00A620DC">
            <w:pPr>
              <w:rPr>
                <w:sz w:val="20"/>
                <w:szCs w:val="20"/>
              </w:rPr>
            </w:pPr>
            <w:r w:rsidRPr="003D14DD">
              <w:rPr>
                <w:sz w:val="20"/>
                <w:szCs w:val="20"/>
              </w:rPr>
              <w:t xml:space="preserve">  </w:t>
            </w:r>
          </w:p>
        </w:tc>
        <w:tc>
          <w:tcPr>
            <w:tcW w:w="8705" w:type="dxa"/>
          </w:tcPr>
          <w:p w:rsidR="0063589A" w:rsidRPr="003D14DD" w:rsidRDefault="0063589A" w:rsidP="00A620DC">
            <w:pPr>
              <w:jc w:val="both"/>
              <w:rPr>
                <w:sz w:val="20"/>
                <w:szCs w:val="20"/>
              </w:rPr>
            </w:pPr>
            <w:r w:rsidRPr="003D14DD">
              <w:rPr>
                <w:sz w:val="20"/>
                <w:szCs w:val="20"/>
              </w:rPr>
              <w:t>Дистанционное образование</w:t>
            </w:r>
          </w:p>
        </w:tc>
      </w:tr>
      <w:tr w:rsidR="0063589A" w:rsidRPr="003D14DD" w:rsidTr="00A620DC">
        <w:tc>
          <w:tcPr>
            <w:tcW w:w="852" w:type="dxa"/>
          </w:tcPr>
          <w:p w:rsidR="0063589A" w:rsidRPr="003D14DD" w:rsidRDefault="0063589A" w:rsidP="00A620DC">
            <w:pPr>
              <w:rPr>
                <w:sz w:val="20"/>
                <w:szCs w:val="20"/>
              </w:rPr>
            </w:pPr>
          </w:p>
        </w:tc>
        <w:tc>
          <w:tcPr>
            <w:tcW w:w="8705" w:type="dxa"/>
          </w:tcPr>
          <w:p w:rsidR="0063589A" w:rsidRPr="003D14DD" w:rsidRDefault="0063589A" w:rsidP="00A620DC">
            <w:pPr>
              <w:jc w:val="both"/>
              <w:rPr>
                <w:sz w:val="20"/>
                <w:szCs w:val="20"/>
              </w:rPr>
            </w:pPr>
            <w:r w:rsidRPr="003D14DD">
              <w:rPr>
                <w:sz w:val="20"/>
                <w:szCs w:val="20"/>
              </w:rPr>
              <w:t xml:space="preserve">Удаленное обучение </w:t>
            </w:r>
          </w:p>
        </w:tc>
      </w:tr>
      <w:tr w:rsidR="0063589A" w:rsidRPr="003D14DD" w:rsidTr="00A620DC">
        <w:tc>
          <w:tcPr>
            <w:tcW w:w="852" w:type="dxa"/>
          </w:tcPr>
          <w:p w:rsidR="0063589A" w:rsidRPr="003D14DD" w:rsidRDefault="0063589A" w:rsidP="00A620DC">
            <w:pPr>
              <w:rPr>
                <w:sz w:val="20"/>
                <w:szCs w:val="20"/>
              </w:rPr>
            </w:pPr>
          </w:p>
        </w:tc>
        <w:tc>
          <w:tcPr>
            <w:tcW w:w="8705" w:type="dxa"/>
          </w:tcPr>
          <w:p w:rsidR="0063589A" w:rsidRPr="003D14DD" w:rsidRDefault="0063589A" w:rsidP="00A620DC">
            <w:pPr>
              <w:jc w:val="both"/>
              <w:rPr>
                <w:sz w:val="20"/>
                <w:szCs w:val="20"/>
              </w:rPr>
            </w:pPr>
            <w:r w:rsidRPr="003D14DD">
              <w:rPr>
                <w:sz w:val="20"/>
                <w:szCs w:val="20"/>
              </w:rPr>
              <w:t xml:space="preserve">Информационная инфраструктура </w:t>
            </w:r>
          </w:p>
        </w:tc>
      </w:tr>
      <w:tr w:rsidR="0063589A" w:rsidRPr="003D14DD" w:rsidTr="00A620DC">
        <w:tc>
          <w:tcPr>
            <w:tcW w:w="852" w:type="dxa"/>
          </w:tcPr>
          <w:p w:rsidR="0063589A" w:rsidRPr="003D14DD" w:rsidRDefault="0063589A" w:rsidP="00A620DC">
            <w:pPr>
              <w:rPr>
                <w:sz w:val="20"/>
                <w:szCs w:val="20"/>
              </w:rPr>
            </w:pPr>
          </w:p>
        </w:tc>
        <w:tc>
          <w:tcPr>
            <w:tcW w:w="8705" w:type="dxa"/>
          </w:tcPr>
          <w:p w:rsidR="0063589A" w:rsidRPr="003D14DD" w:rsidRDefault="0063589A" w:rsidP="00A620DC">
            <w:pPr>
              <w:jc w:val="both"/>
              <w:rPr>
                <w:sz w:val="20"/>
                <w:szCs w:val="20"/>
              </w:rPr>
            </w:pPr>
            <w:r w:rsidRPr="003D14DD">
              <w:rPr>
                <w:sz w:val="20"/>
                <w:szCs w:val="20"/>
              </w:rPr>
              <w:t xml:space="preserve">Информационные ресурсы </w:t>
            </w:r>
          </w:p>
        </w:tc>
      </w:tr>
    </w:tbl>
    <w:p w:rsidR="0063589A" w:rsidRPr="003D14DD" w:rsidRDefault="0063589A" w:rsidP="0063589A">
      <w:pPr>
        <w:pStyle w:val="21"/>
        <w:spacing w:before="0" w:after="0"/>
        <w:rPr>
          <w:rFonts w:ascii="Times New Roman" w:hAnsi="Times New Roman" w:cs="Times New Roman"/>
          <w:sz w:val="20"/>
          <w:szCs w:val="20"/>
        </w:rPr>
      </w:pPr>
      <w:r w:rsidRPr="003D14DD">
        <w:rPr>
          <w:rFonts w:ascii="Times New Roman" w:hAnsi="Times New Roman" w:cs="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3589A" w:rsidRPr="003D14DD" w:rsidTr="00A620DC">
        <w:tc>
          <w:tcPr>
            <w:tcW w:w="4471" w:type="dxa"/>
          </w:tcPr>
          <w:p w:rsidR="0063589A" w:rsidRPr="003D14DD" w:rsidRDefault="0063589A" w:rsidP="00A620DC">
            <w:pPr>
              <w:tabs>
                <w:tab w:val="num" w:pos="720"/>
              </w:tabs>
              <w:rPr>
                <w:sz w:val="20"/>
                <w:szCs w:val="20"/>
              </w:rPr>
            </w:pPr>
            <w:r w:rsidRPr="003D14DD">
              <w:rPr>
                <w:sz w:val="20"/>
                <w:szCs w:val="20"/>
              </w:rPr>
              <w:t>Порядковый номер задания</w:t>
            </w:r>
          </w:p>
        </w:tc>
        <w:tc>
          <w:tcPr>
            <w:tcW w:w="5086" w:type="dxa"/>
          </w:tcPr>
          <w:p w:rsidR="0063589A" w:rsidRPr="003D14DD" w:rsidRDefault="0063589A" w:rsidP="0063589A">
            <w:pPr>
              <w:pStyle w:val="2f0"/>
              <w:numPr>
                <w:ilvl w:val="0"/>
                <w:numId w:val="41"/>
              </w:numPr>
              <w:suppressAutoHyphens/>
              <w:ind w:left="0" w:firstLine="0"/>
              <w:rPr>
                <w:sz w:val="20"/>
                <w:szCs w:val="20"/>
              </w:rPr>
            </w:pPr>
          </w:p>
        </w:tc>
      </w:tr>
      <w:tr w:rsidR="0063589A" w:rsidRPr="003D14DD" w:rsidTr="00A620DC">
        <w:tc>
          <w:tcPr>
            <w:tcW w:w="4471" w:type="dxa"/>
          </w:tcPr>
          <w:p w:rsidR="0063589A" w:rsidRPr="003D14DD" w:rsidRDefault="0063589A" w:rsidP="00A620DC">
            <w:pPr>
              <w:tabs>
                <w:tab w:val="num" w:pos="720"/>
              </w:tabs>
              <w:rPr>
                <w:sz w:val="20"/>
                <w:szCs w:val="20"/>
              </w:rPr>
            </w:pPr>
            <w:r w:rsidRPr="003D14DD">
              <w:rPr>
                <w:sz w:val="20"/>
                <w:szCs w:val="20"/>
              </w:rPr>
              <w:t>Тип</w:t>
            </w:r>
          </w:p>
        </w:tc>
        <w:tc>
          <w:tcPr>
            <w:tcW w:w="5086" w:type="dxa"/>
          </w:tcPr>
          <w:p w:rsidR="0063589A" w:rsidRPr="003D14DD" w:rsidRDefault="0063589A" w:rsidP="00A620DC">
            <w:pPr>
              <w:tabs>
                <w:tab w:val="num" w:pos="720"/>
              </w:tabs>
              <w:rPr>
                <w:sz w:val="20"/>
                <w:szCs w:val="20"/>
              </w:rPr>
            </w:pPr>
            <w:r w:rsidRPr="003D14DD">
              <w:rPr>
                <w:sz w:val="20"/>
                <w:szCs w:val="20"/>
              </w:rPr>
              <w:t>1</w:t>
            </w:r>
          </w:p>
        </w:tc>
      </w:tr>
      <w:tr w:rsidR="0063589A" w:rsidRPr="003D14DD" w:rsidTr="00A620DC">
        <w:tc>
          <w:tcPr>
            <w:tcW w:w="4471" w:type="dxa"/>
          </w:tcPr>
          <w:p w:rsidR="0063589A" w:rsidRPr="003D14DD" w:rsidRDefault="0063589A" w:rsidP="00A620DC">
            <w:pPr>
              <w:tabs>
                <w:tab w:val="num" w:pos="720"/>
              </w:tabs>
              <w:rPr>
                <w:sz w:val="20"/>
                <w:szCs w:val="20"/>
              </w:rPr>
            </w:pPr>
            <w:r w:rsidRPr="003D14DD">
              <w:rPr>
                <w:sz w:val="20"/>
                <w:szCs w:val="20"/>
              </w:rPr>
              <w:t>Вес</w:t>
            </w:r>
          </w:p>
        </w:tc>
        <w:tc>
          <w:tcPr>
            <w:tcW w:w="5086" w:type="dxa"/>
          </w:tcPr>
          <w:p w:rsidR="0063589A" w:rsidRPr="003D14DD" w:rsidRDefault="0063589A" w:rsidP="00A620DC">
            <w:pPr>
              <w:tabs>
                <w:tab w:val="num" w:pos="720"/>
              </w:tabs>
              <w:rPr>
                <w:sz w:val="20"/>
                <w:szCs w:val="20"/>
              </w:rPr>
            </w:pPr>
            <w:r w:rsidRPr="003D14DD">
              <w:rPr>
                <w:sz w:val="20"/>
                <w:szCs w:val="20"/>
              </w:rPr>
              <w:t>1</w:t>
            </w:r>
          </w:p>
        </w:tc>
      </w:tr>
    </w:tbl>
    <w:p w:rsidR="0063589A" w:rsidRPr="003D14DD" w:rsidRDefault="0063589A" w:rsidP="0063589A">
      <w:pPr>
        <w:rPr>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705"/>
      </w:tblGrid>
      <w:tr w:rsidR="0063589A" w:rsidRPr="003D14DD" w:rsidTr="00A620DC">
        <w:tc>
          <w:tcPr>
            <w:tcW w:w="9557" w:type="dxa"/>
            <w:gridSpan w:val="2"/>
          </w:tcPr>
          <w:p w:rsidR="0063589A" w:rsidRPr="003D14DD" w:rsidRDefault="0063589A" w:rsidP="00A620DC">
            <w:pPr>
              <w:rPr>
                <w:sz w:val="20"/>
                <w:szCs w:val="20"/>
              </w:rPr>
            </w:pPr>
            <w:r w:rsidRPr="003D14DD">
              <w:rPr>
                <w:iCs/>
                <w:sz w:val="20"/>
                <w:szCs w:val="20"/>
              </w:rPr>
              <w:t>__________ - способ организации процесса обучения, основанный на использовании современных информационных и телекоммуникационных технологий, позволяющих осуществлять обучение на расстоянии без непосредственного контакта между преподавателем и учащимся.</w:t>
            </w:r>
          </w:p>
        </w:tc>
      </w:tr>
      <w:tr w:rsidR="0063589A" w:rsidRPr="003D14DD" w:rsidTr="00A620DC">
        <w:tc>
          <w:tcPr>
            <w:tcW w:w="852" w:type="dxa"/>
          </w:tcPr>
          <w:p w:rsidR="0063589A" w:rsidRPr="003D14DD" w:rsidRDefault="0063589A" w:rsidP="00A620DC">
            <w:pPr>
              <w:rPr>
                <w:sz w:val="20"/>
                <w:szCs w:val="20"/>
              </w:rPr>
            </w:pPr>
            <w:r w:rsidRPr="003D14DD">
              <w:rPr>
                <w:sz w:val="20"/>
                <w:szCs w:val="20"/>
              </w:rPr>
              <w:t xml:space="preserve">  </w:t>
            </w:r>
          </w:p>
        </w:tc>
        <w:tc>
          <w:tcPr>
            <w:tcW w:w="8705" w:type="dxa"/>
          </w:tcPr>
          <w:p w:rsidR="0063589A" w:rsidRPr="003D14DD" w:rsidRDefault="0063589A" w:rsidP="00A620DC">
            <w:pPr>
              <w:jc w:val="both"/>
              <w:rPr>
                <w:sz w:val="20"/>
                <w:szCs w:val="20"/>
              </w:rPr>
            </w:pPr>
            <w:r w:rsidRPr="003D14DD">
              <w:rPr>
                <w:iCs/>
                <w:sz w:val="20"/>
                <w:szCs w:val="20"/>
              </w:rPr>
              <w:t>Дистанционное обучение</w:t>
            </w:r>
          </w:p>
        </w:tc>
      </w:tr>
      <w:tr w:rsidR="0063589A" w:rsidRPr="003D14DD" w:rsidTr="00A620DC">
        <w:tc>
          <w:tcPr>
            <w:tcW w:w="852" w:type="dxa"/>
          </w:tcPr>
          <w:p w:rsidR="0063589A" w:rsidRPr="003D14DD" w:rsidRDefault="0063589A" w:rsidP="00A620DC">
            <w:pPr>
              <w:rPr>
                <w:sz w:val="20"/>
                <w:szCs w:val="20"/>
              </w:rPr>
            </w:pPr>
          </w:p>
        </w:tc>
        <w:tc>
          <w:tcPr>
            <w:tcW w:w="8705" w:type="dxa"/>
          </w:tcPr>
          <w:p w:rsidR="0063589A" w:rsidRPr="003D14DD" w:rsidRDefault="0063589A" w:rsidP="00A620DC">
            <w:pPr>
              <w:jc w:val="both"/>
              <w:rPr>
                <w:iCs/>
                <w:sz w:val="20"/>
                <w:szCs w:val="20"/>
              </w:rPr>
            </w:pPr>
            <w:r w:rsidRPr="003D14DD">
              <w:rPr>
                <w:iCs/>
                <w:sz w:val="20"/>
                <w:szCs w:val="20"/>
              </w:rPr>
              <w:t>Виртуальная реальность</w:t>
            </w:r>
          </w:p>
        </w:tc>
      </w:tr>
      <w:tr w:rsidR="0063589A" w:rsidRPr="003D14DD" w:rsidTr="00A620DC">
        <w:tc>
          <w:tcPr>
            <w:tcW w:w="852" w:type="dxa"/>
          </w:tcPr>
          <w:p w:rsidR="0063589A" w:rsidRPr="003D14DD" w:rsidRDefault="0063589A" w:rsidP="00A620DC">
            <w:pPr>
              <w:rPr>
                <w:sz w:val="20"/>
                <w:szCs w:val="20"/>
              </w:rPr>
            </w:pPr>
          </w:p>
        </w:tc>
        <w:tc>
          <w:tcPr>
            <w:tcW w:w="8705" w:type="dxa"/>
          </w:tcPr>
          <w:p w:rsidR="0063589A" w:rsidRPr="003D14DD" w:rsidRDefault="0063589A" w:rsidP="00A620DC">
            <w:pPr>
              <w:jc w:val="both"/>
              <w:rPr>
                <w:sz w:val="20"/>
                <w:szCs w:val="20"/>
              </w:rPr>
            </w:pPr>
            <w:r w:rsidRPr="003D14DD">
              <w:rPr>
                <w:sz w:val="20"/>
                <w:szCs w:val="20"/>
              </w:rPr>
              <w:t>Сетевое информационное пространство</w:t>
            </w:r>
          </w:p>
        </w:tc>
      </w:tr>
    </w:tbl>
    <w:p w:rsidR="0063589A" w:rsidRPr="003D14DD" w:rsidRDefault="0063589A" w:rsidP="0063589A">
      <w:pPr>
        <w:ind w:firstLine="720"/>
        <w:jc w:val="both"/>
        <w:rPr>
          <w:b/>
          <w:sz w:val="20"/>
          <w:szCs w:val="20"/>
        </w:rPr>
      </w:pPr>
    </w:p>
    <w:p w:rsidR="0063589A" w:rsidRPr="003D14DD" w:rsidRDefault="0063589A" w:rsidP="0063589A">
      <w:pPr>
        <w:jc w:val="right"/>
        <w:rPr>
          <w:b/>
          <w:sz w:val="20"/>
          <w:szCs w:val="20"/>
        </w:rPr>
      </w:pPr>
      <w:r w:rsidRPr="003D14DD">
        <w:rPr>
          <w:b/>
          <w:sz w:val="20"/>
          <w:szCs w:val="20"/>
        </w:rPr>
        <w:t xml:space="preserve">  ПЕРЕЧЕНЬ ТЕМ КУРСОВОЙ РАБОТЫ</w:t>
      </w:r>
    </w:p>
    <w:p w:rsidR="0063589A" w:rsidRPr="003D14DD" w:rsidRDefault="0063589A" w:rsidP="0063589A">
      <w:pPr>
        <w:jc w:val="right"/>
        <w:rPr>
          <w:b/>
          <w:sz w:val="20"/>
          <w:szCs w:val="20"/>
        </w:rPr>
      </w:pP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Образовательные возможности компьютерной сети</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Глобальная компьютерная сеть Интернет и ее использование в образовательных целях</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Использование интернет-технологий при организации научно-исследовательской работы студентов</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Возможности и преимущества использования сетевых технологий в образовании</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Дистанционное образование</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Современные телекоммуникационные образовательные технологии и их роль в обучении</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Сетевое взаимодействие образовательных учреждений в рамках реализации методической работы</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Мультимедийные средства обучения сети Интернет</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Место телекоммуникационных технологий в информационном пространстве учреждения образования</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Организация дистанционного обучения</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Использование и создание образовательных сайтов в сети Интернет</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Сетевые образовательные технологии в организации проектной деятельности обучающихся</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Сеть Интернет как часть воспитательного пространства</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Телекоммуникационные технологии в системе повышения квалификации работников педагогического образования</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Телекоммуникационные технологии в системе общего образования</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Опыт разработки сетевых образовательных программ с применением онлайн-курсов</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Перспективы реализации сетевых образовательных проектов</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 xml:space="preserve">Цифровые образовательные ресурсы </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Средства и технологии сетевого обучения и образовательного взаимодействия</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Опыт российских и зарубежных организаций в использовании дистанционных образовательных технологий</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Дистанционные технологии, использующие телевизионные сети и спутниковые каналы передачи данных</w:t>
      </w:r>
    </w:p>
    <w:p w:rsidR="0063589A" w:rsidRPr="003D14DD" w:rsidRDefault="0063589A" w:rsidP="0063589A">
      <w:pPr>
        <w:numPr>
          <w:ilvl w:val="0"/>
          <w:numId w:val="32"/>
        </w:numPr>
        <w:tabs>
          <w:tab w:val="left" w:pos="335"/>
          <w:tab w:val="left" w:pos="720"/>
        </w:tabs>
        <w:rPr>
          <w:color w:val="000000"/>
          <w:sz w:val="20"/>
          <w:szCs w:val="20"/>
        </w:rPr>
      </w:pPr>
      <w:r w:rsidRPr="003D14DD">
        <w:rPr>
          <w:rFonts w:ascii="yandex-sans" w:hAnsi="yandex-sans"/>
          <w:color w:val="000000"/>
          <w:sz w:val="20"/>
          <w:szCs w:val="20"/>
          <w:shd w:val="clear" w:color="auto" w:fill="FFFFFF"/>
        </w:rPr>
        <w:t>Интернет-технологии и дополнительное образование</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lastRenderedPageBreak/>
        <w:t>Облачные технологии в образовании</w:t>
      </w:r>
    </w:p>
    <w:p w:rsidR="0063589A" w:rsidRPr="003D14DD" w:rsidRDefault="0063589A" w:rsidP="0063589A">
      <w:pPr>
        <w:numPr>
          <w:ilvl w:val="0"/>
          <w:numId w:val="32"/>
        </w:numPr>
        <w:tabs>
          <w:tab w:val="left" w:pos="335"/>
          <w:tab w:val="left" w:pos="720"/>
        </w:tabs>
        <w:rPr>
          <w:color w:val="000000"/>
          <w:sz w:val="20"/>
          <w:szCs w:val="20"/>
        </w:rPr>
      </w:pPr>
      <w:r w:rsidRPr="003D14DD">
        <w:rPr>
          <w:sz w:val="20"/>
          <w:szCs w:val="20"/>
        </w:rPr>
        <w:t>Возможности использования интернет-сервисов в образовательном процессе</w:t>
      </w:r>
    </w:p>
    <w:p w:rsidR="0063589A" w:rsidRPr="003D14DD" w:rsidRDefault="0063589A" w:rsidP="0063589A">
      <w:pPr>
        <w:numPr>
          <w:ilvl w:val="0"/>
          <w:numId w:val="32"/>
        </w:numPr>
        <w:tabs>
          <w:tab w:val="left" w:pos="335"/>
          <w:tab w:val="left" w:pos="720"/>
        </w:tabs>
        <w:rPr>
          <w:color w:val="000000"/>
          <w:sz w:val="20"/>
          <w:szCs w:val="20"/>
        </w:rPr>
      </w:pPr>
      <w:proofErr w:type="spellStart"/>
      <w:r w:rsidRPr="003D14DD">
        <w:rPr>
          <w:sz w:val="20"/>
          <w:szCs w:val="20"/>
        </w:rPr>
        <w:t>Web</w:t>
      </w:r>
      <w:proofErr w:type="spellEnd"/>
      <w:r w:rsidRPr="003D14DD">
        <w:rPr>
          <w:sz w:val="20"/>
          <w:szCs w:val="20"/>
        </w:rPr>
        <w:t>-технологии в образовании</w:t>
      </w:r>
    </w:p>
    <w:p w:rsidR="0063589A" w:rsidRPr="003D14DD" w:rsidRDefault="0063589A" w:rsidP="0063589A">
      <w:pPr>
        <w:jc w:val="right"/>
        <w:rPr>
          <w:b/>
          <w:sz w:val="20"/>
          <w:szCs w:val="20"/>
        </w:rPr>
      </w:pPr>
    </w:p>
    <w:p w:rsidR="00671F51" w:rsidRPr="00997D3A" w:rsidRDefault="00671F51" w:rsidP="00671F51">
      <w:pPr>
        <w:pStyle w:val="afffc"/>
        <w:ind w:left="720"/>
        <w:jc w:val="right"/>
        <w:rPr>
          <w:b/>
          <w:sz w:val="20"/>
          <w:szCs w:val="20"/>
        </w:rPr>
      </w:pPr>
      <w:r w:rsidRPr="00997D3A">
        <w:rPr>
          <w:b/>
          <w:sz w:val="20"/>
          <w:szCs w:val="20"/>
        </w:rPr>
        <w:t xml:space="preserve">ПЕРЕЧЕНЬ ЭКЗАМЕНАЦИОННЫХ ВОПРОСОВ </w:t>
      </w:r>
    </w:p>
    <w:p w:rsidR="00671F51" w:rsidRPr="003D14DD" w:rsidRDefault="00671F51" w:rsidP="00671F51">
      <w:pPr>
        <w:jc w:val="right"/>
        <w:rPr>
          <w:b/>
          <w:sz w:val="20"/>
          <w:szCs w:val="20"/>
        </w:rPr>
      </w:pPr>
    </w:p>
    <w:p w:rsidR="00671F51" w:rsidRPr="003D14DD" w:rsidRDefault="00671F51" w:rsidP="00671F51">
      <w:pPr>
        <w:ind w:firstLine="709"/>
        <w:rPr>
          <w:b/>
          <w:sz w:val="20"/>
          <w:szCs w:val="20"/>
        </w:rPr>
      </w:pPr>
      <w:r w:rsidRPr="003D14DD">
        <w:rPr>
          <w:b/>
          <w:sz w:val="20"/>
          <w:szCs w:val="20"/>
        </w:rPr>
        <w:t xml:space="preserve">ПРАКТИКО-ОРИЕНТИРОВАННАЯ ЧАСТЬ ЭКЗАМЕНА </w:t>
      </w:r>
    </w:p>
    <w:p w:rsidR="00671F51" w:rsidRPr="003D14DD" w:rsidRDefault="00671F51" w:rsidP="00671F51">
      <w:pPr>
        <w:jc w:val="right"/>
        <w:rPr>
          <w:b/>
          <w:sz w:val="20"/>
          <w:szCs w:val="20"/>
        </w:rPr>
      </w:pPr>
    </w:p>
    <w:p w:rsidR="004B2751" w:rsidRPr="00AF6AB6" w:rsidRDefault="004B2751" w:rsidP="004B2751">
      <w:pPr>
        <w:tabs>
          <w:tab w:val="left" w:pos="1134"/>
        </w:tabs>
        <w:ind w:firstLine="709"/>
        <w:contextualSpacing/>
        <w:jc w:val="both"/>
        <w:rPr>
          <w:rFonts w:eastAsia="Calibri"/>
          <w:sz w:val="20"/>
          <w:szCs w:val="20"/>
          <w:lang w:eastAsia="en-US"/>
        </w:rPr>
      </w:pPr>
      <w:r w:rsidRPr="00AF6AB6">
        <w:rPr>
          <w:rFonts w:eastAsia="Calibri"/>
          <w:b/>
          <w:sz w:val="20"/>
          <w:szCs w:val="20"/>
          <w:lang w:eastAsia="en-US"/>
        </w:rPr>
        <w:t>Вариант 1.</w:t>
      </w:r>
      <w:r w:rsidRPr="00AF6AB6">
        <w:rPr>
          <w:rFonts w:eastAsia="Calibri"/>
          <w:sz w:val="20"/>
          <w:szCs w:val="20"/>
          <w:lang w:eastAsia="en-US"/>
        </w:rPr>
        <w:t xml:space="preserve"> Выделите общие принципы построения телефонных сетей связи.</w:t>
      </w:r>
    </w:p>
    <w:p w:rsidR="004B2751" w:rsidRPr="00AF6AB6" w:rsidRDefault="004B2751" w:rsidP="004B2751">
      <w:pPr>
        <w:tabs>
          <w:tab w:val="left" w:pos="1134"/>
        </w:tabs>
        <w:ind w:firstLine="709"/>
        <w:contextualSpacing/>
        <w:jc w:val="both"/>
        <w:rPr>
          <w:rFonts w:eastAsia="Calibri"/>
          <w:b/>
          <w:sz w:val="20"/>
          <w:szCs w:val="20"/>
          <w:lang w:eastAsia="en-US"/>
        </w:rPr>
      </w:pPr>
    </w:p>
    <w:p w:rsidR="004B2751" w:rsidRPr="00AF6AB6" w:rsidRDefault="004B2751" w:rsidP="004B2751">
      <w:pPr>
        <w:tabs>
          <w:tab w:val="left" w:pos="1134"/>
        </w:tabs>
        <w:ind w:firstLine="709"/>
        <w:contextualSpacing/>
        <w:jc w:val="both"/>
        <w:rPr>
          <w:rFonts w:eastAsia="Calibri"/>
          <w:sz w:val="20"/>
          <w:szCs w:val="20"/>
          <w:lang w:eastAsia="en-US"/>
        </w:rPr>
      </w:pPr>
      <w:r w:rsidRPr="00AF6AB6">
        <w:rPr>
          <w:rFonts w:eastAsia="Calibri"/>
          <w:b/>
          <w:sz w:val="20"/>
          <w:szCs w:val="20"/>
          <w:lang w:eastAsia="en-US"/>
        </w:rPr>
        <w:t>Вариант 2.</w:t>
      </w:r>
      <w:r w:rsidRPr="00AF6AB6">
        <w:rPr>
          <w:rFonts w:eastAsia="Calibri"/>
          <w:sz w:val="20"/>
          <w:szCs w:val="20"/>
          <w:lang w:eastAsia="en-US"/>
        </w:rPr>
        <w:t xml:space="preserve"> Охарактеризуйте принципы организации проектной деятельности на базе образовательного учреждения.</w:t>
      </w:r>
    </w:p>
    <w:p w:rsidR="004B2751" w:rsidRPr="00AF6AB6" w:rsidRDefault="004B2751" w:rsidP="004B2751">
      <w:pPr>
        <w:tabs>
          <w:tab w:val="left" w:pos="1134"/>
        </w:tabs>
        <w:ind w:firstLine="709"/>
        <w:contextualSpacing/>
        <w:jc w:val="both"/>
        <w:rPr>
          <w:rFonts w:eastAsia="Calibri"/>
          <w:b/>
          <w:sz w:val="20"/>
          <w:szCs w:val="20"/>
          <w:lang w:eastAsia="en-US"/>
        </w:rPr>
      </w:pPr>
    </w:p>
    <w:p w:rsidR="004B2751" w:rsidRPr="00AF6AB6" w:rsidRDefault="004B2751" w:rsidP="004B2751">
      <w:pPr>
        <w:tabs>
          <w:tab w:val="left" w:pos="1134"/>
        </w:tabs>
        <w:ind w:firstLine="709"/>
        <w:contextualSpacing/>
        <w:jc w:val="both"/>
        <w:rPr>
          <w:rFonts w:eastAsia="Calibri"/>
          <w:sz w:val="20"/>
          <w:szCs w:val="20"/>
          <w:lang w:eastAsia="en-US"/>
        </w:rPr>
      </w:pPr>
      <w:r w:rsidRPr="00AF6AB6">
        <w:rPr>
          <w:rFonts w:eastAsia="Calibri"/>
          <w:b/>
          <w:sz w:val="20"/>
          <w:szCs w:val="20"/>
          <w:lang w:eastAsia="en-US"/>
        </w:rPr>
        <w:t>Вариант 3.</w:t>
      </w:r>
      <w:r w:rsidRPr="00AF6AB6">
        <w:rPr>
          <w:rFonts w:eastAsia="Calibri"/>
          <w:sz w:val="20"/>
          <w:szCs w:val="20"/>
          <w:lang w:eastAsia="en-US"/>
        </w:rPr>
        <w:t xml:space="preserve"> Проанализируйте передовой педагогический опыт использования телекоммуникаций в России.</w:t>
      </w:r>
    </w:p>
    <w:p w:rsidR="004B2751" w:rsidRPr="00AF6AB6" w:rsidRDefault="004B2751" w:rsidP="004B2751">
      <w:pPr>
        <w:tabs>
          <w:tab w:val="left" w:pos="1134"/>
        </w:tabs>
        <w:ind w:firstLine="709"/>
        <w:contextualSpacing/>
        <w:jc w:val="both"/>
        <w:rPr>
          <w:rFonts w:eastAsia="Calibri"/>
          <w:b/>
          <w:sz w:val="20"/>
          <w:szCs w:val="20"/>
          <w:lang w:eastAsia="en-US"/>
        </w:rPr>
      </w:pPr>
    </w:p>
    <w:p w:rsidR="004B2751" w:rsidRPr="00AF6AB6" w:rsidRDefault="004B2751" w:rsidP="004B2751">
      <w:pPr>
        <w:tabs>
          <w:tab w:val="left" w:pos="1134"/>
        </w:tabs>
        <w:ind w:firstLine="709"/>
        <w:contextualSpacing/>
        <w:jc w:val="both"/>
        <w:rPr>
          <w:rFonts w:eastAsia="Calibri"/>
          <w:iCs/>
          <w:sz w:val="20"/>
          <w:szCs w:val="20"/>
          <w:lang w:eastAsia="en-US"/>
        </w:rPr>
      </w:pPr>
      <w:r w:rsidRPr="00AF6AB6">
        <w:rPr>
          <w:rFonts w:eastAsia="Calibri"/>
          <w:b/>
          <w:sz w:val="20"/>
          <w:szCs w:val="20"/>
          <w:lang w:eastAsia="en-US"/>
        </w:rPr>
        <w:t>Вариант 4.</w:t>
      </w:r>
      <w:r w:rsidRPr="00AF6AB6">
        <w:rPr>
          <w:rFonts w:eastAsia="Calibri"/>
          <w:sz w:val="20"/>
          <w:szCs w:val="20"/>
          <w:lang w:eastAsia="en-US"/>
        </w:rPr>
        <w:t xml:space="preserve"> </w:t>
      </w:r>
      <w:r w:rsidRPr="00AF6AB6">
        <w:rPr>
          <w:rFonts w:eastAsia="Calibri"/>
          <w:iCs/>
          <w:sz w:val="20"/>
          <w:szCs w:val="20"/>
          <w:lang w:eastAsia="en-US"/>
        </w:rPr>
        <w:t>Опишите о</w:t>
      </w:r>
      <w:r w:rsidRPr="00AF6AB6">
        <w:rPr>
          <w:rFonts w:eastAsia="Calibri"/>
          <w:sz w:val="20"/>
          <w:szCs w:val="20"/>
          <w:lang w:eastAsia="en-US"/>
        </w:rPr>
        <w:t>рганизацию работы телеконференций в образовательном процесс</w:t>
      </w:r>
      <w:r w:rsidRPr="00AF6AB6">
        <w:rPr>
          <w:rFonts w:eastAsia="Calibri"/>
          <w:iCs/>
          <w:sz w:val="20"/>
          <w:szCs w:val="20"/>
          <w:lang w:eastAsia="en-US"/>
        </w:rPr>
        <w:t>.</w:t>
      </w:r>
    </w:p>
    <w:p w:rsidR="004B2751" w:rsidRPr="00AF6AB6" w:rsidRDefault="004B2751" w:rsidP="004B2751">
      <w:pPr>
        <w:tabs>
          <w:tab w:val="left" w:pos="1134"/>
        </w:tabs>
        <w:suppressAutoHyphens/>
        <w:ind w:firstLine="709"/>
        <w:contextualSpacing/>
        <w:jc w:val="both"/>
        <w:rPr>
          <w:rFonts w:eastAsia="Calibri"/>
          <w:b/>
          <w:sz w:val="20"/>
          <w:szCs w:val="20"/>
          <w:lang w:eastAsia="en-US"/>
        </w:rPr>
      </w:pPr>
    </w:p>
    <w:p w:rsidR="004B2751" w:rsidRPr="00AF6AB6" w:rsidRDefault="004B2751" w:rsidP="004B2751">
      <w:pPr>
        <w:tabs>
          <w:tab w:val="left" w:pos="1134"/>
        </w:tabs>
        <w:suppressAutoHyphens/>
        <w:ind w:firstLine="709"/>
        <w:contextualSpacing/>
        <w:jc w:val="both"/>
        <w:rPr>
          <w:rFonts w:eastAsia="Calibri"/>
          <w:sz w:val="20"/>
          <w:szCs w:val="20"/>
          <w:lang w:eastAsia="en-US"/>
        </w:rPr>
      </w:pPr>
      <w:r w:rsidRPr="00AF6AB6">
        <w:rPr>
          <w:rFonts w:eastAsia="Calibri"/>
          <w:b/>
          <w:sz w:val="20"/>
          <w:szCs w:val="20"/>
          <w:lang w:eastAsia="en-US"/>
        </w:rPr>
        <w:t>Вариант 5.</w:t>
      </w:r>
      <w:r w:rsidRPr="00AF6AB6">
        <w:rPr>
          <w:rFonts w:eastAsia="Calibri"/>
          <w:sz w:val="20"/>
          <w:szCs w:val="20"/>
          <w:lang w:eastAsia="en-US"/>
        </w:rPr>
        <w:t xml:space="preserve"> Проведите сопоставительный анализ телекоммуникационных образовательных проектов.</w:t>
      </w:r>
    </w:p>
    <w:p w:rsidR="004B2751" w:rsidRPr="00AF6AB6" w:rsidRDefault="004B2751" w:rsidP="004B2751">
      <w:pPr>
        <w:tabs>
          <w:tab w:val="left" w:pos="1134"/>
        </w:tabs>
        <w:ind w:firstLine="709"/>
        <w:contextualSpacing/>
        <w:jc w:val="both"/>
        <w:rPr>
          <w:rFonts w:eastAsia="Calibri"/>
          <w:b/>
          <w:sz w:val="20"/>
          <w:szCs w:val="20"/>
          <w:lang w:eastAsia="en-US"/>
        </w:rPr>
      </w:pPr>
    </w:p>
    <w:p w:rsidR="004B2751" w:rsidRPr="00AF6AB6" w:rsidRDefault="004B2751" w:rsidP="004B2751">
      <w:pPr>
        <w:tabs>
          <w:tab w:val="left" w:pos="1134"/>
        </w:tabs>
        <w:ind w:firstLine="709"/>
        <w:contextualSpacing/>
        <w:jc w:val="both"/>
        <w:rPr>
          <w:rFonts w:eastAsia="Calibri"/>
          <w:sz w:val="20"/>
          <w:szCs w:val="20"/>
          <w:lang w:eastAsia="en-US"/>
        </w:rPr>
      </w:pPr>
      <w:r w:rsidRPr="00AF6AB6">
        <w:rPr>
          <w:rFonts w:eastAsia="Calibri"/>
          <w:b/>
          <w:sz w:val="20"/>
          <w:szCs w:val="20"/>
          <w:lang w:eastAsia="en-US"/>
        </w:rPr>
        <w:t>Вариант 6.</w:t>
      </w:r>
      <w:r w:rsidRPr="00AF6AB6">
        <w:rPr>
          <w:rFonts w:eastAsia="Calibri"/>
          <w:sz w:val="20"/>
          <w:szCs w:val="20"/>
          <w:lang w:eastAsia="en-US"/>
        </w:rPr>
        <w:t xml:space="preserve"> Выделите общие принципы использования временных каналов в цифровом потоке с импульсно-кодовой модуляцией.</w:t>
      </w:r>
    </w:p>
    <w:p w:rsidR="004B2751" w:rsidRPr="00AF6AB6" w:rsidRDefault="004B2751" w:rsidP="004B2751">
      <w:pPr>
        <w:tabs>
          <w:tab w:val="left" w:pos="1134"/>
        </w:tabs>
        <w:ind w:firstLine="709"/>
        <w:contextualSpacing/>
        <w:jc w:val="both"/>
        <w:rPr>
          <w:rFonts w:eastAsia="Calibri"/>
          <w:b/>
          <w:sz w:val="20"/>
          <w:szCs w:val="20"/>
          <w:lang w:eastAsia="en-US"/>
        </w:rPr>
      </w:pPr>
    </w:p>
    <w:p w:rsidR="004B2751" w:rsidRPr="00AF6AB6" w:rsidRDefault="004B2751" w:rsidP="004B2751">
      <w:pPr>
        <w:tabs>
          <w:tab w:val="left" w:pos="1134"/>
        </w:tabs>
        <w:ind w:firstLine="709"/>
        <w:contextualSpacing/>
        <w:jc w:val="both"/>
        <w:rPr>
          <w:rFonts w:eastAsia="Calibri"/>
          <w:sz w:val="20"/>
          <w:szCs w:val="20"/>
          <w:lang w:eastAsia="en-US"/>
        </w:rPr>
      </w:pPr>
      <w:r w:rsidRPr="00AF6AB6">
        <w:rPr>
          <w:rFonts w:eastAsia="Calibri"/>
          <w:b/>
          <w:sz w:val="20"/>
          <w:szCs w:val="20"/>
          <w:lang w:eastAsia="en-US"/>
        </w:rPr>
        <w:t>Вариант 7.</w:t>
      </w:r>
      <w:r w:rsidRPr="00AF6AB6">
        <w:rPr>
          <w:rFonts w:eastAsia="Calibri"/>
          <w:sz w:val="20"/>
          <w:szCs w:val="20"/>
          <w:lang w:eastAsia="en-US"/>
        </w:rPr>
        <w:t xml:space="preserve"> Охарактеризуйте типологии телекоммуникационных образовательных проектов.</w:t>
      </w:r>
    </w:p>
    <w:p w:rsidR="004B2751" w:rsidRPr="00AF6AB6" w:rsidRDefault="004B2751" w:rsidP="004B2751">
      <w:pPr>
        <w:tabs>
          <w:tab w:val="left" w:pos="1134"/>
        </w:tabs>
        <w:ind w:firstLine="709"/>
        <w:contextualSpacing/>
        <w:jc w:val="both"/>
        <w:rPr>
          <w:rFonts w:eastAsia="Calibri"/>
          <w:b/>
          <w:sz w:val="20"/>
          <w:szCs w:val="20"/>
          <w:lang w:eastAsia="en-US"/>
        </w:rPr>
      </w:pPr>
    </w:p>
    <w:p w:rsidR="004B2751" w:rsidRPr="00AF6AB6" w:rsidRDefault="004B2751" w:rsidP="004B2751">
      <w:pPr>
        <w:tabs>
          <w:tab w:val="left" w:pos="1134"/>
        </w:tabs>
        <w:ind w:firstLine="709"/>
        <w:contextualSpacing/>
        <w:jc w:val="both"/>
        <w:rPr>
          <w:rFonts w:eastAsia="Calibri"/>
          <w:sz w:val="20"/>
          <w:szCs w:val="20"/>
          <w:lang w:eastAsia="en-US"/>
        </w:rPr>
      </w:pPr>
      <w:r w:rsidRPr="00AF6AB6">
        <w:rPr>
          <w:rFonts w:eastAsia="Calibri"/>
          <w:b/>
          <w:sz w:val="20"/>
          <w:szCs w:val="20"/>
          <w:lang w:eastAsia="en-US"/>
        </w:rPr>
        <w:t>Вариант 8.</w:t>
      </w:r>
      <w:r w:rsidRPr="00AF6AB6">
        <w:rPr>
          <w:rFonts w:eastAsia="Calibri"/>
          <w:sz w:val="20"/>
          <w:szCs w:val="20"/>
          <w:lang w:eastAsia="en-US"/>
        </w:rPr>
        <w:t xml:space="preserve"> Опишите место телекоммуникационных технологий в информационном пространстве учреждения образования.</w:t>
      </w:r>
    </w:p>
    <w:p w:rsidR="004B2751" w:rsidRPr="00AF6AB6" w:rsidRDefault="004B2751" w:rsidP="004B2751">
      <w:pPr>
        <w:tabs>
          <w:tab w:val="left" w:pos="1134"/>
        </w:tabs>
        <w:ind w:firstLine="709"/>
        <w:contextualSpacing/>
        <w:jc w:val="both"/>
        <w:rPr>
          <w:rFonts w:eastAsia="Calibri"/>
          <w:b/>
          <w:sz w:val="20"/>
          <w:szCs w:val="20"/>
          <w:lang w:eastAsia="en-US"/>
        </w:rPr>
      </w:pPr>
    </w:p>
    <w:p w:rsidR="004B2751" w:rsidRPr="00AF6AB6" w:rsidRDefault="004B2751" w:rsidP="004B2751">
      <w:pPr>
        <w:tabs>
          <w:tab w:val="left" w:pos="1134"/>
        </w:tabs>
        <w:ind w:firstLine="709"/>
        <w:contextualSpacing/>
        <w:jc w:val="both"/>
        <w:rPr>
          <w:rFonts w:eastAsia="Calibri"/>
          <w:iCs/>
          <w:sz w:val="20"/>
          <w:szCs w:val="20"/>
          <w:lang w:eastAsia="en-US"/>
        </w:rPr>
      </w:pPr>
      <w:r w:rsidRPr="00AF6AB6">
        <w:rPr>
          <w:rFonts w:eastAsia="Calibri"/>
          <w:b/>
          <w:sz w:val="20"/>
          <w:szCs w:val="20"/>
          <w:lang w:eastAsia="en-US"/>
        </w:rPr>
        <w:t>Вариант 9.</w:t>
      </w:r>
      <w:r w:rsidRPr="00AF6AB6">
        <w:rPr>
          <w:rFonts w:eastAsia="Calibri"/>
          <w:sz w:val="20"/>
          <w:szCs w:val="20"/>
          <w:lang w:eastAsia="en-US"/>
        </w:rPr>
        <w:t xml:space="preserve"> </w:t>
      </w:r>
      <w:r w:rsidRPr="00AF6AB6">
        <w:rPr>
          <w:rFonts w:eastAsia="Calibri"/>
          <w:iCs/>
          <w:sz w:val="20"/>
          <w:szCs w:val="20"/>
          <w:lang w:eastAsia="en-US"/>
        </w:rPr>
        <w:t>Охарактеризуйте м</w:t>
      </w:r>
      <w:r w:rsidRPr="00AF6AB6">
        <w:rPr>
          <w:rFonts w:eastAsia="Calibri"/>
          <w:sz w:val="20"/>
          <w:szCs w:val="20"/>
          <w:lang w:eastAsia="en-US"/>
        </w:rPr>
        <w:t>ультимедийные средства обучения в сети Интернет</w:t>
      </w:r>
      <w:r w:rsidRPr="00AF6AB6">
        <w:rPr>
          <w:rFonts w:eastAsia="Calibri"/>
          <w:iCs/>
          <w:sz w:val="20"/>
          <w:szCs w:val="20"/>
          <w:lang w:eastAsia="en-US"/>
        </w:rPr>
        <w:t>.</w:t>
      </w:r>
    </w:p>
    <w:p w:rsidR="004B2751" w:rsidRPr="00AF6AB6" w:rsidRDefault="004B2751" w:rsidP="004B2751">
      <w:pPr>
        <w:tabs>
          <w:tab w:val="left" w:pos="1134"/>
        </w:tabs>
        <w:suppressAutoHyphens/>
        <w:ind w:firstLine="709"/>
        <w:contextualSpacing/>
        <w:jc w:val="both"/>
        <w:rPr>
          <w:rFonts w:eastAsia="Calibri"/>
          <w:b/>
          <w:sz w:val="20"/>
          <w:szCs w:val="20"/>
          <w:lang w:eastAsia="en-US"/>
        </w:rPr>
      </w:pPr>
    </w:p>
    <w:p w:rsidR="004B2751" w:rsidRPr="00AF6AB6" w:rsidRDefault="004B2751" w:rsidP="004B2751">
      <w:pPr>
        <w:tabs>
          <w:tab w:val="left" w:pos="1134"/>
        </w:tabs>
        <w:suppressAutoHyphens/>
        <w:ind w:firstLine="709"/>
        <w:contextualSpacing/>
        <w:jc w:val="both"/>
        <w:rPr>
          <w:rFonts w:eastAsia="Calibri"/>
          <w:sz w:val="20"/>
          <w:szCs w:val="20"/>
          <w:lang w:eastAsia="en-US"/>
        </w:rPr>
      </w:pPr>
      <w:r w:rsidRPr="00AF6AB6">
        <w:rPr>
          <w:rFonts w:eastAsia="Calibri"/>
          <w:b/>
          <w:sz w:val="20"/>
          <w:szCs w:val="20"/>
          <w:lang w:eastAsia="en-US"/>
        </w:rPr>
        <w:t>Вариант 10.</w:t>
      </w:r>
      <w:r w:rsidRPr="00AF6AB6">
        <w:rPr>
          <w:rFonts w:eastAsia="Calibri"/>
          <w:sz w:val="20"/>
          <w:szCs w:val="20"/>
          <w:lang w:eastAsia="en-US"/>
        </w:rPr>
        <w:t xml:space="preserve"> Охарактеризуйте опыт организации дистанционного обучения педагогов и школьников.</w:t>
      </w:r>
    </w:p>
    <w:p w:rsidR="00671F51" w:rsidRPr="00D11CF6" w:rsidRDefault="00671F51" w:rsidP="00671F51">
      <w:pPr>
        <w:rPr>
          <w:b/>
          <w:sz w:val="20"/>
          <w:szCs w:val="20"/>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Задание 1.</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 xml:space="preserve">Идентификатор некоторого ресурса сети Интернет имеет следующий вид: http://www.ftp.ru/index.html. Какая часть этого идентификатора указывает на протокол, используемый для передачи ресурса? </w:t>
      </w:r>
    </w:p>
    <w:p w:rsidR="00671F51" w:rsidRPr="0029547A" w:rsidRDefault="00671F51" w:rsidP="00671F51">
      <w:pPr>
        <w:pStyle w:val="afffc"/>
        <w:shd w:val="clear" w:color="auto" w:fill="FFFFFF"/>
        <w:ind w:left="284" w:firstLine="424"/>
        <w:jc w:val="both"/>
        <w:rPr>
          <w:sz w:val="20"/>
          <w:szCs w:val="20"/>
          <w:shd w:val="clear" w:color="auto" w:fill="FFFFFF"/>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 xml:space="preserve">Задание </w:t>
      </w:r>
      <w:r>
        <w:rPr>
          <w:b/>
          <w:sz w:val="20"/>
          <w:szCs w:val="20"/>
          <w:shd w:val="clear" w:color="auto" w:fill="FFFFFF"/>
        </w:rPr>
        <w:t>2</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По заданным IP-адресу узла сети и маске определите адрес сети: IP-адрес: 10.8.248.131    Маска: 255.255.224.0.</w:t>
      </w:r>
    </w:p>
    <w:p w:rsidR="00671F51" w:rsidRPr="0029547A" w:rsidRDefault="00671F51" w:rsidP="00671F51">
      <w:pPr>
        <w:pStyle w:val="afffc"/>
        <w:shd w:val="clear" w:color="auto" w:fill="FFFFFF"/>
        <w:ind w:left="284" w:firstLine="424"/>
        <w:jc w:val="both"/>
        <w:rPr>
          <w:sz w:val="20"/>
          <w:szCs w:val="20"/>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 xml:space="preserve">Задание </w:t>
      </w:r>
      <w:r>
        <w:rPr>
          <w:b/>
          <w:sz w:val="20"/>
          <w:szCs w:val="20"/>
          <w:shd w:val="clear" w:color="auto" w:fill="FFFFFF"/>
        </w:rPr>
        <w:t>3</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По заданным IP-адресу сети и маске определите адрес сети: IP-адрес: 145.92.137.88                    Маска: 255.255.240.0</w:t>
      </w:r>
      <w:r w:rsidRPr="0029547A">
        <w:rPr>
          <w:b/>
          <w:bCs/>
          <w:sz w:val="20"/>
          <w:szCs w:val="20"/>
        </w:rPr>
        <w:t>.</w:t>
      </w:r>
    </w:p>
    <w:p w:rsidR="00671F51" w:rsidRPr="0029547A" w:rsidRDefault="00671F51" w:rsidP="00671F51">
      <w:pPr>
        <w:pStyle w:val="afffc"/>
        <w:ind w:left="284" w:firstLine="424"/>
        <w:jc w:val="both"/>
        <w:rPr>
          <w:sz w:val="20"/>
          <w:szCs w:val="20"/>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 xml:space="preserve">Задание </w:t>
      </w:r>
      <w:r>
        <w:rPr>
          <w:b/>
          <w:sz w:val="20"/>
          <w:szCs w:val="20"/>
          <w:shd w:val="clear" w:color="auto" w:fill="FFFFFF"/>
        </w:rPr>
        <w:t>4</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Маска подсети 255.255.255.240 и IP-адрес компьютера в сети 162.198.0.44. Определить порядковый номер компьютера в сети.</w:t>
      </w:r>
    </w:p>
    <w:p w:rsidR="00671F51" w:rsidRPr="0029547A" w:rsidRDefault="00671F51" w:rsidP="00671F51">
      <w:pPr>
        <w:pStyle w:val="afffc"/>
        <w:shd w:val="clear" w:color="auto" w:fill="FFFFFF"/>
        <w:ind w:left="284" w:firstLine="424"/>
        <w:jc w:val="both"/>
        <w:rPr>
          <w:sz w:val="20"/>
          <w:szCs w:val="20"/>
          <w:shd w:val="clear" w:color="auto" w:fill="FFFFFF"/>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 xml:space="preserve">Задание </w:t>
      </w:r>
      <w:r>
        <w:rPr>
          <w:b/>
          <w:sz w:val="20"/>
          <w:szCs w:val="20"/>
          <w:shd w:val="clear" w:color="auto" w:fill="FFFFFF"/>
        </w:rPr>
        <w:t>5</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 xml:space="preserve">Для некоторой подсети используется маска 255.255.254.0. Сколько различных адресов компьютеров теоретически допускает эта маска, если два адреса (адрес сети и широковещательный) не используют? </w:t>
      </w:r>
    </w:p>
    <w:p w:rsidR="00671F51" w:rsidRPr="0029547A" w:rsidRDefault="00671F51" w:rsidP="00671F51">
      <w:pPr>
        <w:pStyle w:val="afffc"/>
        <w:shd w:val="clear" w:color="auto" w:fill="FFFFFF"/>
        <w:ind w:left="284" w:firstLine="424"/>
        <w:jc w:val="both"/>
        <w:rPr>
          <w:sz w:val="20"/>
          <w:szCs w:val="20"/>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 xml:space="preserve">Задание </w:t>
      </w:r>
      <w:r>
        <w:rPr>
          <w:b/>
          <w:sz w:val="20"/>
          <w:szCs w:val="20"/>
          <w:shd w:val="clear" w:color="auto" w:fill="FFFFFF"/>
        </w:rPr>
        <w:t>6</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Для узла с IP-адресом 71.192.0.12 адрес сети равен 71.192.0.0. Для скольких различных значений маски это возможно?</w:t>
      </w:r>
    </w:p>
    <w:p w:rsidR="00671F51" w:rsidRPr="0029547A" w:rsidRDefault="00671F51" w:rsidP="00671F51">
      <w:pPr>
        <w:pStyle w:val="afffc"/>
        <w:shd w:val="clear" w:color="auto" w:fill="FFFFFF"/>
        <w:ind w:left="284" w:firstLine="424"/>
        <w:jc w:val="both"/>
        <w:rPr>
          <w:sz w:val="20"/>
          <w:szCs w:val="20"/>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 xml:space="preserve">Задание </w:t>
      </w:r>
      <w:r>
        <w:rPr>
          <w:b/>
          <w:sz w:val="20"/>
          <w:szCs w:val="20"/>
          <w:shd w:val="clear" w:color="auto" w:fill="FFFFFF"/>
        </w:rPr>
        <w:t>7</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Опишите сущность процесса синхронизации цифровых сетей.</w:t>
      </w:r>
    </w:p>
    <w:p w:rsidR="00671F51" w:rsidRPr="0029547A" w:rsidRDefault="00671F51" w:rsidP="00671F51">
      <w:pPr>
        <w:ind w:left="284" w:firstLine="424"/>
        <w:jc w:val="both"/>
        <w:rPr>
          <w:sz w:val="20"/>
          <w:szCs w:val="20"/>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 xml:space="preserve">Задание </w:t>
      </w:r>
      <w:r>
        <w:rPr>
          <w:b/>
          <w:sz w:val="20"/>
          <w:szCs w:val="20"/>
          <w:shd w:val="clear" w:color="auto" w:fill="FFFFFF"/>
        </w:rPr>
        <w:t>8</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Раскройте достоинства дистанционного обучения.</w:t>
      </w:r>
    </w:p>
    <w:p w:rsidR="00671F51" w:rsidRPr="0029547A" w:rsidRDefault="00671F51" w:rsidP="00671F51">
      <w:pPr>
        <w:pStyle w:val="afffc"/>
        <w:shd w:val="clear" w:color="auto" w:fill="FFFFFF"/>
        <w:ind w:left="284" w:firstLine="424"/>
        <w:jc w:val="both"/>
        <w:rPr>
          <w:sz w:val="20"/>
          <w:szCs w:val="20"/>
          <w:shd w:val="clear" w:color="auto" w:fill="FFFFFF"/>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lastRenderedPageBreak/>
        <w:t xml:space="preserve">Задание </w:t>
      </w:r>
      <w:r>
        <w:rPr>
          <w:b/>
          <w:sz w:val="20"/>
          <w:szCs w:val="20"/>
          <w:shd w:val="clear" w:color="auto" w:fill="FFFFFF"/>
        </w:rPr>
        <w:t>9</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Почему применение мультимедийных средств обучения на сегодняшний день является актуальным, но вместе с тем и проблемным.</w:t>
      </w:r>
    </w:p>
    <w:p w:rsidR="00671F51" w:rsidRPr="0029547A" w:rsidRDefault="00671F51" w:rsidP="00671F51">
      <w:pPr>
        <w:shd w:val="clear" w:color="auto" w:fill="FFFFFF"/>
        <w:ind w:left="284" w:firstLine="424"/>
        <w:jc w:val="both"/>
        <w:rPr>
          <w:sz w:val="20"/>
          <w:szCs w:val="20"/>
          <w:shd w:val="clear" w:color="auto" w:fill="FFFFFF"/>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Задание 1</w:t>
      </w:r>
      <w:r>
        <w:rPr>
          <w:b/>
          <w:sz w:val="20"/>
          <w:szCs w:val="20"/>
          <w:shd w:val="clear" w:color="auto" w:fill="FFFFFF"/>
        </w:rPr>
        <w:t>0</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Расскажите про варианты использования видеоконференций в процессе дистанционного обучения</w:t>
      </w:r>
    </w:p>
    <w:p w:rsidR="00671F51" w:rsidRPr="0029547A" w:rsidRDefault="00671F51" w:rsidP="00671F51">
      <w:pPr>
        <w:shd w:val="clear" w:color="auto" w:fill="FFFFFF"/>
        <w:ind w:left="284" w:firstLine="424"/>
        <w:jc w:val="both"/>
        <w:rPr>
          <w:sz w:val="20"/>
          <w:szCs w:val="20"/>
          <w:shd w:val="clear" w:color="auto" w:fill="FFFFFF"/>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Задание 1</w:t>
      </w:r>
      <w:r>
        <w:rPr>
          <w:b/>
          <w:sz w:val="20"/>
          <w:szCs w:val="20"/>
          <w:shd w:val="clear" w:color="auto" w:fill="FFFFFF"/>
        </w:rPr>
        <w:t>1</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Какие функции обучающих игр вы можете назвать?</w:t>
      </w:r>
    </w:p>
    <w:p w:rsidR="00671F51" w:rsidRPr="0029547A" w:rsidRDefault="00671F51" w:rsidP="00671F51">
      <w:pPr>
        <w:pStyle w:val="afffc"/>
        <w:shd w:val="clear" w:color="auto" w:fill="FFFFFF"/>
        <w:ind w:left="284" w:firstLine="424"/>
        <w:jc w:val="both"/>
        <w:rPr>
          <w:sz w:val="20"/>
          <w:szCs w:val="20"/>
          <w:shd w:val="clear" w:color="auto" w:fill="FFFFFF"/>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Задание 1</w:t>
      </w:r>
      <w:r>
        <w:rPr>
          <w:b/>
          <w:sz w:val="20"/>
          <w:szCs w:val="20"/>
          <w:shd w:val="clear" w:color="auto" w:fill="FFFFFF"/>
        </w:rPr>
        <w:t>2</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Опишите способы применения чат-ботов в образовании</w:t>
      </w:r>
    </w:p>
    <w:p w:rsidR="00671F51" w:rsidRPr="0029547A" w:rsidRDefault="00671F51" w:rsidP="00671F51">
      <w:pPr>
        <w:shd w:val="clear" w:color="auto" w:fill="FFFFFF"/>
        <w:ind w:left="284" w:firstLine="424"/>
        <w:jc w:val="both"/>
        <w:rPr>
          <w:sz w:val="20"/>
          <w:szCs w:val="20"/>
          <w:shd w:val="clear" w:color="auto" w:fill="FFFFFF"/>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Задание 1</w:t>
      </w:r>
      <w:r>
        <w:rPr>
          <w:b/>
          <w:sz w:val="20"/>
          <w:szCs w:val="20"/>
          <w:shd w:val="clear" w:color="auto" w:fill="FFFFFF"/>
        </w:rPr>
        <w:t>3</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Что такое «</w:t>
      </w:r>
      <w:proofErr w:type="spellStart"/>
      <w:r w:rsidRPr="0029547A">
        <w:rPr>
          <w:sz w:val="20"/>
          <w:szCs w:val="20"/>
          <w:shd w:val="clear" w:color="auto" w:fill="FFFFFF"/>
        </w:rPr>
        <w:t>Скрайбинг</w:t>
      </w:r>
      <w:proofErr w:type="spellEnd"/>
      <w:r w:rsidRPr="0029547A">
        <w:rPr>
          <w:sz w:val="20"/>
          <w:szCs w:val="20"/>
          <w:shd w:val="clear" w:color="auto" w:fill="FFFFFF"/>
        </w:rPr>
        <w:t>»? Как он применяется в обучении?</w:t>
      </w:r>
    </w:p>
    <w:p w:rsidR="00671F51" w:rsidRPr="0029547A" w:rsidRDefault="00671F51" w:rsidP="00671F51">
      <w:pPr>
        <w:shd w:val="clear" w:color="auto" w:fill="FFFFFF"/>
        <w:ind w:left="284" w:firstLine="424"/>
        <w:jc w:val="both"/>
        <w:rPr>
          <w:sz w:val="20"/>
          <w:szCs w:val="20"/>
          <w:shd w:val="clear" w:color="auto" w:fill="FFFFFF"/>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Задание 1</w:t>
      </w:r>
      <w:r>
        <w:rPr>
          <w:b/>
          <w:sz w:val="20"/>
          <w:szCs w:val="20"/>
          <w:shd w:val="clear" w:color="auto" w:fill="FFFFFF"/>
        </w:rPr>
        <w:t>4</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 xml:space="preserve">Опишите основные возможности образовательной платформы </w:t>
      </w:r>
    </w:p>
    <w:p w:rsidR="00671F51" w:rsidRDefault="00671F51" w:rsidP="00671F51">
      <w:pPr>
        <w:pStyle w:val="afffc"/>
        <w:shd w:val="clear" w:color="auto" w:fill="FFFFFF"/>
        <w:ind w:left="284" w:firstLine="424"/>
        <w:jc w:val="both"/>
        <w:rPr>
          <w:b/>
          <w:sz w:val="20"/>
          <w:szCs w:val="20"/>
          <w:shd w:val="clear" w:color="auto" w:fill="FFFFFF"/>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Задание 1</w:t>
      </w:r>
      <w:r>
        <w:rPr>
          <w:b/>
          <w:sz w:val="20"/>
          <w:szCs w:val="20"/>
          <w:shd w:val="clear" w:color="auto" w:fill="FFFFFF"/>
        </w:rPr>
        <w:t>5</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Обоснуйте актуальность, а также раскройте положительный опыт применения интерактивных электронных учебных курсов в обучении.</w:t>
      </w:r>
    </w:p>
    <w:p w:rsidR="00671F51" w:rsidRPr="0029547A" w:rsidRDefault="00671F51" w:rsidP="00671F51">
      <w:pPr>
        <w:pStyle w:val="afffc"/>
        <w:shd w:val="clear" w:color="auto" w:fill="FFFFFF"/>
        <w:ind w:left="284" w:firstLine="424"/>
        <w:jc w:val="both"/>
        <w:rPr>
          <w:sz w:val="20"/>
          <w:szCs w:val="20"/>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Задание 1</w:t>
      </w:r>
      <w:r>
        <w:rPr>
          <w:b/>
          <w:sz w:val="20"/>
          <w:szCs w:val="20"/>
          <w:shd w:val="clear" w:color="auto" w:fill="FFFFFF"/>
        </w:rPr>
        <w:t>6</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Раскройте причины использования технологии виртуальной реальности в образовании.</w:t>
      </w:r>
    </w:p>
    <w:p w:rsidR="00671F51" w:rsidRDefault="00671F51" w:rsidP="00671F51">
      <w:pPr>
        <w:pStyle w:val="afffc"/>
        <w:shd w:val="clear" w:color="auto" w:fill="FFFFFF"/>
        <w:ind w:left="284" w:firstLine="424"/>
        <w:jc w:val="both"/>
        <w:rPr>
          <w:b/>
          <w:sz w:val="20"/>
          <w:szCs w:val="20"/>
          <w:shd w:val="clear" w:color="auto" w:fill="FFFFFF"/>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Задание 1</w:t>
      </w:r>
      <w:r>
        <w:rPr>
          <w:b/>
          <w:sz w:val="20"/>
          <w:szCs w:val="20"/>
          <w:shd w:val="clear" w:color="auto" w:fill="FFFFFF"/>
        </w:rPr>
        <w:t>7</w:t>
      </w:r>
      <w:r w:rsidRPr="000F06FD">
        <w:rPr>
          <w:b/>
          <w:sz w:val="20"/>
          <w:szCs w:val="20"/>
          <w:shd w:val="clear" w:color="auto" w:fill="FFFFFF"/>
        </w:rPr>
        <w:t>.</w:t>
      </w:r>
    </w:p>
    <w:p w:rsidR="00671F51" w:rsidRPr="0029547A" w:rsidRDefault="00671F51" w:rsidP="00671F51">
      <w:pPr>
        <w:pStyle w:val="afffc"/>
        <w:ind w:left="284" w:firstLine="424"/>
        <w:jc w:val="both"/>
        <w:rPr>
          <w:sz w:val="20"/>
          <w:szCs w:val="20"/>
        </w:rPr>
      </w:pPr>
      <w:r w:rsidRPr="0029547A">
        <w:rPr>
          <w:sz w:val="20"/>
          <w:szCs w:val="20"/>
        </w:rPr>
        <w:t>Опишите преимущества использования технологий дополненной реальности в обучении.</w:t>
      </w:r>
    </w:p>
    <w:p w:rsidR="00671F51" w:rsidRPr="0029547A" w:rsidRDefault="00671F51" w:rsidP="00671F51">
      <w:pPr>
        <w:pStyle w:val="afffc"/>
        <w:shd w:val="clear" w:color="auto" w:fill="FFFFFF"/>
        <w:ind w:left="284" w:firstLine="424"/>
        <w:jc w:val="both"/>
        <w:rPr>
          <w:b/>
          <w:bCs/>
          <w:sz w:val="20"/>
          <w:szCs w:val="20"/>
          <w:shd w:val="clear" w:color="auto" w:fill="FFFFFF"/>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Задание 1</w:t>
      </w:r>
      <w:r>
        <w:rPr>
          <w:b/>
          <w:sz w:val="20"/>
          <w:szCs w:val="20"/>
          <w:shd w:val="clear" w:color="auto" w:fill="FFFFFF"/>
        </w:rPr>
        <w:t>8</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Для подготовки персоналов каких производств могут использоваться электронные тренажеры, обучающие поведению в нештатных (аварийных) ситуациях?</w:t>
      </w:r>
    </w:p>
    <w:p w:rsidR="00671F51" w:rsidRPr="0029547A" w:rsidRDefault="00671F51" w:rsidP="00671F51">
      <w:pPr>
        <w:pStyle w:val="afffc"/>
        <w:shd w:val="clear" w:color="auto" w:fill="FFFFFF"/>
        <w:ind w:left="284" w:firstLine="424"/>
        <w:jc w:val="both"/>
        <w:rPr>
          <w:sz w:val="20"/>
          <w:szCs w:val="20"/>
          <w:shd w:val="clear" w:color="auto" w:fill="FFFFFF"/>
        </w:rPr>
      </w:pP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Задание 1</w:t>
      </w:r>
      <w:r>
        <w:rPr>
          <w:b/>
          <w:sz w:val="20"/>
          <w:szCs w:val="20"/>
          <w:shd w:val="clear" w:color="auto" w:fill="FFFFFF"/>
        </w:rPr>
        <w:t>9</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 xml:space="preserve">Для подготовки каких специалистов используют тренажеры, обучающие распознаванию образов. </w:t>
      </w:r>
    </w:p>
    <w:p w:rsidR="00671F51" w:rsidRPr="000F06FD" w:rsidRDefault="00671F51" w:rsidP="00671F51">
      <w:pPr>
        <w:pStyle w:val="afffc"/>
        <w:shd w:val="clear" w:color="auto" w:fill="FFFFFF"/>
        <w:ind w:left="284" w:firstLine="424"/>
        <w:jc w:val="both"/>
        <w:rPr>
          <w:b/>
          <w:sz w:val="20"/>
          <w:szCs w:val="20"/>
          <w:shd w:val="clear" w:color="auto" w:fill="FFFFFF"/>
        </w:rPr>
      </w:pPr>
      <w:r w:rsidRPr="000F06FD">
        <w:rPr>
          <w:b/>
          <w:sz w:val="20"/>
          <w:szCs w:val="20"/>
          <w:shd w:val="clear" w:color="auto" w:fill="FFFFFF"/>
        </w:rPr>
        <w:t xml:space="preserve">Задание </w:t>
      </w:r>
      <w:r>
        <w:rPr>
          <w:b/>
          <w:sz w:val="20"/>
          <w:szCs w:val="20"/>
          <w:shd w:val="clear" w:color="auto" w:fill="FFFFFF"/>
        </w:rPr>
        <w:t>20</w:t>
      </w:r>
      <w:r w:rsidRPr="000F06FD">
        <w:rPr>
          <w:b/>
          <w:sz w:val="20"/>
          <w:szCs w:val="20"/>
          <w:shd w:val="clear" w:color="auto" w:fill="FFFFFF"/>
        </w:rPr>
        <w:t>.</w:t>
      </w:r>
    </w:p>
    <w:p w:rsidR="00671F51" w:rsidRPr="0029547A" w:rsidRDefault="00671F51" w:rsidP="00671F51">
      <w:pPr>
        <w:pStyle w:val="afffc"/>
        <w:shd w:val="clear" w:color="auto" w:fill="FFFFFF"/>
        <w:ind w:left="284" w:firstLine="424"/>
        <w:jc w:val="both"/>
        <w:rPr>
          <w:sz w:val="20"/>
          <w:szCs w:val="20"/>
          <w:shd w:val="clear" w:color="auto" w:fill="FFFFFF"/>
        </w:rPr>
      </w:pPr>
      <w:r w:rsidRPr="0029547A">
        <w:rPr>
          <w:sz w:val="20"/>
          <w:szCs w:val="20"/>
          <w:shd w:val="clear" w:color="auto" w:fill="FFFFFF"/>
        </w:rPr>
        <w:t>Для подготовки каких специалистов используют тренажеры, обучающие работе по алгоритму?</w:t>
      </w:r>
    </w:p>
    <w:p w:rsidR="00671F51" w:rsidRPr="003D14DD" w:rsidRDefault="00671F51" w:rsidP="00671F51">
      <w:pPr>
        <w:jc w:val="right"/>
        <w:rPr>
          <w:b/>
          <w:sz w:val="20"/>
          <w:szCs w:val="20"/>
        </w:rPr>
      </w:pPr>
    </w:p>
    <w:p w:rsidR="00671F51" w:rsidRPr="003D14DD" w:rsidRDefault="00671F51" w:rsidP="00671F51">
      <w:pPr>
        <w:ind w:firstLine="720"/>
        <w:jc w:val="right"/>
        <w:rPr>
          <w:b/>
          <w:sz w:val="20"/>
          <w:szCs w:val="20"/>
        </w:rPr>
      </w:pPr>
      <w:r w:rsidRPr="003D14DD">
        <w:rPr>
          <w:b/>
          <w:sz w:val="20"/>
          <w:szCs w:val="20"/>
        </w:rPr>
        <w:t xml:space="preserve">Электронное тестирование </w:t>
      </w:r>
    </w:p>
    <w:p w:rsidR="00671F51" w:rsidRPr="003D14DD" w:rsidRDefault="00671F51" w:rsidP="00671F51">
      <w:pPr>
        <w:ind w:firstLine="720"/>
        <w:jc w:val="right"/>
        <w:rPr>
          <w:b/>
          <w:sz w:val="20"/>
          <w:szCs w:val="20"/>
        </w:rPr>
      </w:pPr>
    </w:p>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Порядковый номер</w:t>
            </w:r>
          </w:p>
        </w:tc>
        <w:tc>
          <w:tcPr>
            <w:tcW w:w="47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Тип</w:t>
            </w:r>
          </w:p>
        </w:tc>
        <w:tc>
          <w:tcPr>
            <w:tcW w:w="4786" w:type="dxa"/>
          </w:tcPr>
          <w:p w:rsidR="00671F51" w:rsidRPr="002B094A" w:rsidRDefault="00671F51" w:rsidP="00A620DC">
            <w:pPr>
              <w:rPr>
                <w:rFonts w:eastAsia="Calibri"/>
                <w:sz w:val="20"/>
                <w:szCs w:val="20"/>
              </w:rPr>
            </w:pPr>
            <w:r w:rsidRPr="002B094A">
              <w:rPr>
                <w:rFonts w:eastAsia="Calibri"/>
                <w:sz w:val="20"/>
                <w:szCs w:val="20"/>
              </w:rPr>
              <w:t>1</w:t>
            </w: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Вес</w:t>
            </w:r>
          </w:p>
        </w:tc>
        <w:tc>
          <w:tcPr>
            <w:tcW w:w="47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8280"/>
      </w:tblGrid>
      <w:tr w:rsidR="00671F51" w:rsidRPr="002B094A" w:rsidTr="00A620DC">
        <w:tc>
          <w:tcPr>
            <w:tcW w:w="9648" w:type="dxa"/>
            <w:gridSpan w:val="2"/>
          </w:tcPr>
          <w:p w:rsidR="00671F51" w:rsidRPr="002B094A" w:rsidRDefault="00671F51" w:rsidP="00A620DC">
            <w:pPr>
              <w:rPr>
                <w:rFonts w:eastAsia="Calibri"/>
                <w:sz w:val="20"/>
                <w:szCs w:val="20"/>
              </w:rPr>
            </w:pPr>
            <w:r w:rsidRPr="002B094A">
              <w:rPr>
                <w:rFonts w:eastAsia="Calibri"/>
                <w:sz w:val="20"/>
                <w:szCs w:val="20"/>
              </w:rPr>
              <w:t>Сведения, воспринимаемые человеком и (или) специальными устройствами как отражение фактов материального или духовного мира в процессе коммуникации, называются</w:t>
            </w:r>
          </w:p>
        </w:tc>
      </w:tr>
      <w:tr w:rsidR="00671F51" w:rsidRPr="002B094A" w:rsidTr="00A620DC">
        <w:tc>
          <w:tcPr>
            <w:tcW w:w="1368" w:type="dxa"/>
            <w:vAlign w:val="center"/>
          </w:tcPr>
          <w:p w:rsidR="00671F51" w:rsidRPr="002B094A" w:rsidRDefault="00671F51" w:rsidP="00A620DC">
            <w:pPr>
              <w:rPr>
                <w:rFonts w:eastAsia="Calibri"/>
                <w:sz w:val="20"/>
                <w:szCs w:val="20"/>
              </w:rPr>
            </w:pPr>
          </w:p>
        </w:tc>
        <w:tc>
          <w:tcPr>
            <w:tcW w:w="8280" w:type="dxa"/>
          </w:tcPr>
          <w:p w:rsidR="00671F51" w:rsidRPr="002B094A" w:rsidRDefault="00671F51" w:rsidP="00A620DC">
            <w:pPr>
              <w:rPr>
                <w:rFonts w:eastAsia="Calibri"/>
                <w:sz w:val="20"/>
                <w:szCs w:val="20"/>
              </w:rPr>
            </w:pPr>
            <w:r w:rsidRPr="002B094A">
              <w:rPr>
                <w:rFonts w:eastAsia="Calibri"/>
                <w:sz w:val="20"/>
                <w:szCs w:val="20"/>
              </w:rPr>
              <w:t>интерфейсом</w:t>
            </w:r>
          </w:p>
        </w:tc>
      </w:tr>
      <w:tr w:rsidR="00671F51" w:rsidRPr="002B094A" w:rsidTr="00A620DC">
        <w:tc>
          <w:tcPr>
            <w:tcW w:w="1368" w:type="dxa"/>
            <w:vAlign w:val="center"/>
          </w:tcPr>
          <w:p w:rsidR="00671F51" w:rsidRPr="002B094A" w:rsidRDefault="00671F51" w:rsidP="00A620DC">
            <w:pPr>
              <w:rPr>
                <w:rFonts w:eastAsia="Calibri"/>
                <w:sz w:val="20"/>
                <w:szCs w:val="20"/>
                <w:lang w:val="en-US"/>
              </w:rPr>
            </w:pPr>
            <w:r>
              <w:rPr>
                <w:rFonts w:eastAsia="Calibri"/>
                <w:sz w:val="20"/>
                <w:szCs w:val="20"/>
                <w:lang w:val="en-US"/>
              </w:rPr>
              <w:t xml:space="preserve">  </w:t>
            </w:r>
          </w:p>
        </w:tc>
        <w:tc>
          <w:tcPr>
            <w:tcW w:w="8280" w:type="dxa"/>
          </w:tcPr>
          <w:p w:rsidR="00671F51" w:rsidRPr="002B094A" w:rsidRDefault="00671F51" w:rsidP="00A620DC">
            <w:pPr>
              <w:rPr>
                <w:rFonts w:eastAsia="Calibri"/>
                <w:sz w:val="20"/>
                <w:szCs w:val="20"/>
              </w:rPr>
            </w:pPr>
            <w:r w:rsidRPr="002B094A">
              <w:rPr>
                <w:rFonts w:eastAsia="Calibri"/>
                <w:bCs/>
                <w:sz w:val="20"/>
                <w:szCs w:val="20"/>
              </w:rPr>
              <w:t>информацией</w:t>
            </w:r>
          </w:p>
        </w:tc>
      </w:tr>
      <w:tr w:rsidR="00671F51" w:rsidRPr="002B094A" w:rsidTr="00A620DC">
        <w:tc>
          <w:tcPr>
            <w:tcW w:w="1368" w:type="dxa"/>
            <w:vAlign w:val="center"/>
          </w:tcPr>
          <w:p w:rsidR="00671F51" w:rsidRPr="002B094A" w:rsidRDefault="00671F51" w:rsidP="00A620DC">
            <w:pPr>
              <w:rPr>
                <w:rFonts w:eastAsia="Calibri"/>
                <w:sz w:val="20"/>
                <w:szCs w:val="20"/>
              </w:rPr>
            </w:pPr>
          </w:p>
        </w:tc>
        <w:tc>
          <w:tcPr>
            <w:tcW w:w="8280" w:type="dxa"/>
          </w:tcPr>
          <w:p w:rsidR="00671F51" w:rsidRPr="002B094A" w:rsidRDefault="00671F51" w:rsidP="00A620DC">
            <w:pPr>
              <w:rPr>
                <w:rFonts w:eastAsia="Calibri"/>
                <w:sz w:val="20"/>
                <w:szCs w:val="20"/>
              </w:rPr>
            </w:pPr>
            <w:r w:rsidRPr="002B094A">
              <w:rPr>
                <w:rFonts w:eastAsia="Calibri"/>
                <w:sz w:val="20"/>
                <w:szCs w:val="20"/>
              </w:rPr>
              <w:t>инфраструктурой</w:t>
            </w:r>
          </w:p>
        </w:tc>
      </w:tr>
      <w:tr w:rsidR="00671F51" w:rsidRPr="002B094A" w:rsidTr="00A620DC">
        <w:tc>
          <w:tcPr>
            <w:tcW w:w="1368" w:type="dxa"/>
            <w:vAlign w:val="center"/>
          </w:tcPr>
          <w:p w:rsidR="00671F51" w:rsidRPr="002B094A" w:rsidRDefault="00671F51" w:rsidP="00A620DC">
            <w:pPr>
              <w:rPr>
                <w:rFonts w:eastAsia="Calibri"/>
                <w:sz w:val="20"/>
                <w:szCs w:val="20"/>
              </w:rPr>
            </w:pPr>
          </w:p>
        </w:tc>
        <w:tc>
          <w:tcPr>
            <w:tcW w:w="8280" w:type="dxa"/>
          </w:tcPr>
          <w:p w:rsidR="00671F51" w:rsidRPr="002B094A" w:rsidRDefault="00671F51" w:rsidP="00A620DC">
            <w:pPr>
              <w:rPr>
                <w:rFonts w:eastAsia="Calibri"/>
                <w:sz w:val="20"/>
                <w:szCs w:val="20"/>
              </w:rPr>
            </w:pPr>
            <w:r w:rsidRPr="002B094A">
              <w:rPr>
                <w:rFonts w:eastAsia="Calibri"/>
                <w:sz w:val="20"/>
                <w:szCs w:val="20"/>
              </w:rPr>
              <w:t>сигналом</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 xml:space="preserve">Тип </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705"/>
      </w:tblGrid>
      <w:tr w:rsidR="00671F51" w:rsidRPr="002B094A" w:rsidTr="00A620DC">
        <w:tc>
          <w:tcPr>
            <w:tcW w:w="9557" w:type="dxa"/>
            <w:gridSpan w:val="2"/>
          </w:tcPr>
          <w:p w:rsidR="00671F51" w:rsidRPr="002B094A" w:rsidRDefault="00671F51" w:rsidP="00A620DC">
            <w:pPr>
              <w:rPr>
                <w:rFonts w:eastAsia="Calibri"/>
                <w:sz w:val="20"/>
                <w:szCs w:val="20"/>
              </w:rPr>
            </w:pPr>
            <w:r w:rsidRPr="002B094A">
              <w:rPr>
                <w:rFonts w:eastAsia="Calibri"/>
                <w:sz w:val="20"/>
                <w:szCs w:val="20"/>
              </w:rPr>
              <w:t>Технология, предполагающая распределение обработки информации между компьютерами – рабочей станцией и мощным компьютером, который выполняет их запросы к централизованной базе данных, – это архитектура</w:t>
            </w:r>
          </w:p>
        </w:tc>
      </w:tr>
      <w:tr w:rsidR="00671F51" w:rsidRPr="002B094A" w:rsidTr="00A620DC">
        <w:tc>
          <w:tcPr>
            <w:tcW w:w="852" w:type="dxa"/>
          </w:tcPr>
          <w:p w:rsidR="00671F51" w:rsidRPr="002B094A" w:rsidRDefault="00671F51" w:rsidP="00A620DC">
            <w:pPr>
              <w:rPr>
                <w:rFonts w:eastAsia="Calibri"/>
                <w:sz w:val="20"/>
                <w:szCs w:val="20"/>
              </w:rPr>
            </w:pPr>
            <w:r>
              <w:rPr>
                <w:rFonts w:eastAsia="Calibri"/>
                <w:sz w:val="20"/>
                <w:szCs w:val="20"/>
              </w:rPr>
              <w:t xml:space="preserve">  </w:t>
            </w:r>
          </w:p>
        </w:tc>
        <w:tc>
          <w:tcPr>
            <w:tcW w:w="8705" w:type="dxa"/>
          </w:tcPr>
          <w:p w:rsidR="00671F51" w:rsidRPr="002B094A" w:rsidRDefault="00671F51" w:rsidP="00A620DC">
            <w:pPr>
              <w:rPr>
                <w:rFonts w:eastAsia="Calibri"/>
                <w:sz w:val="20"/>
                <w:szCs w:val="20"/>
              </w:rPr>
            </w:pPr>
            <w:r w:rsidRPr="002B094A">
              <w:rPr>
                <w:rFonts w:eastAsia="Calibri"/>
                <w:sz w:val="20"/>
                <w:szCs w:val="20"/>
              </w:rPr>
              <w:t>«клиент – сервер»</w:t>
            </w:r>
          </w:p>
        </w:tc>
      </w:tr>
      <w:tr w:rsidR="00671F51" w:rsidRPr="002B094A" w:rsidTr="00A620DC">
        <w:tc>
          <w:tcPr>
            <w:tcW w:w="852" w:type="dxa"/>
          </w:tcPr>
          <w:p w:rsidR="00671F51" w:rsidRPr="002B094A" w:rsidRDefault="00671F51" w:rsidP="00A620DC">
            <w:pPr>
              <w:rPr>
                <w:rFonts w:eastAsia="Calibri"/>
                <w:sz w:val="20"/>
                <w:szCs w:val="20"/>
              </w:rPr>
            </w:pPr>
          </w:p>
        </w:tc>
        <w:tc>
          <w:tcPr>
            <w:tcW w:w="8705" w:type="dxa"/>
          </w:tcPr>
          <w:p w:rsidR="00671F51" w:rsidRPr="002B094A" w:rsidRDefault="00671F51" w:rsidP="00A620DC">
            <w:pPr>
              <w:rPr>
                <w:rFonts w:eastAsia="Calibri"/>
                <w:sz w:val="20"/>
                <w:szCs w:val="20"/>
              </w:rPr>
            </w:pPr>
            <w:proofErr w:type="spellStart"/>
            <w:r w:rsidRPr="002B094A">
              <w:rPr>
                <w:rFonts w:eastAsia="Calibri"/>
                <w:sz w:val="20"/>
                <w:szCs w:val="20"/>
              </w:rPr>
              <w:t>интранет</w:t>
            </w:r>
            <w:proofErr w:type="spellEnd"/>
          </w:p>
        </w:tc>
      </w:tr>
      <w:tr w:rsidR="00671F51" w:rsidRPr="002B094A" w:rsidTr="00A620DC">
        <w:tc>
          <w:tcPr>
            <w:tcW w:w="852" w:type="dxa"/>
          </w:tcPr>
          <w:p w:rsidR="00671F51" w:rsidRPr="002B094A" w:rsidRDefault="00671F51" w:rsidP="00A620DC">
            <w:pPr>
              <w:rPr>
                <w:rFonts w:eastAsia="Calibri"/>
                <w:sz w:val="20"/>
                <w:szCs w:val="20"/>
              </w:rPr>
            </w:pPr>
          </w:p>
        </w:tc>
        <w:tc>
          <w:tcPr>
            <w:tcW w:w="8705" w:type="dxa"/>
          </w:tcPr>
          <w:p w:rsidR="00671F51" w:rsidRPr="002B094A" w:rsidRDefault="00671F51" w:rsidP="00A620DC">
            <w:pPr>
              <w:rPr>
                <w:rFonts w:eastAsia="Calibri"/>
                <w:sz w:val="20"/>
                <w:szCs w:val="20"/>
              </w:rPr>
            </w:pPr>
            <w:proofErr w:type="spellStart"/>
            <w:r w:rsidRPr="002B094A">
              <w:rPr>
                <w:rFonts w:eastAsia="Calibri"/>
                <w:sz w:val="20"/>
                <w:szCs w:val="20"/>
              </w:rPr>
              <w:t>world</w:t>
            </w:r>
            <w:proofErr w:type="spellEnd"/>
            <w:r w:rsidRPr="002B094A">
              <w:rPr>
                <w:rFonts w:eastAsia="Calibri"/>
                <w:sz w:val="20"/>
                <w:szCs w:val="20"/>
              </w:rPr>
              <w:t xml:space="preserve"> </w:t>
            </w:r>
            <w:proofErr w:type="spellStart"/>
            <w:r w:rsidRPr="002B094A">
              <w:rPr>
                <w:rFonts w:eastAsia="Calibri"/>
                <w:sz w:val="20"/>
                <w:szCs w:val="20"/>
              </w:rPr>
              <w:t>web</w:t>
            </w:r>
            <w:proofErr w:type="spellEnd"/>
            <w:r w:rsidRPr="002B094A">
              <w:rPr>
                <w:rFonts w:eastAsia="Calibri"/>
                <w:sz w:val="20"/>
                <w:szCs w:val="20"/>
              </w:rPr>
              <w:t xml:space="preserve"> </w:t>
            </w:r>
            <w:proofErr w:type="spellStart"/>
            <w:r w:rsidRPr="002B094A">
              <w:rPr>
                <w:rFonts w:eastAsia="Calibri"/>
                <w:sz w:val="20"/>
                <w:szCs w:val="20"/>
              </w:rPr>
              <w:t>wide</w:t>
            </w:r>
            <w:proofErr w:type="spellEnd"/>
          </w:p>
        </w:tc>
      </w:tr>
      <w:tr w:rsidR="00671F51" w:rsidRPr="002B094A" w:rsidTr="00A620DC">
        <w:tc>
          <w:tcPr>
            <w:tcW w:w="852" w:type="dxa"/>
          </w:tcPr>
          <w:p w:rsidR="00671F51" w:rsidRPr="002B094A" w:rsidRDefault="00671F51" w:rsidP="00A620DC">
            <w:pPr>
              <w:rPr>
                <w:rFonts w:eastAsia="Calibri"/>
                <w:sz w:val="20"/>
                <w:szCs w:val="20"/>
              </w:rPr>
            </w:pPr>
          </w:p>
        </w:tc>
        <w:tc>
          <w:tcPr>
            <w:tcW w:w="8705" w:type="dxa"/>
          </w:tcPr>
          <w:p w:rsidR="00671F51" w:rsidRPr="002B094A" w:rsidRDefault="00671F51" w:rsidP="00A620DC">
            <w:pPr>
              <w:rPr>
                <w:rFonts w:eastAsia="Calibri"/>
                <w:sz w:val="20"/>
                <w:szCs w:val="20"/>
              </w:rPr>
            </w:pPr>
            <w:r w:rsidRPr="002B094A">
              <w:rPr>
                <w:rFonts w:eastAsia="Calibri"/>
                <w:sz w:val="20"/>
                <w:szCs w:val="20"/>
              </w:rPr>
              <w:t>«файл – сервер»</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Порядковый номер</w:t>
            </w:r>
          </w:p>
        </w:tc>
        <w:tc>
          <w:tcPr>
            <w:tcW w:w="4785"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Тип</w:t>
            </w:r>
          </w:p>
        </w:tc>
        <w:tc>
          <w:tcPr>
            <w:tcW w:w="4785" w:type="dxa"/>
          </w:tcPr>
          <w:p w:rsidR="00671F51" w:rsidRPr="002B094A" w:rsidRDefault="00671F51" w:rsidP="00A620DC">
            <w:pPr>
              <w:rPr>
                <w:rFonts w:eastAsia="Calibri"/>
                <w:sz w:val="20"/>
                <w:szCs w:val="20"/>
              </w:rPr>
            </w:pPr>
            <w:r w:rsidRPr="002B094A">
              <w:rPr>
                <w:rFonts w:eastAsia="Calibri"/>
                <w:sz w:val="20"/>
                <w:szCs w:val="20"/>
              </w:rPr>
              <w:t>4</w:t>
            </w: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Вес</w:t>
            </w:r>
          </w:p>
        </w:tc>
        <w:tc>
          <w:tcPr>
            <w:tcW w:w="4785"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71F51" w:rsidRPr="002B094A" w:rsidTr="00A620DC">
        <w:tc>
          <w:tcPr>
            <w:tcW w:w="9648" w:type="dxa"/>
          </w:tcPr>
          <w:p w:rsidR="00671F51" w:rsidRPr="002B094A" w:rsidRDefault="00671F51" w:rsidP="00A620DC">
            <w:pPr>
              <w:rPr>
                <w:rFonts w:eastAsia="Calibri"/>
                <w:sz w:val="20"/>
                <w:szCs w:val="20"/>
              </w:rPr>
            </w:pPr>
            <w:r w:rsidRPr="002B094A">
              <w:rPr>
                <w:rFonts w:eastAsia="Calibri"/>
                <w:sz w:val="20"/>
                <w:szCs w:val="20"/>
              </w:rPr>
              <w:t>Линия ____________ - физическая среда передачи сигналов.</w:t>
            </w:r>
          </w:p>
        </w:tc>
      </w:tr>
      <w:tr w:rsidR="00671F51" w:rsidRPr="002B094A" w:rsidTr="00A620DC">
        <w:tc>
          <w:tcPr>
            <w:tcW w:w="9648" w:type="dxa"/>
            <w:vAlign w:val="center"/>
          </w:tcPr>
          <w:p w:rsidR="00671F51" w:rsidRPr="002B094A" w:rsidRDefault="00671F51" w:rsidP="00A620DC">
            <w:pPr>
              <w:rPr>
                <w:rFonts w:eastAsia="Calibri"/>
                <w:sz w:val="20"/>
                <w:szCs w:val="20"/>
              </w:rPr>
            </w:pPr>
            <w:r w:rsidRPr="002B094A">
              <w:rPr>
                <w:rFonts w:eastAsia="Calibri"/>
                <w:sz w:val="20"/>
                <w:szCs w:val="20"/>
              </w:rPr>
              <w:t>связи</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Порядковый номер</w:t>
            </w:r>
          </w:p>
        </w:tc>
        <w:tc>
          <w:tcPr>
            <w:tcW w:w="4785"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Тип</w:t>
            </w:r>
          </w:p>
        </w:tc>
        <w:tc>
          <w:tcPr>
            <w:tcW w:w="4785" w:type="dxa"/>
          </w:tcPr>
          <w:p w:rsidR="00671F51" w:rsidRPr="002B094A" w:rsidRDefault="00671F51" w:rsidP="00A620DC">
            <w:pPr>
              <w:rPr>
                <w:rFonts w:eastAsia="Calibri"/>
                <w:sz w:val="20"/>
                <w:szCs w:val="20"/>
              </w:rPr>
            </w:pPr>
            <w:r w:rsidRPr="002B094A">
              <w:rPr>
                <w:rFonts w:eastAsia="Calibri"/>
                <w:sz w:val="20"/>
                <w:szCs w:val="20"/>
              </w:rPr>
              <w:t>4</w:t>
            </w: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Вес</w:t>
            </w:r>
          </w:p>
        </w:tc>
        <w:tc>
          <w:tcPr>
            <w:tcW w:w="4785"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71F51" w:rsidRPr="002B094A" w:rsidTr="00A620DC">
        <w:tc>
          <w:tcPr>
            <w:tcW w:w="9648" w:type="dxa"/>
          </w:tcPr>
          <w:p w:rsidR="00671F51" w:rsidRPr="002B094A" w:rsidRDefault="00671F51" w:rsidP="00A620DC">
            <w:pPr>
              <w:rPr>
                <w:rFonts w:eastAsia="Calibri"/>
                <w:sz w:val="20"/>
                <w:szCs w:val="20"/>
              </w:rPr>
            </w:pPr>
            <w:r w:rsidRPr="002B094A">
              <w:rPr>
                <w:rFonts w:eastAsia="Calibri"/>
                <w:sz w:val="20"/>
                <w:szCs w:val="20"/>
              </w:rPr>
              <w:t>Совокупность взаимосвязанных через каналы передачи данных компьютеров, обеспечивающих пользователей средствами обмена информацией и коллективного использования ресурсов сети, называется компьютерной ______.</w:t>
            </w:r>
          </w:p>
        </w:tc>
      </w:tr>
      <w:tr w:rsidR="00671F51" w:rsidRPr="002B094A" w:rsidTr="00A620DC">
        <w:tc>
          <w:tcPr>
            <w:tcW w:w="9648" w:type="dxa"/>
            <w:vAlign w:val="center"/>
          </w:tcPr>
          <w:p w:rsidR="00671F51" w:rsidRPr="002B094A" w:rsidRDefault="00671F51" w:rsidP="00A620DC">
            <w:pPr>
              <w:rPr>
                <w:rFonts w:eastAsia="Calibri"/>
                <w:sz w:val="20"/>
                <w:szCs w:val="20"/>
              </w:rPr>
            </w:pPr>
            <w:r w:rsidRPr="002B094A">
              <w:rPr>
                <w:rFonts w:eastAsia="Calibri"/>
                <w:sz w:val="20"/>
                <w:szCs w:val="20"/>
              </w:rPr>
              <w:t>сетью</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Порядковый номер</w:t>
            </w:r>
          </w:p>
        </w:tc>
        <w:tc>
          <w:tcPr>
            <w:tcW w:w="4785"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Тип</w:t>
            </w:r>
          </w:p>
        </w:tc>
        <w:tc>
          <w:tcPr>
            <w:tcW w:w="4785" w:type="dxa"/>
          </w:tcPr>
          <w:p w:rsidR="00671F51" w:rsidRPr="002B094A" w:rsidRDefault="00671F51" w:rsidP="00A620DC">
            <w:pPr>
              <w:rPr>
                <w:rFonts w:eastAsia="Calibri"/>
                <w:sz w:val="20"/>
                <w:szCs w:val="20"/>
              </w:rPr>
            </w:pPr>
            <w:r w:rsidRPr="002B094A">
              <w:rPr>
                <w:rFonts w:eastAsia="Calibri"/>
                <w:sz w:val="20"/>
                <w:szCs w:val="20"/>
              </w:rPr>
              <w:t>4</w:t>
            </w: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Вес</w:t>
            </w:r>
          </w:p>
        </w:tc>
        <w:tc>
          <w:tcPr>
            <w:tcW w:w="4785"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71F51" w:rsidRPr="002B094A" w:rsidTr="00A620DC">
        <w:tc>
          <w:tcPr>
            <w:tcW w:w="9648" w:type="dxa"/>
          </w:tcPr>
          <w:p w:rsidR="00671F51" w:rsidRPr="002B094A" w:rsidRDefault="00671F51" w:rsidP="00A620DC">
            <w:pPr>
              <w:rPr>
                <w:rFonts w:eastAsia="Calibri"/>
                <w:sz w:val="20"/>
                <w:szCs w:val="20"/>
              </w:rPr>
            </w:pPr>
            <w:r w:rsidRPr="002B094A">
              <w:rPr>
                <w:rFonts w:eastAsia="Calibri"/>
                <w:sz w:val="20"/>
                <w:szCs w:val="20"/>
              </w:rPr>
              <w:t>Удаленный _________ - технология взаимодействия абонентских систем с локальными сетями через территориальные коммуникационные сети.</w:t>
            </w:r>
          </w:p>
        </w:tc>
      </w:tr>
      <w:tr w:rsidR="00671F51" w:rsidRPr="002B094A" w:rsidTr="00A620DC">
        <w:tc>
          <w:tcPr>
            <w:tcW w:w="9648" w:type="dxa"/>
            <w:vAlign w:val="center"/>
          </w:tcPr>
          <w:p w:rsidR="00671F51" w:rsidRPr="002B094A" w:rsidRDefault="00671F51" w:rsidP="00A620DC">
            <w:pPr>
              <w:rPr>
                <w:rFonts w:eastAsia="Calibri"/>
                <w:sz w:val="20"/>
                <w:szCs w:val="20"/>
              </w:rPr>
            </w:pPr>
            <w:r w:rsidRPr="002B094A">
              <w:rPr>
                <w:rFonts w:eastAsia="Calibri"/>
                <w:sz w:val="20"/>
                <w:szCs w:val="20"/>
              </w:rPr>
              <w:t>доступ</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Порядковый номер</w:t>
            </w:r>
          </w:p>
        </w:tc>
        <w:tc>
          <w:tcPr>
            <w:tcW w:w="47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Тип</w:t>
            </w:r>
          </w:p>
        </w:tc>
        <w:tc>
          <w:tcPr>
            <w:tcW w:w="4786" w:type="dxa"/>
          </w:tcPr>
          <w:p w:rsidR="00671F51" w:rsidRPr="002B094A" w:rsidRDefault="00671F51" w:rsidP="00A620DC">
            <w:pPr>
              <w:rPr>
                <w:rFonts w:eastAsia="Calibri"/>
                <w:sz w:val="20"/>
                <w:szCs w:val="20"/>
              </w:rPr>
            </w:pPr>
            <w:r w:rsidRPr="002B094A">
              <w:rPr>
                <w:rFonts w:eastAsia="Calibri"/>
                <w:sz w:val="20"/>
                <w:szCs w:val="20"/>
              </w:rPr>
              <w:t>4</w:t>
            </w: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Вес</w:t>
            </w:r>
          </w:p>
        </w:tc>
        <w:tc>
          <w:tcPr>
            <w:tcW w:w="47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71F51" w:rsidRPr="002B094A" w:rsidTr="00A620DC">
        <w:tc>
          <w:tcPr>
            <w:tcW w:w="9648" w:type="dxa"/>
          </w:tcPr>
          <w:p w:rsidR="00671F51" w:rsidRPr="002B094A" w:rsidRDefault="00671F51" w:rsidP="00A620DC">
            <w:pPr>
              <w:rPr>
                <w:rFonts w:eastAsia="Calibri"/>
                <w:sz w:val="20"/>
                <w:szCs w:val="20"/>
              </w:rPr>
            </w:pPr>
            <w:r w:rsidRPr="002B094A">
              <w:rPr>
                <w:rFonts w:eastAsia="Calibri"/>
                <w:color w:val="000000"/>
                <w:sz w:val="20"/>
                <w:szCs w:val="20"/>
                <w:shd w:val="clear" w:color="auto" w:fill="FFFFFF"/>
              </w:rPr>
              <w:t>___________ устройства - оборудование или приборы, предназначенные для генерирования и использования радиочастотной энергии в промышленных, научных, медицинских, бытовых или других целях, за исключением применения в области электросвязи.</w:t>
            </w:r>
          </w:p>
        </w:tc>
      </w:tr>
      <w:tr w:rsidR="00671F51" w:rsidRPr="002B094A" w:rsidTr="00A620DC">
        <w:tc>
          <w:tcPr>
            <w:tcW w:w="9648" w:type="dxa"/>
            <w:vAlign w:val="center"/>
          </w:tcPr>
          <w:p w:rsidR="00671F51" w:rsidRPr="002B094A" w:rsidRDefault="00671F51" w:rsidP="00A620DC">
            <w:pPr>
              <w:rPr>
                <w:rFonts w:eastAsia="Calibri"/>
                <w:sz w:val="20"/>
                <w:szCs w:val="20"/>
              </w:rPr>
            </w:pPr>
            <w:r w:rsidRPr="002B094A">
              <w:rPr>
                <w:rFonts w:eastAsia="Calibri"/>
                <w:color w:val="000000"/>
                <w:sz w:val="20"/>
                <w:szCs w:val="20"/>
                <w:shd w:val="clear" w:color="auto" w:fill="FFFFFF"/>
              </w:rPr>
              <w:t>Высокочастотные</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Порядковый номер</w:t>
            </w:r>
          </w:p>
        </w:tc>
        <w:tc>
          <w:tcPr>
            <w:tcW w:w="47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Тип</w:t>
            </w:r>
          </w:p>
        </w:tc>
        <w:tc>
          <w:tcPr>
            <w:tcW w:w="4786" w:type="dxa"/>
          </w:tcPr>
          <w:p w:rsidR="00671F51" w:rsidRPr="002B094A" w:rsidRDefault="00671F51" w:rsidP="00A620DC">
            <w:pPr>
              <w:rPr>
                <w:rFonts w:eastAsia="Calibri"/>
                <w:sz w:val="20"/>
                <w:szCs w:val="20"/>
              </w:rPr>
            </w:pPr>
            <w:r w:rsidRPr="002B094A">
              <w:rPr>
                <w:rFonts w:eastAsia="Calibri"/>
                <w:sz w:val="20"/>
                <w:szCs w:val="20"/>
              </w:rPr>
              <w:t>4</w:t>
            </w: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Вес</w:t>
            </w:r>
          </w:p>
        </w:tc>
        <w:tc>
          <w:tcPr>
            <w:tcW w:w="47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71F51" w:rsidRPr="002B094A" w:rsidTr="00A620DC">
        <w:tc>
          <w:tcPr>
            <w:tcW w:w="9648" w:type="dxa"/>
          </w:tcPr>
          <w:p w:rsidR="00671F51" w:rsidRPr="002B094A" w:rsidRDefault="00671F51" w:rsidP="00A620DC">
            <w:pPr>
              <w:rPr>
                <w:rFonts w:eastAsia="Calibri"/>
                <w:sz w:val="20"/>
                <w:szCs w:val="20"/>
              </w:rPr>
            </w:pPr>
            <w:r w:rsidRPr="002B094A">
              <w:rPr>
                <w:rFonts w:eastAsia="Calibri"/>
                <w:color w:val="000000"/>
                <w:sz w:val="20"/>
                <w:szCs w:val="20"/>
                <w:shd w:val="clear" w:color="auto" w:fill="FFFFFF"/>
              </w:rPr>
              <w:t>Оператор ____________  - юридическое лицо или индивидуальный предприниматель, оказывающие услуги связи на основании соответствующей лицензии.</w:t>
            </w:r>
          </w:p>
        </w:tc>
      </w:tr>
      <w:tr w:rsidR="00671F51" w:rsidRPr="002B094A" w:rsidTr="00A620DC">
        <w:tc>
          <w:tcPr>
            <w:tcW w:w="9648" w:type="dxa"/>
            <w:vAlign w:val="center"/>
          </w:tcPr>
          <w:p w:rsidR="00671F51" w:rsidRPr="002B094A" w:rsidRDefault="00671F51" w:rsidP="00A620DC">
            <w:pPr>
              <w:rPr>
                <w:rFonts w:eastAsia="Calibri"/>
                <w:sz w:val="20"/>
                <w:szCs w:val="20"/>
              </w:rPr>
            </w:pPr>
            <w:r w:rsidRPr="002B094A">
              <w:rPr>
                <w:rFonts w:eastAsia="Calibri"/>
                <w:sz w:val="20"/>
                <w:szCs w:val="20"/>
              </w:rPr>
              <w:t>связи</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Порядковый номер</w:t>
            </w:r>
          </w:p>
        </w:tc>
        <w:tc>
          <w:tcPr>
            <w:tcW w:w="4785"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Тип</w:t>
            </w:r>
          </w:p>
        </w:tc>
        <w:tc>
          <w:tcPr>
            <w:tcW w:w="4785" w:type="dxa"/>
          </w:tcPr>
          <w:p w:rsidR="00671F51" w:rsidRPr="002B094A" w:rsidRDefault="00671F51" w:rsidP="00A620DC">
            <w:pPr>
              <w:rPr>
                <w:rFonts w:eastAsia="Calibri"/>
                <w:sz w:val="20"/>
                <w:szCs w:val="20"/>
              </w:rPr>
            </w:pPr>
            <w:r w:rsidRPr="002B094A">
              <w:rPr>
                <w:rFonts w:eastAsia="Calibri"/>
                <w:sz w:val="20"/>
                <w:szCs w:val="20"/>
              </w:rPr>
              <w:t>4</w:t>
            </w: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Вес</w:t>
            </w:r>
          </w:p>
        </w:tc>
        <w:tc>
          <w:tcPr>
            <w:tcW w:w="4785"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71F51" w:rsidRPr="002B094A" w:rsidTr="00A620DC">
        <w:tc>
          <w:tcPr>
            <w:tcW w:w="9648" w:type="dxa"/>
          </w:tcPr>
          <w:p w:rsidR="00671F51" w:rsidRPr="002B094A" w:rsidRDefault="00671F51" w:rsidP="00A620DC">
            <w:pPr>
              <w:rPr>
                <w:rFonts w:eastAsia="Calibri"/>
                <w:sz w:val="20"/>
                <w:szCs w:val="20"/>
              </w:rPr>
            </w:pPr>
            <w:r w:rsidRPr="002B094A">
              <w:rPr>
                <w:rFonts w:eastAsia="Calibri"/>
                <w:sz w:val="20"/>
                <w:szCs w:val="20"/>
              </w:rPr>
              <w:t>__________ - место или способ соединения, соприкосновения.</w:t>
            </w:r>
          </w:p>
        </w:tc>
      </w:tr>
      <w:tr w:rsidR="00671F51" w:rsidRPr="002B094A" w:rsidTr="00A620DC">
        <w:tc>
          <w:tcPr>
            <w:tcW w:w="9648" w:type="dxa"/>
            <w:vAlign w:val="center"/>
          </w:tcPr>
          <w:p w:rsidR="00671F51" w:rsidRPr="002B094A" w:rsidRDefault="00671F51" w:rsidP="00A620DC">
            <w:pPr>
              <w:rPr>
                <w:rFonts w:eastAsia="Calibri"/>
                <w:sz w:val="20"/>
                <w:szCs w:val="20"/>
              </w:rPr>
            </w:pPr>
            <w:r w:rsidRPr="002B094A">
              <w:rPr>
                <w:rFonts w:eastAsia="Calibri"/>
                <w:sz w:val="20"/>
                <w:szCs w:val="20"/>
              </w:rPr>
              <w:t>Интерфейс</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Порядковый номер</w:t>
            </w:r>
          </w:p>
        </w:tc>
        <w:tc>
          <w:tcPr>
            <w:tcW w:w="4785"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Тип</w:t>
            </w:r>
          </w:p>
        </w:tc>
        <w:tc>
          <w:tcPr>
            <w:tcW w:w="4785" w:type="dxa"/>
          </w:tcPr>
          <w:p w:rsidR="00671F51" w:rsidRPr="002B094A" w:rsidRDefault="00671F51" w:rsidP="00A620DC">
            <w:pPr>
              <w:rPr>
                <w:rFonts w:eastAsia="Calibri"/>
                <w:sz w:val="20"/>
                <w:szCs w:val="20"/>
              </w:rPr>
            </w:pPr>
            <w:r w:rsidRPr="002B094A">
              <w:rPr>
                <w:rFonts w:eastAsia="Calibri"/>
                <w:sz w:val="20"/>
                <w:szCs w:val="20"/>
              </w:rPr>
              <w:t>4</w:t>
            </w: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Вес</w:t>
            </w:r>
          </w:p>
        </w:tc>
        <w:tc>
          <w:tcPr>
            <w:tcW w:w="4785"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71F51" w:rsidRPr="002B094A" w:rsidTr="00A620DC">
        <w:tc>
          <w:tcPr>
            <w:tcW w:w="9648" w:type="dxa"/>
          </w:tcPr>
          <w:p w:rsidR="00671F51" w:rsidRPr="002B094A" w:rsidRDefault="00671F51" w:rsidP="00A620DC">
            <w:pPr>
              <w:rPr>
                <w:rFonts w:eastAsia="Calibri"/>
                <w:sz w:val="20"/>
                <w:szCs w:val="20"/>
              </w:rPr>
            </w:pPr>
            <w:r w:rsidRPr="002B094A">
              <w:rPr>
                <w:rFonts w:eastAsia="Calibri"/>
                <w:sz w:val="20"/>
                <w:szCs w:val="20"/>
              </w:rPr>
              <w:t>____________ - стеклянная или пластиковая нить, используемая для переноса света внутри себя посредством полного внутреннего отражения</w:t>
            </w:r>
          </w:p>
        </w:tc>
      </w:tr>
      <w:tr w:rsidR="00671F51" w:rsidRPr="002B094A" w:rsidTr="00A620DC">
        <w:tc>
          <w:tcPr>
            <w:tcW w:w="9648" w:type="dxa"/>
            <w:vAlign w:val="center"/>
          </w:tcPr>
          <w:p w:rsidR="00671F51" w:rsidRPr="002B094A" w:rsidRDefault="00671F51" w:rsidP="00A620DC">
            <w:pPr>
              <w:rPr>
                <w:rFonts w:eastAsia="Calibri"/>
                <w:sz w:val="20"/>
                <w:szCs w:val="20"/>
              </w:rPr>
            </w:pPr>
            <w:r w:rsidRPr="002B094A">
              <w:rPr>
                <w:rFonts w:eastAsia="Calibri"/>
                <w:sz w:val="20"/>
                <w:szCs w:val="20"/>
              </w:rPr>
              <w:t>Оптоволокно</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3"/>
        <w:gridCol w:w="4997"/>
      </w:tblGrid>
      <w:tr w:rsidR="00671F51" w:rsidRPr="002B094A" w:rsidTr="00A620DC">
        <w:tc>
          <w:tcPr>
            <w:tcW w:w="4363"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4997"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363" w:type="dxa"/>
          </w:tcPr>
          <w:p w:rsidR="00671F51" w:rsidRPr="002B094A" w:rsidRDefault="00671F51" w:rsidP="00A620DC">
            <w:pPr>
              <w:rPr>
                <w:rFonts w:eastAsia="Calibri"/>
                <w:sz w:val="20"/>
                <w:szCs w:val="20"/>
              </w:rPr>
            </w:pPr>
            <w:r w:rsidRPr="002B094A">
              <w:rPr>
                <w:rFonts w:eastAsia="Calibri"/>
                <w:sz w:val="20"/>
                <w:szCs w:val="20"/>
              </w:rPr>
              <w:t>Тип</w:t>
            </w:r>
          </w:p>
        </w:tc>
        <w:tc>
          <w:tcPr>
            <w:tcW w:w="4997" w:type="dxa"/>
          </w:tcPr>
          <w:p w:rsidR="00671F51" w:rsidRPr="002B094A" w:rsidRDefault="00671F51" w:rsidP="00A620DC">
            <w:pPr>
              <w:rPr>
                <w:rFonts w:eastAsia="Calibri"/>
                <w:sz w:val="20"/>
                <w:szCs w:val="20"/>
              </w:rPr>
            </w:pPr>
            <w:r w:rsidRPr="002B094A">
              <w:rPr>
                <w:rFonts w:eastAsia="Calibri"/>
                <w:sz w:val="20"/>
                <w:szCs w:val="20"/>
              </w:rPr>
              <w:t>1</w:t>
            </w:r>
          </w:p>
        </w:tc>
      </w:tr>
      <w:tr w:rsidR="00671F51" w:rsidRPr="002B094A" w:rsidTr="00A620DC">
        <w:tc>
          <w:tcPr>
            <w:tcW w:w="4363" w:type="dxa"/>
          </w:tcPr>
          <w:p w:rsidR="00671F51" w:rsidRPr="002B094A" w:rsidRDefault="00671F51" w:rsidP="00A620DC">
            <w:pPr>
              <w:rPr>
                <w:rFonts w:eastAsia="Calibri"/>
                <w:sz w:val="20"/>
                <w:szCs w:val="20"/>
              </w:rPr>
            </w:pPr>
            <w:r w:rsidRPr="002B094A">
              <w:rPr>
                <w:rFonts w:eastAsia="Calibri"/>
                <w:sz w:val="20"/>
                <w:szCs w:val="20"/>
              </w:rPr>
              <w:lastRenderedPageBreak/>
              <w:t>Вес</w:t>
            </w:r>
          </w:p>
        </w:tc>
        <w:tc>
          <w:tcPr>
            <w:tcW w:w="4997"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6"/>
        <w:gridCol w:w="8171"/>
      </w:tblGrid>
      <w:tr w:rsidR="00671F51" w:rsidRPr="002B094A" w:rsidTr="00A620DC">
        <w:tc>
          <w:tcPr>
            <w:tcW w:w="9360" w:type="dxa"/>
            <w:gridSpan w:val="2"/>
          </w:tcPr>
          <w:p w:rsidR="00671F51" w:rsidRPr="002B094A" w:rsidRDefault="00671F51" w:rsidP="00A620DC">
            <w:pPr>
              <w:rPr>
                <w:rFonts w:eastAsia="Calibri"/>
                <w:sz w:val="20"/>
                <w:szCs w:val="20"/>
              </w:rPr>
            </w:pPr>
            <w:r w:rsidRPr="002B094A">
              <w:rPr>
                <w:rFonts w:eastAsia="Calibri"/>
                <w:sz w:val="20"/>
                <w:szCs w:val="20"/>
              </w:rPr>
              <w:t>Сетевой топологией</w:t>
            </w:r>
            <w:r w:rsidRPr="002B094A">
              <w:rPr>
                <w:rFonts w:eastAsia="Calibri"/>
                <w:sz w:val="20"/>
                <w:szCs w:val="20"/>
                <w:lang w:val="en-US"/>
              </w:rPr>
              <w:t xml:space="preserve"> </w:t>
            </w:r>
            <w:r w:rsidRPr="002B094A">
              <w:rPr>
                <w:rFonts w:eastAsia="Calibri"/>
                <w:sz w:val="20"/>
                <w:szCs w:val="20"/>
              </w:rPr>
              <w:t>называется</w:t>
            </w:r>
          </w:p>
        </w:tc>
      </w:tr>
      <w:tr w:rsidR="00671F51" w:rsidRPr="002B094A" w:rsidTr="00A620DC">
        <w:trPr>
          <w:trHeight w:val="289"/>
        </w:trPr>
        <w:tc>
          <w:tcPr>
            <w:tcW w:w="1080" w:type="dxa"/>
          </w:tcPr>
          <w:p w:rsidR="00671F51" w:rsidRPr="002B094A" w:rsidRDefault="00671F51" w:rsidP="00A620DC">
            <w:pPr>
              <w:rPr>
                <w:rFonts w:eastAsia="Calibri"/>
                <w:sz w:val="20"/>
                <w:szCs w:val="20"/>
              </w:rPr>
            </w:pPr>
            <w:r>
              <w:rPr>
                <w:rFonts w:eastAsia="Calibri"/>
                <w:sz w:val="20"/>
                <w:szCs w:val="20"/>
              </w:rPr>
              <w:t xml:space="preserve">  </w:t>
            </w:r>
          </w:p>
        </w:tc>
        <w:tc>
          <w:tcPr>
            <w:tcW w:w="8280" w:type="dxa"/>
          </w:tcPr>
          <w:p w:rsidR="00671F51" w:rsidRPr="002B094A" w:rsidRDefault="00671F51" w:rsidP="00A620DC">
            <w:pPr>
              <w:rPr>
                <w:rFonts w:eastAsia="Calibri"/>
                <w:sz w:val="20"/>
                <w:szCs w:val="20"/>
              </w:rPr>
            </w:pPr>
            <w:r w:rsidRPr="002B094A">
              <w:rPr>
                <w:rFonts w:eastAsia="Calibri"/>
                <w:sz w:val="20"/>
                <w:szCs w:val="20"/>
              </w:rPr>
              <w:t>описание конфигурации сети, схема расположения и соединения сетевых устройств</w:t>
            </w:r>
          </w:p>
        </w:tc>
      </w:tr>
      <w:tr w:rsidR="00671F51" w:rsidRPr="002B094A" w:rsidTr="00A620DC">
        <w:trPr>
          <w:trHeight w:val="287"/>
        </w:trPr>
        <w:tc>
          <w:tcPr>
            <w:tcW w:w="1080" w:type="dxa"/>
          </w:tcPr>
          <w:p w:rsidR="00671F51" w:rsidRPr="002B094A" w:rsidRDefault="00671F51" w:rsidP="00A620DC">
            <w:pPr>
              <w:rPr>
                <w:rFonts w:eastAsia="Calibri"/>
                <w:sz w:val="20"/>
                <w:szCs w:val="20"/>
              </w:rPr>
            </w:pPr>
          </w:p>
        </w:tc>
        <w:tc>
          <w:tcPr>
            <w:tcW w:w="8280" w:type="dxa"/>
          </w:tcPr>
          <w:p w:rsidR="00671F51" w:rsidRPr="002B094A" w:rsidRDefault="00671F51" w:rsidP="00A620DC">
            <w:pPr>
              <w:rPr>
                <w:rFonts w:eastAsia="Calibri"/>
                <w:sz w:val="20"/>
                <w:szCs w:val="20"/>
              </w:rPr>
            </w:pPr>
            <w:r w:rsidRPr="002B094A">
              <w:rPr>
                <w:rFonts w:eastAsia="Calibri"/>
                <w:sz w:val="20"/>
                <w:szCs w:val="20"/>
              </w:rPr>
              <w:t>описание множества программных и аппаратных решений, комплексов, средств и мер, применимых в данной сети</w:t>
            </w:r>
          </w:p>
        </w:tc>
      </w:tr>
      <w:tr w:rsidR="00671F51" w:rsidRPr="002B094A" w:rsidTr="00A620DC">
        <w:trPr>
          <w:trHeight w:val="224"/>
        </w:trPr>
        <w:tc>
          <w:tcPr>
            <w:tcW w:w="1080" w:type="dxa"/>
          </w:tcPr>
          <w:p w:rsidR="00671F51" w:rsidRPr="002B094A" w:rsidRDefault="00671F51" w:rsidP="00A620DC">
            <w:pPr>
              <w:rPr>
                <w:rFonts w:eastAsia="Calibri"/>
                <w:sz w:val="20"/>
                <w:szCs w:val="20"/>
              </w:rPr>
            </w:pPr>
          </w:p>
        </w:tc>
        <w:tc>
          <w:tcPr>
            <w:tcW w:w="8280" w:type="dxa"/>
          </w:tcPr>
          <w:p w:rsidR="00671F51" w:rsidRPr="002B094A" w:rsidRDefault="00671F51" w:rsidP="00A620DC">
            <w:pPr>
              <w:rPr>
                <w:rFonts w:eastAsia="Calibri"/>
                <w:sz w:val="20"/>
                <w:szCs w:val="20"/>
              </w:rPr>
            </w:pPr>
            <w:r w:rsidRPr="002B094A">
              <w:rPr>
                <w:rFonts w:eastAsia="Calibri"/>
                <w:sz w:val="20"/>
                <w:szCs w:val="20"/>
              </w:rPr>
              <w:t>информационный поток в прикладных системах</w:t>
            </w:r>
          </w:p>
        </w:tc>
      </w:tr>
      <w:tr w:rsidR="00671F51" w:rsidRPr="002B094A" w:rsidTr="00A620DC">
        <w:trPr>
          <w:trHeight w:val="287"/>
        </w:trPr>
        <w:tc>
          <w:tcPr>
            <w:tcW w:w="1080" w:type="dxa"/>
          </w:tcPr>
          <w:p w:rsidR="00671F51" w:rsidRPr="002B094A" w:rsidRDefault="00671F51" w:rsidP="00A620DC">
            <w:pPr>
              <w:rPr>
                <w:rFonts w:eastAsia="Calibri"/>
                <w:sz w:val="20"/>
                <w:szCs w:val="20"/>
              </w:rPr>
            </w:pPr>
          </w:p>
        </w:tc>
        <w:tc>
          <w:tcPr>
            <w:tcW w:w="8280" w:type="dxa"/>
          </w:tcPr>
          <w:p w:rsidR="00671F51" w:rsidRPr="002B094A" w:rsidRDefault="00671F51" w:rsidP="00A620DC">
            <w:pPr>
              <w:rPr>
                <w:rFonts w:eastAsia="Calibri"/>
                <w:sz w:val="20"/>
                <w:szCs w:val="20"/>
              </w:rPr>
            </w:pPr>
            <w:r w:rsidRPr="002B094A">
              <w:rPr>
                <w:rFonts w:eastAsia="Calibri"/>
                <w:sz w:val="20"/>
                <w:szCs w:val="20"/>
              </w:rPr>
              <w:t>карта сети</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3"/>
        <w:gridCol w:w="4997"/>
      </w:tblGrid>
      <w:tr w:rsidR="00671F51" w:rsidRPr="002B094A" w:rsidTr="00A620DC">
        <w:tc>
          <w:tcPr>
            <w:tcW w:w="4363"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4997"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363" w:type="dxa"/>
          </w:tcPr>
          <w:p w:rsidR="00671F51" w:rsidRPr="002B094A" w:rsidRDefault="00671F51" w:rsidP="00A620DC">
            <w:pPr>
              <w:rPr>
                <w:rFonts w:eastAsia="Calibri"/>
                <w:sz w:val="20"/>
                <w:szCs w:val="20"/>
              </w:rPr>
            </w:pPr>
            <w:r w:rsidRPr="002B094A">
              <w:rPr>
                <w:rFonts w:eastAsia="Calibri"/>
                <w:sz w:val="20"/>
                <w:szCs w:val="20"/>
              </w:rPr>
              <w:t>Тип</w:t>
            </w:r>
          </w:p>
        </w:tc>
        <w:tc>
          <w:tcPr>
            <w:tcW w:w="4997" w:type="dxa"/>
          </w:tcPr>
          <w:p w:rsidR="00671F51" w:rsidRPr="002B094A" w:rsidRDefault="00671F51" w:rsidP="00A620DC">
            <w:pPr>
              <w:rPr>
                <w:rFonts w:eastAsia="Calibri"/>
                <w:sz w:val="20"/>
                <w:szCs w:val="20"/>
              </w:rPr>
            </w:pPr>
            <w:r w:rsidRPr="002B094A">
              <w:rPr>
                <w:rFonts w:eastAsia="Calibri"/>
                <w:sz w:val="20"/>
                <w:szCs w:val="20"/>
              </w:rPr>
              <w:t>1</w:t>
            </w:r>
          </w:p>
        </w:tc>
      </w:tr>
      <w:tr w:rsidR="00671F51" w:rsidRPr="002B094A" w:rsidTr="00A620DC">
        <w:tc>
          <w:tcPr>
            <w:tcW w:w="4363" w:type="dxa"/>
          </w:tcPr>
          <w:p w:rsidR="00671F51" w:rsidRPr="002B094A" w:rsidRDefault="00671F51" w:rsidP="00A620DC">
            <w:pPr>
              <w:rPr>
                <w:rFonts w:eastAsia="Calibri"/>
                <w:sz w:val="20"/>
                <w:szCs w:val="20"/>
              </w:rPr>
            </w:pPr>
            <w:r w:rsidRPr="002B094A">
              <w:rPr>
                <w:rFonts w:eastAsia="Calibri"/>
                <w:sz w:val="20"/>
                <w:szCs w:val="20"/>
              </w:rPr>
              <w:t>Вес</w:t>
            </w:r>
          </w:p>
        </w:tc>
        <w:tc>
          <w:tcPr>
            <w:tcW w:w="4997"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5"/>
        <w:gridCol w:w="8172"/>
      </w:tblGrid>
      <w:tr w:rsidR="00671F51" w:rsidRPr="002B094A" w:rsidTr="00A620DC">
        <w:tc>
          <w:tcPr>
            <w:tcW w:w="9360" w:type="dxa"/>
            <w:gridSpan w:val="2"/>
          </w:tcPr>
          <w:p w:rsidR="00671F51" w:rsidRPr="002B094A" w:rsidRDefault="00671F51" w:rsidP="00A620DC">
            <w:pPr>
              <w:rPr>
                <w:rFonts w:eastAsia="Calibri"/>
                <w:sz w:val="20"/>
                <w:szCs w:val="20"/>
              </w:rPr>
            </w:pPr>
            <w:r w:rsidRPr="002B094A">
              <w:rPr>
                <w:rFonts w:eastAsia="Calibri"/>
                <w:sz w:val="20"/>
                <w:szCs w:val="20"/>
              </w:rPr>
              <w:t>Интернетом называется</w:t>
            </w:r>
          </w:p>
        </w:tc>
      </w:tr>
      <w:tr w:rsidR="00671F51" w:rsidRPr="002B094A" w:rsidTr="00A620DC">
        <w:trPr>
          <w:trHeight w:val="289"/>
        </w:trPr>
        <w:tc>
          <w:tcPr>
            <w:tcW w:w="1080" w:type="dxa"/>
          </w:tcPr>
          <w:p w:rsidR="00671F51" w:rsidRPr="002B094A" w:rsidRDefault="00671F51" w:rsidP="00A620DC">
            <w:pPr>
              <w:rPr>
                <w:rFonts w:eastAsia="Calibri"/>
                <w:sz w:val="20"/>
                <w:szCs w:val="20"/>
              </w:rPr>
            </w:pPr>
          </w:p>
        </w:tc>
        <w:tc>
          <w:tcPr>
            <w:tcW w:w="8280" w:type="dxa"/>
          </w:tcPr>
          <w:p w:rsidR="00671F51" w:rsidRPr="002B094A" w:rsidRDefault="00671F51" w:rsidP="00A620DC">
            <w:pPr>
              <w:rPr>
                <w:rFonts w:eastAsia="Calibri"/>
                <w:sz w:val="20"/>
                <w:szCs w:val="20"/>
              </w:rPr>
            </w:pPr>
            <w:r w:rsidRPr="002B094A">
              <w:rPr>
                <w:rFonts w:eastAsia="Calibri"/>
                <w:sz w:val="20"/>
                <w:szCs w:val="20"/>
              </w:rPr>
              <w:t>коммуникационная система, принадлежащая и/или управляемая единой организацией в соответствии с правилами этой организации</w:t>
            </w:r>
          </w:p>
        </w:tc>
      </w:tr>
      <w:tr w:rsidR="00671F51" w:rsidRPr="002B094A" w:rsidTr="00A620DC">
        <w:trPr>
          <w:trHeight w:val="287"/>
        </w:trPr>
        <w:tc>
          <w:tcPr>
            <w:tcW w:w="1080" w:type="dxa"/>
          </w:tcPr>
          <w:p w:rsidR="00671F51" w:rsidRPr="002B094A" w:rsidRDefault="00671F51" w:rsidP="00A620DC">
            <w:pPr>
              <w:rPr>
                <w:rFonts w:eastAsia="Calibri"/>
                <w:sz w:val="20"/>
                <w:szCs w:val="20"/>
              </w:rPr>
            </w:pPr>
            <w:r>
              <w:rPr>
                <w:rFonts w:eastAsia="Calibri"/>
                <w:sz w:val="20"/>
                <w:szCs w:val="20"/>
              </w:rPr>
              <w:t xml:space="preserve">  </w:t>
            </w:r>
          </w:p>
        </w:tc>
        <w:tc>
          <w:tcPr>
            <w:tcW w:w="8280" w:type="dxa"/>
          </w:tcPr>
          <w:p w:rsidR="00671F51" w:rsidRPr="002B094A" w:rsidRDefault="00671F51" w:rsidP="00A620DC">
            <w:pPr>
              <w:rPr>
                <w:rFonts w:eastAsia="Calibri"/>
                <w:sz w:val="20"/>
                <w:szCs w:val="20"/>
              </w:rPr>
            </w:pPr>
            <w:r w:rsidRPr="002B094A">
              <w:rPr>
                <w:rFonts w:eastAsia="Calibri"/>
                <w:sz w:val="20"/>
                <w:szCs w:val="20"/>
              </w:rPr>
              <w:t>всемирная система объединённых компьютерных сетей, построенная на использовании протокола IP и маршрутизации пакетов данных</w:t>
            </w:r>
          </w:p>
        </w:tc>
      </w:tr>
      <w:tr w:rsidR="00671F51" w:rsidRPr="002B094A" w:rsidTr="00A620DC">
        <w:trPr>
          <w:trHeight w:val="224"/>
        </w:trPr>
        <w:tc>
          <w:tcPr>
            <w:tcW w:w="1080" w:type="dxa"/>
          </w:tcPr>
          <w:p w:rsidR="00671F51" w:rsidRPr="002B094A" w:rsidRDefault="00671F51" w:rsidP="00A620DC">
            <w:pPr>
              <w:rPr>
                <w:rFonts w:eastAsia="Calibri"/>
                <w:sz w:val="20"/>
                <w:szCs w:val="20"/>
              </w:rPr>
            </w:pPr>
          </w:p>
        </w:tc>
        <w:tc>
          <w:tcPr>
            <w:tcW w:w="8280" w:type="dxa"/>
          </w:tcPr>
          <w:p w:rsidR="00671F51" w:rsidRPr="002B094A" w:rsidRDefault="00671F51" w:rsidP="00A620DC">
            <w:pPr>
              <w:rPr>
                <w:rFonts w:eastAsia="Calibri"/>
                <w:sz w:val="20"/>
                <w:szCs w:val="20"/>
              </w:rPr>
            </w:pPr>
            <w:r w:rsidRPr="002B094A">
              <w:rPr>
                <w:rFonts w:eastAsia="Calibri"/>
                <w:sz w:val="20"/>
                <w:szCs w:val="20"/>
              </w:rPr>
              <w:t>социальная сеть, насчитывающая более 1 миллиона пользователей</w:t>
            </w:r>
          </w:p>
        </w:tc>
      </w:tr>
      <w:tr w:rsidR="00671F51" w:rsidRPr="002B094A" w:rsidTr="00A620DC">
        <w:trPr>
          <w:trHeight w:val="287"/>
        </w:trPr>
        <w:tc>
          <w:tcPr>
            <w:tcW w:w="1080" w:type="dxa"/>
          </w:tcPr>
          <w:p w:rsidR="00671F51" w:rsidRPr="002B094A" w:rsidRDefault="00671F51" w:rsidP="00A620DC">
            <w:pPr>
              <w:rPr>
                <w:rFonts w:eastAsia="Calibri"/>
                <w:sz w:val="20"/>
                <w:szCs w:val="20"/>
              </w:rPr>
            </w:pPr>
          </w:p>
        </w:tc>
        <w:tc>
          <w:tcPr>
            <w:tcW w:w="8280" w:type="dxa"/>
          </w:tcPr>
          <w:p w:rsidR="00671F51" w:rsidRPr="002B094A" w:rsidRDefault="00671F51" w:rsidP="00A620DC">
            <w:pPr>
              <w:rPr>
                <w:rFonts w:eastAsia="Calibri"/>
                <w:sz w:val="20"/>
                <w:szCs w:val="20"/>
              </w:rPr>
            </w:pPr>
            <w:r w:rsidRPr="002B094A">
              <w:rPr>
                <w:rFonts w:eastAsia="Calibri"/>
                <w:sz w:val="20"/>
                <w:szCs w:val="20"/>
              </w:rPr>
              <w:t xml:space="preserve">программное обеспечение, позволяющее просматривать веб-страницы,  принимать и отправлять почту, общаться по протоколу </w:t>
            </w:r>
            <w:r w:rsidRPr="002B094A">
              <w:rPr>
                <w:rFonts w:eastAsia="Calibri"/>
                <w:sz w:val="20"/>
                <w:szCs w:val="20"/>
                <w:lang w:val="en-US"/>
              </w:rPr>
              <w:t>ICQ</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3"/>
        <w:gridCol w:w="4997"/>
      </w:tblGrid>
      <w:tr w:rsidR="00671F51" w:rsidRPr="002B094A" w:rsidTr="00A620DC">
        <w:tc>
          <w:tcPr>
            <w:tcW w:w="4363"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4997"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363" w:type="dxa"/>
          </w:tcPr>
          <w:p w:rsidR="00671F51" w:rsidRPr="002B094A" w:rsidRDefault="00671F51" w:rsidP="00A620DC">
            <w:pPr>
              <w:rPr>
                <w:rFonts w:eastAsia="Calibri"/>
                <w:sz w:val="20"/>
                <w:szCs w:val="20"/>
              </w:rPr>
            </w:pPr>
            <w:r w:rsidRPr="002B094A">
              <w:rPr>
                <w:rFonts w:eastAsia="Calibri"/>
                <w:sz w:val="20"/>
                <w:szCs w:val="20"/>
              </w:rPr>
              <w:t>Тип</w:t>
            </w:r>
          </w:p>
        </w:tc>
        <w:tc>
          <w:tcPr>
            <w:tcW w:w="4997" w:type="dxa"/>
          </w:tcPr>
          <w:p w:rsidR="00671F51" w:rsidRPr="002B094A" w:rsidRDefault="00671F51" w:rsidP="00A620DC">
            <w:pPr>
              <w:rPr>
                <w:rFonts w:eastAsia="Calibri"/>
                <w:sz w:val="20"/>
                <w:szCs w:val="20"/>
              </w:rPr>
            </w:pPr>
            <w:r w:rsidRPr="002B094A">
              <w:rPr>
                <w:rFonts w:eastAsia="Calibri"/>
                <w:sz w:val="20"/>
                <w:szCs w:val="20"/>
              </w:rPr>
              <w:t>1</w:t>
            </w:r>
          </w:p>
        </w:tc>
      </w:tr>
      <w:tr w:rsidR="00671F51" w:rsidRPr="002B094A" w:rsidTr="00A620DC">
        <w:tc>
          <w:tcPr>
            <w:tcW w:w="4363" w:type="dxa"/>
          </w:tcPr>
          <w:p w:rsidR="00671F51" w:rsidRPr="002B094A" w:rsidRDefault="00671F51" w:rsidP="00A620DC">
            <w:pPr>
              <w:rPr>
                <w:rFonts w:eastAsia="Calibri"/>
                <w:sz w:val="20"/>
                <w:szCs w:val="20"/>
              </w:rPr>
            </w:pPr>
            <w:r w:rsidRPr="002B094A">
              <w:rPr>
                <w:rFonts w:eastAsia="Calibri"/>
                <w:sz w:val="20"/>
                <w:szCs w:val="20"/>
              </w:rPr>
              <w:t>Вес</w:t>
            </w:r>
          </w:p>
        </w:tc>
        <w:tc>
          <w:tcPr>
            <w:tcW w:w="4997"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8170"/>
      </w:tblGrid>
      <w:tr w:rsidR="00671F51" w:rsidRPr="002B094A" w:rsidTr="00A620DC">
        <w:tc>
          <w:tcPr>
            <w:tcW w:w="9360" w:type="dxa"/>
            <w:gridSpan w:val="2"/>
          </w:tcPr>
          <w:p w:rsidR="00671F51" w:rsidRPr="002B094A" w:rsidRDefault="00671F51" w:rsidP="00A620DC">
            <w:pPr>
              <w:rPr>
                <w:rFonts w:eastAsia="Calibri"/>
                <w:sz w:val="20"/>
                <w:szCs w:val="20"/>
              </w:rPr>
            </w:pPr>
            <w:r w:rsidRPr="002B094A">
              <w:rPr>
                <w:rFonts w:eastAsia="Calibri"/>
                <w:sz w:val="20"/>
                <w:szCs w:val="20"/>
              </w:rPr>
              <w:t>Адресацией называется</w:t>
            </w:r>
          </w:p>
        </w:tc>
      </w:tr>
      <w:tr w:rsidR="00671F51" w:rsidRPr="002B094A" w:rsidTr="00A620DC">
        <w:trPr>
          <w:trHeight w:val="289"/>
        </w:trPr>
        <w:tc>
          <w:tcPr>
            <w:tcW w:w="1080" w:type="dxa"/>
          </w:tcPr>
          <w:p w:rsidR="00671F51" w:rsidRPr="002B094A" w:rsidRDefault="00671F51" w:rsidP="00A620DC">
            <w:pPr>
              <w:rPr>
                <w:rFonts w:eastAsia="Calibri"/>
                <w:sz w:val="20"/>
                <w:szCs w:val="20"/>
              </w:rPr>
            </w:pPr>
            <w:r>
              <w:rPr>
                <w:rFonts w:eastAsia="Calibri"/>
                <w:sz w:val="20"/>
                <w:szCs w:val="20"/>
              </w:rPr>
              <w:t xml:space="preserve">  </w:t>
            </w:r>
          </w:p>
        </w:tc>
        <w:tc>
          <w:tcPr>
            <w:tcW w:w="8280" w:type="dxa"/>
          </w:tcPr>
          <w:p w:rsidR="00671F51" w:rsidRPr="002B094A" w:rsidRDefault="00671F51" w:rsidP="00A620DC">
            <w:pPr>
              <w:rPr>
                <w:rFonts w:eastAsia="Calibri"/>
                <w:sz w:val="20"/>
                <w:szCs w:val="20"/>
              </w:rPr>
            </w:pPr>
            <w:r w:rsidRPr="002B094A">
              <w:rPr>
                <w:rFonts w:eastAsia="Calibri"/>
                <w:sz w:val="20"/>
                <w:szCs w:val="20"/>
              </w:rPr>
              <w:t>способ указания объектов в сети или в системе</w:t>
            </w:r>
          </w:p>
        </w:tc>
      </w:tr>
      <w:tr w:rsidR="00671F51" w:rsidRPr="002B094A" w:rsidTr="00A620DC">
        <w:trPr>
          <w:trHeight w:val="287"/>
        </w:trPr>
        <w:tc>
          <w:tcPr>
            <w:tcW w:w="1080" w:type="dxa"/>
          </w:tcPr>
          <w:p w:rsidR="00671F51" w:rsidRPr="002B094A" w:rsidRDefault="00671F51" w:rsidP="00A620DC">
            <w:pPr>
              <w:rPr>
                <w:rFonts w:eastAsia="Calibri"/>
                <w:sz w:val="20"/>
                <w:szCs w:val="20"/>
              </w:rPr>
            </w:pPr>
          </w:p>
        </w:tc>
        <w:tc>
          <w:tcPr>
            <w:tcW w:w="8280" w:type="dxa"/>
          </w:tcPr>
          <w:p w:rsidR="00671F51" w:rsidRPr="002B094A" w:rsidRDefault="00671F51" w:rsidP="00A620DC">
            <w:pPr>
              <w:rPr>
                <w:rFonts w:eastAsia="Calibri"/>
                <w:sz w:val="20"/>
                <w:szCs w:val="20"/>
              </w:rPr>
            </w:pPr>
            <w:r w:rsidRPr="002B094A">
              <w:rPr>
                <w:rFonts w:eastAsia="Calibri"/>
                <w:sz w:val="20"/>
                <w:szCs w:val="20"/>
              </w:rPr>
              <w:t>способ указания субъектов в системе или сети</w:t>
            </w:r>
          </w:p>
        </w:tc>
      </w:tr>
      <w:tr w:rsidR="00671F51" w:rsidRPr="002B094A" w:rsidTr="00A620DC">
        <w:trPr>
          <w:trHeight w:val="224"/>
        </w:trPr>
        <w:tc>
          <w:tcPr>
            <w:tcW w:w="1080" w:type="dxa"/>
          </w:tcPr>
          <w:p w:rsidR="00671F51" w:rsidRPr="002B094A" w:rsidRDefault="00671F51" w:rsidP="00A620DC">
            <w:pPr>
              <w:rPr>
                <w:rFonts w:eastAsia="Calibri"/>
                <w:sz w:val="20"/>
                <w:szCs w:val="20"/>
              </w:rPr>
            </w:pPr>
          </w:p>
        </w:tc>
        <w:tc>
          <w:tcPr>
            <w:tcW w:w="8280" w:type="dxa"/>
          </w:tcPr>
          <w:p w:rsidR="00671F51" w:rsidRPr="002B094A" w:rsidRDefault="00671F51" w:rsidP="00A620DC">
            <w:pPr>
              <w:rPr>
                <w:rFonts w:eastAsia="Calibri"/>
                <w:sz w:val="20"/>
                <w:szCs w:val="20"/>
              </w:rPr>
            </w:pPr>
            <w:r w:rsidRPr="002B094A">
              <w:rPr>
                <w:rFonts w:eastAsia="Calibri"/>
                <w:sz w:val="20"/>
                <w:szCs w:val="20"/>
              </w:rPr>
              <w:t>процесс определения маршрута следования данных в сетях связи</w:t>
            </w:r>
          </w:p>
        </w:tc>
      </w:tr>
      <w:tr w:rsidR="00671F51" w:rsidRPr="002B094A" w:rsidTr="00A620DC">
        <w:trPr>
          <w:trHeight w:val="287"/>
        </w:trPr>
        <w:tc>
          <w:tcPr>
            <w:tcW w:w="1080" w:type="dxa"/>
          </w:tcPr>
          <w:p w:rsidR="00671F51" w:rsidRPr="002B094A" w:rsidRDefault="00671F51" w:rsidP="00A620DC">
            <w:pPr>
              <w:rPr>
                <w:rFonts w:eastAsia="Calibri"/>
                <w:sz w:val="20"/>
                <w:szCs w:val="20"/>
              </w:rPr>
            </w:pPr>
          </w:p>
        </w:tc>
        <w:tc>
          <w:tcPr>
            <w:tcW w:w="8280" w:type="dxa"/>
          </w:tcPr>
          <w:p w:rsidR="00671F51" w:rsidRPr="002B094A" w:rsidRDefault="00671F51" w:rsidP="00A620DC">
            <w:pPr>
              <w:rPr>
                <w:rFonts w:eastAsia="Calibri"/>
                <w:sz w:val="20"/>
                <w:szCs w:val="20"/>
              </w:rPr>
            </w:pPr>
            <w:r w:rsidRPr="002B094A">
              <w:rPr>
                <w:rFonts w:eastAsia="Calibri"/>
                <w:sz w:val="20"/>
                <w:szCs w:val="20"/>
              </w:rPr>
              <w:t>процесс доставки пакетов в сети</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Тип</w:t>
            </w:r>
          </w:p>
        </w:tc>
        <w:tc>
          <w:tcPr>
            <w:tcW w:w="5086" w:type="dxa"/>
          </w:tcPr>
          <w:p w:rsidR="00671F51" w:rsidRPr="002B094A" w:rsidRDefault="00671F51" w:rsidP="00A620DC">
            <w:pPr>
              <w:rPr>
                <w:rFonts w:eastAsia="Calibri"/>
                <w:sz w:val="20"/>
                <w:szCs w:val="20"/>
              </w:rPr>
            </w:pPr>
            <w:r w:rsidRPr="002B094A">
              <w:rPr>
                <w:rFonts w:eastAsia="Calibri"/>
                <w:sz w:val="20"/>
                <w:szCs w:val="20"/>
              </w:rPr>
              <w:t>2</w:t>
            </w: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8456"/>
      </w:tblGrid>
      <w:tr w:rsidR="00671F51" w:rsidRPr="002B094A" w:rsidTr="00A620DC">
        <w:tc>
          <w:tcPr>
            <w:tcW w:w="9557" w:type="dxa"/>
            <w:gridSpan w:val="2"/>
          </w:tcPr>
          <w:p w:rsidR="00671F51" w:rsidRPr="002B094A" w:rsidRDefault="00671F51" w:rsidP="00A620DC">
            <w:pPr>
              <w:rPr>
                <w:rFonts w:eastAsia="Calibri"/>
                <w:sz w:val="20"/>
                <w:szCs w:val="20"/>
              </w:rPr>
            </w:pPr>
            <w:r w:rsidRPr="002B094A">
              <w:rPr>
                <w:rFonts w:eastAsia="Calibri"/>
                <w:sz w:val="20"/>
                <w:szCs w:val="20"/>
              </w:rPr>
              <w:t xml:space="preserve">Целью распределенной обработки информации является: </w:t>
            </w:r>
          </w:p>
        </w:tc>
      </w:tr>
      <w:tr w:rsidR="00671F51" w:rsidRPr="002B094A" w:rsidTr="00A620DC">
        <w:tc>
          <w:tcPr>
            <w:tcW w:w="1101" w:type="dxa"/>
          </w:tcPr>
          <w:p w:rsidR="00671F51" w:rsidRPr="002B094A" w:rsidRDefault="00671F51" w:rsidP="00A620DC">
            <w:pPr>
              <w:rPr>
                <w:rFonts w:eastAsia="Calibri"/>
                <w:sz w:val="20"/>
                <w:szCs w:val="20"/>
              </w:rPr>
            </w:pPr>
          </w:p>
        </w:tc>
        <w:tc>
          <w:tcPr>
            <w:tcW w:w="8456" w:type="dxa"/>
          </w:tcPr>
          <w:p w:rsidR="00671F51" w:rsidRPr="002B094A" w:rsidRDefault="00671F51" w:rsidP="00A620DC">
            <w:pPr>
              <w:rPr>
                <w:rFonts w:eastAsia="Calibri"/>
                <w:sz w:val="20"/>
                <w:szCs w:val="20"/>
              </w:rPr>
            </w:pPr>
            <w:r w:rsidRPr="002B094A">
              <w:rPr>
                <w:rFonts w:eastAsia="Calibri"/>
                <w:sz w:val="20"/>
                <w:szCs w:val="20"/>
              </w:rPr>
              <w:t>уменьшение рабочего пространства</w:t>
            </w:r>
          </w:p>
        </w:tc>
      </w:tr>
      <w:tr w:rsidR="00671F51" w:rsidRPr="002B094A" w:rsidTr="00A620DC">
        <w:tc>
          <w:tcPr>
            <w:tcW w:w="1101" w:type="dxa"/>
          </w:tcPr>
          <w:p w:rsidR="00671F51" w:rsidRPr="002B094A" w:rsidRDefault="00671F51" w:rsidP="00A620DC">
            <w:pPr>
              <w:rPr>
                <w:rFonts w:eastAsia="Calibri"/>
                <w:noProof/>
                <w:sz w:val="20"/>
                <w:szCs w:val="20"/>
              </w:rPr>
            </w:pPr>
          </w:p>
        </w:tc>
        <w:tc>
          <w:tcPr>
            <w:tcW w:w="8456" w:type="dxa"/>
          </w:tcPr>
          <w:p w:rsidR="00671F51" w:rsidRPr="002B094A" w:rsidRDefault="00671F51" w:rsidP="00A620DC">
            <w:pPr>
              <w:rPr>
                <w:rFonts w:eastAsia="Calibri"/>
                <w:noProof/>
                <w:sz w:val="20"/>
                <w:szCs w:val="20"/>
              </w:rPr>
            </w:pPr>
            <w:r w:rsidRPr="002B094A">
              <w:rPr>
                <w:rFonts w:eastAsia="Calibri"/>
                <w:noProof/>
                <w:sz w:val="20"/>
                <w:szCs w:val="20"/>
              </w:rPr>
              <w:t>эффективное решение вычислительных задач</w:t>
            </w:r>
          </w:p>
        </w:tc>
      </w:tr>
      <w:tr w:rsidR="00671F51" w:rsidRPr="002B094A" w:rsidTr="00A620DC">
        <w:tc>
          <w:tcPr>
            <w:tcW w:w="1101" w:type="dxa"/>
          </w:tcPr>
          <w:p w:rsidR="00671F51" w:rsidRPr="002B094A" w:rsidRDefault="00671F51" w:rsidP="00A620DC">
            <w:pPr>
              <w:rPr>
                <w:rFonts w:eastAsia="Calibri"/>
                <w:sz w:val="20"/>
                <w:szCs w:val="20"/>
              </w:rPr>
            </w:pPr>
            <w:r>
              <w:rPr>
                <w:rFonts w:eastAsia="Calibri"/>
                <w:sz w:val="20"/>
                <w:szCs w:val="20"/>
              </w:rPr>
              <w:t xml:space="preserve">  </w:t>
            </w:r>
          </w:p>
        </w:tc>
        <w:tc>
          <w:tcPr>
            <w:tcW w:w="8456" w:type="dxa"/>
          </w:tcPr>
          <w:p w:rsidR="00671F51" w:rsidRPr="002B094A" w:rsidRDefault="00671F51" w:rsidP="00A620DC">
            <w:pPr>
              <w:rPr>
                <w:rFonts w:eastAsia="Calibri"/>
                <w:color w:val="000000"/>
                <w:sz w:val="20"/>
                <w:szCs w:val="20"/>
              </w:rPr>
            </w:pPr>
            <w:r w:rsidRPr="002B094A">
              <w:rPr>
                <w:rFonts w:eastAsia="Calibri"/>
                <w:sz w:val="20"/>
                <w:szCs w:val="20"/>
              </w:rPr>
              <w:t>оптимизация использования ресурсов</w:t>
            </w:r>
          </w:p>
        </w:tc>
      </w:tr>
      <w:tr w:rsidR="00671F51" w:rsidRPr="002B094A" w:rsidTr="00A620DC">
        <w:tc>
          <w:tcPr>
            <w:tcW w:w="1101" w:type="dxa"/>
          </w:tcPr>
          <w:p w:rsidR="00671F51" w:rsidRPr="002B094A" w:rsidRDefault="00671F51" w:rsidP="00A620DC">
            <w:pPr>
              <w:rPr>
                <w:rFonts w:eastAsia="Calibri"/>
                <w:sz w:val="20"/>
                <w:szCs w:val="20"/>
              </w:rPr>
            </w:pPr>
            <w:r>
              <w:rPr>
                <w:rFonts w:eastAsia="Calibri"/>
                <w:sz w:val="20"/>
                <w:szCs w:val="20"/>
              </w:rPr>
              <w:t xml:space="preserve">  </w:t>
            </w:r>
          </w:p>
        </w:tc>
        <w:tc>
          <w:tcPr>
            <w:tcW w:w="8456" w:type="dxa"/>
          </w:tcPr>
          <w:p w:rsidR="00671F51" w:rsidRPr="002B094A" w:rsidRDefault="00671F51" w:rsidP="00A620DC">
            <w:pPr>
              <w:rPr>
                <w:rFonts w:eastAsia="Calibri"/>
                <w:color w:val="000000"/>
                <w:sz w:val="20"/>
                <w:szCs w:val="20"/>
              </w:rPr>
            </w:pPr>
            <w:r w:rsidRPr="002B094A">
              <w:rPr>
                <w:rFonts w:eastAsia="Calibri"/>
                <w:sz w:val="20"/>
                <w:szCs w:val="20"/>
              </w:rPr>
              <w:t>упрощение работы пользователя</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59"/>
      </w:tblGrid>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Порядковый номер</w:t>
            </w:r>
          </w:p>
        </w:tc>
        <w:tc>
          <w:tcPr>
            <w:tcW w:w="4785"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Тип</w:t>
            </w:r>
          </w:p>
        </w:tc>
        <w:tc>
          <w:tcPr>
            <w:tcW w:w="4785" w:type="dxa"/>
          </w:tcPr>
          <w:p w:rsidR="00671F51" w:rsidRPr="002B094A" w:rsidRDefault="00671F51" w:rsidP="00A620DC">
            <w:pPr>
              <w:rPr>
                <w:rFonts w:eastAsia="Calibri"/>
                <w:sz w:val="20"/>
                <w:szCs w:val="20"/>
              </w:rPr>
            </w:pPr>
            <w:r w:rsidRPr="002B094A">
              <w:rPr>
                <w:rFonts w:eastAsia="Calibri"/>
                <w:sz w:val="20"/>
                <w:szCs w:val="20"/>
              </w:rPr>
              <w:t>4</w:t>
            </w:r>
          </w:p>
        </w:tc>
      </w:tr>
      <w:tr w:rsidR="00671F51" w:rsidRPr="002B094A" w:rsidTr="00A620DC">
        <w:tc>
          <w:tcPr>
            <w:tcW w:w="4785" w:type="dxa"/>
          </w:tcPr>
          <w:p w:rsidR="00671F51" w:rsidRPr="002B094A" w:rsidRDefault="00671F51" w:rsidP="00A620DC">
            <w:pPr>
              <w:rPr>
                <w:rFonts w:eastAsia="Calibri"/>
                <w:sz w:val="20"/>
                <w:szCs w:val="20"/>
              </w:rPr>
            </w:pPr>
            <w:r w:rsidRPr="002B094A">
              <w:rPr>
                <w:rFonts w:eastAsia="Calibri"/>
                <w:sz w:val="20"/>
                <w:szCs w:val="20"/>
              </w:rPr>
              <w:t>Вес</w:t>
            </w:r>
          </w:p>
        </w:tc>
        <w:tc>
          <w:tcPr>
            <w:tcW w:w="4785"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671F51" w:rsidRPr="002B094A" w:rsidTr="00A620DC">
        <w:tc>
          <w:tcPr>
            <w:tcW w:w="9648" w:type="dxa"/>
          </w:tcPr>
          <w:p w:rsidR="00671F51" w:rsidRPr="002B094A" w:rsidRDefault="00671F51" w:rsidP="00A620DC">
            <w:pPr>
              <w:rPr>
                <w:rFonts w:eastAsia="Calibri"/>
                <w:sz w:val="20"/>
                <w:szCs w:val="20"/>
              </w:rPr>
            </w:pPr>
            <w:r w:rsidRPr="002B094A">
              <w:rPr>
                <w:rFonts w:eastAsia="Calibri"/>
                <w:sz w:val="20"/>
                <w:szCs w:val="20"/>
              </w:rPr>
              <w:t>Сеть обмена и обработки информации, образованная  совокупностью взаимосвязанных компьютеров и средств связи и предназначенная для коллективного использования технических и информационных ресурсов, – это _________ сеть.</w:t>
            </w:r>
          </w:p>
        </w:tc>
      </w:tr>
      <w:tr w:rsidR="00671F51" w:rsidRPr="002B094A" w:rsidTr="00A620DC">
        <w:tc>
          <w:tcPr>
            <w:tcW w:w="9648" w:type="dxa"/>
            <w:vAlign w:val="center"/>
          </w:tcPr>
          <w:p w:rsidR="00671F51" w:rsidRPr="002B094A" w:rsidRDefault="00671F51" w:rsidP="00A620DC">
            <w:pPr>
              <w:rPr>
                <w:rFonts w:eastAsia="Calibri"/>
                <w:sz w:val="20"/>
                <w:szCs w:val="20"/>
              </w:rPr>
            </w:pPr>
            <w:r w:rsidRPr="002B094A">
              <w:rPr>
                <w:rFonts w:eastAsia="Calibri"/>
                <w:sz w:val="20"/>
                <w:szCs w:val="20"/>
              </w:rPr>
              <w:t>телекоммуникационная</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Тип</w:t>
            </w:r>
          </w:p>
        </w:tc>
        <w:tc>
          <w:tcPr>
            <w:tcW w:w="5086" w:type="dxa"/>
          </w:tcPr>
          <w:p w:rsidR="00671F51" w:rsidRPr="002B094A" w:rsidRDefault="00671F51" w:rsidP="00A620DC">
            <w:pPr>
              <w:rPr>
                <w:rFonts w:eastAsia="Calibri"/>
                <w:sz w:val="20"/>
                <w:szCs w:val="20"/>
              </w:rPr>
            </w:pPr>
            <w:r w:rsidRPr="002B094A">
              <w:rPr>
                <w:rFonts w:eastAsia="Calibri"/>
                <w:sz w:val="20"/>
                <w:szCs w:val="20"/>
              </w:rPr>
              <w:t>4</w:t>
            </w: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71F51" w:rsidRPr="002B094A" w:rsidTr="00A620DC">
        <w:tc>
          <w:tcPr>
            <w:tcW w:w="9557" w:type="dxa"/>
          </w:tcPr>
          <w:p w:rsidR="00671F51" w:rsidRPr="002B094A" w:rsidRDefault="00671F51" w:rsidP="00A620DC">
            <w:pPr>
              <w:rPr>
                <w:rFonts w:eastAsia="Calibri"/>
                <w:sz w:val="20"/>
                <w:szCs w:val="20"/>
              </w:rPr>
            </w:pPr>
            <w:r w:rsidRPr="002B094A">
              <w:rPr>
                <w:rFonts w:eastAsia="Calibri"/>
                <w:sz w:val="20"/>
                <w:szCs w:val="20"/>
              </w:rPr>
              <w:t>__________ - комплекс аппаратных и программных средств, позволяющих пользователю работать в интерактивном режиме с разнородными данными (графикой, текстом, звуком, видео и др.), организованными в виде единой информационной среды</w:t>
            </w:r>
          </w:p>
        </w:tc>
      </w:tr>
      <w:tr w:rsidR="00671F51" w:rsidRPr="002B094A" w:rsidTr="00A620DC">
        <w:trPr>
          <w:cantSplit/>
        </w:trPr>
        <w:tc>
          <w:tcPr>
            <w:tcW w:w="9557" w:type="dxa"/>
          </w:tcPr>
          <w:p w:rsidR="00671F51" w:rsidRPr="002B094A" w:rsidRDefault="00671F51" w:rsidP="00A620DC">
            <w:pPr>
              <w:rPr>
                <w:rFonts w:eastAsia="Calibri"/>
                <w:sz w:val="20"/>
                <w:szCs w:val="20"/>
              </w:rPr>
            </w:pPr>
            <w:r w:rsidRPr="002B094A">
              <w:rPr>
                <w:rFonts w:eastAsia="Calibri"/>
                <w:sz w:val="20"/>
                <w:szCs w:val="20"/>
              </w:rPr>
              <w:t xml:space="preserve">Мультимедиа </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lastRenderedPageBreak/>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Тип</w:t>
            </w:r>
          </w:p>
        </w:tc>
        <w:tc>
          <w:tcPr>
            <w:tcW w:w="5086" w:type="dxa"/>
          </w:tcPr>
          <w:p w:rsidR="00671F51" w:rsidRPr="002B094A" w:rsidRDefault="00671F51" w:rsidP="00A620DC">
            <w:pPr>
              <w:rPr>
                <w:rFonts w:eastAsia="Calibri"/>
                <w:sz w:val="20"/>
                <w:szCs w:val="20"/>
              </w:rPr>
            </w:pPr>
            <w:r w:rsidRPr="002B094A">
              <w:rPr>
                <w:rFonts w:eastAsia="Calibri"/>
                <w:sz w:val="20"/>
                <w:szCs w:val="20"/>
              </w:rPr>
              <w:t>4</w:t>
            </w: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71F51" w:rsidRPr="002B094A" w:rsidTr="00A620DC">
        <w:tc>
          <w:tcPr>
            <w:tcW w:w="9557" w:type="dxa"/>
          </w:tcPr>
          <w:p w:rsidR="00671F51" w:rsidRPr="002B094A" w:rsidRDefault="00671F51" w:rsidP="00A620DC">
            <w:pPr>
              <w:rPr>
                <w:rFonts w:eastAsia="Calibri"/>
                <w:sz w:val="20"/>
                <w:szCs w:val="20"/>
              </w:rPr>
            </w:pPr>
            <w:r w:rsidRPr="002B094A">
              <w:rPr>
                <w:rFonts w:eastAsia="Calibri"/>
                <w:iCs/>
                <w:sz w:val="20"/>
                <w:szCs w:val="20"/>
              </w:rPr>
              <w:t xml:space="preserve">____________ образование - </w:t>
            </w:r>
            <w:r w:rsidRPr="002B094A">
              <w:rPr>
                <w:rFonts w:eastAsia="Calibri"/>
                <w:sz w:val="20"/>
                <w:szCs w:val="20"/>
              </w:rPr>
              <w:t>процесс приобретения знаний и навыков с помощью образовательной среды, основанной на использовании информационных технологий, обеспечивающих обмен учебной информацией на расстоянии, и реализующей систему сопровождения и администрирования учебного процесса.</w:t>
            </w:r>
          </w:p>
        </w:tc>
      </w:tr>
      <w:tr w:rsidR="00671F51" w:rsidRPr="002B094A" w:rsidTr="00A620DC">
        <w:trPr>
          <w:cantSplit/>
        </w:trPr>
        <w:tc>
          <w:tcPr>
            <w:tcW w:w="9557" w:type="dxa"/>
          </w:tcPr>
          <w:p w:rsidR="00671F51" w:rsidRPr="002B094A" w:rsidRDefault="00671F51" w:rsidP="00A620DC">
            <w:pPr>
              <w:rPr>
                <w:rFonts w:eastAsia="Calibri"/>
                <w:sz w:val="20"/>
                <w:szCs w:val="20"/>
              </w:rPr>
            </w:pPr>
            <w:r w:rsidRPr="002B094A">
              <w:rPr>
                <w:rFonts w:eastAsia="Calibri"/>
                <w:sz w:val="20"/>
                <w:szCs w:val="20"/>
              </w:rPr>
              <w:t>Дистанционное</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Тип</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705"/>
      </w:tblGrid>
      <w:tr w:rsidR="00671F51" w:rsidRPr="002B094A" w:rsidTr="00A620DC">
        <w:tc>
          <w:tcPr>
            <w:tcW w:w="9557" w:type="dxa"/>
            <w:gridSpan w:val="2"/>
          </w:tcPr>
          <w:p w:rsidR="00671F51" w:rsidRPr="002B094A" w:rsidRDefault="00671F51" w:rsidP="00A620DC">
            <w:pPr>
              <w:rPr>
                <w:rFonts w:eastAsia="Calibri"/>
                <w:sz w:val="20"/>
                <w:szCs w:val="20"/>
              </w:rPr>
            </w:pPr>
            <w:r w:rsidRPr="002B094A">
              <w:rPr>
                <w:rFonts w:eastAsia="Calibri"/>
                <w:sz w:val="20"/>
                <w:szCs w:val="20"/>
              </w:rPr>
              <w:t>__________ - телеконференция, обеспечивающая передачу аудиоинформации, изображений и видеофильмов.</w:t>
            </w:r>
          </w:p>
        </w:tc>
      </w:tr>
      <w:tr w:rsidR="00671F51" w:rsidRPr="002B094A" w:rsidTr="00A620DC">
        <w:tc>
          <w:tcPr>
            <w:tcW w:w="852" w:type="dxa"/>
          </w:tcPr>
          <w:p w:rsidR="00671F51" w:rsidRPr="002B094A" w:rsidRDefault="00671F51" w:rsidP="00A620DC">
            <w:pPr>
              <w:rPr>
                <w:rFonts w:eastAsia="Calibri"/>
                <w:sz w:val="20"/>
                <w:szCs w:val="20"/>
              </w:rPr>
            </w:pPr>
            <w:r>
              <w:rPr>
                <w:rFonts w:eastAsia="Calibri"/>
                <w:sz w:val="20"/>
                <w:szCs w:val="20"/>
              </w:rPr>
              <w:t xml:space="preserve">  </w:t>
            </w:r>
          </w:p>
        </w:tc>
        <w:tc>
          <w:tcPr>
            <w:tcW w:w="8705" w:type="dxa"/>
          </w:tcPr>
          <w:p w:rsidR="00671F51" w:rsidRPr="002B094A" w:rsidRDefault="00671F51" w:rsidP="00A620DC">
            <w:pPr>
              <w:jc w:val="both"/>
              <w:rPr>
                <w:rFonts w:eastAsia="Calibri"/>
                <w:sz w:val="20"/>
                <w:szCs w:val="20"/>
              </w:rPr>
            </w:pPr>
            <w:r w:rsidRPr="002B094A">
              <w:rPr>
                <w:rFonts w:eastAsia="Calibri"/>
                <w:sz w:val="20"/>
                <w:szCs w:val="20"/>
              </w:rPr>
              <w:t>Видеоконференция</w:t>
            </w:r>
          </w:p>
        </w:tc>
      </w:tr>
      <w:tr w:rsidR="00671F51" w:rsidRPr="002B094A" w:rsidTr="00A620DC">
        <w:tc>
          <w:tcPr>
            <w:tcW w:w="852" w:type="dxa"/>
          </w:tcPr>
          <w:p w:rsidR="00671F51" w:rsidRPr="002B094A" w:rsidRDefault="00671F51" w:rsidP="00A620DC">
            <w:pPr>
              <w:rPr>
                <w:rFonts w:eastAsia="Calibri"/>
                <w:sz w:val="20"/>
                <w:szCs w:val="20"/>
              </w:rPr>
            </w:pPr>
          </w:p>
        </w:tc>
        <w:tc>
          <w:tcPr>
            <w:tcW w:w="8705" w:type="dxa"/>
          </w:tcPr>
          <w:p w:rsidR="00671F51" w:rsidRPr="002B094A" w:rsidRDefault="00671F51" w:rsidP="00A620DC">
            <w:pPr>
              <w:jc w:val="both"/>
              <w:rPr>
                <w:rFonts w:eastAsia="Calibri"/>
                <w:sz w:val="20"/>
                <w:szCs w:val="20"/>
              </w:rPr>
            </w:pPr>
            <w:r w:rsidRPr="002B094A">
              <w:rPr>
                <w:rFonts w:eastAsia="Calibri"/>
                <w:sz w:val="20"/>
                <w:szCs w:val="20"/>
              </w:rPr>
              <w:t>Виртуальный класс</w:t>
            </w:r>
          </w:p>
        </w:tc>
      </w:tr>
      <w:tr w:rsidR="00671F51" w:rsidRPr="002B094A" w:rsidTr="00A620DC">
        <w:tc>
          <w:tcPr>
            <w:tcW w:w="852" w:type="dxa"/>
          </w:tcPr>
          <w:p w:rsidR="00671F51" w:rsidRPr="002B094A" w:rsidRDefault="00671F51" w:rsidP="00A620DC">
            <w:pPr>
              <w:rPr>
                <w:rFonts w:eastAsia="Calibri"/>
                <w:sz w:val="20"/>
                <w:szCs w:val="20"/>
              </w:rPr>
            </w:pPr>
          </w:p>
        </w:tc>
        <w:tc>
          <w:tcPr>
            <w:tcW w:w="8705" w:type="dxa"/>
          </w:tcPr>
          <w:p w:rsidR="00671F51" w:rsidRPr="002B094A" w:rsidRDefault="00671F51" w:rsidP="00A620DC">
            <w:pPr>
              <w:jc w:val="both"/>
              <w:rPr>
                <w:rFonts w:eastAsia="Calibri"/>
                <w:sz w:val="20"/>
                <w:szCs w:val="20"/>
              </w:rPr>
            </w:pPr>
            <w:r w:rsidRPr="002B094A">
              <w:rPr>
                <w:rFonts w:eastAsia="Calibri"/>
                <w:sz w:val="20"/>
                <w:szCs w:val="20"/>
              </w:rPr>
              <w:t>Дистанционное образование</w:t>
            </w:r>
          </w:p>
        </w:tc>
      </w:tr>
      <w:tr w:rsidR="00671F51" w:rsidRPr="002B094A" w:rsidTr="00A620DC">
        <w:tc>
          <w:tcPr>
            <w:tcW w:w="852" w:type="dxa"/>
          </w:tcPr>
          <w:p w:rsidR="00671F51" w:rsidRPr="002B094A" w:rsidRDefault="00671F51" w:rsidP="00A620DC">
            <w:pPr>
              <w:rPr>
                <w:rFonts w:eastAsia="Calibri"/>
                <w:sz w:val="20"/>
                <w:szCs w:val="20"/>
              </w:rPr>
            </w:pPr>
          </w:p>
        </w:tc>
        <w:tc>
          <w:tcPr>
            <w:tcW w:w="8705" w:type="dxa"/>
          </w:tcPr>
          <w:p w:rsidR="00671F51" w:rsidRPr="002B094A" w:rsidRDefault="00671F51" w:rsidP="00A620DC">
            <w:pPr>
              <w:jc w:val="both"/>
              <w:rPr>
                <w:rFonts w:eastAsia="Calibri"/>
                <w:sz w:val="20"/>
                <w:szCs w:val="20"/>
              </w:rPr>
            </w:pPr>
            <w:r w:rsidRPr="002B094A">
              <w:rPr>
                <w:rFonts w:eastAsia="Calibri"/>
                <w:iCs/>
                <w:sz w:val="20"/>
                <w:szCs w:val="20"/>
              </w:rPr>
              <w:t>Информационная инфраструктура</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Тип</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705"/>
      </w:tblGrid>
      <w:tr w:rsidR="00671F51" w:rsidRPr="002B094A" w:rsidTr="00A620DC">
        <w:tc>
          <w:tcPr>
            <w:tcW w:w="9557" w:type="dxa"/>
            <w:gridSpan w:val="2"/>
          </w:tcPr>
          <w:p w:rsidR="00671F51" w:rsidRPr="002B094A" w:rsidRDefault="00671F51" w:rsidP="00A620DC">
            <w:pPr>
              <w:rPr>
                <w:rFonts w:eastAsia="Calibri"/>
                <w:sz w:val="20"/>
                <w:szCs w:val="20"/>
              </w:rPr>
            </w:pPr>
            <w:r w:rsidRPr="002B094A">
              <w:rPr>
                <w:rFonts w:eastAsia="Calibri"/>
                <w:bCs/>
                <w:sz w:val="20"/>
                <w:szCs w:val="20"/>
              </w:rPr>
              <w:t>________ - пользовательское ядро образовательной ИТ-среды, комплексная распределенная система, в которую, обычно, входят инфраструктурные программные и технические компоненты, виртуально объединяющие рабочие места преподавателя и учащихся в учебную группу, работающую в сети (локальной или глобальной).</w:t>
            </w:r>
          </w:p>
        </w:tc>
      </w:tr>
      <w:tr w:rsidR="00671F51" w:rsidRPr="002B094A" w:rsidTr="00A620DC">
        <w:tc>
          <w:tcPr>
            <w:tcW w:w="852" w:type="dxa"/>
          </w:tcPr>
          <w:p w:rsidR="00671F51" w:rsidRPr="002B094A" w:rsidRDefault="00671F51" w:rsidP="00A620DC">
            <w:pPr>
              <w:rPr>
                <w:rFonts w:eastAsia="Calibri"/>
                <w:sz w:val="20"/>
                <w:szCs w:val="20"/>
              </w:rPr>
            </w:pPr>
            <w:r>
              <w:rPr>
                <w:rFonts w:eastAsia="Calibri"/>
                <w:sz w:val="20"/>
                <w:szCs w:val="20"/>
              </w:rPr>
              <w:t xml:space="preserve">  </w:t>
            </w:r>
          </w:p>
        </w:tc>
        <w:tc>
          <w:tcPr>
            <w:tcW w:w="8705" w:type="dxa"/>
          </w:tcPr>
          <w:p w:rsidR="00671F51" w:rsidRPr="002B094A" w:rsidRDefault="00671F51" w:rsidP="00A620DC">
            <w:pPr>
              <w:jc w:val="both"/>
              <w:rPr>
                <w:rFonts w:eastAsia="Calibri"/>
                <w:sz w:val="20"/>
                <w:szCs w:val="20"/>
              </w:rPr>
            </w:pPr>
            <w:r w:rsidRPr="002B094A">
              <w:rPr>
                <w:rFonts w:eastAsia="Calibri"/>
                <w:bCs/>
                <w:sz w:val="20"/>
                <w:szCs w:val="20"/>
              </w:rPr>
              <w:t>Виртуальный класс</w:t>
            </w:r>
          </w:p>
        </w:tc>
      </w:tr>
      <w:tr w:rsidR="00671F51" w:rsidRPr="002B094A" w:rsidTr="00A620DC">
        <w:tc>
          <w:tcPr>
            <w:tcW w:w="852" w:type="dxa"/>
          </w:tcPr>
          <w:p w:rsidR="00671F51" w:rsidRPr="002B094A" w:rsidRDefault="00671F51" w:rsidP="00A620DC">
            <w:pPr>
              <w:rPr>
                <w:rFonts w:eastAsia="Calibri"/>
                <w:sz w:val="20"/>
                <w:szCs w:val="20"/>
              </w:rPr>
            </w:pPr>
          </w:p>
        </w:tc>
        <w:tc>
          <w:tcPr>
            <w:tcW w:w="8705" w:type="dxa"/>
          </w:tcPr>
          <w:p w:rsidR="00671F51" w:rsidRPr="002B094A" w:rsidRDefault="00671F51" w:rsidP="00A620DC">
            <w:pPr>
              <w:jc w:val="both"/>
              <w:rPr>
                <w:rFonts w:eastAsia="Calibri"/>
                <w:sz w:val="20"/>
                <w:szCs w:val="20"/>
              </w:rPr>
            </w:pPr>
            <w:r w:rsidRPr="002B094A">
              <w:rPr>
                <w:rFonts w:eastAsia="Calibri"/>
                <w:sz w:val="20"/>
                <w:szCs w:val="20"/>
              </w:rPr>
              <w:t xml:space="preserve">Дистанционное образование </w:t>
            </w:r>
          </w:p>
        </w:tc>
      </w:tr>
      <w:tr w:rsidR="00671F51" w:rsidRPr="002B094A" w:rsidTr="00A620DC">
        <w:tc>
          <w:tcPr>
            <w:tcW w:w="852" w:type="dxa"/>
          </w:tcPr>
          <w:p w:rsidR="00671F51" w:rsidRPr="002B094A" w:rsidRDefault="00671F51" w:rsidP="00A620DC">
            <w:pPr>
              <w:rPr>
                <w:rFonts w:eastAsia="Calibri"/>
                <w:sz w:val="20"/>
                <w:szCs w:val="20"/>
              </w:rPr>
            </w:pPr>
          </w:p>
        </w:tc>
        <w:tc>
          <w:tcPr>
            <w:tcW w:w="8705" w:type="dxa"/>
          </w:tcPr>
          <w:p w:rsidR="00671F51" w:rsidRPr="002B094A" w:rsidRDefault="00671F51" w:rsidP="00A620DC">
            <w:pPr>
              <w:jc w:val="both"/>
              <w:rPr>
                <w:rFonts w:eastAsia="Calibri"/>
                <w:sz w:val="20"/>
                <w:szCs w:val="20"/>
              </w:rPr>
            </w:pPr>
            <w:r w:rsidRPr="002B094A">
              <w:rPr>
                <w:rFonts w:eastAsia="Calibri"/>
                <w:iCs/>
                <w:sz w:val="20"/>
                <w:szCs w:val="20"/>
              </w:rPr>
              <w:t>Дистанционное обучение</w:t>
            </w:r>
          </w:p>
        </w:tc>
      </w:tr>
      <w:tr w:rsidR="00671F51" w:rsidRPr="002B094A" w:rsidTr="00A620DC">
        <w:tc>
          <w:tcPr>
            <w:tcW w:w="852" w:type="dxa"/>
          </w:tcPr>
          <w:p w:rsidR="00671F51" w:rsidRPr="002B094A" w:rsidRDefault="00671F51" w:rsidP="00A620DC">
            <w:pPr>
              <w:rPr>
                <w:rFonts w:eastAsia="Calibri"/>
                <w:sz w:val="20"/>
                <w:szCs w:val="20"/>
              </w:rPr>
            </w:pPr>
          </w:p>
        </w:tc>
        <w:tc>
          <w:tcPr>
            <w:tcW w:w="8705" w:type="dxa"/>
          </w:tcPr>
          <w:p w:rsidR="00671F51" w:rsidRPr="002B094A" w:rsidRDefault="00671F51" w:rsidP="00A620DC">
            <w:pPr>
              <w:jc w:val="both"/>
              <w:rPr>
                <w:rFonts w:eastAsia="Calibri"/>
                <w:sz w:val="20"/>
                <w:szCs w:val="20"/>
              </w:rPr>
            </w:pPr>
            <w:r w:rsidRPr="002B094A">
              <w:rPr>
                <w:rFonts w:eastAsia="Calibri"/>
                <w:iCs/>
                <w:sz w:val="20"/>
                <w:szCs w:val="20"/>
              </w:rPr>
              <w:t>Информационная инфраструктура</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jc w:val="both"/>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jc w:val="both"/>
              <w:rPr>
                <w:rFonts w:eastAsia="Calibri"/>
                <w:sz w:val="20"/>
                <w:szCs w:val="20"/>
              </w:rPr>
            </w:pPr>
            <w:r w:rsidRPr="002B094A">
              <w:rPr>
                <w:rFonts w:eastAsia="Calibri"/>
                <w:sz w:val="20"/>
                <w:szCs w:val="20"/>
              </w:rPr>
              <w:t xml:space="preserve">Тип </w:t>
            </w:r>
          </w:p>
        </w:tc>
        <w:tc>
          <w:tcPr>
            <w:tcW w:w="5086" w:type="dxa"/>
          </w:tcPr>
          <w:p w:rsidR="00671F51" w:rsidRPr="002B094A" w:rsidRDefault="00671F51" w:rsidP="00A620DC">
            <w:pPr>
              <w:jc w:val="both"/>
              <w:rPr>
                <w:rFonts w:eastAsia="Calibri"/>
                <w:sz w:val="20"/>
                <w:szCs w:val="20"/>
              </w:rPr>
            </w:pPr>
            <w:r w:rsidRPr="002B094A">
              <w:rPr>
                <w:rFonts w:eastAsia="Calibri"/>
                <w:sz w:val="20"/>
                <w:szCs w:val="20"/>
              </w:rPr>
              <w:t>4</w:t>
            </w:r>
          </w:p>
        </w:tc>
      </w:tr>
      <w:tr w:rsidR="00671F51" w:rsidRPr="002B094A" w:rsidTr="00A620DC">
        <w:tc>
          <w:tcPr>
            <w:tcW w:w="4471" w:type="dxa"/>
          </w:tcPr>
          <w:p w:rsidR="00671F51" w:rsidRPr="002B094A" w:rsidRDefault="00671F51" w:rsidP="00A620DC">
            <w:pPr>
              <w:jc w:val="both"/>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jc w:val="both"/>
              <w:rPr>
                <w:rFonts w:eastAsia="Calibri"/>
                <w:sz w:val="20"/>
                <w:szCs w:val="20"/>
              </w:rPr>
            </w:pPr>
            <w:r w:rsidRPr="002B094A">
              <w:rPr>
                <w:rFonts w:eastAsia="Calibri"/>
                <w:sz w:val="20"/>
                <w:szCs w:val="20"/>
              </w:rPr>
              <w:t>1</w:t>
            </w:r>
          </w:p>
        </w:tc>
      </w:tr>
    </w:tbl>
    <w:p w:rsidR="00671F51" w:rsidRPr="002B094A" w:rsidRDefault="00671F51" w:rsidP="00671F51">
      <w:pPr>
        <w:jc w:val="both"/>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71F51" w:rsidRPr="002B094A" w:rsidTr="00A620DC">
        <w:tc>
          <w:tcPr>
            <w:tcW w:w="9557" w:type="dxa"/>
          </w:tcPr>
          <w:p w:rsidR="00671F51" w:rsidRPr="002B094A" w:rsidRDefault="00671F51" w:rsidP="00A620DC">
            <w:pPr>
              <w:rPr>
                <w:rFonts w:eastAsia="Calibri"/>
                <w:sz w:val="20"/>
                <w:szCs w:val="20"/>
              </w:rPr>
            </w:pPr>
            <w:r w:rsidRPr="002B094A">
              <w:rPr>
                <w:rFonts w:eastAsia="Calibri"/>
                <w:sz w:val="20"/>
                <w:szCs w:val="20"/>
              </w:rPr>
              <w:t>____________ обучение - организация образовательной деятельности с применением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tc>
      </w:tr>
      <w:tr w:rsidR="00671F51" w:rsidRPr="002B094A" w:rsidTr="00A620DC">
        <w:tc>
          <w:tcPr>
            <w:tcW w:w="9557" w:type="dxa"/>
          </w:tcPr>
          <w:p w:rsidR="00671F51" w:rsidRPr="002B094A" w:rsidRDefault="00671F51" w:rsidP="00A620DC">
            <w:pPr>
              <w:rPr>
                <w:rFonts w:eastAsia="Calibri"/>
                <w:sz w:val="20"/>
                <w:szCs w:val="20"/>
              </w:rPr>
            </w:pPr>
            <w:r w:rsidRPr="002B094A">
              <w:rPr>
                <w:rFonts w:eastAsia="Calibri"/>
                <w:sz w:val="20"/>
                <w:szCs w:val="20"/>
              </w:rPr>
              <w:t>Электронное</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jc w:val="both"/>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jc w:val="both"/>
              <w:rPr>
                <w:rFonts w:eastAsia="Calibri"/>
                <w:sz w:val="20"/>
                <w:szCs w:val="20"/>
              </w:rPr>
            </w:pPr>
            <w:r w:rsidRPr="002B094A">
              <w:rPr>
                <w:rFonts w:eastAsia="Calibri"/>
                <w:sz w:val="20"/>
                <w:szCs w:val="20"/>
              </w:rPr>
              <w:t xml:space="preserve">Тип </w:t>
            </w:r>
          </w:p>
        </w:tc>
        <w:tc>
          <w:tcPr>
            <w:tcW w:w="5086" w:type="dxa"/>
          </w:tcPr>
          <w:p w:rsidR="00671F51" w:rsidRPr="002B094A" w:rsidRDefault="00671F51" w:rsidP="00A620DC">
            <w:pPr>
              <w:jc w:val="both"/>
              <w:rPr>
                <w:rFonts w:eastAsia="Calibri"/>
                <w:sz w:val="20"/>
                <w:szCs w:val="20"/>
              </w:rPr>
            </w:pPr>
            <w:r w:rsidRPr="002B094A">
              <w:rPr>
                <w:rFonts w:eastAsia="Calibri"/>
                <w:sz w:val="20"/>
                <w:szCs w:val="20"/>
              </w:rPr>
              <w:t>4</w:t>
            </w:r>
          </w:p>
        </w:tc>
      </w:tr>
      <w:tr w:rsidR="00671F51" w:rsidRPr="002B094A" w:rsidTr="00A620DC">
        <w:tc>
          <w:tcPr>
            <w:tcW w:w="4471" w:type="dxa"/>
          </w:tcPr>
          <w:p w:rsidR="00671F51" w:rsidRPr="002B094A" w:rsidRDefault="00671F51" w:rsidP="00A620DC">
            <w:pPr>
              <w:jc w:val="both"/>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jc w:val="both"/>
              <w:rPr>
                <w:rFonts w:eastAsia="Calibri"/>
                <w:sz w:val="20"/>
                <w:szCs w:val="20"/>
              </w:rPr>
            </w:pPr>
            <w:r w:rsidRPr="002B094A">
              <w:rPr>
                <w:rFonts w:eastAsia="Calibri"/>
                <w:sz w:val="20"/>
                <w:szCs w:val="20"/>
              </w:rPr>
              <w:t>1</w:t>
            </w:r>
          </w:p>
        </w:tc>
      </w:tr>
    </w:tbl>
    <w:p w:rsidR="00671F51" w:rsidRPr="002B094A" w:rsidRDefault="00671F51" w:rsidP="00671F51">
      <w:pPr>
        <w:jc w:val="both"/>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71F51" w:rsidRPr="002B094A" w:rsidTr="00A620DC">
        <w:tc>
          <w:tcPr>
            <w:tcW w:w="9557" w:type="dxa"/>
          </w:tcPr>
          <w:p w:rsidR="00671F51" w:rsidRPr="002B094A" w:rsidRDefault="00671F51" w:rsidP="00A620DC">
            <w:pPr>
              <w:rPr>
                <w:rFonts w:eastAsia="Calibri"/>
                <w:color w:val="000000"/>
                <w:sz w:val="20"/>
                <w:szCs w:val="20"/>
              </w:rPr>
            </w:pPr>
            <w:r w:rsidRPr="002B094A">
              <w:rPr>
                <w:rFonts w:eastAsia="Calibri"/>
                <w:color w:val="000000"/>
                <w:sz w:val="20"/>
                <w:szCs w:val="20"/>
              </w:rPr>
              <w:t>Электронная информационно-образовательная ___________ – это совокупность электронных информационных и образовательных ресурсов,  информационных и телекоммуникационных технологий, соответствующих технологических средств,  обеспечивающая освоение обучающимися образовательных программ в полном объеме независимо от места  нахождения обучающихся.</w:t>
            </w:r>
          </w:p>
        </w:tc>
      </w:tr>
      <w:tr w:rsidR="00671F51" w:rsidRPr="002B094A" w:rsidTr="00A620DC">
        <w:tc>
          <w:tcPr>
            <w:tcW w:w="9557" w:type="dxa"/>
          </w:tcPr>
          <w:p w:rsidR="00671F51" w:rsidRPr="002B094A" w:rsidRDefault="00671F51" w:rsidP="00A620DC">
            <w:pPr>
              <w:rPr>
                <w:rFonts w:eastAsia="Calibri"/>
                <w:sz w:val="20"/>
                <w:szCs w:val="20"/>
              </w:rPr>
            </w:pPr>
            <w:r w:rsidRPr="002B094A">
              <w:rPr>
                <w:rFonts w:eastAsia="Calibri"/>
                <w:sz w:val="20"/>
                <w:szCs w:val="20"/>
              </w:rPr>
              <w:t>среда</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jc w:val="both"/>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jc w:val="both"/>
              <w:rPr>
                <w:rFonts w:eastAsia="Calibri"/>
                <w:sz w:val="20"/>
                <w:szCs w:val="20"/>
              </w:rPr>
            </w:pPr>
            <w:r w:rsidRPr="002B094A">
              <w:rPr>
                <w:rFonts w:eastAsia="Calibri"/>
                <w:sz w:val="20"/>
                <w:szCs w:val="20"/>
              </w:rPr>
              <w:t xml:space="preserve">Тип </w:t>
            </w:r>
          </w:p>
        </w:tc>
        <w:tc>
          <w:tcPr>
            <w:tcW w:w="5086" w:type="dxa"/>
          </w:tcPr>
          <w:p w:rsidR="00671F51" w:rsidRPr="002B094A" w:rsidRDefault="00671F51" w:rsidP="00A620DC">
            <w:pPr>
              <w:jc w:val="both"/>
              <w:rPr>
                <w:rFonts w:eastAsia="Calibri"/>
                <w:sz w:val="20"/>
                <w:szCs w:val="20"/>
              </w:rPr>
            </w:pPr>
            <w:r w:rsidRPr="002B094A">
              <w:rPr>
                <w:rFonts w:eastAsia="Calibri"/>
                <w:sz w:val="20"/>
                <w:szCs w:val="20"/>
              </w:rPr>
              <w:t>4</w:t>
            </w:r>
          </w:p>
        </w:tc>
      </w:tr>
      <w:tr w:rsidR="00671F51" w:rsidRPr="002B094A" w:rsidTr="00A620DC">
        <w:tc>
          <w:tcPr>
            <w:tcW w:w="4471" w:type="dxa"/>
          </w:tcPr>
          <w:p w:rsidR="00671F51" w:rsidRPr="002B094A" w:rsidRDefault="00671F51" w:rsidP="00A620DC">
            <w:pPr>
              <w:jc w:val="both"/>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jc w:val="both"/>
              <w:rPr>
                <w:rFonts w:eastAsia="Calibri"/>
                <w:sz w:val="20"/>
                <w:szCs w:val="20"/>
              </w:rPr>
            </w:pPr>
            <w:r w:rsidRPr="002B094A">
              <w:rPr>
                <w:rFonts w:eastAsia="Calibri"/>
                <w:sz w:val="20"/>
                <w:szCs w:val="20"/>
              </w:rPr>
              <w:t>1</w:t>
            </w:r>
          </w:p>
        </w:tc>
      </w:tr>
    </w:tbl>
    <w:p w:rsidR="00671F51" w:rsidRPr="002B094A" w:rsidRDefault="00671F51" w:rsidP="00671F51">
      <w:pPr>
        <w:jc w:val="both"/>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71F51" w:rsidRPr="002B094A" w:rsidTr="00A620DC">
        <w:tc>
          <w:tcPr>
            <w:tcW w:w="9557" w:type="dxa"/>
          </w:tcPr>
          <w:p w:rsidR="00671F51" w:rsidRPr="002B094A" w:rsidRDefault="00671F51" w:rsidP="00A620DC">
            <w:pPr>
              <w:rPr>
                <w:rFonts w:eastAsia="Calibri"/>
                <w:sz w:val="20"/>
                <w:szCs w:val="20"/>
              </w:rPr>
            </w:pPr>
            <w:r w:rsidRPr="002B094A">
              <w:rPr>
                <w:rFonts w:eastAsia="Calibri"/>
                <w:sz w:val="20"/>
                <w:szCs w:val="20"/>
              </w:rPr>
              <w:t>_____________ технологии дистанционного обучения - технологии создания, передачи, хранения и воспроизведения (отображения) учебных материалов, организации и сопровождения учебного процесса обучения с применением дистанционных образовательных технологий.</w:t>
            </w:r>
          </w:p>
        </w:tc>
      </w:tr>
      <w:tr w:rsidR="00671F51" w:rsidRPr="002B094A" w:rsidTr="00A620DC">
        <w:tc>
          <w:tcPr>
            <w:tcW w:w="9557" w:type="dxa"/>
          </w:tcPr>
          <w:p w:rsidR="00671F51" w:rsidRPr="002B094A" w:rsidRDefault="00671F51" w:rsidP="00A620DC">
            <w:pPr>
              <w:rPr>
                <w:rFonts w:eastAsia="Calibri"/>
                <w:sz w:val="20"/>
                <w:szCs w:val="20"/>
              </w:rPr>
            </w:pPr>
            <w:r w:rsidRPr="002B094A">
              <w:rPr>
                <w:rFonts w:eastAsia="Calibri"/>
                <w:sz w:val="20"/>
                <w:szCs w:val="20"/>
              </w:rPr>
              <w:lastRenderedPageBreak/>
              <w:t>Информационные</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jc w:val="both"/>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jc w:val="both"/>
              <w:rPr>
                <w:rFonts w:eastAsia="Calibri"/>
                <w:sz w:val="20"/>
                <w:szCs w:val="20"/>
              </w:rPr>
            </w:pPr>
            <w:r w:rsidRPr="002B094A">
              <w:rPr>
                <w:rFonts w:eastAsia="Calibri"/>
                <w:sz w:val="20"/>
                <w:szCs w:val="20"/>
              </w:rPr>
              <w:t xml:space="preserve">Тип </w:t>
            </w:r>
          </w:p>
        </w:tc>
        <w:tc>
          <w:tcPr>
            <w:tcW w:w="5086" w:type="dxa"/>
          </w:tcPr>
          <w:p w:rsidR="00671F51" w:rsidRPr="002B094A" w:rsidRDefault="00671F51" w:rsidP="00A620DC">
            <w:pPr>
              <w:jc w:val="both"/>
              <w:rPr>
                <w:rFonts w:eastAsia="Calibri"/>
                <w:sz w:val="20"/>
                <w:szCs w:val="20"/>
              </w:rPr>
            </w:pPr>
            <w:r w:rsidRPr="002B094A">
              <w:rPr>
                <w:rFonts w:eastAsia="Calibri"/>
                <w:sz w:val="20"/>
                <w:szCs w:val="20"/>
              </w:rPr>
              <w:t>4</w:t>
            </w:r>
          </w:p>
        </w:tc>
      </w:tr>
      <w:tr w:rsidR="00671F51" w:rsidRPr="002B094A" w:rsidTr="00A620DC">
        <w:tc>
          <w:tcPr>
            <w:tcW w:w="4471" w:type="dxa"/>
          </w:tcPr>
          <w:p w:rsidR="00671F51" w:rsidRPr="002B094A" w:rsidRDefault="00671F51" w:rsidP="00A620DC">
            <w:pPr>
              <w:jc w:val="both"/>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jc w:val="both"/>
              <w:rPr>
                <w:rFonts w:eastAsia="Calibri"/>
                <w:sz w:val="20"/>
                <w:szCs w:val="20"/>
              </w:rPr>
            </w:pPr>
            <w:r w:rsidRPr="002B094A">
              <w:rPr>
                <w:rFonts w:eastAsia="Calibri"/>
                <w:sz w:val="20"/>
                <w:szCs w:val="20"/>
              </w:rPr>
              <w:t>1</w:t>
            </w:r>
          </w:p>
        </w:tc>
      </w:tr>
    </w:tbl>
    <w:p w:rsidR="00671F51" w:rsidRPr="002B094A" w:rsidRDefault="00671F51" w:rsidP="00671F51">
      <w:pPr>
        <w:jc w:val="both"/>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71F51" w:rsidRPr="002B094A" w:rsidTr="00A620DC">
        <w:tc>
          <w:tcPr>
            <w:tcW w:w="9557" w:type="dxa"/>
          </w:tcPr>
          <w:p w:rsidR="00671F51" w:rsidRPr="002B094A" w:rsidRDefault="00671F51" w:rsidP="00A620DC">
            <w:pPr>
              <w:rPr>
                <w:rFonts w:eastAsia="Calibri"/>
                <w:sz w:val="20"/>
                <w:szCs w:val="20"/>
              </w:rPr>
            </w:pPr>
            <w:r w:rsidRPr="002B094A">
              <w:rPr>
                <w:rFonts w:eastAsia="Calibri"/>
                <w:sz w:val="20"/>
                <w:szCs w:val="20"/>
              </w:rPr>
              <w:t>_____________ роботизированная технология – вид дистанционной технологии обучения, базирующейся на использовании сетей телекоммуникации для обеспечения обучающихся учебными материалами и интерактивного непосредственного или опосредованного взаимодействия между преподавателем и обучающимся.</w:t>
            </w:r>
          </w:p>
        </w:tc>
      </w:tr>
      <w:tr w:rsidR="00671F51" w:rsidRPr="002B094A" w:rsidTr="00A620DC">
        <w:tc>
          <w:tcPr>
            <w:tcW w:w="9557" w:type="dxa"/>
          </w:tcPr>
          <w:p w:rsidR="00671F51" w:rsidRPr="002B094A" w:rsidRDefault="00671F51" w:rsidP="00A620DC">
            <w:pPr>
              <w:rPr>
                <w:rFonts w:eastAsia="Calibri"/>
                <w:sz w:val="20"/>
                <w:szCs w:val="20"/>
              </w:rPr>
            </w:pPr>
            <w:r w:rsidRPr="002B094A">
              <w:rPr>
                <w:rFonts w:eastAsia="Calibri"/>
                <w:sz w:val="20"/>
                <w:szCs w:val="20"/>
              </w:rPr>
              <w:t>Телекоммуникационная</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jc w:val="both"/>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jc w:val="both"/>
              <w:rPr>
                <w:rFonts w:eastAsia="Calibri"/>
                <w:sz w:val="20"/>
                <w:szCs w:val="20"/>
              </w:rPr>
            </w:pPr>
            <w:r w:rsidRPr="002B094A">
              <w:rPr>
                <w:rFonts w:eastAsia="Calibri"/>
                <w:sz w:val="20"/>
                <w:szCs w:val="20"/>
              </w:rPr>
              <w:t xml:space="preserve">Тип </w:t>
            </w:r>
          </w:p>
        </w:tc>
        <w:tc>
          <w:tcPr>
            <w:tcW w:w="5086" w:type="dxa"/>
          </w:tcPr>
          <w:p w:rsidR="00671F51" w:rsidRPr="002B094A" w:rsidRDefault="00671F51" w:rsidP="00A620DC">
            <w:pPr>
              <w:jc w:val="both"/>
              <w:rPr>
                <w:rFonts w:eastAsia="Calibri"/>
                <w:sz w:val="20"/>
                <w:szCs w:val="20"/>
              </w:rPr>
            </w:pPr>
            <w:r w:rsidRPr="002B094A">
              <w:rPr>
                <w:rFonts w:eastAsia="Calibri"/>
                <w:sz w:val="20"/>
                <w:szCs w:val="20"/>
              </w:rPr>
              <w:t>4</w:t>
            </w:r>
          </w:p>
        </w:tc>
      </w:tr>
      <w:tr w:rsidR="00671F51" w:rsidRPr="002B094A" w:rsidTr="00A620DC">
        <w:tc>
          <w:tcPr>
            <w:tcW w:w="4471" w:type="dxa"/>
          </w:tcPr>
          <w:p w:rsidR="00671F51" w:rsidRPr="002B094A" w:rsidRDefault="00671F51" w:rsidP="00A620DC">
            <w:pPr>
              <w:jc w:val="both"/>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jc w:val="both"/>
              <w:rPr>
                <w:rFonts w:eastAsia="Calibri"/>
                <w:sz w:val="20"/>
                <w:szCs w:val="20"/>
              </w:rPr>
            </w:pPr>
            <w:r w:rsidRPr="002B094A">
              <w:rPr>
                <w:rFonts w:eastAsia="Calibri"/>
                <w:sz w:val="20"/>
                <w:szCs w:val="20"/>
              </w:rPr>
              <w:t>1</w:t>
            </w:r>
          </w:p>
        </w:tc>
      </w:tr>
    </w:tbl>
    <w:p w:rsidR="00671F51" w:rsidRPr="002B094A" w:rsidRDefault="00671F51" w:rsidP="00671F51">
      <w:pPr>
        <w:jc w:val="both"/>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71F51" w:rsidRPr="002B094A" w:rsidTr="00A620DC">
        <w:tc>
          <w:tcPr>
            <w:tcW w:w="9557" w:type="dxa"/>
          </w:tcPr>
          <w:p w:rsidR="00671F51" w:rsidRPr="002B094A" w:rsidRDefault="00671F51" w:rsidP="00A620DC">
            <w:pPr>
              <w:rPr>
                <w:rFonts w:eastAsia="Calibri"/>
                <w:color w:val="000000"/>
                <w:sz w:val="20"/>
                <w:szCs w:val="20"/>
              </w:rPr>
            </w:pPr>
            <w:r w:rsidRPr="002B094A">
              <w:rPr>
                <w:rFonts w:eastAsia="Calibri"/>
                <w:color w:val="000000"/>
                <w:sz w:val="20"/>
                <w:szCs w:val="20"/>
              </w:rPr>
              <w:t>_____________ технология - технология, суть которой заключается в том, что программы выполняют не на локальном компьютере, а на сервере, доступ к ним осуществляется через браузер.</w:t>
            </w:r>
          </w:p>
        </w:tc>
      </w:tr>
      <w:tr w:rsidR="00671F51" w:rsidRPr="002B094A" w:rsidTr="00A620DC">
        <w:tc>
          <w:tcPr>
            <w:tcW w:w="9557" w:type="dxa"/>
          </w:tcPr>
          <w:p w:rsidR="00671F51" w:rsidRPr="002B094A" w:rsidRDefault="00671F51" w:rsidP="00A620DC">
            <w:pPr>
              <w:rPr>
                <w:rFonts w:eastAsia="Calibri"/>
                <w:color w:val="000000"/>
                <w:sz w:val="20"/>
                <w:szCs w:val="20"/>
              </w:rPr>
            </w:pPr>
            <w:r w:rsidRPr="002B094A">
              <w:rPr>
                <w:rFonts w:eastAsia="Calibri"/>
                <w:color w:val="000000"/>
                <w:sz w:val="20"/>
                <w:szCs w:val="20"/>
              </w:rPr>
              <w:t>Облачная</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Тип</w:t>
            </w:r>
          </w:p>
        </w:tc>
        <w:tc>
          <w:tcPr>
            <w:tcW w:w="5086" w:type="dxa"/>
          </w:tcPr>
          <w:p w:rsidR="00671F51" w:rsidRPr="002B094A" w:rsidRDefault="00671F51" w:rsidP="00A620DC">
            <w:pPr>
              <w:rPr>
                <w:rFonts w:eastAsia="Calibri"/>
                <w:sz w:val="20"/>
                <w:szCs w:val="20"/>
              </w:rPr>
            </w:pPr>
            <w:r w:rsidRPr="002B094A">
              <w:rPr>
                <w:rFonts w:eastAsia="Calibri"/>
                <w:sz w:val="20"/>
                <w:szCs w:val="20"/>
              </w:rPr>
              <w:t>4</w:t>
            </w: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71F51" w:rsidRPr="002B094A" w:rsidTr="00A620DC">
        <w:tc>
          <w:tcPr>
            <w:tcW w:w="9557" w:type="dxa"/>
          </w:tcPr>
          <w:p w:rsidR="00671F51" w:rsidRPr="002B094A" w:rsidRDefault="00671F51" w:rsidP="00A620DC">
            <w:pPr>
              <w:rPr>
                <w:rFonts w:eastAsia="Calibri"/>
                <w:sz w:val="20"/>
                <w:szCs w:val="20"/>
              </w:rPr>
            </w:pPr>
            <w:r w:rsidRPr="002B094A">
              <w:rPr>
                <w:rFonts w:eastAsia="Calibri"/>
                <w:sz w:val="20"/>
                <w:szCs w:val="20"/>
              </w:rPr>
              <w:t>________ реальность - высокоразвитая форма компьютерного моделирования, которая позволяет пользователю погрузиться в искусственный мир и непосредственно действовать в нем с помощью специальных сенсорных устройств, которые связывают его движения с аудиовизуальными эффектами.</w:t>
            </w:r>
          </w:p>
        </w:tc>
      </w:tr>
      <w:tr w:rsidR="00671F51" w:rsidRPr="002B094A" w:rsidTr="00A620DC">
        <w:trPr>
          <w:cantSplit/>
        </w:trPr>
        <w:tc>
          <w:tcPr>
            <w:tcW w:w="9557" w:type="dxa"/>
          </w:tcPr>
          <w:p w:rsidR="00671F51" w:rsidRPr="002B094A" w:rsidRDefault="00671F51" w:rsidP="00A620DC">
            <w:pPr>
              <w:rPr>
                <w:rFonts w:eastAsia="Calibri"/>
                <w:sz w:val="20"/>
                <w:szCs w:val="20"/>
              </w:rPr>
            </w:pPr>
            <w:r w:rsidRPr="002B094A">
              <w:rPr>
                <w:rFonts w:eastAsia="Calibri"/>
                <w:sz w:val="20"/>
                <w:szCs w:val="20"/>
              </w:rPr>
              <w:t>Виртуальная</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Тип</w:t>
            </w:r>
          </w:p>
        </w:tc>
        <w:tc>
          <w:tcPr>
            <w:tcW w:w="5086" w:type="dxa"/>
          </w:tcPr>
          <w:p w:rsidR="00671F51" w:rsidRPr="002B094A" w:rsidRDefault="00671F51" w:rsidP="00A620DC">
            <w:pPr>
              <w:rPr>
                <w:rFonts w:eastAsia="Calibri"/>
                <w:sz w:val="20"/>
                <w:szCs w:val="20"/>
              </w:rPr>
            </w:pPr>
            <w:r w:rsidRPr="002B094A">
              <w:rPr>
                <w:rFonts w:eastAsia="Calibri"/>
                <w:sz w:val="20"/>
                <w:szCs w:val="20"/>
              </w:rPr>
              <w:t>4</w:t>
            </w: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71F51" w:rsidRPr="002B094A" w:rsidTr="00A620DC">
        <w:tc>
          <w:tcPr>
            <w:tcW w:w="9557" w:type="dxa"/>
          </w:tcPr>
          <w:p w:rsidR="00671F51" w:rsidRPr="002B094A" w:rsidRDefault="00671F51" w:rsidP="00A620DC">
            <w:pPr>
              <w:rPr>
                <w:rFonts w:eastAsia="Calibri"/>
                <w:sz w:val="20"/>
                <w:szCs w:val="20"/>
              </w:rPr>
            </w:pPr>
            <w:r w:rsidRPr="002B094A">
              <w:rPr>
                <w:rFonts w:eastAsia="Calibri"/>
                <w:bCs/>
                <w:sz w:val="20"/>
                <w:szCs w:val="20"/>
                <w:lang w:val="en-US"/>
              </w:rPr>
              <w:t>Web</w:t>
            </w:r>
            <w:r w:rsidRPr="002B094A">
              <w:rPr>
                <w:rFonts w:eastAsia="Calibri"/>
                <w:bCs/>
                <w:sz w:val="20"/>
                <w:szCs w:val="20"/>
              </w:rPr>
              <w:t xml:space="preserve">-_________ - самостоятельная часть </w:t>
            </w:r>
            <w:r w:rsidRPr="002B094A">
              <w:rPr>
                <w:rFonts w:eastAsia="Calibri"/>
                <w:bCs/>
                <w:sz w:val="20"/>
                <w:szCs w:val="20"/>
                <w:lang w:val="en-US"/>
              </w:rPr>
              <w:t>web</w:t>
            </w:r>
            <w:r w:rsidRPr="002B094A">
              <w:rPr>
                <w:rFonts w:eastAsia="Calibri"/>
                <w:bCs/>
                <w:sz w:val="20"/>
                <w:szCs w:val="20"/>
              </w:rPr>
              <w:t>-сайта; документ, снабженный уникальным адресом (URL).</w:t>
            </w:r>
          </w:p>
        </w:tc>
      </w:tr>
      <w:tr w:rsidR="00671F51" w:rsidRPr="002B094A" w:rsidTr="00A620DC">
        <w:trPr>
          <w:cantSplit/>
        </w:trPr>
        <w:tc>
          <w:tcPr>
            <w:tcW w:w="9557" w:type="dxa"/>
          </w:tcPr>
          <w:p w:rsidR="00671F51" w:rsidRPr="002B094A" w:rsidRDefault="00671F51" w:rsidP="00A620DC">
            <w:pPr>
              <w:rPr>
                <w:rFonts w:eastAsia="Calibri"/>
                <w:sz w:val="20"/>
                <w:szCs w:val="20"/>
              </w:rPr>
            </w:pPr>
            <w:r w:rsidRPr="002B094A">
              <w:rPr>
                <w:rFonts w:eastAsia="Calibri"/>
                <w:sz w:val="20"/>
                <w:szCs w:val="20"/>
              </w:rPr>
              <w:t>страница</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Тип</w:t>
            </w:r>
          </w:p>
        </w:tc>
        <w:tc>
          <w:tcPr>
            <w:tcW w:w="5086" w:type="dxa"/>
          </w:tcPr>
          <w:p w:rsidR="00671F51" w:rsidRPr="002B094A" w:rsidRDefault="00671F51" w:rsidP="00A620DC">
            <w:pPr>
              <w:rPr>
                <w:rFonts w:eastAsia="Calibri"/>
                <w:sz w:val="20"/>
                <w:szCs w:val="20"/>
              </w:rPr>
            </w:pPr>
            <w:r w:rsidRPr="002B094A">
              <w:rPr>
                <w:rFonts w:eastAsia="Calibri"/>
                <w:sz w:val="20"/>
                <w:szCs w:val="20"/>
              </w:rPr>
              <w:t>4</w:t>
            </w: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71F51" w:rsidRPr="002B094A" w:rsidTr="00A620DC">
        <w:tc>
          <w:tcPr>
            <w:tcW w:w="9557" w:type="dxa"/>
          </w:tcPr>
          <w:p w:rsidR="00671F51" w:rsidRPr="002B094A" w:rsidRDefault="00671F51" w:rsidP="00A620DC">
            <w:pPr>
              <w:rPr>
                <w:rFonts w:eastAsia="Calibri"/>
                <w:sz w:val="20"/>
                <w:szCs w:val="20"/>
              </w:rPr>
            </w:pPr>
            <w:r w:rsidRPr="002B094A">
              <w:rPr>
                <w:rFonts w:eastAsia="Calibri"/>
                <w:sz w:val="20"/>
                <w:szCs w:val="20"/>
                <w:lang w:val="en-US"/>
              </w:rPr>
              <w:t>Web</w:t>
            </w:r>
            <w:r w:rsidRPr="002B094A">
              <w:rPr>
                <w:rFonts w:eastAsia="Calibri"/>
                <w:sz w:val="20"/>
                <w:szCs w:val="20"/>
              </w:rPr>
              <w:t xml:space="preserve">-______ – программное обеспечение для просмотра </w:t>
            </w:r>
            <w:r w:rsidRPr="002B094A">
              <w:rPr>
                <w:rFonts w:eastAsia="Calibri"/>
                <w:sz w:val="20"/>
                <w:szCs w:val="20"/>
                <w:lang w:val="en-US"/>
              </w:rPr>
              <w:t>w</w:t>
            </w:r>
            <w:proofErr w:type="spellStart"/>
            <w:r w:rsidRPr="002B094A">
              <w:rPr>
                <w:rFonts w:eastAsia="Calibri"/>
                <w:sz w:val="20"/>
                <w:szCs w:val="20"/>
              </w:rPr>
              <w:t>eb</w:t>
            </w:r>
            <w:proofErr w:type="spellEnd"/>
            <w:r w:rsidRPr="002B094A">
              <w:rPr>
                <w:rFonts w:eastAsia="Calibri"/>
                <w:sz w:val="20"/>
                <w:szCs w:val="20"/>
              </w:rPr>
              <w:t>-сайтов</w:t>
            </w:r>
          </w:p>
        </w:tc>
      </w:tr>
      <w:tr w:rsidR="00671F51" w:rsidRPr="002B094A" w:rsidTr="00A620DC">
        <w:trPr>
          <w:cantSplit/>
        </w:trPr>
        <w:tc>
          <w:tcPr>
            <w:tcW w:w="9557" w:type="dxa"/>
          </w:tcPr>
          <w:p w:rsidR="00671F51" w:rsidRPr="002B094A" w:rsidRDefault="00671F51" w:rsidP="00A620DC">
            <w:pPr>
              <w:rPr>
                <w:rFonts w:eastAsia="Calibri"/>
                <w:sz w:val="20"/>
                <w:szCs w:val="20"/>
              </w:rPr>
            </w:pPr>
            <w:r w:rsidRPr="002B094A">
              <w:rPr>
                <w:rFonts w:eastAsia="Calibri"/>
                <w:sz w:val="20"/>
                <w:szCs w:val="20"/>
              </w:rPr>
              <w:t>браузер</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Тип</w:t>
            </w:r>
          </w:p>
        </w:tc>
        <w:tc>
          <w:tcPr>
            <w:tcW w:w="5086" w:type="dxa"/>
          </w:tcPr>
          <w:p w:rsidR="00671F51" w:rsidRPr="002B094A" w:rsidRDefault="00671F51" w:rsidP="00A620DC">
            <w:pPr>
              <w:rPr>
                <w:rFonts w:eastAsia="Calibri"/>
                <w:sz w:val="20"/>
                <w:szCs w:val="20"/>
              </w:rPr>
            </w:pPr>
            <w:r w:rsidRPr="002B094A">
              <w:rPr>
                <w:rFonts w:eastAsia="Calibri"/>
                <w:sz w:val="20"/>
                <w:szCs w:val="20"/>
              </w:rPr>
              <w:t>4</w:t>
            </w: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71F51" w:rsidRPr="002B094A" w:rsidTr="00A620DC">
        <w:tc>
          <w:tcPr>
            <w:tcW w:w="9557" w:type="dxa"/>
          </w:tcPr>
          <w:p w:rsidR="00671F51" w:rsidRPr="002B094A" w:rsidRDefault="00671F51" w:rsidP="00A620DC">
            <w:pPr>
              <w:rPr>
                <w:rFonts w:eastAsia="Calibri"/>
                <w:sz w:val="20"/>
                <w:szCs w:val="20"/>
              </w:rPr>
            </w:pPr>
            <w:r w:rsidRPr="002B094A">
              <w:rPr>
                <w:rFonts w:eastAsia="Calibri"/>
                <w:sz w:val="20"/>
                <w:szCs w:val="20"/>
              </w:rPr>
              <w:t>_____________ обучения могут быть: материальные (технические, информационные) и идеальные.</w:t>
            </w:r>
          </w:p>
        </w:tc>
      </w:tr>
      <w:tr w:rsidR="00671F51" w:rsidRPr="002B094A" w:rsidTr="00A620DC">
        <w:trPr>
          <w:cantSplit/>
        </w:trPr>
        <w:tc>
          <w:tcPr>
            <w:tcW w:w="9557" w:type="dxa"/>
          </w:tcPr>
          <w:p w:rsidR="00671F51" w:rsidRPr="002B094A" w:rsidRDefault="00671F51" w:rsidP="00A620DC">
            <w:pPr>
              <w:rPr>
                <w:rFonts w:eastAsia="Calibri"/>
                <w:sz w:val="20"/>
                <w:szCs w:val="20"/>
              </w:rPr>
            </w:pPr>
            <w:r w:rsidRPr="002B094A">
              <w:rPr>
                <w:rFonts w:eastAsia="Calibri"/>
                <w:sz w:val="20"/>
                <w:szCs w:val="20"/>
              </w:rPr>
              <w:t>Средства</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Тип</w:t>
            </w:r>
          </w:p>
        </w:tc>
        <w:tc>
          <w:tcPr>
            <w:tcW w:w="5086" w:type="dxa"/>
          </w:tcPr>
          <w:p w:rsidR="00671F51" w:rsidRPr="002B094A" w:rsidRDefault="00671F51" w:rsidP="00A620DC">
            <w:pPr>
              <w:rPr>
                <w:rFonts w:eastAsia="Calibri"/>
                <w:sz w:val="20"/>
                <w:szCs w:val="20"/>
              </w:rPr>
            </w:pPr>
            <w:r w:rsidRPr="002B094A">
              <w:rPr>
                <w:rFonts w:eastAsia="Calibri"/>
                <w:sz w:val="20"/>
                <w:szCs w:val="20"/>
              </w:rPr>
              <w:t>4</w:t>
            </w: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7"/>
      </w:tblGrid>
      <w:tr w:rsidR="00671F51" w:rsidRPr="002B094A" w:rsidTr="00A620DC">
        <w:tc>
          <w:tcPr>
            <w:tcW w:w="9557" w:type="dxa"/>
          </w:tcPr>
          <w:p w:rsidR="00671F51" w:rsidRPr="002B094A" w:rsidRDefault="00671F51" w:rsidP="00A620DC">
            <w:pPr>
              <w:rPr>
                <w:rFonts w:eastAsia="Calibri"/>
                <w:sz w:val="20"/>
                <w:szCs w:val="20"/>
              </w:rPr>
            </w:pPr>
            <w:r w:rsidRPr="002B094A">
              <w:rPr>
                <w:rFonts w:eastAsia="Calibri"/>
                <w:iCs/>
                <w:sz w:val="20"/>
                <w:szCs w:val="20"/>
              </w:rPr>
              <w:t>Ин</w:t>
            </w:r>
            <w:r w:rsidRPr="002B094A">
              <w:rPr>
                <w:rFonts w:eastAsia="Calibri"/>
                <w:sz w:val="20"/>
                <w:szCs w:val="20"/>
              </w:rPr>
              <w:t xml:space="preserve">формационный ____________ - </w:t>
            </w:r>
            <w:r w:rsidRPr="002B094A">
              <w:rPr>
                <w:rFonts w:eastAsia="Calibri"/>
                <w:bCs/>
                <w:sz w:val="20"/>
                <w:szCs w:val="20"/>
              </w:rPr>
              <w:t>отдельные документы и массивы документов, документы и массивы документов в информационных системах (библиотеках, архивах, фондах, банках данных, других информационных системах)</w:t>
            </w:r>
          </w:p>
        </w:tc>
      </w:tr>
      <w:tr w:rsidR="00671F51" w:rsidRPr="002B094A" w:rsidTr="00A620DC">
        <w:trPr>
          <w:cantSplit/>
        </w:trPr>
        <w:tc>
          <w:tcPr>
            <w:tcW w:w="9557" w:type="dxa"/>
          </w:tcPr>
          <w:p w:rsidR="00671F51" w:rsidRPr="002B094A" w:rsidRDefault="00671F51" w:rsidP="00A620DC">
            <w:pPr>
              <w:rPr>
                <w:rFonts w:eastAsia="Calibri"/>
                <w:sz w:val="20"/>
                <w:szCs w:val="20"/>
              </w:rPr>
            </w:pPr>
            <w:r w:rsidRPr="002B094A">
              <w:rPr>
                <w:rFonts w:eastAsia="Calibri"/>
                <w:sz w:val="20"/>
                <w:szCs w:val="20"/>
              </w:rPr>
              <w:t>ресурс</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Тип</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lastRenderedPageBreak/>
              <w:t>Вес</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705"/>
      </w:tblGrid>
      <w:tr w:rsidR="00671F51" w:rsidRPr="002B094A" w:rsidTr="00A620DC">
        <w:tc>
          <w:tcPr>
            <w:tcW w:w="9557" w:type="dxa"/>
            <w:gridSpan w:val="2"/>
          </w:tcPr>
          <w:p w:rsidR="00671F51" w:rsidRPr="002B094A" w:rsidRDefault="00671F51" w:rsidP="00A620DC">
            <w:pPr>
              <w:rPr>
                <w:rFonts w:eastAsia="Calibri"/>
                <w:sz w:val="20"/>
                <w:szCs w:val="20"/>
              </w:rPr>
            </w:pPr>
            <w:r w:rsidRPr="002B094A">
              <w:rPr>
                <w:rFonts w:eastAsia="Calibri"/>
                <w:sz w:val="20"/>
                <w:szCs w:val="20"/>
              </w:rPr>
              <w:t>________ - процесс приобретения знаний и навыков с помощью образовательной среды, основанной на использовании информационных технологий, обеспечивающих обмен учебной информацией на расстоянии, и реализующей систему сопровождения и администрирования учебного процесса.</w:t>
            </w:r>
          </w:p>
        </w:tc>
      </w:tr>
      <w:tr w:rsidR="00671F51" w:rsidRPr="002B094A" w:rsidTr="00A620DC">
        <w:tc>
          <w:tcPr>
            <w:tcW w:w="852" w:type="dxa"/>
          </w:tcPr>
          <w:p w:rsidR="00671F51" w:rsidRPr="002B094A" w:rsidRDefault="00671F51" w:rsidP="00A620DC">
            <w:pPr>
              <w:rPr>
                <w:rFonts w:eastAsia="Calibri"/>
                <w:sz w:val="20"/>
                <w:szCs w:val="20"/>
              </w:rPr>
            </w:pPr>
            <w:r>
              <w:rPr>
                <w:rFonts w:eastAsia="Calibri"/>
                <w:sz w:val="20"/>
                <w:szCs w:val="20"/>
              </w:rPr>
              <w:t xml:space="preserve">  </w:t>
            </w:r>
          </w:p>
        </w:tc>
        <w:tc>
          <w:tcPr>
            <w:tcW w:w="8705" w:type="dxa"/>
          </w:tcPr>
          <w:p w:rsidR="00671F51" w:rsidRPr="002B094A" w:rsidRDefault="00671F51" w:rsidP="00A620DC">
            <w:pPr>
              <w:jc w:val="both"/>
              <w:rPr>
                <w:rFonts w:eastAsia="Calibri"/>
                <w:sz w:val="20"/>
                <w:szCs w:val="20"/>
              </w:rPr>
            </w:pPr>
            <w:r w:rsidRPr="002B094A">
              <w:rPr>
                <w:rFonts w:eastAsia="Calibri"/>
                <w:sz w:val="20"/>
                <w:szCs w:val="20"/>
              </w:rPr>
              <w:t>Дистанционное образование</w:t>
            </w:r>
          </w:p>
        </w:tc>
      </w:tr>
      <w:tr w:rsidR="00671F51" w:rsidRPr="002B094A" w:rsidTr="00A620DC">
        <w:tc>
          <w:tcPr>
            <w:tcW w:w="852" w:type="dxa"/>
          </w:tcPr>
          <w:p w:rsidR="00671F51" w:rsidRPr="002B094A" w:rsidRDefault="00671F51" w:rsidP="00A620DC">
            <w:pPr>
              <w:rPr>
                <w:rFonts w:eastAsia="Calibri"/>
                <w:sz w:val="20"/>
                <w:szCs w:val="20"/>
              </w:rPr>
            </w:pPr>
          </w:p>
        </w:tc>
        <w:tc>
          <w:tcPr>
            <w:tcW w:w="8705" w:type="dxa"/>
          </w:tcPr>
          <w:p w:rsidR="00671F51" w:rsidRPr="002B094A" w:rsidRDefault="00671F51" w:rsidP="00A620DC">
            <w:pPr>
              <w:jc w:val="both"/>
              <w:rPr>
                <w:rFonts w:eastAsia="Calibri"/>
                <w:sz w:val="20"/>
                <w:szCs w:val="20"/>
              </w:rPr>
            </w:pPr>
            <w:r w:rsidRPr="002B094A">
              <w:rPr>
                <w:rFonts w:eastAsia="Calibri"/>
                <w:sz w:val="20"/>
                <w:szCs w:val="20"/>
              </w:rPr>
              <w:t xml:space="preserve">Удаленное обучение </w:t>
            </w:r>
          </w:p>
        </w:tc>
      </w:tr>
      <w:tr w:rsidR="00671F51" w:rsidRPr="002B094A" w:rsidTr="00A620DC">
        <w:tc>
          <w:tcPr>
            <w:tcW w:w="852" w:type="dxa"/>
          </w:tcPr>
          <w:p w:rsidR="00671F51" w:rsidRPr="002B094A" w:rsidRDefault="00671F51" w:rsidP="00A620DC">
            <w:pPr>
              <w:rPr>
                <w:rFonts w:eastAsia="Calibri"/>
                <w:sz w:val="20"/>
                <w:szCs w:val="20"/>
              </w:rPr>
            </w:pPr>
          </w:p>
        </w:tc>
        <w:tc>
          <w:tcPr>
            <w:tcW w:w="8705" w:type="dxa"/>
          </w:tcPr>
          <w:p w:rsidR="00671F51" w:rsidRPr="002B094A" w:rsidRDefault="00671F51" w:rsidP="00A620DC">
            <w:pPr>
              <w:jc w:val="both"/>
              <w:rPr>
                <w:rFonts w:eastAsia="Calibri"/>
                <w:sz w:val="20"/>
                <w:szCs w:val="20"/>
              </w:rPr>
            </w:pPr>
            <w:r w:rsidRPr="002B094A">
              <w:rPr>
                <w:rFonts w:eastAsia="Calibri"/>
                <w:sz w:val="20"/>
                <w:szCs w:val="20"/>
              </w:rPr>
              <w:t xml:space="preserve">Информационная инфраструктура </w:t>
            </w:r>
          </w:p>
        </w:tc>
      </w:tr>
      <w:tr w:rsidR="00671F51" w:rsidRPr="002B094A" w:rsidTr="00A620DC">
        <w:tc>
          <w:tcPr>
            <w:tcW w:w="852" w:type="dxa"/>
          </w:tcPr>
          <w:p w:rsidR="00671F51" w:rsidRPr="002B094A" w:rsidRDefault="00671F51" w:rsidP="00A620DC">
            <w:pPr>
              <w:rPr>
                <w:rFonts w:eastAsia="Calibri"/>
                <w:sz w:val="20"/>
                <w:szCs w:val="20"/>
              </w:rPr>
            </w:pPr>
          </w:p>
        </w:tc>
        <w:tc>
          <w:tcPr>
            <w:tcW w:w="8705" w:type="dxa"/>
          </w:tcPr>
          <w:p w:rsidR="00671F51" w:rsidRPr="002B094A" w:rsidRDefault="00671F51" w:rsidP="00A620DC">
            <w:pPr>
              <w:jc w:val="both"/>
              <w:rPr>
                <w:rFonts w:eastAsia="Calibri"/>
                <w:sz w:val="20"/>
                <w:szCs w:val="20"/>
              </w:rPr>
            </w:pPr>
            <w:r w:rsidRPr="002B094A">
              <w:rPr>
                <w:rFonts w:eastAsia="Calibri"/>
                <w:sz w:val="20"/>
                <w:szCs w:val="20"/>
              </w:rPr>
              <w:t xml:space="preserve">Информационные ресурсы </w:t>
            </w:r>
          </w:p>
        </w:tc>
      </w:tr>
    </w:tbl>
    <w:p w:rsidR="00671F51" w:rsidRPr="002B094A" w:rsidRDefault="00671F51" w:rsidP="00671F51">
      <w:pPr>
        <w:keepNext/>
        <w:outlineLvl w:val="1"/>
        <w:rPr>
          <w:rFonts w:eastAsia="Calibri"/>
          <w:b/>
          <w:bCs/>
          <w:iCs/>
          <w:sz w:val="20"/>
          <w:szCs w:val="20"/>
        </w:rPr>
      </w:pPr>
      <w:r w:rsidRPr="002B094A">
        <w:rPr>
          <w:rFonts w:eastAsia="Calibri"/>
          <w:b/>
          <w:bCs/>
          <w:iCs/>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1"/>
        <w:gridCol w:w="5086"/>
      </w:tblGrid>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Порядковый номер задания</w:t>
            </w:r>
          </w:p>
        </w:tc>
        <w:tc>
          <w:tcPr>
            <w:tcW w:w="5086" w:type="dxa"/>
          </w:tcPr>
          <w:p w:rsidR="00671F51" w:rsidRPr="002B094A" w:rsidRDefault="00671F51" w:rsidP="00671F51">
            <w:pPr>
              <w:numPr>
                <w:ilvl w:val="0"/>
                <w:numId w:val="46"/>
              </w:numPr>
              <w:suppressAutoHyphens/>
              <w:ind w:left="0" w:firstLine="0"/>
              <w:rPr>
                <w:sz w:val="20"/>
                <w:szCs w:val="20"/>
                <w:lang w:eastAsia="ar-SA"/>
              </w:rPr>
            </w:pP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Тип</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r w:rsidR="00671F51" w:rsidRPr="002B094A" w:rsidTr="00A620DC">
        <w:tc>
          <w:tcPr>
            <w:tcW w:w="4471" w:type="dxa"/>
          </w:tcPr>
          <w:p w:rsidR="00671F51" w:rsidRPr="002B094A" w:rsidRDefault="00671F51" w:rsidP="00A620DC">
            <w:pPr>
              <w:rPr>
                <w:rFonts w:eastAsia="Calibri"/>
                <w:sz w:val="20"/>
                <w:szCs w:val="20"/>
              </w:rPr>
            </w:pPr>
            <w:r w:rsidRPr="002B094A">
              <w:rPr>
                <w:rFonts w:eastAsia="Calibri"/>
                <w:sz w:val="20"/>
                <w:szCs w:val="20"/>
              </w:rPr>
              <w:t>Вес</w:t>
            </w:r>
          </w:p>
        </w:tc>
        <w:tc>
          <w:tcPr>
            <w:tcW w:w="5086" w:type="dxa"/>
          </w:tcPr>
          <w:p w:rsidR="00671F51" w:rsidRPr="002B094A" w:rsidRDefault="00671F51" w:rsidP="00A620DC">
            <w:pPr>
              <w:rPr>
                <w:rFonts w:eastAsia="Calibri"/>
                <w:sz w:val="20"/>
                <w:szCs w:val="20"/>
              </w:rPr>
            </w:pPr>
            <w:r w:rsidRPr="002B094A">
              <w:rPr>
                <w:rFonts w:eastAsia="Calibri"/>
                <w:sz w:val="20"/>
                <w:szCs w:val="20"/>
              </w:rPr>
              <w:t>1</w:t>
            </w:r>
          </w:p>
        </w:tc>
      </w:tr>
    </w:tbl>
    <w:p w:rsidR="00671F51" w:rsidRPr="002B094A" w:rsidRDefault="00671F51" w:rsidP="00671F51">
      <w:pPr>
        <w:rPr>
          <w:rFonts w:eastAsia="Calibri"/>
          <w:sz w:val="20"/>
          <w:szCs w:val="20"/>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705"/>
      </w:tblGrid>
      <w:tr w:rsidR="00671F51" w:rsidRPr="002B094A" w:rsidTr="00A620DC">
        <w:tc>
          <w:tcPr>
            <w:tcW w:w="9557" w:type="dxa"/>
            <w:gridSpan w:val="2"/>
          </w:tcPr>
          <w:p w:rsidR="00671F51" w:rsidRPr="002B094A" w:rsidRDefault="00671F51" w:rsidP="00A620DC">
            <w:pPr>
              <w:rPr>
                <w:rFonts w:eastAsia="Calibri"/>
                <w:sz w:val="20"/>
                <w:szCs w:val="20"/>
              </w:rPr>
            </w:pPr>
            <w:r w:rsidRPr="002B094A">
              <w:rPr>
                <w:rFonts w:eastAsia="Calibri"/>
                <w:iCs/>
                <w:sz w:val="20"/>
                <w:szCs w:val="20"/>
              </w:rPr>
              <w:t>__________ - способ организации процесса обучения, основанный на использовании современных информационных и телекоммуникационных технологий, позволяющих осуществлять обучение на расстоянии без непосредственного контакта между преподавателем и учащимся.</w:t>
            </w:r>
          </w:p>
        </w:tc>
      </w:tr>
      <w:tr w:rsidR="00671F51" w:rsidRPr="002B094A" w:rsidTr="00A620DC">
        <w:tc>
          <w:tcPr>
            <w:tcW w:w="852" w:type="dxa"/>
          </w:tcPr>
          <w:p w:rsidR="00671F51" w:rsidRPr="002B094A" w:rsidRDefault="00671F51" w:rsidP="00A620DC">
            <w:pPr>
              <w:rPr>
                <w:rFonts w:eastAsia="Calibri"/>
                <w:sz w:val="20"/>
                <w:szCs w:val="20"/>
              </w:rPr>
            </w:pPr>
            <w:r>
              <w:rPr>
                <w:rFonts w:eastAsia="Calibri"/>
                <w:sz w:val="20"/>
                <w:szCs w:val="20"/>
              </w:rPr>
              <w:t xml:space="preserve">  </w:t>
            </w:r>
          </w:p>
        </w:tc>
        <w:tc>
          <w:tcPr>
            <w:tcW w:w="8705" w:type="dxa"/>
          </w:tcPr>
          <w:p w:rsidR="00671F51" w:rsidRPr="002B094A" w:rsidRDefault="00671F51" w:rsidP="00A620DC">
            <w:pPr>
              <w:jc w:val="both"/>
              <w:rPr>
                <w:rFonts w:eastAsia="Calibri"/>
                <w:sz w:val="20"/>
                <w:szCs w:val="20"/>
              </w:rPr>
            </w:pPr>
            <w:r w:rsidRPr="002B094A">
              <w:rPr>
                <w:rFonts w:eastAsia="Calibri"/>
                <w:iCs/>
                <w:sz w:val="20"/>
                <w:szCs w:val="20"/>
              </w:rPr>
              <w:t>Дистанционное обучение</w:t>
            </w:r>
          </w:p>
        </w:tc>
      </w:tr>
      <w:tr w:rsidR="00671F51" w:rsidRPr="002B094A" w:rsidTr="00A620DC">
        <w:tc>
          <w:tcPr>
            <w:tcW w:w="852" w:type="dxa"/>
          </w:tcPr>
          <w:p w:rsidR="00671F51" w:rsidRPr="002B094A" w:rsidRDefault="00671F51" w:rsidP="00A620DC">
            <w:pPr>
              <w:rPr>
                <w:rFonts w:eastAsia="Calibri"/>
                <w:sz w:val="20"/>
                <w:szCs w:val="20"/>
              </w:rPr>
            </w:pPr>
          </w:p>
        </w:tc>
        <w:tc>
          <w:tcPr>
            <w:tcW w:w="8705" w:type="dxa"/>
          </w:tcPr>
          <w:p w:rsidR="00671F51" w:rsidRPr="002B094A" w:rsidRDefault="00671F51" w:rsidP="00A620DC">
            <w:pPr>
              <w:jc w:val="both"/>
              <w:rPr>
                <w:rFonts w:eastAsia="Calibri"/>
                <w:iCs/>
                <w:sz w:val="20"/>
                <w:szCs w:val="20"/>
              </w:rPr>
            </w:pPr>
            <w:r w:rsidRPr="002B094A">
              <w:rPr>
                <w:rFonts w:eastAsia="Calibri"/>
                <w:iCs/>
                <w:sz w:val="20"/>
                <w:szCs w:val="20"/>
              </w:rPr>
              <w:t>Виртуальная реальность</w:t>
            </w:r>
          </w:p>
        </w:tc>
      </w:tr>
      <w:tr w:rsidR="00671F51" w:rsidRPr="002B094A" w:rsidTr="00A620DC">
        <w:tc>
          <w:tcPr>
            <w:tcW w:w="852" w:type="dxa"/>
          </w:tcPr>
          <w:p w:rsidR="00671F51" w:rsidRPr="002B094A" w:rsidRDefault="00671F51" w:rsidP="00A620DC">
            <w:pPr>
              <w:rPr>
                <w:rFonts w:eastAsia="Calibri"/>
                <w:sz w:val="20"/>
                <w:szCs w:val="20"/>
              </w:rPr>
            </w:pPr>
          </w:p>
        </w:tc>
        <w:tc>
          <w:tcPr>
            <w:tcW w:w="8705" w:type="dxa"/>
          </w:tcPr>
          <w:p w:rsidR="00671F51" w:rsidRPr="002B094A" w:rsidRDefault="00671F51" w:rsidP="00A620DC">
            <w:pPr>
              <w:jc w:val="both"/>
              <w:rPr>
                <w:rFonts w:eastAsia="Calibri"/>
                <w:sz w:val="20"/>
                <w:szCs w:val="20"/>
              </w:rPr>
            </w:pPr>
            <w:r w:rsidRPr="002B094A">
              <w:rPr>
                <w:rFonts w:eastAsia="Calibri"/>
                <w:sz w:val="20"/>
                <w:szCs w:val="20"/>
              </w:rPr>
              <w:t>Сетевое информационное пространство</w:t>
            </w:r>
          </w:p>
        </w:tc>
      </w:tr>
      <w:tr w:rsidR="00671F51" w:rsidRPr="002B094A" w:rsidTr="00A620DC">
        <w:tc>
          <w:tcPr>
            <w:tcW w:w="852" w:type="dxa"/>
          </w:tcPr>
          <w:p w:rsidR="00671F51" w:rsidRPr="002B094A" w:rsidRDefault="00671F51" w:rsidP="00A620DC">
            <w:pPr>
              <w:rPr>
                <w:rFonts w:eastAsia="Calibri"/>
                <w:sz w:val="20"/>
                <w:szCs w:val="20"/>
              </w:rPr>
            </w:pPr>
          </w:p>
        </w:tc>
        <w:tc>
          <w:tcPr>
            <w:tcW w:w="8705" w:type="dxa"/>
          </w:tcPr>
          <w:p w:rsidR="00671F51" w:rsidRPr="002B094A" w:rsidRDefault="00671F51" w:rsidP="00A620DC">
            <w:pPr>
              <w:jc w:val="both"/>
              <w:rPr>
                <w:rFonts w:eastAsia="Calibri"/>
                <w:sz w:val="20"/>
                <w:szCs w:val="20"/>
              </w:rPr>
            </w:pPr>
            <w:r w:rsidRPr="002B094A">
              <w:rPr>
                <w:rFonts w:eastAsia="Calibri"/>
                <w:sz w:val="20"/>
                <w:szCs w:val="20"/>
              </w:rPr>
              <w:t xml:space="preserve">Обучающая система </w:t>
            </w:r>
          </w:p>
        </w:tc>
      </w:tr>
    </w:tbl>
    <w:p w:rsidR="00A620DC" w:rsidRDefault="00A620DC"/>
    <w:sectPr w:rsidR="00A620DC" w:rsidSect="008B09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MinionPro-Regular">
    <w:altName w:val="Arial Unicode MS"/>
    <w:panose1 w:val="00000000000000000000"/>
    <w:charset w:val="80"/>
    <w:family w:val="auto"/>
    <w:notTrueType/>
    <w:pitch w:val="default"/>
    <w:sig w:usb0="00000001" w:usb1="08070000" w:usb2="00000010" w:usb3="00000000" w:csb0="00020000" w:csb1="00000000"/>
  </w:font>
  <w:font w:name="MinionPro-BoldCn">
    <w:altName w:val="Arial Unicode MS"/>
    <w:panose1 w:val="00000000000000000000"/>
    <w:charset w:val="80"/>
    <w:family w:val="auto"/>
    <w:notTrueType/>
    <w:pitch w:val="default"/>
    <w:sig w:usb0="00000001" w:usb1="08070000" w:usb2="00000010" w:usb3="00000000" w:csb0="00020000" w:csb1="00000000"/>
  </w:font>
  <w:font w:name="yandex-sans">
    <w:altName w:val="Times New Roman"/>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409EE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25D68A8"/>
    <w:multiLevelType w:val="multilevel"/>
    <w:tmpl w:val="025D68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B82269D"/>
    <w:multiLevelType w:val="multilevel"/>
    <w:tmpl w:val="0B82269D"/>
    <w:lvl w:ilvl="0">
      <w:start w:val="1"/>
      <w:numFmt w:val="decimal"/>
      <w:lvlText w:val="%1."/>
      <w:lvlJc w:val="left"/>
      <w:pPr>
        <w:tabs>
          <w:tab w:val="num" w:pos="1429"/>
        </w:tabs>
        <w:ind w:left="1429" w:hanging="360"/>
      </w:pPr>
    </w:lvl>
    <w:lvl w:ilvl="1">
      <w:start w:val="2"/>
      <w:numFmt w:val="decimal"/>
      <w:isLgl/>
      <w:lvlText w:val="%1.%2"/>
      <w:lvlJc w:val="left"/>
      <w:pPr>
        <w:ind w:left="1519" w:hanging="45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8" w15:restartNumberingAfterBreak="0">
    <w:nsid w:val="0DD60966"/>
    <w:multiLevelType w:val="multilevel"/>
    <w:tmpl w:val="0DD609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0"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8830598"/>
    <w:multiLevelType w:val="multilevel"/>
    <w:tmpl w:val="553F258A"/>
    <w:lvl w:ilvl="0">
      <w:start w:val="1"/>
      <w:numFmt w:val="decimal"/>
      <w:lvlText w:val="%1."/>
      <w:lvlJc w:val="left"/>
      <w:pPr>
        <w:ind w:left="360" w:hanging="360"/>
      </w:pPr>
      <w:rPr>
        <w:sz w:val="20"/>
        <w:szCs w:val="20"/>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5" w15:restartNumberingAfterBreak="0">
    <w:nsid w:val="19451919"/>
    <w:multiLevelType w:val="multilevel"/>
    <w:tmpl w:val="19451919"/>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BB35D6"/>
    <w:multiLevelType w:val="multilevel"/>
    <w:tmpl w:val="1ABB35D6"/>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F774B6D"/>
    <w:multiLevelType w:val="multilevel"/>
    <w:tmpl w:val="1F774B6D"/>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9"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C672CA0"/>
    <w:multiLevelType w:val="multilevel"/>
    <w:tmpl w:val="553F258A"/>
    <w:lvl w:ilvl="0">
      <w:start w:val="1"/>
      <w:numFmt w:val="decimal"/>
      <w:lvlText w:val="%1."/>
      <w:lvlJc w:val="left"/>
      <w:pPr>
        <w:ind w:left="360" w:hanging="360"/>
      </w:pPr>
      <w:rPr>
        <w:sz w:val="20"/>
        <w:szCs w:val="20"/>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1" w15:restartNumberingAfterBreak="0">
    <w:nsid w:val="342C3842"/>
    <w:multiLevelType w:val="multilevel"/>
    <w:tmpl w:val="342C3842"/>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2"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3" w15:restartNumberingAfterBreak="0">
    <w:nsid w:val="34BB25F8"/>
    <w:multiLevelType w:val="multilevel"/>
    <w:tmpl w:val="34BB25F8"/>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2160"/>
        </w:tabs>
        <w:ind w:left="2160" w:hanging="360"/>
      </w:pPr>
      <w:rPr>
        <w:rFonts w:ascii="Symbol" w:hAnsi="Symbol" w:hint="default"/>
        <w:color w:val="auto"/>
        <w:sz w:val="20"/>
        <w:szCs w:val="20"/>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91B082F"/>
    <w:multiLevelType w:val="multilevel"/>
    <w:tmpl w:val="553F258A"/>
    <w:lvl w:ilvl="0">
      <w:start w:val="1"/>
      <w:numFmt w:val="decimal"/>
      <w:lvlText w:val="%1."/>
      <w:lvlJc w:val="left"/>
      <w:pPr>
        <w:ind w:left="360" w:hanging="360"/>
      </w:pPr>
      <w:rPr>
        <w:sz w:val="20"/>
        <w:szCs w:val="20"/>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7" w15:restartNumberingAfterBreak="0">
    <w:nsid w:val="3AB32EF7"/>
    <w:multiLevelType w:val="multilevel"/>
    <w:tmpl w:val="553F258A"/>
    <w:lvl w:ilvl="0">
      <w:start w:val="1"/>
      <w:numFmt w:val="decimal"/>
      <w:lvlText w:val="%1."/>
      <w:lvlJc w:val="left"/>
      <w:pPr>
        <w:ind w:left="360" w:hanging="360"/>
      </w:pPr>
      <w:rPr>
        <w:sz w:val="20"/>
        <w:szCs w:val="20"/>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8" w15:restartNumberingAfterBreak="0">
    <w:nsid w:val="3CBD669B"/>
    <w:multiLevelType w:val="multilevel"/>
    <w:tmpl w:val="3CBD669B"/>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9"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3DA51FA8"/>
    <w:multiLevelType w:val="multilevel"/>
    <w:tmpl w:val="3DA51F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0971FE3"/>
    <w:multiLevelType w:val="multilevel"/>
    <w:tmpl w:val="40971FE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1D830AA"/>
    <w:multiLevelType w:val="multilevel"/>
    <w:tmpl w:val="553F258A"/>
    <w:lvl w:ilvl="0">
      <w:start w:val="1"/>
      <w:numFmt w:val="decimal"/>
      <w:lvlText w:val="%1."/>
      <w:lvlJc w:val="left"/>
      <w:pPr>
        <w:ind w:left="360" w:hanging="360"/>
      </w:pPr>
      <w:rPr>
        <w:sz w:val="20"/>
        <w:szCs w:val="20"/>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33"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7" w15:restartNumberingAfterBreak="0">
    <w:nsid w:val="53257A37"/>
    <w:multiLevelType w:val="multilevel"/>
    <w:tmpl w:val="553F258A"/>
    <w:lvl w:ilvl="0">
      <w:start w:val="1"/>
      <w:numFmt w:val="decimal"/>
      <w:lvlText w:val="%1."/>
      <w:lvlJc w:val="left"/>
      <w:pPr>
        <w:ind w:left="360" w:hanging="360"/>
      </w:pPr>
      <w:rPr>
        <w:sz w:val="20"/>
        <w:szCs w:val="20"/>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38" w15:restartNumberingAfterBreak="0">
    <w:nsid w:val="553F258A"/>
    <w:multiLevelType w:val="multilevel"/>
    <w:tmpl w:val="553F258A"/>
    <w:lvl w:ilvl="0">
      <w:start w:val="1"/>
      <w:numFmt w:val="decimal"/>
      <w:lvlText w:val="%1."/>
      <w:lvlJc w:val="left"/>
      <w:pPr>
        <w:ind w:left="360" w:hanging="360"/>
      </w:pPr>
      <w:rPr>
        <w:sz w:val="20"/>
        <w:szCs w:val="20"/>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39" w15:restartNumberingAfterBreak="0">
    <w:nsid w:val="5BF50712"/>
    <w:multiLevelType w:val="multilevel"/>
    <w:tmpl w:val="5BF507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1" w15:restartNumberingAfterBreak="0">
    <w:nsid w:val="6A434B4E"/>
    <w:multiLevelType w:val="multilevel"/>
    <w:tmpl w:val="6A434B4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DBD4815"/>
    <w:multiLevelType w:val="multilevel"/>
    <w:tmpl w:val="6DBD4815"/>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3"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F9388E"/>
    <w:multiLevelType w:val="multilevel"/>
    <w:tmpl w:val="78F9388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A736E88"/>
    <w:multiLevelType w:val="multilevel"/>
    <w:tmpl w:val="553F258A"/>
    <w:lvl w:ilvl="0">
      <w:start w:val="1"/>
      <w:numFmt w:val="decimal"/>
      <w:lvlText w:val="%1."/>
      <w:lvlJc w:val="left"/>
      <w:pPr>
        <w:ind w:left="360" w:hanging="360"/>
      </w:pPr>
      <w:rPr>
        <w:sz w:val="20"/>
        <w:szCs w:val="20"/>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num w:numId="1">
    <w:abstractNumId w:val="0"/>
  </w:num>
  <w:num w:numId="2">
    <w:abstractNumId w:val="35"/>
  </w:num>
  <w:num w:numId="3">
    <w:abstractNumId w:val="1"/>
    <w:lvlOverride w:ilvl="0">
      <w:startOverride w:val="1"/>
    </w:lvlOverride>
  </w:num>
  <w:num w:numId="4">
    <w:abstractNumId w:val="44"/>
  </w:num>
  <w:num w:numId="5">
    <w:abstractNumId w:val="3"/>
  </w:num>
  <w:num w:numId="6">
    <w:abstractNumId w:val="25"/>
  </w:num>
  <w:num w:numId="7">
    <w:abstractNumId w:val="6"/>
  </w:num>
  <w:num w:numId="8">
    <w:abstractNumId w:val="33"/>
  </w:num>
  <w:num w:numId="9">
    <w:abstractNumId w:val="19"/>
  </w:num>
  <w:num w:numId="10">
    <w:abstractNumId w:val="2"/>
  </w:num>
  <w:num w:numId="11">
    <w:abstractNumId w:val="11"/>
  </w:num>
  <w:num w:numId="12">
    <w:abstractNumId w:val="36"/>
  </w:num>
  <w:num w:numId="13">
    <w:abstractNumId w:val="12"/>
  </w:num>
  <w:num w:numId="14">
    <w:abstractNumId w:val="22"/>
  </w:num>
  <w:num w:numId="15">
    <w:abstractNumId w:val="9"/>
  </w:num>
  <w:num w:numId="16">
    <w:abstractNumId w:val="10"/>
  </w:num>
  <w:num w:numId="17">
    <w:abstractNumId w:val="29"/>
  </w:num>
  <w:num w:numId="18">
    <w:abstractNumId w:val="13"/>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43"/>
  </w:num>
  <w:num w:numId="21">
    <w:abstractNumId w:val="7"/>
  </w:num>
  <w:num w:numId="22">
    <w:abstractNumId w:val="15"/>
  </w:num>
  <w:num w:numId="23">
    <w:abstractNumId w:val="28"/>
  </w:num>
  <w:num w:numId="24">
    <w:abstractNumId w:val="21"/>
  </w:num>
  <w:num w:numId="25">
    <w:abstractNumId w:val="5"/>
  </w:num>
  <w:num w:numId="26">
    <w:abstractNumId w:val="18"/>
  </w:num>
  <w:num w:numId="27">
    <w:abstractNumId w:val="16"/>
  </w:num>
  <w:num w:numId="28">
    <w:abstractNumId w:val="42"/>
  </w:num>
  <w:num w:numId="29">
    <w:abstractNumId w:val="30"/>
  </w:num>
  <w:num w:numId="30">
    <w:abstractNumId w:val="45"/>
  </w:num>
  <w:num w:numId="31">
    <w:abstractNumId w:val="41"/>
  </w:num>
  <w:num w:numId="32">
    <w:abstractNumId w:val="31"/>
  </w:num>
  <w:num w:numId="33">
    <w:abstractNumId w:val="38"/>
  </w:num>
  <w:num w:numId="34">
    <w:abstractNumId w:val="8"/>
  </w:num>
  <w:num w:numId="35">
    <w:abstractNumId w:val="39"/>
  </w:num>
  <w:num w:numId="36">
    <w:abstractNumId w:val="40"/>
  </w:num>
  <w:num w:numId="37">
    <w:abstractNumId w:val="32"/>
  </w:num>
  <w:num w:numId="38">
    <w:abstractNumId w:val="20"/>
  </w:num>
  <w:num w:numId="39">
    <w:abstractNumId w:val="27"/>
  </w:num>
  <w:num w:numId="40">
    <w:abstractNumId w:val="14"/>
  </w:num>
  <w:num w:numId="41">
    <w:abstractNumId w:val="26"/>
  </w:num>
  <w:num w:numId="42">
    <w:abstractNumId w:val="46"/>
  </w:num>
  <w:num w:numId="43">
    <w:abstractNumId w:val="17"/>
  </w:num>
  <w:num w:numId="44">
    <w:abstractNumId w:val="34"/>
  </w:num>
  <w:num w:numId="45">
    <w:abstractNumId w:val="24"/>
  </w:num>
  <w:num w:numId="46">
    <w:abstractNumId w:val="37"/>
  </w:num>
  <w:num w:numId="47">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E98"/>
    <w:rsid w:val="00020896"/>
    <w:rsid w:val="000D295E"/>
    <w:rsid w:val="000E5533"/>
    <w:rsid w:val="00264E98"/>
    <w:rsid w:val="002F60AA"/>
    <w:rsid w:val="00321EF9"/>
    <w:rsid w:val="00435709"/>
    <w:rsid w:val="004B2751"/>
    <w:rsid w:val="005202E9"/>
    <w:rsid w:val="0063589A"/>
    <w:rsid w:val="00671F51"/>
    <w:rsid w:val="006E32FA"/>
    <w:rsid w:val="007F7C79"/>
    <w:rsid w:val="008B0984"/>
    <w:rsid w:val="0092165A"/>
    <w:rsid w:val="00A620DC"/>
    <w:rsid w:val="00C36E10"/>
    <w:rsid w:val="00F733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3A0E0"/>
  <w15:docId w15:val="{1A806A4B-66E7-4059-9FAE-88AD3724E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3589A"/>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63589A"/>
    <w:pPr>
      <w:ind w:firstLine="454"/>
      <w:outlineLvl w:val="0"/>
    </w:pPr>
    <w:rPr>
      <w:b/>
      <w:caps/>
    </w:rPr>
  </w:style>
  <w:style w:type="paragraph" w:styleId="21">
    <w:name w:val="heading 2"/>
    <w:basedOn w:val="a3"/>
    <w:next w:val="a3"/>
    <w:link w:val="23"/>
    <w:qFormat/>
    <w:rsid w:val="0063589A"/>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63589A"/>
    <w:pPr>
      <w:spacing w:before="100" w:beforeAutospacing="1" w:after="100" w:afterAutospacing="1"/>
      <w:outlineLvl w:val="2"/>
    </w:pPr>
    <w:rPr>
      <w:b/>
      <w:bCs/>
      <w:sz w:val="27"/>
      <w:szCs w:val="27"/>
    </w:rPr>
  </w:style>
  <w:style w:type="paragraph" w:styleId="41">
    <w:name w:val="heading 4"/>
    <w:basedOn w:val="a3"/>
    <w:next w:val="a3"/>
    <w:link w:val="42"/>
    <w:qFormat/>
    <w:rsid w:val="0063589A"/>
    <w:pPr>
      <w:keepNext/>
      <w:spacing w:before="240" w:after="60"/>
      <w:outlineLvl w:val="3"/>
    </w:pPr>
    <w:rPr>
      <w:b/>
      <w:bCs/>
      <w:sz w:val="28"/>
      <w:szCs w:val="28"/>
    </w:rPr>
  </w:style>
  <w:style w:type="paragraph" w:styleId="50">
    <w:name w:val="heading 5"/>
    <w:basedOn w:val="a3"/>
    <w:next w:val="a3"/>
    <w:link w:val="51"/>
    <w:qFormat/>
    <w:rsid w:val="0063589A"/>
    <w:pPr>
      <w:spacing w:before="240" w:after="60"/>
      <w:outlineLvl w:val="4"/>
    </w:pPr>
    <w:rPr>
      <w:b/>
      <w:bCs/>
      <w:i/>
      <w:iCs/>
      <w:sz w:val="26"/>
      <w:szCs w:val="26"/>
    </w:rPr>
  </w:style>
  <w:style w:type="paragraph" w:styleId="6">
    <w:name w:val="heading 6"/>
    <w:basedOn w:val="a3"/>
    <w:next w:val="a3"/>
    <w:link w:val="60"/>
    <w:qFormat/>
    <w:rsid w:val="0063589A"/>
    <w:pPr>
      <w:spacing w:before="240" w:after="60"/>
      <w:outlineLvl w:val="5"/>
    </w:pPr>
    <w:rPr>
      <w:rFonts w:ascii="Calibri" w:hAnsi="Calibri"/>
      <w:b/>
      <w:bCs/>
      <w:sz w:val="22"/>
      <w:szCs w:val="22"/>
    </w:rPr>
  </w:style>
  <w:style w:type="paragraph" w:styleId="7">
    <w:name w:val="heading 7"/>
    <w:basedOn w:val="a3"/>
    <w:next w:val="a3"/>
    <w:link w:val="70"/>
    <w:qFormat/>
    <w:rsid w:val="0063589A"/>
    <w:pPr>
      <w:spacing w:before="240" w:after="60"/>
      <w:outlineLvl w:val="6"/>
    </w:pPr>
    <w:rPr>
      <w:rFonts w:ascii="Calibri" w:hAnsi="Calibri"/>
    </w:rPr>
  </w:style>
  <w:style w:type="paragraph" w:styleId="80">
    <w:name w:val="heading 8"/>
    <w:basedOn w:val="a3"/>
    <w:next w:val="a3"/>
    <w:link w:val="81"/>
    <w:qFormat/>
    <w:rsid w:val="0063589A"/>
    <w:pPr>
      <w:spacing w:before="240" w:after="60"/>
      <w:outlineLvl w:val="7"/>
    </w:pPr>
    <w:rPr>
      <w:rFonts w:ascii="Calibri" w:hAnsi="Calibri"/>
      <w:i/>
      <w:iCs/>
      <w:lang w:eastAsia="en-US"/>
    </w:rPr>
  </w:style>
  <w:style w:type="paragraph" w:styleId="9">
    <w:name w:val="heading 9"/>
    <w:basedOn w:val="a3"/>
    <w:next w:val="a3"/>
    <w:link w:val="90"/>
    <w:qFormat/>
    <w:rsid w:val="0063589A"/>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63589A"/>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63589A"/>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63589A"/>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63589A"/>
    <w:rPr>
      <w:rFonts w:ascii="Times New Roman" w:eastAsia="Times New Roman" w:hAnsi="Times New Roman" w:cs="Times New Roman"/>
      <w:b/>
      <w:bCs/>
      <w:sz w:val="28"/>
      <w:szCs w:val="28"/>
    </w:rPr>
  </w:style>
  <w:style w:type="character" w:customStyle="1" w:styleId="51">
    <w:name w:val="Заголовок 5 Знак"/>
    <w:basedOn w:val="a4"/>
    <w:link w:val="50"/>
    <w:rsid w:val="0063589A"/>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63589A"/>
    <w:rPr>
      <w:rFonts w:ascii="Calibri" w:eastAsia="Times New Roman" w:hAnsi="Calibri" w:cs="Times New Roman"/>
      <w:b/>
      <w:bCs/>
    </w:rPr>
  </w:style>
  <w:style w:type="character" w:customStyle="1" w:styleId="70">
    <w:name w:val="Заголовок 7 Знак"/>
    <w:basedOn w:val="a4"/>
    <w:link w:val="7"/>
    <w:rsid w:val="0063589A"/>
    <w:rPr>
      <w:rFonts w:ascii="Calibri" w:eastAsia="Times New Roman" w:hAnsi="Calibri" w:cs="Times New Roman"/>
      <w:sz w:val="24"/>
      <w:szCs w:val="24"/>
    </w:rPr>
  </w:style>
  <w:style w:type="character" w:customStyle="1" w:styleId="81">
    <w:name w:val="Заголовок 8 Знак"/>
    <w:basedOn w:val="a4"/>
    <w:link w:val="80"/>
    <w:rsid w:val="0063589A"/>
    <w:rPr>
      <w:rFonts w:ascii="Calibri" w:eastAsia="Times New Roman" w:hAnsi="Calibri" w:cs="Times New Roman"/>
      <w:i/>
      <w:iCs/>
      <w:sz w:val="24"/>
      <w:szCs w:val="24"/>
    </w:rPr>
  </w:style>
  <w:style w:type="character" w:customStyle="1" w:styleId="90">
    <w:name w:val="Заголовок 9 Знак"/>
    <w:basedOn w:val="a4"/>
    <w:link w:val="9"/>
    <w:rsid w:val="0063589A"/>
    <w:rPr>
      <w:rFonts w:ascii="Cambria" w:eastAsia="Times New Roman" w:hAnsi="Cambria" w:cs="Times New Roman"/>
    </w:rPr>
  </w:style>
  <w:style w:type="character" w:customStyle="1" w:styleId="14">
    <w:name w:val="Заголовок 1 Знак4"/>
    <w:link w:val="11"/>
    <w:locked/>
    <w:rsid w:val="0063589A"/>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63589A"/>
    <w:rPr>
      <w:rFonts w:ascii="Arial" w:eastAsia="Times New Roman" w:hAnsi="Arial" w:cs="Arial"/>
      <w:b/>
      <w:bCs/>
      <w:i/>
      <w:iCs/>
      <w:sz w:val="28"/>
      <w:szCs w:val="28"/>
    </w:rPr>
  </w:style>
  <w:style w:type="character" w:customStyle="1" w:styleId="320">
    <w:name w:val="Заголовок 3 Знак2"/>
    <w:link w:val="32"/>
    <w:locked/>
    <w:rsid w:val="0063589A"/>
    <w:rPr>
      <w:rFonts w:ascii="Times New Roman" w:eastAsia="Times New Roman" w:hAnsi="Times New Roman" w:cs="Times New Roman"/>
      <w:b/>
      <w:bCs/>
      <w:sz w:val="27"/>
      <w:szCs w:val="27"/>
      <w:lang w:eastAsia="ru-RU"/>
    </w:rPr>
  </w:style>
  <w:style w:type="character" w:styleId="HTML">
    <w:name w:val="HTML Sample"/>
    <w:rsid w:val="0063589A"/>
    <w:rPr>
      <w:rFonts w:ascii="Courier New" w:eastAsia="Times New Roman" w:hAnsi="Courier New" w:cs="Courier New"/>
    </w:rPr>
  </w:style>
  <w:style w:type="character" w:styleId="a7">
    <w:name w:val="FollowedHyperlink"/>
    <w:rsid w:val="0063589A"/>
    <w:rPr>
      <w:color w:val="800080"/>
      <w:u w:val="single"/>
    </w:rPr>
  </w:style>
  <w:style w:type="character" w:styleId="a8">
    <w:name w:val="footnote reference"/>
    <w:unhideWhenUsed/>
    <w:rsid w:val="0063589A"/>
    <w:rPr>
      <w:vertAlign w:val="superscript"/>
    </w:rPr>
  </w:style>
  <w:style w:type="character" w:styleId="a9">
    <w:name w:val="annotation reference"/>
    <w:rsid w:val="0063589A"/>
    <w:rPr>
      <w:sz w:val="16"/>
      <w:szCs w:val="16"/>
    </w:rPr>
  </w:style>
  <w:style w:type="character" w:styleId="aa">
    <w:name w:val="endnote reference"/>
    <w:unhideWhenUsed/>
    <w:rsid w:val="0063589A"/>
    <w:rPr>
      <w:vertAlign w:val="superscript"/>
    </w:rPr>
  </w:style>
  <w:style w:type="character" w:styleId="HTML0">
    <w:name w:val="HTML Acronym"/>
    <w:rsid w:val="0063589A"/>
  </w:style>
  <w:style w:type="character" w:styleId="ab">
    <w:name w:val="Emphasis"/>
    <w:qFormat/>
    <w:rsid w:val="0063589A"/>
    <w:rPr>
      <w:i/>
      <w:iCs/>
    </w:rPr>
  </w:style>
  <w:style w:type="character" w:styleId="ac">
    <w:name w:val="Hyperlink"/>
    <w:uiPriority w:val="99"/>
    <w:rsid w:val="0063589A"/>
    <w:rPr>
      <w:color w:val="000000"/>
      <w:u w:val="single"/>
    </w:rPr>
  </w:style>
  <w:style w:type="character" w:styleId="HTML1">
    <w:name w:val="HTML Code"/>
    <w:rsid w:val="0063589A"/>
    <w:rPr>
      <w:rFonts w:ascii="Courier New" w:eastAsia="Times New Roman" w:hAnsi="Courier New" w:cs="Courier New"/>
      <w:sz w:val="20"/>
      <w:szCs w:val="20"/>
    </w:rPr>
  </w:style>
  <w:style w:type="character" w:styleId="ad">
    <w:name w:val="page number"/>
    <w:rsid w:val="0063589A"/>
  </w:style>
  <w:style w:type="character" w:styleId="ae">
    <w:name w:val="line number"/>
    <w:unhideWhenUsed/>
    <w:rsid w:val="0063589A"/>
  </w:style>
  <w:style w:type="character" w:styleId="HTML2">
    <w:name w:val="HTML Definition"/>
    <w:rsid w:val="0063589A"/>
    <w:rPr>
      <w:i/>
      <w:iCs/>
    </w:rPr>
  </w:style>
  <w:style w:type="character" w:styleId="HTML3">
    <w:name w:val="HTML Variable"/>
    <w:rsid w:val="0063589A"/>
    <w:rPr>
      <w:i/>
      <w:iCs/>
    </w:rPr>
  </w:style>
  <w:style w:type="character" w:styleId="HTML4">
    <w:name w:val="HTML Typewriter"/>
    <w:rsid w:val="0063589A"/>
    <w:rPr>
      <w:rFonts w:ascii="Courier New" w:eastAsia="Times New Roman" w:hAnsi="Courier New" w:cs="Courier New"/>
      <w:sz w:val="20"/>
      <w:szCs w:val="20"/>
    </w:rPr>
  </w:style>
  <w:style w:type="character" w:styleId="af">
    <w:name w:val="Strong"/>
    <w:uiPriority w:val="22"/>
    <w:qFormat/>
    <w:rsid w:val="0063589A"/>
    <w:rPr>
      <w:b/>
      <w:bCs/>
    </w:rPr>
  </w:style>
  <w:style w:type="character" w:styleId="HTML5">
    <w:name w:val="HTML Cite"/>
    <w:unhideWhenUsed/>
    <w:rsid w:val="0063589A"/>
    <w:rPr>
      <w:i/>
      <w:iCs/>
    </w:rPr>
  </w:style>
  <w:style w:type="paragraph" w:styleId="af0">
    <w:name w:val="Balloon Text"/>
    <w:basedOn w:val="a3"/>
    <w:link w:val="af1"/>
    <w:rsid w:val="0063589A"/>
    <w:rPr>
      <w:rFonts w:ascii="Tahoma" w:hAnsi="Tahoma"/>
      <w:sz w:val="16"/>
      <w:szCs w:val="16"/>
    </w:rPr>
  </w:style>
  <w:style w:type="character" w:customStyle="1" w:styleId="af1">
    <w:name w:val="Текст выноски Знак"/>
    <w:basedOn w:val="a4"/>
    <w:link w:val="af0"/>
    <w:rsid w:val="0063589A"/>
    <w:rPr>
      <w:rFonts w:ascii="Tahoma" w:eastAsia="Times New Roman" w:hAnsi="Tahoma" w:cs="Times New Roman"/>
      <w:sz w:val="16"/>
      <w:szCs w:val="16"/>
    </w:rPr>
  </w:style>
  <w:style w:type="paragraph" w:styleId="24">
    <w:name w:val="Body Text 2"/>
    <w:basedOn w:val="a3"/>
    <w:link w:val="25"/>
    <w:rsid w:val="0063589A"/>
    <w:pPr>
      <w:jc w:val="both"/>
    </w:pPr>
    <w:rPr>
      <w:color w:val="000000"/>
      <w:sz w:val="28"/>
    </w:rPr>
  </w:style>
  <w:style w:type="character" w:customStyle="1" w:styleId="25">
    <w:name w:val="Основной текст 2 Знак"/>
    <w:basedOn w:val="a4"/>
    <w:link w:val="24"/>
    <w:rsid w:val="0063589A"/>
    <w:rPr>
      <w:rFonts w:ascii="Times New Roman" w:eastAsia="Times New Roman" w:hAnsi="Times New Roman" w:cs="Times New Roman"/>
      <w:color w:val="000000"/>
      <w:sz w:val="28"/>
      <w:szCs w:val="24"/>
      <w:lang w:eastAsia="ru-RU"/>
    </w:rPr>
  </w:style>
  <w:style w:type="paragraph" w:styleId="5">
    <w:name w:val="List Number 5"/>
    <w:basedOn w:val="a3"/>
    <w:rsid w:val="0063589A"/>
    <w:pPr>
      <w:numPr>
        <w:numId w:val="1"/>
      </w:numPr>
      <w:tabs>
        <w:tab w:val="left" w:pos="1492"/>
      </w:tabs>
    </w:pPr>
  </w:style>
  <w:style w:type="paragraph" w:styleId="af2">
    <w:name w:val="Normal Indent"/>
    <w:basedOn w:val="a3"/>
    <w:rsid w:val="0063589A"/>
    <w:pPr>
      <w:ind w:firstLine="720"/>
      <w:jc w:val="both"/>
    </w:pPr>
    <w:rPr>
      <w:sz w:val="28"/>
      <w:szCs w:val="20"/>
    </w:rPr>
  </w:style>
  <w:style w:type="paragraph" w:styleId="af3">
    <w:name w:val="Plain Text"/>
    <w:basedOn w:val="a3"/>
    <w:link w:val="af4"/>
    <w:rsid w:val="0063589A"/>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63589A"/>
    <w:rPr>
      <w:rFonts w:ascii="Courier New" w:eastAsia="Times New Roman" w:hAnsi="Courier New" w:cs="Courier New"/>
      <w:sz w:val="20"/>
      <w:szCs w:val="20"/>
      <w:lang w:eastAsia="ru-RU"/>
    </w:rPr>
  </w:style>
  <w:style w:type="paragraph" w:styleId="34">
    <w:name w:val="Body Text Indent 3"/>
    <w:basedOn w:val="a3"/>
    <w:link w:val="330"/>
    <w:rsid w:val="0063589A"/>
    <w:pPr>
      <w:spacing w:after="120"/>
      <w:ind w:left="283"/>
    </w:pPr>
    <w:rPr>
      <w:sz w:val="16"/>
      <w:szCs w:val="16"/>
    </w:rPr>
  </w:style>
  <w:style w:type="character" w:customStyle="1" w:styleId="35">
    <w:name w:val="Основной текст с отступом 3 Знак"/>
    <w:basedOn w:val="a4"/>
    <w:rsid w:val="0063589A"/>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63589A"/>
    <w:rPr>
      <w:rFonts w:ascii="Times New Roman" w:eastAsia="Times New Roman" w:hAnsi="Times New Roman" w:cs="Times New Roman"/>
      <w:sz w:val="16"/>
      <w:szCs w:val="16"/>
      <w:lang w:eastAsia="ru-RU"/>
    </w:rPr>
  </w:style>
  <w:style w:type="paragraph" w:styleId="af5">
    <w:name w:val="endnote text"/>
    <w:basedOn w:val="a3"/>
    <w:link w:val="af6"/>
    <w:unhideWhenUsed/>
    <w:rsid w:val="0063589A"/>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63589A"/>
    <w:rPr>
      <w:rFonts w:ascii="Times New Roman" w:eastAsia="Times New Roman" w:hAnsi="Times New Roman" w:cs="Times New Roman"/>
      <w:color w:val="000000"/>
      <w:sz w:val="28"/>
      <w:szCs w:val="24"/>
    </w:rPr>
  </w:style>
  <w:style w:type="paragraph" w:styleId="af7">
    <w:name w:val="caption"/>
    <w:basedOn w:val="a3"/>
    <w:next w:val="a3"/>
    <w:qFormat/>
    <w:rsid w:val="0063589A"/>
    <w:rPr>
      <w:b/>
      <w:bCs/>
      <w:sz w:val="20"/>
      <w:szCs w:val="20"/>
    </w:rPr>
  </w:style>
  <w:style w:type="paragraph" w:styleId="af8">
    <w:name w:val="annotation text"/>
    <w:basedOn w:val="a3"/>
    <w:link w:val="af9"/>
    <w:rsid w:val="0063589A"/>
    <w:rPr>
      <w:sz w:val="20"/>
      <w:szCs w:val="20"/>
    </w:rPr>
  </w:style>
  <w:style w:type="character" w:customStyle="1" w:styleId="af9">
    <w:name w:val="Текст примечания Знак"/>
    <w:basedOn w:val="a4"/>
    <w:link w:val="af8"/>
    <w:rsid w:val="0063589A"/>
    <w:rPr>
      <w:rFonts w:ascii="Times New Roman" w:eastAsia="Times New Roman" w:hAnsi="Times New Roman" w:cs="Times New Roman"/>
      <w:sz w:val="20"/>
      <w:szCs w:val="20"/>
      <w:lang w:eastAsia="ru-RU"/>
    </w:rPr>
  </w:style>
  <w:style w:type="paragraph" w:styleId="13">
    <w:name w:val="index 1"/>
    <w:basedOn w:val="a3"/>
    <w:next w:val="a3"/>
    <w:rsid w:val="0063589A"/>
    <w:pPr>
      <w:suppressAutoHyphens/>
      <w:ind w:left="240" w:hanging="240"/>
    </w:pPr>
    <w:rPr>
      <w:lang w:eastAsia="ar-SA"/>
    </w:rPr>
  </w:style>
  <w:style w:type="paragraph" w:styleId="afa">
    <w:name w:val="annotation subject"/>
    <w:basedOn w:val="af8"/>
    <w:next w:val="af8"/>
    <w:link w:val="afb"/>
    <w:rsid w:val="0063589A"/>
    <w:rPr>
      <w:b/>
      <w:bCs/>
    </w:rPr>
  </w:style>
  <w:style w:type="character" w:customStyle="1" w:styleId="afb">
    <w:name w:val="Тема примечания Знак"/>
    <w:basedOn w:val="af9"/>
    <w:link w:val="afa"/>
    <w:rsid w:val="0063589A"/>
    <w:rPr>
      <w:rFonts w:ascii="Times New Roman" w:eastAsia="Times New Roman" w:hAnsi="Times New Roman" w:cs="Times New Roman"/>
      <w:b/>
      <w:bCs/>
      <w:sz w:val="20"/>
      <w:szCs w:val="20"/>
      <w:lang w:eastAsia="ru-RU"/>
    </w:rPr>
  </w:style>
  <w:style w:type="paragraph" w:styleId="afc">
    <w:name w:val="Document Map"/>
    <w:basedOn w:val="a3"/>
    <w:link w:val="afd"/>
    <w:rsid w:val="0063589A"/>
    <w:pPr>
      <w:shd w:val="clear" w:color="auto" w:fill="000080"/>
    </w:pPr>
    <w:rPr>
      <w:rFonts w:ascii="Tahoma" w:hAnsi="Tahoma"/>
      <w:sz w:val="20"/>
      <w:szCs w:val="20"/>
    </w:rPr>
  </w:style>
  <w:style w:type="character" w:customStyle="1" w:styleId="afd">
    <w:name w:val="Схема документа Знак"/>
    <w:basedOn w:val="a4"/>
    <w:link w:val="afc"/>
    <w:rsid w:val="0063589A"/>
    <w:rPr>
      <w:rFonts w:ascii="Tahoma" w:eastAsia="Times New Roman" w:hAnsi="Tahoma" w:cs="Times New Roman"/>
      <w:sz w:val="20"/>
      <w:szCs w:val="20"/>
      <w:shd w:val="clear" w:color="auto" w:fill="000080"/>
    </w:rPr>
  </w:style>
  <w:style w:type="paragraph" w:styleId="afe">
    <w:name w:val="footnote text"/>
    <w:basedOn w:val="a3"/>
    <w:link w:val="aff"/>
    <w:rsid w:val="0063589A"/>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63589A"/>
    <w:rPr>
      <w:rFonts w:ascii="Courier New" w:eastAsia="Courier New" w:hAnsi="Courier New" w:cs="Courier New"/>
      <w:color w:val="000000"/>
      <w:sz w:val="28"/>
      <w:szCs w:val="24"/>
      <w:lang w:eastAsia="ru-RU"/>
    </w:rPr>
  </w:style>
  <w:style w:type="paragraph" w:styleId="8">
    <w:name w:val="toc 8"/>
    <w:basedOn w:val="a3"/>
    <w:next w:val="a3"/>
    <w:rsid w:val="0063589A"/>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63589A"/>
    <w:pPr>
      <w:numPr>
        <w:numId w:val="3"/>
      </w:numPr>
      <w:tabs>
        <w:tab w:val="left" w:pos="926"/>
      </w:tabs>
    </w:pPr>
  </w:style>
  <w:style w:type="paragraph" w:styleId="HTML6">
    <w:name w:val="HTML Address"/>
    <w:basedOn w:val="a3"/>
    <w:link w:val="HTML7"/>
    <w:unhideWhenUsed/>
    <w:rsid w:val="0063589A"/>
    <w:rPr>
      <w:sz w:val="16"/>
      <w:szCs w:val="16"/>
    </w:rPr>
  </w:style>
  <w:style w:type="character" w:customStyle="1" w:styleId="HTML7">
    <w:name w:val="Адрес HTML Знак"/>
    <w:basedOn w:val="a4"/>
    <w:link w:val="HTML6"/>
    <w:rsid w:val="0063589A"/>
    <w:rPr>
      <w:rFonts w:ascii="Times New Roman" w:eastAsia="Times New Roman" w:hAnsi="Times New Roman" w:cs="Times New Roman"/>
      <w:sz w:val="16"/>
      <w:szCs w:val="16"/>
      <w:lang w:val="ru-RU" w:eastAsia="ru-RU"/>
    </w:rPr>
  </w:style>
  <w:style w:type="paragraph" w:styleId="aff0">
    <w:name w:val="header"/>
    <w:basedOn w:val="a3"/>
    <w:link w:val="aff1"/>
    <w:rsid w:val="0063589A"/>
    <w:pPr>
      <w:tabs>
        <w:tab w:val="center" w:pos="4677"/>
        <w:tab w:val="right" w:pos="9355"/>
      </w:tabs>
    </w:pPr>
    <w:rPr>
      <w:b/>
      <w:caps/>
    </w:rPr>
  </w:style>
  <w:style w:type="character" w:customStyle="1" w:styleId="aff1">
    <w:name w:val="Верхний колонтитул Знак"/>
    <w:basedOn w:val="a4"/>
    <w:link w:val="aff0"/>
    <w:rsid w:val="0063589A"/>
    <w:rPr>
      <w:rFonts w:ascii="Times New Roman" w:eastAsia="Times New Roman" w:hAnsi="Times New Roman" w:cs="Times New Roman"/>
      <w:b/>
      <w:caps/>
      <w:sz w:val="24"/>
      <w:szCs w:val="24"/>
      <w:lang w:eastAsia="ru-RU"/>
    </w:rPr>
  </w:style>
  <w:style w:type="paragraph" w:styleId="91">
    <w:name w:val="toc 9"/>
    <w:basedOn w:val="a3"/>
    <w:next w:val="a3"/>
    <w:rsid w:val="0063589A"/>
    <w:pPr>
      <w:spacing w:after="100" w:line="276" w:lineRule="auto"/>
      <w:ind w:left="1760"/>
    </w:pPr>
    <w:rPr>
      <w:rFonts w:ascii="Calibri" w:hAnsi="Calibri"/>
      <w:sz w:val="22"/>
      <w:szCs w:val="22"/>
    </w:rPr>
  </w:style>
  <w:style w:type="paragraph" w:styleId="71">
    <w:name w:val="toc 7"/>
    <w:basedOn w:val="a3"/>
    <w:next w:val="a3"/>
    <w:rsid w:val="0063589A"/>
    <w:pPr>
      <w:spacing w:after="100" w:line="276" w:lineRule="auto"/>
      <w:ind w:left="1320"/>
    </w:pPr>
    <w:rPr>
      <w:rFonts w:ascii="Calibri" w:hAnsi="Calibri"/>
      <w:sz w:val="22"/>
      <w:szCs w:val="22"/>
    </w:rPr>
  </w:style>
  <w:style w:type="paragraph" w:styleId="aff2">
    <w:name w:val="Body Text"/>
    <w:basedOn w:val="a3"/>
    <w:link w:val="43"/>
    <w:rsid w:val="0063589A"/>
    <w:pPr>
      <w:spacing w:after="120"/>
    </w:pPr>
  </w:style>
  <w:style w:type="character" w:customStyle="1" w:styleId="aff3">
    <w:name w:val="Основной текст Знак"/>
    <w:basedOn w:val="a4"/>
    <w:rsid w:val="0063589A"/>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63589A"/>
    <w:rPr>
      <w:rFonts w:ascii="Times New Roman" w:eastAsia="Times New Roman" w:hAnsi="Times New Roman" w:cs="Times New Roman"/>
      <w:sz w:val="24"/>
      <w:szCs w:val="24"/>
      <w:lang w:eastAsia="ru-RU"/>
    </w:rPr>
  </w:style>
  <w:style w:type="paragraph" w:styleId="aff4">
    <w:name w:val="index heading"/>
    <w:basedOn w:val="a3"/>
    <w:rsid w:val="0063589A"/>
    <w:pPr>
      <w:suppressLineNumbers/>
      <w:suppressAutoHyphens/>
    </w:pPr>
    <w:rPr>
      <w:rFonts w:cs="Tahoma"/>
      <w:lang w:eastAsia="ar-SA"/>
    </w:rPr>
  </w:style>
  <w:style w:type="paragraph" w:styleId="15">
    <w:name w:val="toc 1"/>
    <w:basedOn w:val="a3"/>
    <w:next w:val="a3"/>
    <w:link w:val="16"/>
    <w:rsid w:val="0063589A"/>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63589A"/>
    <w:rPr>
      <w:rFonts w:ascii="Times New Roman" w:eastAsia="Times New Roman" w:hAnsi="Times New Roman" w:cs="Times New Roman"/>
      <w:color w:val="000000"/>
      <w:sz w:val="24"/>
      <w:szCs w:val="24"/>
      <w:lang w:eastAsia="ru-RU"/>
    </w:rPr>
  </w:style>
  <w:style w:type="paragraph" w:styleId="aff5">
    <w:name w:val="macro"/>
    <w:link w:val="aff6"/>
    <w:rsid w:val="0063589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63589A"/>
    <w:rPr>
      <w:rFonts w:ascii="Courier New" w:eastAsia="Times New Roman" w:hAnsi="Courier New" w:cs="Times New Roman"/>
      <w:sz w:val="20"/>
      <w:szCs w:val="20"/>
      <w:lang w:val="en-US" w:eastAsia="ru-RU"/>
    </w:rPr>
  </w:style>
  <w:style w:type="paragraph" w:styleId="61">
    <w:name w:val="toc 6"/>
    <w:basedOn w:val="a3"/>
    <w:next w:val="a3"/>
    <w:rsid w:val="0063589A"/>
    <w:pPr>
      <w:spacing w:after="100" w:line="276" w:lineRule="auto"/>
      <w:ind w:left="1100"/>
    </w:pPr>
    <w:rPr>
      <w:rFonts w:ascii="Calibri" w:hAnsi="Calibri"/>
      <w:sz w:val="22"/>
      <w:szCs w:val="22"/>
    </w:rPr>
  </w:style>
  <w:style w:type="paragraph" w:styleId="36">
    <w:name w:val="toc 3"/>
    <w:basedOn w:val="a3"/>
    <w:next w:val="a3"/>
    <w:rsid w:val="0063589A"/>
    <w:pPr>
      <w:widowControl w:val="0"/>
      <w:tabs>
        <w:tab w:val="left" w:pos="360"/>
      </w:tabs>
      <w:autoSpaceDE w:val="0"/>
      <w:autoSpaceDN w:val="0"/>
      <w:adjustRightInd w:val="0"/>
      <w:ind w:left="400"/>
    </w:pPr>
    <w:rPr>
      <w:szCs w:val="20"/>
    </w:rPr>
  </w:style>
  <w:style w:type="paragraph" w:styleId="26">
    <w:name w:val="toc 2"/>
    <w:basedOn w:val="a3"/>
    <w:next w:val="a3"/>
    <w:rsid w:val="0063589A"/>
    <w:pPr>
      <w:widowControl w:val="0"/>
      <w:tabs>
        <w:tab w:val="left" w:pos="360"/>
      </w:tabs>
      <w:autoSpaceDE w:val="0"/>
      <w:autoSpaceDN w:val="0"/>
      <w:adjustRightInd w:val="0"/>
      <w:ind w:left="200"/>
    </w:pPr>
    <w:rPr>
      <w:szCs w:val="20"/>
    </w:rPr>
  </w:style>
  <w:style w:type="paragraph" w:styleId="40">
    <w:name w:val="toc 4"/>
    <w:basedOn w:val="a3"/>
    <w:next w:val="a3"/>
    <w:rsid w:val="0063589A"/>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63589A"/>
    <w:pPr>
      <w:spacing w:after="100" w:line="276" w:lineRule="auto"/>
      <w:ind w:left="880"/>
    </w:pPr>
    <w:rPr>
      <w:rFonts w:ascii="Calibri" w:hAnsi="Calibri"/>
      <w:sz w:val="22"/>
      <w:szCs w:val="22"/>
    </w:rPr>
  </w:style>
  <w:style w:type="paragraph" w:styleId="53">
    <w:name w:val="List Bullet 5"/>
    <w:basedOn w:val="a3"/>
    <w:rsid w:val="0063589A"/>
    <w:pPr>
      <w:ind w:left="1132" w:hanging="283"/>
    </w:pPr>
    <w:rPr>
      <w:color w:val="00000A"/>
    </w:rPr>
  </w:style>
  <w:style w:type="paragraph" w:styleId="aff7">
    <w:name w:val="Body Text First Indent"/>
    <w:basedOn w:val="aff2"/>
    <w:link w:val="aff8"/>
    <w:rsid w:val="0063589A"/>
    <w:pPr>
      <w:ind w:firstLine="210"/>
    </w:pPr>
    <w:rPr>
      <w:b/>
      <w:bCs/>
      <w:sz w:val="27"/>
      <w:szCs w:val="27"/>
    </w:rPr>
  </w:style>
  <w:style w:type="character" w:customStyle="1" w:styleId="aff8">
    <w:name w:val="Красная строка Знак"/>
    <w:basedOn w:val="aff3"/>
    <w:link w:val="aff7"/>
    <w:rsid w:val="0063589A"/>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63589A"/>
    <w:pPr>
      <w:spacing w:after="120"/>
      <w:ind w:left="283"/>
    </w:pPr>
  </w:style>
  <w:style w:type="character" w:customStyle="1" w:styleId="affa">
    <w:name w:val="Основной текст с отступом Знак"/>
    <w:basedOn w:val="a4"/>
    <w:link w:val="aff9"/>
    <w:semiHidden/>
    <w:rsid w:val="0063589A"/>
    <w:rPr>
      <w:rFonts w:ascii="Times New Roman" w:eastAsia="Times New Roman" w:hAnsi="Times New Roman" w:cs="Times New Roman"/>
      <w:sz w:val="24"/>
      <w:szCs w:val="24"/>
      <w:lang w:eastAsia="ru-RU"/>
    </w:rPr>
  </w:style>
  <w:style w:type="paragraph" w:styleId="27">
    <w:name w:val="Body Text First Indent 2"/>
    <w:basedOn w:val="aff9"/>
    <w:link w:val="28"/>
    <w:rsid w:val="0063589A"/>
    <w:pPr>
      <w:ind w:firstLine="210"/>
    </w:pPr>
  </w:style>
  <w:style w:type="character" w:customStyle="1" w:styleId="28">
    <w:name w:val="Красная строка 2 Знак"/>
    <w:basedOn w:val="affa"/>
    <w:link w:val="27"/>
    <w:rsid w:val="0063589A"/>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63589A"/>
    <w:rPr>
      <w:sz w:val="24"/>
      <w:szCs w:val="24"/>
      <w:lang w:val="ru-RU" w:eastAsia="ru-RU" w:bidi="ar-SA"/>
    </w:rPr>
  </w:style>
  <w:style w:type="paragraph" w:styleId="44">
    <w:name w:val="List Bullet 4"/>
    <w:basedOn w:val="a3"/>
    <w:rsid w:val="0063589A"/>
    <w:pPr>
      <w:ind w:left="849" w:hanging="283"/>
    </w:pPr>
    <w:rPr>
      <w:color w:val="00000A"/>
    </w:rPr>
  </w:style>
  <w:style w:type="paragraph" w:styleId="affb">
    <w:name w:val="List Bullet"/>
    <w:basedOn w:val="a3"/>
    <w:rsid w:val="0063589A"/>
    <w:pPr>
      <w:tabs>
        <w:tab w:val="left" w:pos="643"/>
      </w:tabs>
      <w:ind w:left="643" w:hanging="360"/>
      <w:contextualSpacing/>
    </w:pPr>
  </w:style>
  <w:style w:type="paragraph" w:styleId="2">
    <w:name w:val="List Bullet 2"/>
    <w:basedOn w:val="a3"/>
    <w:rsid w:val="0063589A"/>
    <w:pPr>
      <w:numPr>
        <w:numId w:val="5"/>
      </w:numPr>
      <w:tabs>
        <w:tab w:val="left" w:pos="643"/>
      </w:tabs>
    </w:pPr>
  </w:style>
  <w:style w:type="paragraph" w:styleId="37">
    <w:name w:val="List Bullet 3"/>
    <w:basedOn w:val="a3"/>
    <w:rsid w:val="0063589A"/>
    <w:pPr>
      <w:tabs>
        <w:tab w:val="left" w:pos="926"/>
      </w:tabs>
      <w:ind w:left="926" w:hanging="360"/>
    </w:pPr>
  </w:style>
  <w:style w:type="paragraph" w:customStyle="1" w:styleId="affc">
    <w:basedOn w:val="a3"/>
    <w:next w:val="affd"/>
    <w:qFormat/>
    <w:rsid w:val="0063589A"/>
    <w:pPr>
      <w:suppressAutoHyphens/>
      <w:jc w:val="center"/>
    </w:pPr>
    <w:rPr>
      <w:sz w:val="28"/>
      <w:lang w:val="en-US" w:eastAsia="ar-SA"/>
    </w:rPr>
  </w:style>
  <w:style w:type="character" w:customStyle="1" w:styleId="54">
    <w:name w:val="Заголовок Знак5"/>
    <w:link w:val="affe"/>
    <w:rsid w:val="0063589A"/>
    <w:rPr>
      <w:sz w:val="28"/>
      <w:szCs w:val="24"/>
      <w:lang w:val="en-US" w:eastAsia="ar-SA" w:bidi="ar-SA"/>
    </w:rPr>
  </w:style>
  <w:style w:type="paragraph" w:styleId="affd">
    <w:name w:val="Subtitle"/>
    <w:basedOn w:val="a3"/>
    <w:link w:val="afff"/>
    <w:qFormat/>
    <w:rsid w:val="0063589A"/>
    <w:pPr>
      <w:jc w:val="center"/>
    </w:pPr>
    <w:rPr>
      <w:b/>
    </w:rPr>
  </w:style>
  <w:style w:type="character" w:customStyle="1" w:styleId="afff">
    <w:name w:val="Подзаголовок Знак"/>
    <w:basedOn w:val="a4"/>
    <w:link w:val="affd"/>
    <w:rsid w:val="0063589A"/>
    <w:rPr>
      <w:rFonts w:ascii="Times New Roman" w:eastAsia="Times New Roman" w:hAnsi="Times New Roman" w:cs="Times New Roman"/>
      <w:b/>
      <w:sz w:val="24"/>
      <w:szCs w:val="24"/>
    </w:rPr>
  </w:style>
  <w:style w:type="paragraph" w:styleId="afff0">
    <w:name w:val="footer"/>
    <w:basedOn w:val="a3"/>
    <w:link w:val="afff1"/>
    <w:rsid w:val="0063589A"/>
    <w:pPr>
      <w:tabs>
        <w:tab w:val="center" w:pos="4677"/>
        <w:tab w:val="right" w:pos="9355"/>
      </w:tabs>
    </w:pPr>
  </w:style>
  <w:style w:type="character" w:customStyle="1" w:styleId="afff1">
    <w:name w:val="Нижний колонтитул Знак"/>
    <w:basedOn w:val="a4"/>
    <w:link w:val="afff0"/>
    <w:rsid w:val="0063589A"/>
    <w:rPr>
      <w:rFonts w:ascii="Times New Roman" w:eastAsia="Times New Roman" w:hAnsi="Times New Roman" w:cs="Times New Roman"/>
      <w:sz w:val="24"/>
      <w:szCs w:val="24"/>
      <w:lang w:eastAsia="ru-RU"/>
    </w:rPr>
  </w:style>
  <w:style w:type="paragraph" w:styleId="a2">
    <w:name w:val="List Number"/>
    <w:basedOn w:val="a3"/>
    <w:rsid w:val="0063589A"/>
    <w:pPr>
      <w:numPr>
        <w:numId w:val="6"/>
      </w:numPr>
      <w:tabs>
        <w:tab w:val="left" w:pos="1354"/>
      </w:tabs>
      <w:contextualSpacing/>
    </w:pPr>
    <w:rPr>
      <w:sz w:val="20"/>
      <w:szCs w:val="20"/>
      <w:lang w:eastAsia="en-US"/>
    </w:rPr>
  </w:style>
  <w:style w:type="paragraph" w:styleId="2a">
    <w:name w:val="List Number 2"/>
    <w:basedOn w:val="a3"/>
    <w:rsid w:val="0063589A"/>
    <w:pPr>
      <w:widowControl w:val="0"/>
      <w:tabs>
        <w:tab w:val="left" w:pos="641"/>
      </w:tabs>
      <w:ind w:left="641" w:hanging="358"/>
    </w:pPr>
    <w:rPr>
      <w:rFonts w:ascii="Courier New" w:hAnsi="Courier New"/>
      <w:szCs w:val="20"/>
    </w:rPr>
  </w:style>
  <w:style w:type="paragraph" w:styleId="afff2">
    <w:name w:val="List"/>
    <w:basedOn w:val="a3"/>
    <w:rsid w:val="0063589A"/>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63589A"/>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63589A"/>
    <w:rPr>
      <w:rFonts w:ascii="Times New Roman" w:eastAsia="Times New Roman" w:hAnsi="Times New Roman" w:cs="Times New Roman"/>
      <w:sz w:val="24"/>
      <w:szCs w:val="24"/>
      <w:lang w:eastAsia="ru-RU" w:bidi="hi-IN"/>
    </w:rPr>
  </w:style>
  <w:style w:type="paragraph" w:styleId="30">
    <w:name w:val="Body Text 3"/>
    <w:basedOn w:val="a3"/>
    <w:link w:val="321"/>
    <w:rsid w:val="0063589A"/>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63589A"/>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63589A"/>
    <w:rPr>
      <w:rFonts w:ascii="Times New Roman" w:eastAsia="Times New Roman" w:hAnsi="Times New Roman" w:cs="Times New Roman"/>
      <w:sz w:val="16"/>
      <w:szCs w:val="16"/>
    </w:rPr>
  </w:style>
  <w:style w:type="paragraph" w:styleId="2b">
    <w:name w:val="Body Text Indent 2"/>
    <w:basedOn w:val="a3"/>
    <w:link w:val="220"/>
    <w:rsid w:val="0063589A"/>
    <w:pPr>
      <w:spacing w:after="120" w:line="480" w:lineRule="auto"/>
      <w:ind w:left="283"/>
    </w:pPr>
  </w:style>
  <w:style w:type="character" w:customStyle="1" w:styleId="2c">
    <w:name w:val="Основной текст с отступом 2 Знак"/>
    <w:basedOn w:val="a4"/>
    <w:rsid w:val="0063589A"/>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63589A"/>
    <w:rPr>
      <w:rFonts w:ascii="Times New Roman" w:eastAsia="Times New Roman" w:hAnsi="Times New Roman" w:cs="Times New Roman"/>
      <w:sz w:val="24"/>
      <w:szCs w:val="24"/>
      <w:lang w:eastAsia="ru-RU"/>
    </w:rPr>
  </w:style>
  <w:style w:type="paragraph" w:styleId="2d">
    <w:name w:val="List Continue 2"/>
    <w:basedOn w:val="a3"/>
    <w:rsid w:val="0063589A"/>
    <w:pPr>
      <w:spacing w:after="120"/>
      <w:ind w:left="566"/>
      <w:jc w:val="both"/>
    </w:pPr>
    <w:rPr>
      <w:sz w:val="20"/>
      <w:szCs w:val="20"/>
    </w:rPr>
  </w:style>
  <w:style w:type="paragraph" w:styleId="2e">
    <w:name w:val="List 2"/>
    <w:basedOn w:val="a3"/>
    <w:rsid w:val="0063589A"/>
    <w:pPr>
      <w:ind w:left="566" w:hanging="283"/>
      <w:contextualSpacing/>
    </w:pPr>
  </w:style>
  <w:style w:type="paragraph" w:styleId="39">
    <w:name w:val="List 3"/>
    <w:basedOn w:val="a3"/>
    <w:rsid w:val="0063589A"/>
    <w:pPr>
      <w:ind w:left="849" w:hanging="283"/>
    </w:pPr>
  </w:style>
  <w:style w:type="paragraph" w:styleId="45">
    <w:name w:val="List 4"/>
    <w:basedOn w:val="a3"/>
    <w:rsid w:val="0063589A"/>
    <w:pPr>
      <w:ind w:left="1132" w:hanging="283"/>
      <w:contextualSpacing/>
    </w:pPr>
  </w:style>
  <w:style w:type="paragraph" w:styleId="HTML8">
    <w:name w:val="HTML Preformatted"/>
    <w:basedOn w:val="a3"/>
    <w:link w:val="HTML30"/>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63589A"/>
    <w:rPr>
      <w:rFonts w:ascii="Consolas" w:eastAsia="Times New Roman" w:hAnsi="Consolas" w:cs="Times New Roman"/>
      <w:sz w:val="20"/>
      <w:szCs w:val="20"/>
      <w:lang w:eastAsia="ru-RU"/>
    </w:rPr>
  </w:style>
  <w:style w:type="character" w:customStyle="1" w:styleId="HTML30">
    <w:name w:val="Стандартный HTML Знак3"/>
    <w:link w:val="HTML8"/>
    <w:rsid w:val="0063589A"/>
    <w:rPr>
      <w:rFonts w:ascii="Courier New" w:eastAsia="Times New Roman" w:hAnsi="Courier New" w:cs="Times New Roman"/>
      <w:sz w:val="20"/>
      <w:szCs w:val="20"/>
    </w:rPr>
  </w:style>
  <w:style w:type="paragraph" w:styleId="afff4">
    <w:name w:val="Block Text"/>
    <w:basedOn w:val="a3"/>
    <w:rsid w:val="0063589A"/>
    <w:pPr>
      <w:ind w:left="709" w:right="-908"/>
    </w:pPr>
    <w:rPr>
      <w:szCs w:val="20"/>
    </w:rPr>
  </w:style>
  <w:style w:type="table" w:styleId="18">
    <w:name w:val="Table Simple 1"/>
    <w:basedOn w:val="a5"/>
    <w:rsid w:val="0063589A"/>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63589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6358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63589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63589A"/>
    <w:rPr>
      <w:rFonts w:ascii="Times New Roman" w:hAnsi="Times New Roman" w:cs="Times New Roman"/>
      <w:b/>
      <w:bCs/>
      <w:sz w:val="26"/>
      <w:szCs w:val="26"/>
    </w:rPr>
  </w:style>
  <w:style w:type="paragraph" w:customStyle="1" w:styleId="afff7">
    <w:name w:val="Для таблиц"/>
    <w:basedOn w:val="a3"/>
    <w:uiPriority w:val="99"/>
    <w:rsid w:val="0063589A"/>
  </w:style>
  <w:style w:type="paragraph" w:customStyle="1" w:styleId="afff8">
    <w:name w:val="список с точками"/>
    <w:basedOn w:val="a3"/>
    <w:rsid w:val="0063589A"/>
    <w:pPr>
      <w:tabs>
        <w:tab w:val="left" w:pos="3330"/>
      </w:tabs>
      <w:spacing w:line="312" w:lineRule="auto"/>
      <w:ind w:left="3330" w:hanging="720"/>
      <w:jc w:val="both"/>
    </w:pPr>
  </w:style>
  <w:style w:type="paragraph" w:customStyle="1" w:styleId="Default">
    <w:name w:val="Default"/>
    <w:qFormat/>
    <w:rsid w:val="0063589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63589A"/>
    <w:rPr>
      <w:rFonts w:ascii="Times New Roman" w:hAnsi="Times New Roman" w:cs="Times New Roman"/>
      <w:b/>
      <w:bCs/>
      <w:sz w:val="24"/>
      <w:szCs w:val="24"/>
    </w:rPr>
  </w:style>
  <w:style w:type="character" w:customStyle="1" w:styleId="FontStyle12">
    <w:name w:val="Font Style12"/>
    <w:rsid w:val="0063589A"/>
    <w:rPr>
      <w:rFonts w:ascii="Times New Roman" w:hAnsi="Times New Roman" w:cs="Times New Roman"/>
      <w:sz w:val="24"/>
      <w:szCs w:val="24"/>
    </w:rPr>
  </w:style>
  <w:style w:type="paragraph" w:customStyle="1" w:styleId="Style2">
    <w:name w:val="Style2"/>
    <w:basedOn w:val="a3"/>
    <w:rsid w:val="0063589A"/>
    <w:pPr>
      <w:widowControl w:val="0"/>
      <w:autoSpaceDE w:val="0"/>
      <w:autoSpaceDN w:val="0"/>
      <w:adjustRightInd w:val="0"/>
    </w:pPr>
  </w:style>
  <w:style w:type="paragraph" w:customStyle="1" w:styleId="Style1">
    <w:name w:val="Style1"/>
    <w:basedOn w:val="a3"/>
    <w:rsid w:val="0063589A"/>
    <w:pPr>
      <w:widowControl w:val="0"/>
      <w:autoSpaceDE w:val="0"/>
      <w:autoSpaceDN w:val="0"/>
      <w:adjustRightInd w:val="0"/>
      <w:spacing w:line="309" w:lineRule="exact"/>
      <w:ind w:firstLine="686"/>
      <w:jc w:val="both"/>
    </w:pPr>
  </w:style>
  <w:style w:type="paragraph" w:customStyle="1" w:styleId="Style16">
    <w:name w:val="Style16"/>
    <w:basedOn w:val="a3"/>
    <w:rsid w:val="0063589A"/>
    <w:pPr>
      <w:widowControl w:val="0"/>
      <w:autoSpaceDE w:val="0"/>
      <w:autoSpaceDN w:val="0"/>
      <w:adjustRightInd w:val="0"/>
      <w:spacing w:line="480" w:lineRule="exact"/>
      <w:ind w:firstLine="715"/>
      <w:jc w:val="both"/>
    </w:pPr>
  </w:style>
  <w:style w:type="character" w:customStyle="1" w:styleId="FontStyle36">
    <w:name w:val="Font Style36"/>
    <w:rsid w:val="0063589A"/>
    <w:rPr>
      <w:rFonts w:ascii="Times New Roman" w:hAnsi="Times New Roman" w:cs="Times New Roman" w:hint="default"/>
      <w:sz w:val="26"/>
      <w:szCs w:val="26"/>
    </w:rPr>
  </w:style>
  <w:style w:type="character" w:customStyle="1" w:styleId="FontStyle51">
    <w:name w:val="Font Style51"/>
    <w:rsid w:val="0063589A"/>
    <w:rPr>
      <w:rFonts w:ascii="Times New Roman" w:hAnsi="Times New Roman" w:cs="Times New Roman"/>
      <w:sz w:val="24"/>
      <w:szCs w:val="24"/>
    </w:rPr>
  </w:style>
  <w:style w:type="character" w:customStyle="1" w:styleId="afffa">
    <w:name w:val="Тело ИАК Знак"/>
    <w:link w:val="afffb"/>
    <w:rsid w:val="0063589A"/>
    <w:rPr>
      <w:sz w:val="28"/>
      <w:szCs w:val="28"/>
    </w:rPr>
  </w:style>
  <w:style w:type="paragraph" w:customStyle="1" w:styleId="afffb">
    <w:name w:val="Тело ИАК"/>
    <w:basedOn w:val="a3"/>
    <w:link w:val="afffa"/>
    <w:rsid w:val="0063589A"/>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63589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63589A"/>
  </w:style>
  <w:style w:type="character" w:customStyle="1" w:styleId="150">
    <w:name w:val="Знак Знак15"/>
    <w:locked/>
    <w:rsid w:val="0063589A"/>
    <w:rPr>
      <w:b/>
      <w:caps/>
      <w:sz w:val="24"/>
      <w:szCs w:val="24"/>
      <w:lang w:val="ru-RU" w:eastAsia="ru-RU" w:bidi="ar-SA"/>
    </w:rPr>
  </w:style>
  <w:style w:type="character" w:customStyle="1" w:styleId="110">
    <w:name w:val="Знак Знак11"/>
    <w:locked/>
    <w:rsid w:val="0063589A"/>
    <w:rPr>
      <w:sz w:val="16"/>
      <w:szCs w:val="16"/>
      <w:lang w:val="ru-RU" w:eastAsia="ru-RU" w:bidi="ar-SA"/>
    </w:rPr>
  </w:style>
  <w:style w:type="character" w:customStyle="1" w:styleId="100">
    <w:name w:val="Знак Знак10"/>
    <w:rsid w:val="0063589A"/>
    <w:rPr>
      <w:sz w:val="16"/>
      <w:szCs w:val="16"/>
      <w:lang w:val="ru-RU" w:eastAsia="ru-RU" w:bidi="ar-SA"/>
    </w:rPr>
  </w:style>
  <w:style w:type="character" w:customStyle="1" w:styleId="140">
    <w:name w:val="Знак Знак14"/>
    <w:rsid w:val="0063589A"/>
    <w:rPr>
      <w:rFonts w:ascii="Arial" w:hAnsi="Arial" w:cs="Arial"/>
      <w:b/>
      <w:bCs/>
      <w:i/>
      <w:iCs/>
      <w:sz w:val="28"/>
      <w:szCs w:val="28"/>
      <w:lang w:val="ru-RU" w:eastAsia="en-US" w:bidi="ar-SA"/>
    </w:rPr>
  </w:style>
  <w:style w:type="character" w:customStyle="1" w:styleId="120">
    <w:name w:val="Знак Знак12"/>
    <w:rsid w:val="0063589A"/>
    <w:rPr>
      <w:rFonts w:ascii="Calibri" w:hAnsi="Calibri"/>
      <w:i/>
      <w:iCs/>
      <w:sz w:val="24"/>
      <w:szCs w:val="24"/>
      <w:lang w:val="ru-RU" w:eastAsia="en-US" w:bidi="ar-SA"/>
    </w:rPr>
  </w:style>
  <w:style w:type="character" w:customStyle="1" w:styleId="62">
    <w:name w:val="Знак Знак6"/>
    <w:rsid w:val="0063589A"/>
    <w:rPr>
      <w:sz w:val="24"/>
      <w:szCs w:val="24"/>
    </w:rPr>
  </w:style>
  <w:style w:type="paragraph" w:customStyle="1" w:styleId="Style5">
    <w:name w:val="Style5"/>
    <w:basedOn w:val="a3"/>
    <w:rsid w:val="0063589A"/>
    <w:pPr>
      <w:widowControl w:val="0"/>
      <w:autoSpaceDE w:val="0"/>
      <w:autoSpaceDN w:val="0"/>
      <w:adjustRightInd w:val="0"/>
      <w:spacing w:line="490" w:lineRule="exact"/>
      <w:jc w:val="center"/>
    </w:pPr>
  </w:style>
  <w:style w:type="paragraph" w:customStyle="1" w:styleId="FR3">
    <w:name w:val="FR3"/>
    <w:rsid w:val="0063589A"/>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63589A"/>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63589A"/>
    <w:rPr>
      <w:rFonts w:ascii="Times New Roman" w:hAnsi="Times New Roman" w:cs="Times New Roman" w:hint="default"/>
      <w:i/>
      <w:iCs/>
      <w:sz w:val="16"/>
      <w:szCs w:val="16"/>
    </w:rPr>
  </w:style>
  <w:style w:type="paragraph" w:customStyle="1" w:styleId="2f">
    <w:name w:val="Стиль2"/>
    <w:basedOn w:val="a3"/>
    <w:next w:val="a2"/>
    <w:rsid w:val="0063589A"/>
    <w:rPr>
      <w:b/>
      <w:sz w:val="20"/>
    </w:rPr>
  </w:style>
  <w:style w:type="paragraph" w:customStyle="1" w:styleId="FR4">
    <w:name w:val="FR4"/>
    <w:rsid w:val="0063589A"/>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63589A"/>
    <w:pPr>
      <w:spacing w:line="360" w:lineRule="auto"/>
      <w:jc w:val="both"/>
    </w:pPr>
    <w:rPr>
      <w:szCs w:val="20"/>
    </w:rPr>
  </w:style>
  <w:style w:type="paragraph" w:customStyle="1" w:styleId="1b">
    <w:name w:val="Текст1"/>
    <w:basedOn w:val="a3"/>
    <w:rsid w:val="0063589A"/>
    <w:rPr>
      <w:rFonts w:ascii="Courier New" w:hAnsi="Courier New"/>
      <w:sz w:val="20"/>
      <w:szCs w:val="20"/>
    </w:rPr>
  </w:style>
  <w:style w:type="paragraph" w:customStyle="1" w:styleId="1c">
    <w:name w:val="Абзац списка1"/>
    <w:basedOn w:val="a3"/>
    <w:link w:val="ListParagraphChar"/>
    <w:rsid w:val="0063589A"/>
    <w:pPr>
      <w:ind w:left="708"/>
    </w:pPr>
  </w:style>
  <w:style w:type="character" w:customStyle="1" w:styleId="ListParagraphChar">
    <w:name w:val="List Paragraph Char"/>
    <w:link w:val="1c"/>
    <w:locked/>
    <w:rsid w:val="0063589A"/>
    <w:rPr>
      <w:rFonts w:ascii="Times New Roman" w:eastAsia="Times New Roman" w:hAnsi="Times New Roman" w:cs="Times New Roman"/>
      <w:sz w:val="24"/>
      <w:szCs w:val="24"/>
      <w:lang w:eastAsia="ru-RU"/>
    </w:rPr>
  </w:style>
  <w:style w:type="character" w:customStyle="1" w:styleId="FontStyle600">
    <w:name w:val="Font Style600"/>
    <w:rsid w:val="0063589A"/>
    <w:rPr>
      <w:rFonts w:ascii="Times New Roman" w:hAnsi="Times New Roman" w:cs="Times New Roman"/>
      <w:sz w:val="22"/>
      <w:szCs w:val="22"/>
    </w:rPr>
  </w:style>
  <w:style w:type="character" w:customStyle="1" w:styleId="FontStyle184">
    <w:name w:val="Font Style184"/>
    <w:rsid w:val="0063589A"/>
    <w:rPr>
      <w:rFonts w:ascii="Times New Roman" w:hAnsi="Times New Roman" w:cs="Times New Roman"/>
      <w:sz w:val="20"/>
      <w:szCs w:val="20"/>
    </w:rPr>
  </w:style>
  <w:style w:type="character" w:customStyle="1" w:styleId="FontStyle624">
    <w:name w:val="Font Style624"/>
    <w:rsid w:val="0063589A"/>
    <w:rPr>
      <w:rFonts w:ascii="Times New Roman" w:hAnsi="Times New Roman" w:cs="Times New Roman"/>
      <w:b/>
      <w:bCs/>
      <w:i/>
      <w:iCs/>
      <w:sz w:val="22"/>
      <w:szCs w:val="22"/>
    </w:rPr>
  </w:style>
  <w:style w:type="character" w:customStyle="1" w:styleId="FontStyle187">
    <w:name w:val="Font Style187"/>
    <w:rsid w:val="0063589A"/>
    <w:rPr>
      <w:rFonts w:ascii="Times New Roman" w:hAnsi="Times New Roman" w:cs="Times New Roman"/>
      <w:i/>
      <w:iCs/>
      <w:sz w:val="20"/>
      <w:szCs w:val="20"/>
    </w:rPr>
  </w:style>
  <w:style w:type="character" w:customStyle="1" w:styleId="FontStyle572">
    <w:name w:val="Font Style572"/>
    <w:rsid w:val="0063589A"/>
    <w:rPr>
      <w:rFonts w:ascii="Times New Roman" w:hAnsi="Times New Roman" w:cs="Times New Roman"/>
      <w:sz w:val="16"/>
      <w:szCs w:val="16"/>
    </w:rPr>
  </w:style>
  <w:style w:type="character" w:customStyle="1" w:styleId="FontStyle568">
    <w:name w:val="Font Style568"/>
    <w:rsid w:val="0063589A"/>
    <w:rPr>
      <w:rFonts w:ascii="Times New Roman" w:hAnsi="Times New Roman" w:cs="Times New Roman"/>
      <w:i/>
      <w:iCs/>
      <w:sz w:val="16"/>
      <w:szCs w:val="16"/>
    </w:rPr>
  </w:style>
  <w:style w:type="paragraph" w:customStyle="1" w:styleId="Style241">
    <w:name w:val="Style241"/>
    <w:basedOn w:val="a3"/>
    <w:rsid w:val="0063589A"/>
    <w:pPr>
      <w:widowControl w:val="0"/>
      <w:autoSpaceDE w:val="0"/>
      <w:autoSpaceDN w:val="0"/>
      <w:adjustRightInd w:val="0"/>
      <w:spacing w:line="194" w:lineRule="exact"/>
      <w:ind w:hanging="2021"/>
    </w:pPr>
  </w:style>
  <w:style w:type="character" w:customStyle="1" w:styleId="FontStyle152">
    <w:name w:val="Font Style152"/>
    <w:rsid w:val="0063589A"/>
    <w:rPr>
      <w:rFonts w:ascii="Times New Roman" w:hAnsi="Times New Roman" w:cs="Times New Roman"/>
      <w:b/>
      <w:bCs/>
      <w:sz w:val="20"/>
      <w:szCs w:val="20"/>
    </w:rPr>
  </w:style>
  <w:style w:type="paragraph" w:customStyle="1" w:styleId="Style174">
    <w:name w:val="Style174"/>
    <w:basedOn w:val="a3"/>
    <w:rsid w:val="0063589A"/>
    <w:pPr>
      <w:widowControl w:val="0"/>
      <w:autoSpaceDE w:val="0"/>
      <w:autoSpaceDN w:val="0"/>
      <w:adjustRightInd w:val="0"/>
      <w:spacing w:line="254" w:lineRule="exact"/>
      <w:jc w:val="center"/>
    </w:pPr>
  </w:style>
  <w:style w:type="paragraph" w:customStyle="1" w:styleId="Style222">
    <w:name w:val="Style222"/>
    <w:basedOn w:val="a3"/>
    <w:rsid w:val="0063589A"/>
    <w:pPr>
      <w:widowControl w:val="0"/>
      <w:autoSpaceDE w:val="0"/>
      <w:autoSpaceDN w:val="0"/>
      <w:adjustRightInd w:val="0"/>
      <w:spacing w:line="174" w:lineRule="exact"/>
      <w:ind w:firstLine="374"/>
      <w:jc w:val="both"/>
    </w:pPr>
  </w:style>
  <w:style w:type="paragraph" w:customStyle="1" w:styleId="Style285">
    <w:name w:val="Style285"/>
    <w:basedOn w:val="a3"/>
    <w:rsid w:val="0063589A"/>
    <w:pPr>
      <w:widowControl w:val="0"/>
      <w:autoSpaceDE w:val="0"/>
      <w:autoSpaceDN w:val="0"/>
      <w:adjustRightInd w:val="0"/>
      <w:spacing w:line="379" w:lineRule="exact"/>
      <w:ind w:hanging="787"/>
    </w:pPr>
  </w:style>
  <w:style w:type="paragraph" w:customStyle="1" w:styleId="Style204">
    <w:name w:val="Style204"/>
    <w:basedOn w:val="a3"/>
    <w:rsid w:val="0063589A"/>
    <w:pPr>
      <w:widowControl w:val="0"/>
      <w:autoSpaceDE w:val="0"/>
      <w:autoSpaceDN w:val="0"/>
      <w:adjustRightInd w:val="0"/>
      <w:spacing w:line="229" w:lineRule="exact"/>
      <w:jc w:val="both"/>
    </w:pPr>
  </w:style>
  <w:style w:type="paragraph" w:customStyle="1" w:styleId="Style210">
    <w:name w:val="Style210"/>
    <w:basedOn w:val="a3"/>
    <w:rsid w:val="0063589A"/>
    <w:pPr>
      <w:widowControl w:val="0"/>
      <w:autoSpaceDE w:val="0"/>
      <w:autoSpaceDN w:val="0"/>
      <w:adjustRightInd w:val="0"/>
      <w:spacing w:line="221" w:lineRule="exact"/>
    </w:pPr>
  </w:style>
  <w:style w:type="character" w:customStyle="1" w:styleId="FontStyle575">
    <w:name w:val="Font Style575"/>
    <w:rsid w:val="0063589A"/>
    <w:rPr>
      <w:rFonts w:ascii="Courier New" w:hAnsi="Courier New" w:cs="Courier New"/>
      <w:b/>
      <w:bCs/>
      <w:sz w:val="24"/>
      <w:szCs w:val="24"/>
    </w:rPr>
  </w:style>
  <w:style w:type="character" w:customStyle="1" w:styleId="FontStyle668">
    <w:name w:val="Font Style668"/>
    <w:rsid w:val="0063589A"/>
    <w:rPr>
      <w:rFonts w:ascii="Times New Roman" w:hAnsi="Times New Roman" w:cs="Times New Roman"/>
      <w:b/>
      <w:bCs/>
      <w:i/>
      <w:iCs/>
      <w:spacing w:val="30"/>
      <w:sz w:val="20"/>
      <w:szCs w:val="20"/>
    </w:rPr>
  </w:style>
  <w:style w:type="character" w:customStyle="1" w:styleId="toctext">
    <w:name w:val="toctext"/>
    <w:rsid w:val="0063589A"/>
  </w:style>
  <w:style w:type="paragraph" w:customStyle="1" w:styleId="Style59">
    <w:name w:val="Style59"/>
    <w:basedOn w:val="a3"/>
    <w:rsid w:val="0063589A"/>
    <w:pPr>
      <w:widowControl w:val="0"/>
      <w:autoSpaceDE w:val="0"/>
      <w:autoSpaceDN w:val="0"/>
      <w:adjustRightInd w:val="0"/>
      <w:spacing w:line="221" w:lineRule="exact"/>
      <w:ind w:firstLine="950"/>
      <w:jc w:val="both"/>
    </w:pPr>
  </w:style>
  <w:style w:type="paragraph" w:customStyle="1" w:styleId="Style269">
    <w:name w:val="Style269"/>
    <w:basedOn w:val="a3"/>
    <w:rsid w:val="0063589A"/>
    <w:pPr>
      <w:widowControl w:val="0"/>
      <w:autoSpaceDE w:val="0"/>
      <w:autoSpaceDN w:val="0"/>
      <w:adjustRightInd w:val="0"/>
      <w:spacing w:line="331" w:lineRule="exact"/>
      <w:ind w:firstLine="2621"/>
    </w:pPr>
  </w:style>
  <w:style w:type="paragraph" w:customStyle="1" w:styleId="Style19">
    <w:name w:val="Style19"/>
    <w:basedOn w:val="a3"/>
    <w:rsid w:val="0063589A"/>
    <w:pPr>
      <w:widowControl w:val="0"/>
      <w:autoSpaceDE w:val="0"/>
      <w:autoSpaceDN w:val="0"/>
      <w:adjustRightInd w:val="0"/>
      <w:spacing w:line="456" w:lineRule="exact"/>
      <w:ind w:firstLine="667"/>
      <w:jc w:val="both"/>
    </w:pPr>
  </w:style>
  <w:style w:type="character" w:customStyle="1" w:styleId="FontStyle580">
    <w:name w:val="Font Style580"/>
    <w:rsid w:val="0063589A"/>
    <w:rPr>
      <w:rFonts w:ascii="Times New Roman" w:hAnsi="Times New Roman" w:cs="Times New Roman"/>
      <w:i/>
      <w:iCs/>
      <w:sz w:val="22"/>
      <w:szCs w:val="22"/>
    </w:rPr>
  </w:style>
  <w:style w:type="character" w:customStyle="1" w:styleId="FontStyle582">
    <w:name w:val="Font Style582"/>
    <w:rsid w:val="0063589A"/>
    <w:rPr>
      <w:rFonts w:ascii="Times New Roman" w:hAnsi="Times New Roman" w:cs="Times New Roman"/>
      <w:b/>
      <w:bCs/>
      <w:i/>
      <w:iCs/>
      <w:sz w:val="22"/>
      <w:szCs w:val="22"/>
    </w:rPr>
  </w:style>
  <w:style w:type="paragraph" w:customStyle="1" w:styleId="Style192">
    <w:name w:val="Style192"/>
    <w:basedOn w:val="a3"/>
    <w:rsid w:val="0063589A"/>
    <w:pPr>
      <w:widowControl w:val="0"/>
      <w:autoSpaceDE w:val="0"/>
      <w:autoSpaceDN w:val="0"/>
      <w:adjustRightInd w:val="0"/>
      <w:spacing w:line="226" w:lineRule="exact"/>
      <w:ind w:firstLine="346"/>
      <w:jc w:val="both"/>
    </w:pPr>
  </w:style>
  <w:style w:type="character" w:customStyle="1" w:styleId="FontStyle592">
    <w:name w:val="Font Style592"/>
    <w:rsid w:val="0063589A"/>
    <w:rPr>
      <w:rFonts w:ascii="Times New Roman" w:hAnsi="Times New Roman" w:cs="Times New Roman"/>
      <w:b/>
      <w:bCs/>
      <w:sz w:val="20"/>
      <w:szCs w:val="20"/>
    </w:rPr>
  </w:style>
  <w:style w:type="character" w:customStyle="1" w:styleId="FontStyle577">
    <w:name w:val="Font Style577"/>
    <w:rsid w:val="0063589A"/>
    <w:rPr>
      <w:rFonts w:ascii="Times New Roman" w:hAnsi="Times New Roman" w:cs="Times New Roman"/>
      <w:sz w:val="20"/>
      <w:szCs w:val="20"/>
    </w:rPr>
  </w:style>
  <w:style w:type="character" w:customStyle="1" w:styleId="FontStyle594">
    <w:name w:val="Font Style594"/>
    <w:rsid w:val="0063589A"/>
    <w:rPr>
      <w:rFonts w:ascii="Times New Roman" w:hAnsi="Times New Roman" w:cs="Times New Roman"/>
      <w:i/>
      <w:iCs/>
      <w:sz w:val="20"/>
      <w:szCs w:val="20"/>
    </w:rPr>
  </w:style>
  <w:style w:type="character" w:customStyle="1" w:styleId="FontStyle148">
    <w:name w:val="Font Style148"/>
    <w:rsid w:val="0063589A"/>
    <w:rPr>
      <w:rFonts w:ascii="Times New Roman" w:hAnsi="Times New Roman" w:cs="Times New Roman"/>
      <w:i/>
      <w:iCs/>
      <w:sz w:val="20"/>
      <w:szCs w:val="20"/>
    </w:rPr>
  </w:style>
  <w:style w:type="paragraph" w:customStyle="1" w:styleId="Style139">
    <w:name w:val="Style139"/>
    <w:basedOn w:val="a3"/>
    <w:rsid w:val="0063589A"/>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63589A"/>
    <w:rPr>
      <w:rFonts w:ascii="Times New Roman" w:hAnsi="Times New Roman" w:cs="Times New Roman"/>
      <w:b/>
      <w:bCs/>
      <w:i/>
      <w:iCs/>
      <w:spacing w:val="30"/>
      <w:sz w:val="22"/>
      <w:szCs w:val="22"/>
    </w:rPr>
  </w:style>
  <w:style w:type="paragraph" w:customStyle="1" w:styleId="Style161">
    <w:name w:val="Style161"/>
    <w:basedOn w:val="a3"/>
    <w:rsid w:val="0063589A"/>
    <w:pPr>
      <w:widowControl w:val="0"/>
      <w:autoSpaceDE w:val="0"/>
      <w:autoSpaceDN w:val="0"/>
      <w:adjustRightInd w:val="0"/>
      <w:spacing w:line="221" w:lineRule="exact"/>
      <w:ind w:firstLine="379"/>
      <w:jc w:val="both"/>
    </w:pPr>
  </w:style>
  <w:style w:type="character" w:customStyle="1" w:styleId="FontStyle562">
    <w:name w:val="Font Style562"/>
    <w:rsid w:val="0063589A"/>
    <w:rPr>
      <w:rFonts w:ascii="Times New Roman" w:hAnsi="Times New Roman" w:cs="Times New Roman"/>
      <w:b/>
      <w:bCs/>
      <w:spacing w:val="-10"/>
      <w:sz w:val="28"/>
      <w:szCs w:val="28"/>
    </w:rPr>
  </w:style>
  <w:style w:type="paragraph" w:customStyle="1" w:styleId="Style135">
    <w:name w:val="Style135"/>
    <w:basedOn w:val="a3"/>
    <w:rsid w:val="0063589A"/>
    <w:pPr>
      <w:widowControl w:val="0"/>
      <w:autoSpaceDE w:val="0"/>
      <w:autoSpaceDN w:val="0"/>
      <w:adjustRightInd w:val="0"/>
      <w:spacing w:line="302" w:lineRule="exact"/>
      <w:ind w:firstLine="355"/>
    </w:pPr>
  </w:style>
  <w:style w:type="character" w:customStyle="1" w:styleId="FontStyle188">
    <w:name w:val="Font Style188"/>
    <w:rsid w:val="0063589A"/>
    <w:rPr>
      <w:rFonts w:ascii="Times New Roman" w:hAnsi="Times New Roman" w:cs="Times New Roman"/>
      <w:b/>
      <w:bCs/>
      <w:sz w:val="20"/>
      <w:szCs w:val="20"/>
    </w:rPr>
  </w:style>
  <w:style w:type="character" w:customStyle="1" w:styleId="FontStyle581">
    <w:name w:val="Font Style581"/>
    <w:rsid w:val="0063589A"/>
    <w:rPr>
      <w:rFonts w:ascii="Courier New" w:hAnsi="Courier New" w:cs="Courier New"/>
      <w:b/>
      <w:bCs/>
      <w:sz w:val="26"/>
      <w:szCs w:val="26"/>
    </w:rPr>
  </w:style>
  <w:style w:type="character" w:customStyle="1" w:styleId="FontStyle653">
    <w:name w:val="Font Style653"/>
    <w:rsid w:val="0063589A"/>
    <w:rPr>
      <w:rFonts w:ascii="Book Antiqua" w:hAnsi="Book Antiqua" w:cs="Book Antiqua"/>
      <w:b/>
      <w:bCs/>
      <w:sz w:val="18"/>
      <w:szCs w:val="18"/>
    </w:rPr>
  </w:style>
  <w:style w:type="character" w:customStyle="1" w:styleId="FontStyle631">
    <w:name w:val="Font Style631"/>
    <w:rsid w:val="0063589A"/>
    <w:rPr>
      <w:rFonts w:ascii="Times New Roman" w:hAnsi="Times New Roman" w:cs="Times New Roman"/>
      <w:b/>
      <w:bCs/>
      <w:spacing w:val="20"/>
      <w:sz w:val="22"/>
      <w:szCs w:val="22"/>
    </w:rPr>
  </w:style>
  <w:style w:type="character" w:customStyle="1" w:styleId="FontStyle712">
    <w:name w:val="Font Style712"/>
    <w:rsid w:val="0063589A"/>
    <w:rPr>
      <w:rFonts w:ascii="Times New Roman" w:hAnsi="Times New Roman" w:cs="Times New Roman"/>
      <w:b/>
      <w:bCs/>
      <w:sz w:val="20"/>
      <w:szCs w:val="20"/>
    </w:rPr>
  </w:style>
  <w:style w:type="character" w:customStyle="1" w:styleId="FontStyle820">
    <w:name w:val="Font Style820"/>
    <w:rsid w:val="0063589A"/>
    <w:rPr>
      <w:rFonts w:ascii="Times New Roman" w:hAnsi="Times New Roman" w:cs="Times New Roman"/>
      <w:sz w:val="22"/>
      <w:szCs w:val="22"/>
    </w:rPr>
  </w:style>
  <w:style w:type="character" w:customStyle="1" w:styleId="FontStyle821">
    <w:name w:val="Font Style821"/>
    <w:rsid w:val="0063589A"/>
    <w:rPr>
      <w:rFonts w:ascii="Times New Roman" w:hAnsi="Times New Roman" w:cs="Times New Roman"/>
      <w:i/>
      <w:iCs/>
      <w:sz w:val="22"/>
      <w:szCs w:val="22"/>
    </w:rPr>
  </w:style>
  <w:style w:type="paragraph" w:customStyle="1" w:styleId="Style450">
    <w:name w:val="Style450"/>
    <w:basedOn w:val="a3"/>
    <w:rsid w:val="0063589A"/>
    <w:pPr>
      <w:widowControl w:val="0"/>
      <w:autoSpaceDE w:val="0"/>
      <w:autoSpaceDN w:val="0"/>
      <w:adjustRightInd w:val="0"/>
      <w:spacing w:line="336" w:lineRule="exact"/>
      <w:ind w:firstLine="331"/>
      <w:jc w:val="both"/>
    </w:pPr>
  </w:style>
  <w:style w:type="character" w:customStyle="1" w:styleId="z-">
    <w:name w:val="z-Начало формы Знак"/>
    <w:link w:val="z-0"/>
    <w:rsid w:val="0063589A"/>
    <w:rPr>
      <w:rFonts w:ascii="Arial" w:hAnsi="Arial"/>
      <w:b/>
      <w:bCs/>
      <w:kern w:val="32"/>
      <w:sz w:val="32"/>
      <w:szCs w:val="32"/>
    </w:rPr>
  </w:style>
  <w:style w:type="paragraph" w:styleId="z-0">
    <w:name w:val="HTML Top of Form"/>
    <w:basedOn w:val="a3"/>
    <w:next w:val="a3"/>
    <w:link w:val="z-"/>
    <w:unhideWhenUsed/>
    <w:rsid w:val="0063589A"/>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63589A"/>
    <w:rPr>
      <w:rFonts w:ascii="Arial" w:eastAsia="Times New Roman" w:hAnsi="Arial" w:cs="Arial"/>
      <w:vanish/>
      <w:sz w:val="16"/>
      <w:szCs w:val="16"/>
      <w:lang w:eastAsia="ru-RU"/>
    </w:rPr>
  </w:style>
  <w:style w:type="character" w:customStyle="1" w:styleId="Heading2Char">
    <w:name w:val="Heading 2 Char"/>
    <w:aliases w:val="Знак3 Знак Char"/>
    <w:locked/>
    <w:rsid w:val="0063589A"/>
    <w:rPr>
      <w:rFonts w:ascii="Arial" w:hAnsi="Arial" w:cs="Arial"/>
      <w:b/>
      <w:bCs/>
      <w:i/>
      <w:iCs/>
      <w:sz w:val="28"/>
      <w:szCs w:val="28"/>
    </w:rPr>
  </w:style>
  <w:style w:type="paragraph" w:customStyle="1" w:styleId="1d">
    <w:name w:val="Без интервала1"/>
    <w:basedOn w:val="a3"/>
    <w:link w:val="NoSpacingChar"/>
    <w:rsid w:val="0063589A"/>
  </w:style>
  <w:style w:type="character" w:customStyle="1" w:styleId="NoSpacingChar">
    <w:name w:val="No Spacing Char"/>
    <w:link w:val="1d"/>
    <w:locked/>
    <w:rsid w:val="0063589A"/>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63589A"/>
    <w:pPr>
      <w:ind w:left="708"/>
    </w:pPr>
  </w:style>
  <w:style w:type="character" w:customStyle="1" w:styleId="ListParagraphChar4">
    <w:name w:val="List Paragraph Char4"/>
    <w:link w:val="2f0"/>
    <w:locked/>
    <w:rsid w:val="0063589A"/>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63589A"/>
    <w:rPr>
      <w:i/>
      <w:iCs/>
      <w:color w:val="000000"/>
    </w:rPr>
  </w:style>
  <w:style w:type="character" w:customStyle="1" w:styleId="QuoteChar">
    <w:name w:val="Quote Char"/>
    <w:link w:val="210"/>
    <w:locked/>
    <w:rsid w:val="0063589A"/>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63589A"/>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63589A"/>
    <w:rPr>
      <w:rFonts w:ascii="Times New Roman" w:eastAsia="Times New Roman" w:hAnsi="Times New Roman" w:cs="Times New Roman"/>
      <w:b/>
      <w:bCs/>
      <w:i/>
      <w:iCs/>
      <w:color w:val="4F81BD"/>
      <w:sz w:val="24"/>
      <w:szCs w:val="24"/>
    </w:rPr>
  </w:style>
  <w:style w:type="character" w:customStyle="1" w:styleId="1f">
    <w:name w:val="Слабое выделение1"/>
    <w:rsid w:val="0063589A"/>
    <w:rPr>
      <w:rFonts w:cs="Times New Roman"/>
      <w:i/>
      <w:color w:val="808080"/>
    </w:rPr>
  </w:style>
  <w:style w:type="character" w:customStyle="1" w:styleId="1f0">
    <w:name w:val="Сильное выделение1"/>
    <w:rsid w:val="0063589A"/>
    <w:rPr>
      <w:rFonts w:cs="Times New Roman"/>
      <w:b/>
      <w:i/>
      <w:color w:val="4F81BD"/>
    </w:rPr>
  </w:style>
  <w:style w:type="character" w:customStyle="1" w:styleId="1f1">
    <w:name w:val="Слабая ссылка1"/>
    <w:rsid w:val="0063589A"/>
    <w:rPr>
      <w:rFonts w:cs="Times New Roman"/>
      <w:smallCaps/>
      <w:color w:val="C0504D"/>
      <w:u w:val="single"/>
    </w:rPr>
  </w:style>
  <w:style w:type="character" w:customStyle="1" w:styleId="1f2">
    <w:name w:val="Сильная ссылка1"/>
    <w:rsid w:val="0063589A"/>
    <w:rPr>
      <w:rFonts w:cs="Times New Roman"/>
      <w:b/>
      <w:smallCaps/>
      <w:color w:val="C0504D"/>
      <w:spacing w:val="5"/>
      <w:u w:val="single"/>
    </w:rPr>
  </w:style>
  <w:style w:type="character" w:customStyle="1" w:styleId="1f3">
    <w:name w:val="Название книги1"/>
    <w:rsid w:val="0063589A"/>
    <w:rPr>
      <w:rFonts w:cs="Times New Roman"/>
      <w:b/>
      <w:smallCaps/>
      <w:spacing w:val="5"/>
    </w:rPr>
  </w:style>
  <w:style w:type="paragraph" w:customStyle="1" w:styleId="1f4">
    <w:name w:val="Заголовок оглавления1"/>
    <w:basedOn w:val="11"/>
    <w:next w:val="a3"/>
    <w:rsid w:val="0063589A"/>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63589A"/>
    <w:pPr>
      <w:widowControl w:val="0"/>
      <w:spacing w:before="200" w:after="60" w:line="204" w:lineRule="auto"/>
      <w:jc w:val="center"/>
    </w:pPr>
    <w:rPr>
      <w:rFonts w:ascii="SchoolDL" w:hAnsi="SchoolDL"/>
      <w:b/>
      <w:caps/>
      <w:sz w:val="20"/>
      <w:szCs w:val="20"/>
    </w:rPr>
  </w:style>
  <w:style w:type="paragraph" w:customStyle="1" w:styleId="p">
    <w:name w:val="p"/>
    <w:basedOn w:val="a3"/>
    <w:rsid w:val="0063589A"/>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63589A"/>
    <w:rPr>
      <w:rFonts w:cs="Times New Roman"/>
    </w:rPr>
  </w:style>
  <w:style w:type="paragraph" w:customStyle="1" w:styleId="1f6">
    <w:name w:val="ЗАГОЛОВОК 1"/>
    <w:link w:val="1f7"/>
    <w:rsid w:val="0063589A"/>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63589A"/>
    <w:rPr>
      <w:rFonts w:ascii="Times New Roman" w:eastAsia="Times New Roman" w:hAnsi="Times New Roman" w:cs="Times New Roman"/>
      <w:b/>
      <w:caps/>
      <w:sz w:val="24"/>
      <w:szCs w:val="24"/>
      <w:lang w:eastAsia="ru-RU"/>
    </w:rPr>
  </w:style>
  <w:style w:type="paragraph" w:customStyle="1" w:styleId="1f8">
    <w:name w:val="Стиль1"/>
    <w:basedOn w:val="11"/>
    <w:link w:val="1f9"/>
    <w:rsid w:val="0063589A"/>
    <w:pPr>
      <w:keepNext/>
      <w:spacing w:line="312" w:lineRule="auto"/>
      <w:ind w:firstLine="0"/>
      <w:jc w:val="center"/>
    </w:pPr>
    <w:rPr>
      <w:bCs/>
      <w:kern w:val="32"/>
    </w:rPr>
  </w:style>
  <w:style w:type="character" w:customStyle="1" w:styleId="1f9">
    <w:name w:val="Стиль1 Знак"/>
    <w:link w:val="1f8"/>
    <w:locked/>
    <w:rsid w:val="0063589A"/>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63589A"/>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63589A"/>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63589A"/>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63589A"/>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63589A"/>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63589A"/>
    <w:pPr>
      <w:keepNext/>
      <w:numPr>
        <w:numId w:val="8"/>
      </w:numPr>
      <w:tabs>
        <w:tab w:val="left" w:pos="0"/>
      </w:tabs>
      <w:spacing w:before="240" w:after="60"/>
      <w:outlineLvl w:val="3"/>
    </w:pPr>
    <w:rPr>
      <w:bCs/>
      <w:i/>
      <w:sz w:val="28"/>
      <w:szCs w:val="28"/>
    </w:rPr>
  </w:style>
  <w:style w:type="paragraph" w:customStyle="1" w:styleId="1ff">
    <w:name w:val="Обычный1"/>
    <w:rsid w:val="0063589A"/>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63589A"/>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63589A"/>
    <w:rPr>
      <w:rFonts w:ascii="Cambria" w:hAnsi="Cambria" w:cs="Times New Roman"/>
      <w:b/>
      <w:bCs/>
      <w:color w:val="365F91"/>
      <w:sz w:val="28"/>
      <w:szCs w:val="28"/>
    </w:rPr>
  </w:style>
  <w:style w:type="character" w:customStyle="1" w:styleId="apple-converted-space">
    <w:name w:val="apple-converted-space"/>
    <w:rsid w:val="0063589A"/>
  </w:style>
  <w:style w:type="paragraph" w:styleId="afffc">
    <w:name w:val="List Paragraph"/>
    <w:basedOn w:val="a3"/>
    <w:link w:val="afffd"/>
    <w:uiPriority w:val="99"/>
    <w:qFormat/>
    <w:rsid w:val="0063589A"/>
    <w:pPr>
      <w:ind w:left="708"/>
    </w:pPr>
  </w:style>
  <w:style w:type="character" w:customStyle="1" w:styleId="afffd">
    <w:name w:val="Абзац списка Знак"/>
    <w:link w:val="afffc"/>
    <w:uiPriority w:val="99"/>
    <w:rsid w:val="0063589A"/>
    <w:rPr>
      <w:rFonts w:ascii="Times New Roman" w:eastAsia="Times New Roman" w:hAnsi="Times New Roman" w:cs="Times New Roman"/>
      <w:sz w:val="24"/>
      <w:szCs w:val="24"/>
    </w:rPr>
  </w:style>
  <w:style w:type="character" w:customStyle="1" w:styleId="211">
    <w:name w:val="Заголовок 2 Знак1"/>
    <w:uiPriority w:val="99"/>
    <w:rsid w:val="0063589A"/>
    <w:rPr>
      <w:rFonts w:ascii="Arial" w:hAnsi="Arial" w:cs="Arial"/>
      <w:b/>
      <w:bCs/>
      <w:i/>
      <w:iCs/>
      <w:sz w:val="28"/>
      <w:szCs w:val="28"/>
      <w:lang w:val="ru-RU" w:eastAsia="en-US" w:bidi="ar-SA"/>
    </w:rPr>
  </w:style>
  <w:style w:type="character" w:customStyle="1" w:styleId="apple-style-span">
    <w:name w:val="apple-style-span"/>
    <w:uiPriority w:val="99"/>
    <w:rsid w:val="0063589A"/>
  </w:style>
  <w:style w:type="paragraph" w:customStyle="1" w:styleId="1ff0">
    <w:name w:val="абзац1"/>
    <w:basedOn w:val="a3"/>
    <w:rsid w:val="0063589A"/>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63589A"/>
    <w:pPr>
      <w:jc w:val="both"/>
    </w:pPr>
    <w:rPr>
      <w:sz w:val="28"/>
      <w:szCs w:val="20"/>
    </w:rPr>
  </w:style>
  <w:style w:type="paragraph" w:customStyle="1" w:styleId="text">
    <w:name w:val="text"/>
    <w:basedOn w:val="a3"/>
    <w:rsid w:val="0063589A"/>
    <w:pPr>
      <w:spacing w:before="100" w:beforeAutospacing="1" w:after="100" w:afterAutospacing="1"/>
    </w:pPr>
  </w:style>
  <w:style w:type="character" w:customStyle="1" w:styleId="112">
    <w:name w:val="1 Заголовок 1 Знак"/>
    <w:link w:val="113"/>
    <w:locked/>
    <w:rsid w:val="0063589A"/>
    <w:rPr>
      <w:rFonts w:ascii="Arial" w:hAnsi="Arial"/>
      <w:b/>
      <w:sz w:val="32"/>
      <w:szCs w:val="32"/>
    </w:rPr>
  </w:style>
  <w:style w:type="paragraph" w:customStyle="1" w:styleId="113">
    <w:name w:val="1 Заголовок 1"/>
    <w:basedOn w:val="a3"/>
    <w:link w:val="112"/>
    <w:rsid w:val="0063589A"/>
    <w:pPr>
      <w:spacing w:before="240" w:after="60"/>
    </w:pPr>
    <w:rPr>
      <w:rFonts w:ascii="Arial" w:eastAsiaTheme="minorHAnsi" w:hAnsi="Arial" w:cstheme="minorBidi"/>
      <w:b/>
      <w:sz w:val="32"/>
      <w:szCs w:val="32"/>
      <w:lang w:eastAsia="en-US"/>
    </w:rPr>
  </w:style>
  <w:style w:type="paragraph" w:customStyle="1" w:styleId="Style14">
    <w:name w:val="Style14"/>
    <w:basedOn w:val="a3"/>
    <w:rsid w:val="0063589A"/>
    <w:pPr>
      <w:widowControl w:val="0"/>
      <w:autoSpaceDE w:val="0"/>
      <w:autoSpaceDN w:val="0"/>
      <w:adjustRightInd w:val="0"/>
    </w:pPr>
  </w:style>
  <w:style w:type="paragraph" w:customStyle="1" w:styleId="Style11">
    <w:name w:val="Style11"/>
    <w:basedOn w:val="a3"/>
    <w:rsid w:val="0063589A"/>
    <w:pPr>
      <w:widowControl w:val="0"/>
      <w:autoSpaceDE w:val="0"/>
      <w:autoSpaceDN w:val="0"/>
      <w:adjustRightInd w:val="0"/>
    </w:pPr>
  </w:style>
  <w:style w:type="paragraph" w:customStyle="1" w:styleId="FR1">
    <w:name w:val="FR1"/>
    <w:rsid w:val="0063589A"/>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63589A"/>
  </w:style>
  <w:style w:type="paragraph" w:customStyle="1" w:styleId="afffe">
    <w:name w:val="Обычный текст"/>
    <w:basedOn w:val="a3"/>
    <w:link w:val="affff"/>
    <w:rsid w:val="0063589A"/>
    <w:pPr>
      <w:ind w:firstLine="454"/>
      <w:jc w:val="both"/>
    </w:pPr>
    <w:rPr>
      <w:szCs w:val="20"/>
    </w:rPr>
  </w:style>
  <w:style w:type="character" w:customStyle="1" w:styleId="affff">
    <w:name w:val="Обычный текст Знак"/>
    <w:link w:val="afffe"/>
    <w:rsid w:val="0063589A"/>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63589A"/>
    <w:rPr>
      <w:bCs/>
      <w:kern w:val="32"/>
      <w:sz w:val="32"/>
      <w:lang w:val="ru-RU" w:eastAsia="en-US" w:bidi="ar-SA"/>
    </w:rPr>
  </w:style>
  <w:style w:type="character" w:customStyle="1" w:styleId="Heading3Char">
    <w:name w:val="Heading 3 Char"/>
    <w:aliases w:val="Знак2 Char"/>
    <w:locked/>
    <w:rsid w:val="0063589A"/>
    <w:rPr>
      <w:rFonts w:ascii="Arial" w:hAnsi="Arial" w:cs="Arial"/>
      <w:b/>
      <w:bCs/>
      <w:sz w:val="26"/>
      <w:szCs w:val="26"/>
      <w:lang w:val="ru-RU" w:eastAsia="en-US" w:bidi="ar-SA"/>
    </w:rPr>
  </w:style>
  <w:style w:type="character" w:customStyle="1" w:styleId="TitleChar">
    <w:name w:val="Title Char"/>
    <w:locked/>
    <w:rsid w:val="0063589A"/>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63589A"/>
    <w:rPr>
      <w:sz w:val="24"/>
      <w:lang w:val="en-US" w:eastAsia="en-US" w:bidi="ar-SA"/>
    </w:rPr>
  </w:style>
  <w:style w:type="paragraph" w:customStyle="1" w:styleId="l1">
    <w:name w:val="l1"/>
    <w:basedOn w:val="a3"/>
    <w:rsid w:val="0063589A"/>
    <w:pPr>
      <w:spacing w:before="100" w:beforeAutospacing="1" w:after="100" w:afterAutospacing="1"/>
    </w:pPr>
  </w:style>
  <w:style w:type="paragraph" w:customStyle="1" w:styleId="l2">
    <w:name w:val="l2"/>
    <w:basedOn w:val="a3"/>
    <w:rsid w:val="0063589A"/>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63589A"/>
    <w:rPr>
      <w:sz w:val="24"/>
      <w:szCs w:val="24"/>
      <w:lang w:val="ru-RU" w:eastAsia="ru-RU" w:bidi="ar-SA"/>
    </w:rPr>
  </w:style>
  <w:style w:type="character" w:customStyle="1" w:styleId="gapspan">
    <w:name w:val="gapspan"/>
    <w:rsid w:val="0063589A"/>
    <w:rPr>
      <w:rFonts w:cs="Times New Roman"/>
    </w:rPr>
  </w:style>
  <w:style w:type="paragraph" w:customStyle="1" w:styleId="TablLeft">
    <w:name w:val="Tabl Left"/>
    <w:basedOn w:val="a3"/>
    <w:semiHidden/>
    <w:rsid w:val="0063589A"/>
    <w:pPr>
      <w:overflowPunct w:val="0"/>
      <w:autoSpaceDE w:val="0"/>
      <w:autoSpaceDN w:val="0"/>
      <w:adjustRightInd w:val="0"/>
      <w:textAlignment w:val="baseline"/>
    </w:pPr>
    <w:rPr>
      <w:sz w:val="28"/>
      <w:szCs w:val="20"/>
    </w:rPr>
  </w:style>
  <w:style w:type="character" w:customStyle="1" w:styleId="citecrochet1">
    <w:name w:val="cite_crochet1"/>
    <w:rsid w:val="0063589A"/>
    <w:rPr>
      <w:vanish/>
    </w:rPr>
  </w:style>
  <w:style w:type="character" w:customStyle="1" w:styleId="nowrap1">
    <w:name w:val="nowrap1"/>
    <w:rsid w:val="0063589A"/>
  </w:style>
  <w:style w:type="paragraph" w:customStyle="1" w:styleId="style3">
    <w:name w:val="style3"/>
    <w:basedOn w:val="a3"/>
    <w:rsid w:val="0063589A"/>
    <w:pPr>
      <w:spacing w:before="100" w:beforeAutospacing="1" w:after="100" w:afterAutospacing="1"/>
    </w:pPr>
    <w:rPr>
      <w:rFonts w:ascii="Verdana" w:hAnsi="Verdana"/>
      <w:sz w:val="18"/>
      <w:szCs w:val="18"/>
    </w:rPr>
  </w:style>
  <w:style w:type="character" w:customStyle="1" w:styleId="zagl">
    <w:name w:val="zagl"/>
    <w:rsid w:val="0063589A"/>
  </w:style>
  <w:style w:type="character" w:customStyle="1" w:styleId="font4">
    <w:name w:val="font4"/>
    <w:rsid w:val="0063589A"/>
  </w:style>
  <w:style w:type="paragraph" w:customStyle="1" w:styleId="tekstob">
    <w:name w:val="tekstob"/>
    <w:basedOn w:val="a3"/>
    <w:rsid w:val="0063589A"/>
    <w:pPr>
      <w:spacing w:before="100" w:beforeAutospacing="1" w:after="100" w:afterAutospacing="1"/>
    </w:pPr>
  </w:style>
  <w:style w:type="character" w:customStyle="1" w:styleId="st1">
    <w:name w:val="st1"/>
    <w:rsid w:val="0063589A"/>
  </w:style>
  <w:style w:type="character" w:customStyle="1" w:styleId="p1">
    <w:name w:val="p1"/>
    <w:rsid w:val="0063589A"/>
    <w:rPr>
      <w:rFonts w:cs="Times New Roman"/>
    </w:rPr>
  </w:style>
  <w:style w:type="character" w:customStyle="1" w:styleId="accented">
    <w:name w:val="accented"/>
    <w:rsid w:val="0063589A"/>
  </w:style>
  <w:style w:type="character" w:customStyle="1" w:styleId="editsection">
    <w:name w:val="editsection"/>
    <w:rsid w:val="0063589A"/>
  </w:style>
  <w:style w:type="paragraph" w:customStyle="1" w:styleId="-1">
    <w:name w:val="Обычный-1"/>
    <w:basedOn w:val="a3"/>
    <w:rsid w:val="0063589A"/>
    <w:pPr>
      <w:widowControl w:val="0"/>
      <w:spacing w:line="360" w:lineRule="auto"/>
      <w:ind w:firstLine="720"/>
      <w:jc w:val="both"/>
    </w:pPr>
    <w:rPr>
      <w:szCs w:val="20"/>
    </w:rPr>
  </w:style>
  <w:style w:type="paragraph" w:customStyle="1" w:styleId="text-v">
    <w:name w:val="text-v"/>
    <w:basedOn w:val="a3"/>
    <w:rsid w:val="0063589A"/>
    <w:pPr>
      <w:spacing w:before="100" w:beforeAutospacing="1" w:after="100" w:afterAutospacing="1"/>
    </w:pPr>
  </w:style>
  <w:style w:type="paragraph" w:customStyle="1" w:styleId="normal5">
    <w:name w:val="normal5"/>
    <w:basedOn w:val="a3"/>
    <w:rsid w:val="0063589A"/>
    <w:pPr>
      <w:spacing w:before="100" w:beforeAutospacing="1" w:after="100" w:afterAutospacing="1"/>
    </w:pPr>
  </w:style>
  <w:style w:type="paragraph" w:styleId="affff0">
    <w:name w:val="No Spacing"/>
    <w:link w:val="affff1"/>
    <w:qFormat/>
    <w:rsid w:val="0063589A"/>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63589A"/>
    <w:rPr>
      <w:rFonts w:ascii="Times New Roman" w:eastAsia="Times New Roman" w:hAnsi="Times New Roman" w:cs="Times New Roman"/>
      <w:sz w:val="24"/>
      <w:szCs w:val="24"/>
      <w:lang w:eastAsia="ru-RU"/>
    </w:rPr>
  </w:style>
  <w:style w:type="paragraph" w:customStyle="1" w:styleId="1ff1">
    <w:name w:val="Основной текст1"/>
    <w:basedOn w:val="1a"/>
    <w:rsid w:val="0063589A"/>
    <w:pPr>
      <w:widowControl/>
      <w:spacing w:after="120"/>
      <w:ind w:firstLine="0"/>
      <w:jc w:val="left"/>
    </w:pPr>
    <w:rPr>
      <w:rFonts w:ascii="Times New Roman" w:hAnsi="Times New Roman"/>
      <w:sz w:val="24"/>
    </w:rPr>
  </w:style>
  <w:style w:type="character" w:customStyle="1" w:styleId="FontStyle571">
    <w:name w:val="Font Style571"/>
    <w:rsid w:val="0063589A"/>
    <w:rPr>
      <w:rFonts w:ascii="Times New Roman" w:hAnsi="Times New Roman" w:cs="Times New Roman"/>
      <w:b/>
      <w:bCs/>
      <w:i/>
      <w:iCs/>
      <w:spacing w:val="30"/>
      <w:sz w:val="20"/>
      <w:szCs w:val="20"/>
    </w:rPr>
  </w:style>
  <w:style w:type="character" w:customStyle="1" w:styleId="FontStyle658">
    <w:name w:val="Font Style658"/>
    <w:rsid w:val="0063589A"/>
    <w:rPr>
      <w:rFonts w:ascii="Times New Roman" w:hAnsi="Times New Roman" w:cs="Times New Roman"/>
      <w:b/>
      <w:bCs/>
      <w:spacing w:val="-30"/>
      <w:sz w:val="32"/>
      <w:szCs w:val="32"/>
    </w:rPr>
  </w:style>
  <w:style w:type="character" w:customStyle="1" w:styleId="FontStyle596">
    <w:name w:val="Font Style596"/>
    <w:rsid w:val="0063589A"/>
    <w:rPr>
      <w:rFonts w:ascii="Consolas" w:hAnsi="Consolas" w:cs="Consolas"/>
      <w:i/>
      <w:iCs/>
      <w:spacing w:val="10"/>
      <w:sz w:val="24"/>
      <w:szCs w:val="24"/>
    </w:rPr>
  </w:style>
  <w:style w:type="character" w:customStyle="1" w:styleId="FontStyle621">
    <w:name w:val="Font Style621"/>
    <w:rsid w:val="0063589A"/>
    <w:rPr>
      <w:rFonts w:ascii="Times New Roman" w:hAnsi="Times New Roman" w:cs="Times New Roman" w:hint="default"/>
      <w:b/>
      <w:bCs/>
      <w:i/>
      <w:iCs/>
      <w:spacing w:val="30"/>
      <w:sz w:val="18"/>
      <w:szCs w:val="18"/>
    </w:rPr>
  </w:style>
  <w:style w:type="paragraph" w:customStyle="1" w:styleId="Style570">
    <w:name w:val="Style570"/>
    <w:basedOn w:val="a3"/>
    <w:rsid w:val="0063589A"/>
    <w:pPr>
      <w:widowControl w:val="0"/>
      <w:autoSpaceDE w:val="0"/>
      <w:autoSpaceDN w:val="0"/>
      <w:adjustRightInd w:val="0"/>
    </w:pPr>
  </w:style>
  <w:style w:type="character" w:customStyle="1" w:styleId="FontStyle870">
    <w:name w:val="Font Style870"/>
    <w:rsid w:val="0063589A"/>
    <w:rPr>
      <w:rFonts w:ascii="Times New Roman" w:hAnsi="Times New Roman" w:cs="Times New Roman" w:hint="default"/>
      <w:b/>
      <w:bCs/>
      <w:i/>
      <w:iCs/>
      <w:sz w:val="22"/>
      <w:szCs w:val="22"/>
    </w:rPr>
  </w:style>
  <w:style w:type="paragraph" w:customStyle="1" w:styleId="Style43">
    <w:name w:val="Style43"/>
    <w:basedOn w:val="a3"/>
    <w:rsid w:val="0063589A"/>
    <w:pPr>
      <w:widowControl w:val="0"/>
      <w:autoSpaceDE w:val="0"/>
      <w:autoSpaceDN w:val="0"/>
      <w:adjustRightInd w:val="0"/>
      <w:spacing w:line="211" w:lineRule="exact"/>
      <w:ind w:hanging="756"/>
    </w:pPr>
  </w:style>
  <w:style w:type="paragraph" w:customStyle="1" w:styleId="Style318">
    <w:name w:val="Style318"/>
    <w:basedOn w:val="a3"/>
    <w:rsid w:val="0063589A"/>
    <w:pPr>
      <w:widowControl w:val="0"/>
      <w:autoSpaceDE w:val="0"/>
      <w:autoSpaceDN w:val="0"/>
      <w:adjustRightInd w:val="0"/>
      <w:spacing w:line="223" w:lineRule="exact"/>
      <w:ind w:firstLine="374"/>
      <w:jc w:val="both"/>
    </w:pPr>
  </w:style>
  <w:style w:type="character" w:customStyle="1" w:styleId="FontStyle846">
    <w:name w:val="Font Style846"/>
    <w:rsid w:val="0063589A"/>
    <w:rPr>
      <w:rFonts w:ascii="Times New Roman" w:hAnsi="Times New Roman" w:cs="Times New Roman"/>
      <w:b/>
      <w:bCs/>
      <w:sz w:val="22"/>
      <w:szCs w:val="22"/>
    </w:rPr>
  </w:style>
  <w:style w:type="character" w:customStyle="1" w:styleId="FontStyle811">
    <w:name w:val="Font Style811"/>
    <w:rsid w:val="0063589A"/>
    <w:rPr>
      <w:rFonts w:ascii="Times New Roman" w:hAnsi="Times New Roman" w:cs="Times New Roman"/>
      <w:b/>
      <w:bCs/>
      <w:i/>
      <w:iCs/>
      <w:sz w:val="22"/>
      <w:szCs w:val="22"/>
    </w:rPr>
  </w:style>
  <w:style w:type="paragraph" w:customStyle="1" w:styleId="bodytext">
    <w:name w:val="bodytext"/>
    <w:basedOn w:val="a3"/>
    <w:rsid w:val="0063589A"/>
    <w:pPr>
      <w:spacing w:after="100" w:afterAutospacing="1" w:line="300" w:lineRule="atLeast"/>
    </w:pPr>
    <w:rPr>
      <w:rFonts w:ascii="Arial" w:hAnsi="Arial" w:cs="Arial"/>
      <w:color w:val="666666"/>
      <w:sz w:val="21"/>
      <w:szCs w:val="21"/>
    </w:rPr>
  </w:style>
  <w:style w:type="paragraph" w:customStyle="1" w:styleId="subheader">
    <w:name w:val="subheader"/>
    <w:basedOn w:val="a3"/>
    <w:rsid w:val="0063589A"/>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63589A"/>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63589A"/>
  </w:style>
  <w:style w:type="character" w:customStyle="1" w:styleId="mymarkfind">
    <w:name w:val="my_mark_find"/>
    <w:rsid w:val="0063589A"/>
  </w:style>
  <w:style w:type="paragraph" w:customStyle="1" w:styleId="3a">
    <w:name w:val="Знак3"/>
    <w:basedOn w:val="a3"/>
    <w:rsid w:val="0063589A"/>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63589A"/>
    <w:pPr>
      <w:spacing w:before="48" w:after="48"/>
      <w:jc w:val="both"/>
    </w:pPr>
  </w:style>
  <w:style w:type="character" w:customStyle="1" w:styleId="b-serp-url">
    <w:name w:val="b-serp-url"/>
    <w:rsid w:val="0063589A"/>
  </w:style>
  <w:style w:type="paragraph" w:styleId="z-2">
    <w:name w:val="HTML Bottom of Form"/>
    <w:basedOn w:val="a3"/>
    <w:next w:val="a3"/>
    <w:link w:val="z-3"/>
    <w:rsid w:val="0063589A"/>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63589A"/>
    <w:rPr>
      <w:rFonts w:ascii="Arial" w:eastAsia="Times New Roman" w:hAnsi="Arial" w:cs="Times New Roman"/>
      <w:vanish/>
      <w:sz w:val="16"/>
      <w:szCs w:val="16"/>
    </w:rPr>
  </w:style>
  <w:style w:type="paragraph" w:customStyle="1" w:styleId="3b">
    <w:name w:val="Стиль3"/>
    <w:basedOn w:val="a3"/>
    <w:link w:val="3c"/>
    <w:rsid w:val="0063589A"/>
    <w:pPr>
      <w:widowControl w:val="0"/>
      <w:autoSpaceDE w:val="0"/>
      <w:autoSpaceDN w:val="0"/>
      <w:adjustRightInd w:val="0"/>
      <w:ind w:firstLine="567"/>
      <w:jc w:val="both"/>
    </w:pPr>
    <w:rPr>
      <w:b/>
      <w:sz w:val="28"/>
      <w:szCs w:val="20"/>
    </w:rPr>
  </w:style>
  <w:style w:type="character" w:customStyle="1" w:styleId="3c">
    <w:name w:val="Стиль3 Знак"/>
    <w:link w:val="3b"/>
    <w:locked/>
    <w:rsid w:val="0063589A"/>
    <w:rPr>
      <w:rFonts w:ascii="Times New Roman" w:eastAsia="Times New Roman" w:hAnsi="Times New Roman" w:cs="Times New Roman"/>
      <w:b/>
      <w:sz w:val="28"/>
      <w:szCs w:val="20"/>
      <w:lang w:eastAsia="ru-RU"/>
    </w:rPr>
  </w:style>
  <w:style w:type="paragraph" w:customStyle="1" w:styleId="biblio">
    <w:name w:val="biblio"/>
    <w:basedOn w:val="a3"/>
    <w:rsid w:val="0063589A"/>
    <w:pPr>
      <w:spacing w:before="48" w:after="48"/>
      <w:ind w:firstLine="360"/>
      <w:jc w:val="both"/>
    </w:pPr>
    <w:rPr>
      <w:sz w:val="19"/>
      <w:szCs w:val="19"/>
    </w:rPr>
  </w:style>
  <w:style w:type="paragraph" w:customStyle="1" w:styleId="biblio0">
    <w:name w:val="biblio0"/>
    <w:basedOn w:val="a3"/>
    <w:rsid w:val="0063589A"/>
    <w:pPr>
      <w:spacing w:before="48" w:after="48"/>
      <w:jc w:val="both"/>
    </w:pPr>
    <w:rPr>
      <w:sz w:val="19"/>
      <w:szCs w:val="19"/>
    </w:rPr>
  </w:style>
  <w:style w:type="paragraph" w:customStyle="1" w:styleId="podpis">
    <w:name w:val="podpis"/>
    <w:basedOn w:val="a3"/>
    <w:rsid w:val="0063589A"/>
    <w:pPr>
      <w:spacing w:before="48" w:after="48"/>
      <w:jc w:val="right"/>
    </w:pPr>
    <w:rPr>
      <w:i/>
      <w:iCs/>
      <w:sz w:val="19"/>
      <w:szCs w:val="19"/>
    </w:rPr>
  </w:style>
  <w:style w:type="paragraph" w:customStyle="1" w:styleId="ris">
    <w:name w:val="ris"/>
    <w:basedOn w:val="a3"/>
    <w:rsid w:val="0063589A"/>
    <w:pPr>
      <w:spacing w:before="48" w:after="48"/>
      <w:jc w:val="center"/>
    </w:pPr>
    <w:rPr>
      <w:i/>
      <w:iCs/>
      <w:sz w:val="19"/>
      <w:szCs w:val="19"/>
    </w:rPr>
  </w:style>
  <w:style w:type="paragraph" w:customStyle="1" w:styleId="small">
    <w:name w:val="small"/>
    <w:basedOn w:val="a3"/>
    <w:rsid w:val="0063589A"/>
    <w:pPr>
      <w:spacing w:before="48" w:after="48"/>
      <w:ind w:firstLine="360"/>
      <w:jc w:val="both"/>
    </w:pPr>
    <w:rPr>
      <w:sz w:val="19"/>
      <w:szCs w:val="19"/>
    </w:rPr>
  </w:style>
  <w:style w:type="paragraph" w:customStyle="1" w:styleId="small0">
    <w:name w:val="small0"/>
    <w:basedOn w:val="a3"/>
    <w:rsid w:val="0063589A"/>
    <w:pPr>
      <w:spacing w:before="48" w:after="48"/>
      <w:jc w:val="both"/>
    </w:pPr>
    <w:rPr>
      <w:sz w:val="19"/>
      <w:szCs w:val="19"/>
    </w:rPr>
  </w:style>
  <w:style w:type="paragraph" w:customStyle="1" w:styleId="stih4">
    <w:name w:val="stih4"/>
    <w:basedOn w:val="a3"/>
    <w:rsid w:val="0063589A"/>
    <w:pPr>
      <w:spacing w:before="120" w:after="120"/>
      <w:ind w:left="3240"/>
    </w:pPr>
    <w:rPr>
      <w:sz w:val="19"/>
      <w:szCs w:val="19"/>
    </w:rPr>
  </w:style>
  <w:style w:type="paragraph" w:customStyle="1" w:styleId="zag8">
    <w:name w:val="zag8"/>
    <w:basedOn w:val="a3"/>
    <w:rsid w:val="0063589A"/>
    <w:pPr>
      <w:spacing w:before="240" w:after="48"/>
      <w:jc w:val="center"/>
    </w:pPr>
    <w:rPr>
      <w:sz w:val="19"/>
      <w:szCs w:val="19"/>
    </w:rPr>
  </w:style>
  <w:style w:type="character" w:customStyle="1" w:styleId="page">
    <w:name w:val="page"/>
    <w:rsid w:val="0063589A"/>
    <w:rPr>
      <w:i/>
      <w:iCs/>
      <w:vanish/>
      <w:color w:val="00008B"/>
      <w:sz w:val="19"/>
      <w:szCs w:val="19"/>
      <w:bdr w:val="single" w:sz="4" w:space="0" w:color="C1C1C1"/>
    </w:rPr>
  </w:style>
  <w:style w:type="paragraph" w:customStyle="1" w:styleId="hook">
    <w:name w:val="hook"/>
    <w:basedOn w:val="a3"/>
    <w:rsid w:val="0063589A"/>
    <w:pPr>
      <w:spacing w:before="100" w:beforeAutospacing="1" w:after="100" w:afterAutospacing="1"/>
    </w:pPr>
    <w:rPr>
      <w:rFonts w:ascii="Comic Sans MS" w:hAnsi="Comic Sans MS"/>
      <w:b/>
      <w:bCs/>
    </w:rPr>
  </w:style>
  <w:style w:type="character" w:customStyle="1" w:styleId="current">
    <w:name w:val="current"/>
    <w:rsid w:val="0063589A"/>
  </w:style>
  <w:style w:type="paragraph" w:customStyle="1" w:styleId="affff3">
    <w:name w:val="Цитаты"/>
    <w:basedOn w:val="1a"/>
    <w:rsid w:val="0063589A"/>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63589A"/>
    <w:pPr>
      <w:spacing w:before="100" w:after="100"/>
      <w:jc w:val="both"/>
    </w:pPr>
    <w:rPr>
      <w:rFonts w:ascii="Arial" w:hAnsi="Arial"/>
      <w:color w:val="000000"/>
      <w:sz w:val="20"/>
      <w:szCs w:val="20"/>
    </w:rPr>
  </w:style>
  <w:style w:type="character" w:customStyle="1" w:styleId="udar">
    <w:name w:val="udar"/>
    <w:rsid w:val="0063589A"/>
    <w:rPr>
      <w:rFonts w:cs="Times New Roman"/>
    </w:rPr>
  </w:style>
  <w:style w:type="paragraph" w:customStyle="1" w:styleId="CharCharCarCarCharCharCarCarCharCharCarCarCharChar">
    <w:name w:val="Char Char Car Car Char Char Car Car Char Char Car Car Char Char"/>
    <w:basedOn w:val="a3"/>
    <w:rsid w:val="0063589A"/>
    <w:pPr>
      <w:spacing w:after="160" w:line="240" w:lineRule="exact"/>
    </w:pPr>
    <w:rPr>
      <w:sz w:val="20"/>
      <w:szCs w:val="20"/>
    </w:rPr>
  </w:style>
  <w:style w:type="paragraph" w:customStyle="1" w:styleId="310">
    <w:name w:val="Основной текст с отступом 31"/>
    <w:basedOn w:val="a3"/>
    <w:rsid w:val="0063589A"/>
    <w:pPr>
      <w:ind w:firstLine="567"/>
      <w:jc w:val="both"/>
    </w:pPr>
    <w:rPr>
      <w:rFonts w:ascii="Arial" w:hAnsi="Arial"/>
      <w:sz w:val="20"/>
      <w:szCs w:val="20"/>
    </w:rPr>
  </w:style>
  <w:style w:type="character" w:customStyle="1" w:styleId="submenu-table">
    <w:name w:val="submenu-table"/>
    <w:rsid w:val="0063589A"/>
  </w:style>
  <w:style w:type="paragraph" w:customStyle="1" w:styleId="book">
    <w:name w:val="book"/>
    <w:basedOn w:val="a3"/>
    <w:rsid w:val="0063589A"/>
    <w:pPr>
      <w:ind w:firstLine="450"/>
      <w:jc w:val="both"/>
    </w:pPr>
  </w:style>
  <w:style w:type="character" w:customStyle="1" w:styleId="bday">
    <w:name w:val="bday"/>
    <w:rsid w:val="0063589A"/>
  </w:style>
  <w:style w:type="paragraph" w:customStyle="1" w:styleId="212">
    <w:name w:val="Основной текст 21"/>
    <w:basedOn w:val="a3"/>
    <w:rsid w:val="0063589A"/>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63589A"/>
    <w:rPr>
      <w:sz w:val="24"/>
      <w:szCs w:val="24"/>
    </w:rPr>
  </w:style>
  <w:style w:type="paragraph" w:customStyle="1" w:styleId="Style45">
    <w:name w:val="Style45"/>
    <w:basedOn w:val="a3"/>
    <w:rsid w:val="0063589A"/>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63589A"/>
    <w:rPr>
      <w:b/>
      <w:caps/>
      <w:sz w:val="24"/>
      <w:szCs w:val="24"/>
      <w:lang w:val="ru-RU" w:eastAsia="ru-RU" w:bidi="ar-SA"/>
    </w:rPr>
  </w:style>
  <w:style w:type="character" w:customStyle="1" w:styleId="400">
    <w:name w:val="Знак Знак40"/>
    <w:locked/>
    <w:rsid w:val="0063589A"/>
    <w:rPr>
      <w:rFonts w:ascii="Arial" w:hAnsi="Arial" w:cs="Arial"/>
      <w:b/>
      <w:bCs/>
      <w:i/>
      <w:iCs/>
      <w:sz w:val="28"/>
      <w:szCs w:val="28"/>
      <w:lang w:val="ru-RU" w:eastAsia="en-US" w:bidi="ar-SA"/>
    </w:rPr>
  </w:style>
  <w:style w:type="character" w:customStyle="1" w:styleId="390">
    <w:name w:val="Знак Знак39"/>
    <w:locked/>
    <w:rsid w:val="0063589A"/>
    <w:rPr>
      <w:b/>
      <w:bCs/>
      <w:sz w:val="27"/>
      <w:szCs w:val="27"/>
      <w:lang w:val="ru-RU" w:eastAsia="ru-RU" w:bidi="ar-SA"/>
    </w:rPr>
  </w:style>
  <w:style w:type="character" w:customStyle="1" w:styleId="380">
    <w:name w:val="Знак Знак38"/>
    <w:locked/>
    <w:rsid w:val="0063589A"/>
    <w:rPr>
      <w:b/>
      <w:bCs/>
      <w:sz w:val="28"/>
      <w:szCs w:val="28"/>
      <w:lang w:val="ru-RU" w:eastAsia="ru-RU" w:bidi="ar-SA"/>
    </w:rPr>
  </w:style>
  <w:style w:type="character" w:customStyle="1" w:styleId="370">
    <w:name w:val="Знак Знак37"/>
    <w:locked/>
    <w:rsid w:val="0063589A"/>
    <w:rPr>
      <w:b/>
      <w:bCs/>
      <w:i/>
      <w:iCs/>
      <w:sz w:val="26"/>
      <w:szCs w:val="26"/>
      <w:lang w:val="ru-RU" w:eastAsia="ru-RU" w:bidi="ar-SA"/>
    </w:rPr>
  </w:style>
  <w:style w:type="character" w:customStyle="1" w:styleId="360">
    <w:name w:val="Знак Знак36"/>
    <w:locked/>
    <w:rsid w:val="0063589A"/>
    <w:rPr>
      <w:sz w:val="24"/>
      <w:lang w:val="ru-RU" w:eastAsia="ru-RU" w:bidi="ar-SA"/>
    </w:rPr>
  </w:style>
  <w:style w:type="character" w:customStyle="1" w:styleId="350">
    <w:name w:val="Знак Знак35"/>
    <w:locked/>
    <w:rsid w:val="0063589A"/>
    <w:rPr>
      <w:sz w:val="24"/>
      <w:szCs w:val="24"/>
      <w:lang w:val="ru-RU" w:eastAsia="ru-RU" w:bidi="ar-SA"/>
    </w:rPr>
  </w:style>
  <w:style w:type="character" w:customStyle="1" w:styleId="340">
    <w:name w:val="Знак Знак34"/>
    <w:locked/>
    <w:rsid w:val="0063589A"/>
    <w:rPr>
      <w:i/>
      <w:iCs/>
      <w:sz w:val="24"/>
      <w:szCs w:val="24"/>
      <w:lang w:val="ru-RU" w:eastAsia="ru-RU" w:bidi="ar-SA"/>
    </w:rPr>
  </w:style>
  <w:style w:type="character" w:customStyle="1" w:styleId="affff5">
    <w:name w:val="Знак Знак Знак"/>
    <w:locked/>
    <w:rsid w:val="0063589A"/>
    <w:rPr>
      <w:rFonts w:ascii="Courier New" w:hAnsi="Courier New" w:cs="Courier New"/>
      <w:lang w:val="ru-RU" w:eastAsia="ru-RU" w:bidi="ar-SA"/>
    </w:rPr>
  </w:style>
  <w:style w:type="paragraph" w:customStyle="1" w:styleId="affff6">
    <w:name w:val="Знак Знак Знак Знак Знак Знак"/>
    <w:basedOn w:val="a3"/>
    <w:rsid w:val="0063589A"/>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63589A"/>
    <w:pPr>
      <w:autoSpaceDE w:val="0"/>
      <w:autoSpaceDN w:val="0"/>
      <w:adjustRightInd w:val="0"/>
    </w:pPr>
  </w:style>
  <w:style w:type="paragraph" w:customStyle="1" w:styleId="affff8">
    <w:name w:val="Темы"/>
    <w:basedOn w:val="a3"/>
    <w:link w:val="affff9"/>
    <w:rsid w:val="0063589A"/>
    <w:pPr>
      <w:keepNext/>
    </w:pPr>
  </w:style>
  <w:style w:type="character" w:customStyle="1" w:styleId="affff9">
    <w:name w:val="Темы Знак"/>
    <w:link w:val="affff8"/>
    <w:locked/>
    <w:rsid w:val="0063589A"/>
    <w:rPr>
      <w:rFonts w:ascii="Times New Roman" w:eastAsia="Times New Roman" w:hAnsi="Times New Roman" w:cs="Times New Roman"/>
      <w:sz w:val="24"/>
      <w:szCs w:val="24"/>
      <w:lang w:eastAsia="ru-RU"/>
    </w:rPr>
  </w:style>
  <w:style w:type="paragraph" w:customStyle="1" w:styleId="affffa">
    <w:name w:val="a"/>
    <w:basedOn w:val="a3"/>
    <w:rsid w:val="0063589A"/>
    <w:pPr>
      <w:spacing w:before="100" w:beforeAutospacing="1" w:after="100" w:afterAutospacing="1"/>
    </w:pPr>
  </w:style>
  <w:style w:type="paragraph" w:customStyle="1" w:styleId="acxspmiddle">
    <w:name w:val="acxspmiddle"/>
    <w:basedOn w:val="a3"/>
    <w:rsid w:val="0063589A"/>
    <w:pPr>
      <w:spacing w:before="100" w:beforeAutospacing="1" w:after="100" w:afterAutospacing="1"/>
    </w:pPr>
  </w:style>
  <w:style w:type="character" w:customStyle="1" w:styleId="affffb">
    <w:name w:val="Основной текст_"/>
    <w:link w:val="1ff3"/>
    <w:locked/>
    <w:rsid w:val="0063589A"/>
    <w:rPr>
      <w:rFonts w:ascii="Arial" w:hAnsi="Arial" w:cs="Arial"/>
      <w:sz w:val="19"/>
      <w:szCs w:val="19"/>
      <w:shd w:val="clear" w:color="auto" w:fill="FFFFFF"/>
    </w:rPr>
  </w:style>
  <w:style w:type="paragraph" w:customStyle="1" w:styleId="1ff3">
    <w:name w:val="Основной текст1"/>
    <w:basedOn w:val="a3"/>
    <w:link w:val="affffb"/>
    <w:rsid w:val="0063589A"/>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63589A"/>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63589A"/>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63589A"/>
    <w:pPr>
      <w:spacing w:after="160" w:line="240" w:lineRule="exact"/>
    </w:pPr>
    <w:rPr>
      <w:rFonts w:ascii="Verdana" w:hAnsi="Verdana"/>
      <w:lang w:val="en-US" w:eastAsia="en-US"/>
    </w:rPr>
  </w:style>
  <w:style w:type="paragraph" w:customStyle="1" w:styleId="Style24">
    <w:name w:val="Style24"/>
    <w:basedOn w:val="a3"/>
    <w:rsid w:val="0063589A"/>
    <w:pPr>
      <w:widowControl w:val="0"/>
      <w:autoSpaceDE w:val="0"/>
      <w:autoSpaceDN w:val="0"/>
      <w:adjustRightInd w:val="0"/>
      <w:spacing w:line="482" w:lineRule="exact"/>
      <w:ind w:firstLine="720"/>
      <w:jc w:val="both"/>
    </w:pPr>
  </w:style>
  <w:style w:type="paragraph" w:customStyle="1" w:styleId="ConsPlusTitle">
    <w:name w:val="ConsPlusTitle"/>
    <w:rsid w:val="0063589A"/>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63589A"/>
    <w:rPr>
      <w:rFonts w:ascii="Courier New" w:hAnsi="Courier New"/>
      <w:sz w:val="20"/>
      <w:szCs w:val="20"/>
    </w:rPr>
  </w:style>
  <w:style w:type="paragraph" w:customStyle="1" w:styleId="ConsPlusNormal">
    <w:name w:val="ConsPlusNormal"/>
    <w:link w:val="ConsPlusNormal0"/>
    <w:rsid w:val="006358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3589A"/>
    <w:rPr>
      <w:rFonts w:ascii="Arial" w:eastAsia="Times New Roman" w:hAnsi="Arial" w:cs="Arial"/>
      <w:sz w:val="20"/>
      <w:szCs w:val="20"/>
      <w:lang w:eastAsia="ru-RU"/>
    </w:rPr>
  </w:style>
  <w:style w:type="paragraph" w:customStyle="1" w:styleId="213">
    <w:name w:val="Заголовок 21"/>
    <w:basedOn w:val="a3"/>
    <w:next w:val="a3"/>
    <w:rsid w:val="0063589A"/>
    <w:pPr>
      <w:keepNext/>
      <w:widowControl w:val="0"/>
      <w:jc w:val="center"/>
    </w:pPr>
    <w:rPr>
      <w:b/>
      <w:sz w:val="26"/>
      <w:szCs w:val="20"/>
    </w:rPr>
  </w:style>
  <w:style w:type="paragraph" w:customStyle="1" w:styleId="2f1">
    <w:name w:val="Обычный2"/>
    <w:basedOn w:val="a3"/>
    <w:rsid w:val="0063589A"/>
    <w:pPr>
      <w:spacing w:before="100" w:beforeAutospacing="1" w:after="100" w:afterAutospacing="1"/>
    </w:pPr>
  </w:style>
  <w:style w:type="paragraph" w:customStyle="1" w:styleId="2f2">
    <w:name w:val="заголовок 2"/>
    <w:basedOn w:val="a3"/>
    <w:next w:val="a3"/>
    <w:rsid w:val="0063589A"/>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63589A"/>
    <w:pPr>
      <w:spacing w:before="24" w:after="16"/>
      <w:ind w:firstLine="454"/>
      <w:jc w:val="center"/>
    </w:pPr>
    <w:rPr>
      <w:rFonts w:ascii="Times New Roman" w:hAnsi="Times New Roman" w:cs="Times New Roman"/>
      <w:b/>
      <w:bCs/>
    </w:rPr>
  </w:style>
  <w:style w:type="paragraph" w:customStyle="1" w:styleId="46">
    <w:name w:val="Стиль4"/>
    <w:basedOn w:val="21"/>
    <w:rsid w:val="0063589A"/>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63589A"/>
    <w:pPr>
      <w:keepNext/>
      <w:spacing w:before="0" w:beforeAutospacing="0" w:after="0" w:afterAutospacing="0" w:line="312" w:lineRule="auto"/>
      <w:ind w:firstLine="454"/>
    </w:pPr>
    <w:rPr>
      <w:sz w:val="22"/>
      <w:szCs w:val="22"/>
    </w:rPr>
  </w:style>
  <w:style w:type="paragraph" w:customStyle="1" w:styleId="63">
    <w:name w:val="Стиль6"/>
    <w:basedOn w:val="a3"/>
    <w:rsid w:val="0063589A"/>
    <w:pPr>
      <w:spacing w:line="312" w:lineRule="auto"/>
      <w:ind w:firstLine="454"/>
      <w:jc w:val="both"/>
    </w:pPr>
  </w:style>
  <w:style w:type="paragraph" w:customStyle="1" w:styleId="affffd">
    <w:name w:val="Стиль По ширине"/>
    <w:basedOn w:val="a3"/>
    <w:rsid w:val="0063589A"/>
    <w:pPr>
      <w:spacing w:line="312" w:lineRule="auto"/>
      <w:ind w:firstLine="454"/>
      <w:jc w:val="both"/>
    </w:pPr>
  </w:style>
  <w:style w:type="paragraph" w:customStyle="1" w:styleId="Style8">
    <w:name w:val="Style8"/>
    <w:basedOn w:val="a3"/>
    <w:rsid w:val="0063589A"/>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63589A"/>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63589A"/>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63589A"/>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63589A"/>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63589A"/>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63589A"/>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63589A"/>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63589A"/>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63589A"/>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63589A"/>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63589A"/>
    <w:rPr>
      <w:rFonts w:ascii="Arial" w:eastAsia="Times New Roman" w:hAnsi="Arial" w:cs="Times New Roman"/>
      <w:sz w:val="20"/>
      <w:szCs w:val="20"/>
      <w:lang w:eastAsia="ru-RU"/>
    </w:rPr>
  </w:style>
  <w:style w:type="paragraph" w:customStyle="1" w:styleId="western">
    <w:name w:val="western"/>
    <w:basedOn w:val="a3"/>
    <w:rsid w:val="0063589A"/>
    <w:pPr>
      <w:shd w:val="clear" w:color="auto" w:fill="FFFFFF"/>
      <w:spacing w:before="778" w:line="475" w:lineRule="atLeast"/>
    </w:pPr>
    <w:rPr>
      <w:color w:val="000000"/>
    </w:rPr>
  </w:style>
  <w:style w:type="character" w:customStyle="1" w:styleId="small11">
    <w:name w:val="small11"/>
    <w:rsid w:val="0063589A"/>
    <w:rPr>
      <w:rFonts w:ascii="Times New Roman" w:hAnsi="Times New Roman" w:cs="Times New Roman" w:hint="default"/>
      <w:sz w:val="16"/>
      <w:szCs w:val="16"/>
    </w:rPr>
  </w:style>
  <w:style w:type="character" w:customStyle="1" w:styleId="b-serp-urlitem1">
    <w:name w:val="b-serp-url__item1"/>
    <w:rsid w:val="0063589A"/>
    <w:rPr>
      <w:rFonts w:ascii="Times New Roman" w:hAnsi="Times New Roman" w:cs="Times New Roman" w:hint="default"/>
    </w:rPr>
  </w:style>
  <w:style w:type="character" w:customStyle="1" w:styleId="121">
    <w:name w:val="Знак Знак12"/>
    <w:locked/>
    <w:rsid w:val="0063589A"/>
    <w:rPr>
      <w:b/>
      <w:bCs w:val="0"/>
      <w:caps/>
      <w:sz w:val="24"/>
      <w:szCs w:val="24"/>
      <w:lang w:val="ru-RU" w:eastAsia="ru-RU" w:bidi="ar-SA"/>
    </w:rPr>
  </w:style>
  <w:style w:type="character" w:customStyle="1" w:styleId="tbln121">
    <w:name w:val="tbln121"/>
    <w:rsid w:val="0063589A"/>
    <w:rPr>
      <w:rFonts w:ascii="Arial" w:hAnsi="Arial" w:cs="Arial" w:hint="default"/>
      <w:b w:val="0"/>
      <w:bCs w:val="0"/>
      <w:i/>
      <w:iCs/>
      <w:strike w:val="0"/>
      <w:dstrike w:val="0"/>
      <w:color w:val="000000"/>
      <w:sz w:val="18"/>
      <w:szCs w:val="18"/>
      <w:u w:val="none"/>
    </w:rPr>
  </w:style>
  <w:style w:type="character" w:customStyle="1" w:styleId="mistake">
    <w:name w:val="mistake"/>
    <w:rsid w:val="0063589A"/>
    <w:rPr>
      <w:sz w:val="24"/>
      <w:szCs w:val="24"/>
    </w:rPr>
  </w:style>
  <w:style w:type="character" w:customStyle="1" w:styleId="trb12">
    <w:name w:val="trb12"/>
    <w:rsid w:val="0063589A"/>
  </w:style>
  <w:style w:type="character" w:customStyle="1" w:styleId="tbln12">
    <w:name w:val="tbln12"/>
    <w:rsid w:val="0063589A"/>
  </w:style>
  <w:style w:type="character" w:customStyle="1" w:styleId="tbb12">
    <w:name w:val="tbb12"/>
    <w:rsid w:val="0063589A"/>
  </w:style>
  <w:style w:type="character" w:customStyle="1" w:styleId="hpsatn">
    <w:name w:val="hps atn"/>
    <w:rsid w:val="0063589A"/>
  </w:style>
  <w:style w:type="character" w:customStyle="1" w:styleId="64">
    <w:name w:val="Знак Знак6"/>
    <w:rsid w:val="0063589A"/>
    <w:rPr>
      <w:rFonts w:ascii="Arial" w:hAnsi="Arial" w:cs="Arial" w:hint="default"/>
      <w:b/>
      <w:bCs/>
      <w:kern w:val="32"/>
      <w:sz w:val="32"/>
      <w:szCs w:val="32"/>
    </w:rPr>
  </w:style>
  <w:style w:type="character" w:customStyle="1" w:styleId="FontStyle42">
    <w:name w:val="Font Style42"/>
    <w:rsid w:val="0063589A"/>
    <w:rPr>
      <w:rFonts w:ascii="Times New Roman" w:hAnsi="Times New Roman" w:cs="Times New Roman" w:hint="default"/>
      <w:sz w:val="26"/>
      <w:szCs w:val="26"/>
    </w:rPr>
  </w:style>
  <w:style w:type="character" w:customStyle="1" w:styleId="FontStyle41">
    <w:name w:val="Font Style41"/>
    <w:rsid w:val="0063589A"/>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63589A"/>
    <w:rPr>
      <w:sz w:val="24"/>
      <w:szCs w:val="24"/>
      <w:lang w:val="ru-RU" w:eastAsia="ru-RU" w:bidi="ar-SA"/>
    </w:rPr>
  </w:style>
  <w:style w:type="character" w:customStyle="1" w:styleId="FontStyle139">
    <w:name w:val="Font Style139"/>
    <w:rsid w:val="0063589A"/>
    <w:rPr>
      <w:rFonts w:ascii="Palatino Linotype" w:hAnsi="Palatino Linotype" w:cs="Palatino Linotype" w:hint="default"/>
      <w:sz w:val="18"/>
      <w:szCs w:val="18"/>
    </w:rPr>
  </w:style>
  <w:style w:type="character" w:customStyle="1" w:styleId="FontStyle157">
    <w:name w:val="Font Style157"/>
    <w:rsid w:val="0063589A"/>
    <w:rPr>
      <w:rFonts w:ascii="Palatino Linotype" w:hAnsi="Palatino Linotype" w:cs="Palatino Linotype" w:hint="default"/>
      <w:sz w:val="18"/>
      <w:szCs w:val="18"/>
    </w:rPr>
  </w:style>
  <w:style w:type="character" w:customStyle="1" w:styleId="FontStyle138">
    <w:name w:val="Font Style138"/>
    <w:rsid w:val="0063589A"/>
    <w:rPr>
      <w:rFonts w:ascii="Palatino Linotype" w:hAnsi="Palatino Linotype" w:cs="Palatino Linotype" w:hint="default"/>
      <w:b/>
      <w:bCs/>
      <w:sz w:val="18"/>
      <w:szCs w:val="18"/>
    </w:rPr>
  </w:style>
  <w:style w:type="character" w:customStyle="1" w:styleId="FontStyle146">
    <w:name w:val="Font Style146"/>
    <w:rsid w:val="0063589A"/>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63589A"/>
    <w:rPr>
      <w:sz w:val="24"/>
      <w:szCs w:val="24"/>
      <w:lang w:val="ru-RU" w:eastAsia="ru-RU" w:bidi="ar-SA"/>
    </w:rPr>
  </w:style>
  <w:style w:type="character" w:customStyle="1" w:styleId="1ff7">
    <w:name w:val="Знак1"/>
    <w:rsid w:val="0063589A"/>
    <w:rPr>
      <w:rFonts w:ascii="Arial" w:hAnsi="Arial" w:cs="Arial" w:hint="default"/>
      <w:b/>
      <w:bCs/>
      <w:kern w:val="32"/>
      <w:sz w:val="32"/>
      <w:szCs w:val="32"/>
      <w:lang w:val="ru-RU" w:eastAsia="ru-RU" w:bidi="ar-SA"/>
    </w:rPr>
  </w:style>
  <w:style w:type="character" w:customStyle="1" w:styleId="2f3">
    <w:name w:val="Знак2"/>
    <w:rsid w:val="0063589A"/>
    <w:rPr>
      <w:sz w:val="24"/>
      <w:lang w:val="ru-RU" w:eastAsia="en-US" w:bidi="ar-SA"/>
    </w:rPr>
  </w:style>
  <w:style w:type="character" w:customStyle="1" w:styleId="311">
    <w:name w:val="Заголовок 3 Знак1"/>
    <w:aliases w:val="Знак2 Знак3"/>
    <w:locked/>
    <w:rsid w:val="0063589A"/>
    <w:rPr>
      <w:b/>
      <w:bCs/>
      <w:sz w:val="27"/>
      <w:szCs w:val="27"/>
      <w:lang w:val="ru-RU" w:eastAsia="ru-RU" w:bidi="ar-SA"/>
    </w:rPr>
  </w:style>
  <w:style w:type="paragraph" w:customStyle="1" w:styleId="mane">
    <w:name w:val="mane"/>
    <w:rsid w:val="0063589A"/>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63589A"/>
    <w:rPr>
      <w:rFonts w:ascii="Sylfaen" w:hAnsi="Sylfaen" w:cs="Sylfaen"/>
      <w:sz w:val="18"/>
      <w:szCs w:val="18"/>
    </w:rPr>
  </w:style>
  <w:style w:type="character" w:customStyle="1" w:styleId="keyword1">
    <w:name w:val="keyword1"/>
    <w:rsid w:val="0063589A"/>
    <w:rPr>
      <w:i/>
      <w:iCs/>
    </w:rPr>
  </w:style>
  <w:style w:type="character" w:customStyle="1" w:styleId="keyworddef1">
    <w:name w:val="keyword_def1"/>
    <w:rsid w:val="0063589A"/>
    <w:rPr>
      <w:b/>
      <w:bCs/>
      <w:i/>
      <w:iCs/>
    </w:rPr>
  </w:style>
  <w:style w:type="character" w:customStyle="1" w:styleId="afffff">
    <w:name w:val="Выделение в тексте документа"/>
    <w:rsid w:val="0063589A"/>
    <w:rPr>
      <w:rFonts w:cs="Times New Roman"/>
      <w:b/>
    </w:rPr>
  </w:style>
  <w:style w:type="paragraph" w:customStyle="1" w:styleId="afffff0">
    <w:name w:val="Текст документа"/>
    <w:basedOn w:val="a3"/>
    <w:rsid w:val="0063589A"/>
    <w:pPr>
      <w:ind w:firstLine="709"/>
      <w:jc w:val="both"/>
    </w:pPr>
  </w:style>
  <w:style w:type="character" w:customStyle="1" w:styleId="xmlemitalic1">
    <w:name w:val="xml_em_italic1"/>
    <w:rsid w:val="0063589A"/>
    <w:rPr>
      <w:i/>
      <w:iCs/>
    </w:rPr>
  </w:style>
  <w:style w:type="paragraph" w:customStyle="1" w:styleId="afffff1">
    <w:name w:val="Модуль"/>
    <w:basedOn w:val="a3"/>
    <w:rsid w:val="0063589A"/>
    <w:pPr>
      <w:keepNext/>
      <w:jc w:val="both"/>
    </w:pPr>
  </w:style>
  <w:style w:type="character" w:customStyle="1" w:styleId="WW8Num4z3">
    <w:name w:val="WW8Num4z3"/>
    <w:rsid w:val="0063589A"/>
    <w:rPr>
      <w:rFonts w:ascii="Symbol" w:hAnsi="Symbol"/>
    </w:rPr>
  </w:style>
  <w:style w:type="paragraph" w:customStyle="1" w:styleId="114">
    <w:name w:val="Название11"/>
    <w:basedOn w:val="a3"/>
    <w:next w:val="aff2"/>
    <w:qFormat/>
    <w:rsid w:val="0063589A"/>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63589A"/>
    <w:pPr>
      <w:suppressLineNumbers/>
      <w:suppressAutoHyphens/>
    </w:pPr>
    <w:rPr>
      <w:lang w:eastAsia="ar-SA"/>
    </w:rPr>
  </w:style>
  <w:style w:type="paragraph" w:customStyle="1" w:styleId="afffff3">
    <w:name w:val="Заголовок таблицы"/>
    <w:basedOn w:val="afffff2"/>
    <w:rsid w:val="0063589A"/>
    <w:pPr>
      <w:jc w:val="center"/>
    </w:pPr>
    <w:rPr>
      <w:b/>
      <w:bCs/>
    </w:rPr>
  </w:style>
  <w:style w:type="paragraph" w:customStyle="1" w:styleId="Style46">
    <w:name w:val="Style46"/>
    <w:basedOn w:val="a3"/>
    <w:rsid w:val="0063589A"/>
    <w:pPr>
      <w:widowControl w:val="0"/>
      <w:autoSpaceDE w:val="0"/>
      <w:autoSpaceDN w:val="0"/>
      <w:adjustRightInd w:val="0"/>
      <w:spacing w:line="240" w:lineRule="exact"/>
      <w:ind w:hanging="106"/>
    </w:pPr>
  </w:style>
  <w:style w:type="paragraph" w:customStyle="1" w:styleId="Style61">
    <w:name w:val="Style61"/>
    <w:basedOn w:val="a3"/>
    <w:rsid w:val="0063589A"/>
    <w:pPr>
      <w:widowControl w:val="0"/>
      <w:autoSpaceDE w:val="0"/>
      <w:autoSpaceDN w:val="0"/>
      <w:adjustRightInd w:val="0"/>
      <w:spacing w:line="242" w:lineRule="exact"/>
      <w:ind w:hanging="446"/>
    </w:pPr>
  </w:style>
  <w:style w:type="paragraph" w:customStyle="1" w:styleId="Style164">
    <w:name w:val="Style164"/>
    <w:basedOn w:val="a3"/>
    <w:rsid w:val="0063589A"/>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63589A"/>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63589A"/>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63589A"/>
    <w:pPr>
      <w:spacing w:before="100" w:beforeAutospacing="1" w:after="100" w:afterAutospacing="1"/>
      <w:ind w:firstLine="360"/>
      <w:jc w:val="both"/>
    </w:pPr>
  </w:style>
  <w:style w:type="character" w:customStyle="1" w:styleId="c1">
    <w:name w:val="c1"/>
    <w:rsid w:val="0063589A"/>
  </w:style>
  <w:style w:type="character" w:customStyle="1" w:styleId="afffff4">
    <w:name w:val="Текст.Акцентированный"/>
    <w:rsid w:val="0063589A"/>
    <w:rPr>
      <w:rFonts w:cs="Times New Roman"/>
      <w:i/>
    </w:rPr>
  </w:style>
  <w:style w:type="paragraph" w:customStyle="1" w:styleId="65">
    <w:name w:val="Обычный (веб)6"/>
    <w:basedOn w:val="a3"/>
    <w:rsid w:val="0063589A"/>
  </w:style>
  <w:style w:type="paragraph" w:customStyle="1" w:styleId="afffff5">
    <w:name w:val="слайд"/>
    <w:basedOn w:val="a3"/>
    <w:rsid w:val="0063589A"/>
    <w:pPr>
      <w:jc w:val="both"/>
    </w:pPr>
    <w:rPr>
      <w:sz w:val="36"/>
      <w:lang w:eastAsia="en-US"/>
    </w:rPr>
  </w:style>
  <w:style w:type="character" w:customStyle="1" w:styleId="st">
    <w:name w:val="st"/>
    <w:rsid w:val="0063589A"/>
  </w:style>
  <w:style w:type="character" w:customStyle="1" w:styleId="keyworddef">
    <w:name w:val="keyword_def"/>
    <w:rsid w:val="0063589A"/>
  </w:style>
  <w:style w:type="character" w:customStyle="1" w:styleId="grame">
    <w:name w:val="grame"/>
    <w:rsid w:val="0063589A"/>
  </w:style>
  <w:style w:type="paragraph" w:customStyle="1" w:styleId="115">
    <w:name w:val="Обычный + 11 пт"/>
    <w:basedOn w:val="a3"/>
    <w:rsid w:val="0063589A"/>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63589A"/>
  </w:style>
  <w:style w:type="paragraph" w:customStyle="1" w:styleId="afffff6">
    <w:name w:val="Знак Знак Знак Знак Знак Знак Знак Знак Знак Знак Знак Знак Знак"/>
    <w:basedOn w:val="a3"/>
    <w:rsid w:val="0063589A"/>
    <w:pPr>
      <w:spacing w:after="160" w:line="240" w:lineRule="exact"/>
    </w:pPr>
    <w:rPr>
      <w:rFonts w:ascii="Verdana" w:hAnsi="Verdana"/>
      <w:lang w:val="en-US" w:eastAsia="en-US"/>
    </w:rPr>
  </w:style>
  <w:style w:type="character" w:customStyle="1" w:styleId="pav31">
    <w:name w:val="pav31"/>
    <w:rsid w:val="0063589A"/>
    <w:rPr>
      <w:rFonts w:ascii="Comic Sans MS" w:hAnsi="Comic Sans MS" w:hint="default"/>
      <w:color w:val="272652"/>
      <w:sz w:val="12"/>
      <w:szCs w:val="12"/>
    </w:rPr>
  </w:style>
  <w:style w:type="paragraph" w:customStyle="1" w:styleId="pri">
    <w:name w:val="pri"/>
    <w:basedOn w:val="a3"/>
    <w:rsid w:val="0063589A"/>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63589A"/>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63589A"/>
    <w:rPr>
      <w:rFonts w:ascii="Times New Roman" w:eastAsia="Times New Roman" w:hAnsi="Times New Roman" w:cs="Times New Roman"/>
      <w:i/>
      <w:snapToGrid w:val="0"/>
      <w:sz w:val="12"/>
      <w:szCs w:val="20"/>
      <w:lang w:eastAsia="ru-RU"/>
    </w:rPr>
  </w:style>
  <w:style w:type="character" w:customStyle="1" w:styleId="WW8Num3z1">
    <w:name w:val="WW8Num3z1"/>
    <w:rsid w:val="0063589A"/>
    <w:rPr>
      <w:rFonts w:ascii="Times New Roman" w:eastAsia="Times New Roman" w:hAnsi="Times New Roman" w:cs="Times New Roman"/>
    </w:rPr>
  </w:style>
  <w:style w:type="character" w:customStyle="1" w:styleId="WW8Num4z0">
    <w:name w:val="WW8Num4z0"/>
    <w:rsid w:val="0063589A"/>
    <w:rPr>
      <w:rFonts w:ascii="Wingdings" w:hAnsi="Wingdings"/>
    </w:rPr>
  </w:style>
  <w:style w:type="character" w:customStyle="1" w:styleId="WW8Num4z1">
    <w:name w:val="WW8Num4z1"/>
    <w:rsid w:val="0063589A"/>
    <w:rPr>
      <w:rFonts w:ascii="Courier New" w:hAnsi="Courier New" w:cs="Courier New"/>
    </w:rPr>
  </w:style>
  <w:style w:type="character" w:customStyle="1" w:styleId="WW8Num6z1">
    <w:name w:val="WW8Num6z1"/>
    <w:rsid w:val="0063589A"/>
    <w:rPr>
      <w:rFonts w:ascii="Times New Roman" w:eastAsia="Times New Roman" w:hAnsi="Times New Roman" w:cs="Times New Roman"/>
    </w:rPr>
  </w:style>
  <w:style w:type="character" w:customStyle="1" w:styleId="WW8Num7z1">
    <w:name w:val="WW8Num7z1"/>
    <w:rsid w:val="0063589A"/>
    <w:rPr>
      <w:rFonts w:ascii="Times New Roman" w:eastAsia="Times New Roman" w:hAnsi="Times New Roman" w:cs="Times New Roman"/>
    </w:rPr>
  </w:style>
  <w:style w:type="character" w:customStyle="1" w:styleId="WW8Num8z0">
    <w:name w:val="WW8Num8z0"/>
    <w:rsid w:val="0063589A"/>
    <w:rPr>
      <w:color w:val="auto"/>
    </w:rPr>
  </w:style>
  <w:style w:type="character" w:customStyle="1" w:styleId="WW8Num14z0">
    <w:name w:val="WW8Num14z0"/>
    <w:rsid w:val="0063589A"/>
    <w:rPr>
      <w:rFonts w:ascii="Wingdings" w:hAnsi="Wingdings"/>
    </w:rPr>
  </w:style>
  <w:style w:type="character" w:customStyle="1" w:styleId="WW8Num14z1">
    <w:name w:val="WW8Num14z1"/>
    <w:rsid w:val="0063589A"/>
    <w:rPr>
      <w:rFonts w:ascii="Courier New" w:hAnsi="Courier New" w:cs="Courier New"/>
    </w:rPr>
  </w:style>
  <w:style w:type="character" w:customStyle="1" w:styleId="WW8Num14z3">
    <w:name w:val="WW8Num14z3"/>
    <w:rsid w:val="0063589A"/>
    <w:rPr>
      <w:rFonts w:ascii="Symbol" w:hAnsi="Symbol"/>
    </w:rPr>
  </w:style>
  <w:style w:type="character" w:customStyle="1" w:styleId="WW8Num15z1">
    <w:name w:val="WW8Num15z1"/>
    <w:rsid w:val="0063589A"/>
    <w:rPr>
      <w:rFonts w:ascii="Times New Roman" w:eastAsia="Times New Roman" w:hAnsi="Times New Roman" w:cs="Times New Roman"/>
    </w:rPr>
  </w:style>
  <w:style w:type="character" w:customStyle="1" w:styleId="WW8Num17z1">
    <w:name w:val="WW8Num17z1"/>
    <w:rsid w:val="0063589A"/>
    <w:rPr>
      <w:rFonts w:ascii="Times New Roman" w:eastAsia="Times New Roman" w:hAnsi="Times New Roman" w:cs="Times New Roman"/>
    </w:rPr>
  </w:style>
  <w:style w:type="character" w:customStyle="1" w:styleId="WW8Num18z0">
    <w:name w:val="WW8Num18z0"/>
    <w:rsid w:val="0063589A"/>
    <w:rPr>
      <w:rFonts w:ascii="Wingdings" w:hAnsi="Wingdings"/>
      <w:sz w:val="20"/>
    </w:rPr>
  </w:style>
  <w:style w:type="character" w:customStyle="1" w:styleId="FontStyle514">
    <w:name w:val="Font Style514"/>
    <w:rsid w:val="0063589A"/>
    <w:rPr>
      <w:rFonts w:ascii="Times New Roman" w:hAnsi="Times New Roman" w:cs="Times New Roman" w:hint="default"/>
      <w:sz w:val="20"/>
      <w:szCs w:val="20"/>
    </w:rPr>
  </w:style>
  <w:style w:type="character" w:customStyle="1" w:styleId="FontStyle528">
    <w:name w:val="Font Style528"/>
    <w:rsid w:val="0063589A"/>
    <w:rPr>
      <w:rFonts w:ascii="Times New Roman" w:hAnsi="Times New Roman" w:cs="Times New Roman"/>
      <w:b/>
      <w:bCs/>
      <w:i/>
      <w:iCs/>
      <w:sz w:val="16"/>
      <w:szCs w:val="16"/>
    </w:rPr>
  </w:style>
  <w:style w:type="character" w:customStyle="1" w:styleId="MTEquationSection">
    <w:name w:val="MTEquationSection"/>
    <w:rsid w:val="0063589A"/>
    <w:rPr>
      <w:vanish/>
      <w:color w:val="FF0000"/>
      <w:lang w:val="en-US"/>
    </w:rPr>
  </w:style>
  <w:style w:type="character" w:customStyle="1" w:styleId="texample1">
    <w:name w:val="texample1"/>
    <w:rsid w:val="0063589A"/>
    <w:rPr>
      <w:rFonts w:ascii="Courier New" w:hAnsi="Courier New" w:cs="Courier New" w:hint="default"/>
      <w:color w:val="8B0000"/>
    </w:rPr>
  </w:style>
  <w:style w:type="character" w:customStyle="1" w:styleId="FontStyle28">
    <w:name w:val="Font Style28"/>
    <w:rsid w:val="0063589A"/>
    <w:rPr>
      <w:rFonts w:ascii="Times New Roman" w:hAnsi="Times New Roman" w:cs="Times New Roman"/>
      <w:i/>
      <w:iCs/>
      <w:sz w:val="18"/>
      <w:szCs w:val="18"/>
    </w:rPr>
  </w:style>
  <w:style w:type="character" w:customStyle="1" w:styleId="FontStyle33">
    <w:name w:val="Font Style33"/>
    <w:rsid w:val="0063589A"/>
    <w:rPr>
      <w:rFonts w:ascii="Arial" w:hAnsi="Arial" w:cs="Arial"/>
      <w:sz w:val="16"/>
      <w:szCs w:val="16"/>
    </w:rPr>
  </w:style>
  <w:style w:type="character" w:customStyle="1" w:styleId="FontStyle20">
    <w:name w:val="Font Style20"/>
    <w:rsid w:val="0063589A"/>
    <w:rPr>
      <w:rFonts w:ascii="Book Antiqua" w:hAnsi="Book Antiqua" w:cs="Book Antiqua"/>
      <w:sz w:val="18"/>
      <w:szCs w:val="18"/>
    </w:rPr>
  </w:style>
  <w:style w:type="paragraph" w:customStyle="1" w:styleId="Style6">
    <w:name w:val="Style6"/>
    <w:basedOn w:val="a3"/>
    <w:rsid w:val="0063589A"/>
    <w:pPr>
      <w:widowControl w:val="0"/>
      <w:autoSpaceDE w:val="0"/>
      <w:autoSpaceDN w:val="0"/>
      <w:adjustRightInd w:val="0"/>
    </w:pPr>
    <w:rPr>
      <w:rFonts w:ascii="Arial Narrow" w:hAnsi="Arial Narrow"/>
    </w:rPr>
  </w:style>
  <w:style w:type="character" w:customStyle="1" w:styleId="FontStyle14">
    <w:name w:val="Font Style14"/>
    <w:rsid w:val="0063589A"/>
    <w:rPr>
      <w:rFonts w:ascii="Franklin Gothic Book" w:hAnsi="Franklin Gothic Book" w:cs="Franklin Gothic Book"/>
      <w:b/>
      <w:bCs/>
      <w:sz w:val="30"/>
      <w:szCs w:val="30"/>
    </w:rPr>
  </w:style>
  <w:style w:type="character" w:customStyle="1" w:styleId="FontStyle13">
    <w:name w:val="Font Style13"/>
    <w:rsid w:val="0063589A"/>
    <w:rPr>
      <w:rFonts w:ascii="Arial" w:hAnsi="Arial" w:cs="Arial"/>
      <w:b/>
      <w:bCs/>
      <w:sz w:val="14"/>
      <w:szCs w:val="14"/>
    </w:rPr>
  </w:style>
  <w:style w:type="paragraph" w:customStyle="1" w:styleId="Style18">
    <w:name w:val="Style18"/>
    <w:basedOn w:val="a3"/>
    <w:rsid w:val="0063589A"/>
    <w:pPr>
      <w:widowControl w:val="0"/>
      <w:autoSpaceDE w:val="0"/>
      <w:autoSpaceDN w:val="0"/>
      <w:adjustRightInd w:val="0"/>
      <w:spacing w:line="483" w:lineRule="exact"/>
      <w:ind w:firstLine="566"/>
      <w:jc w:val="both"/>
    </w:pPr>
  </w:style>
  <w:style w:type="paragraph" w:customStyle="1" w:styleId="2f4">
    <w:name w:val="Загол. 2 ур."/>
    <w:basedOn w:val="a3"/>
    <w:rsid w:val="0063589A"/>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63589A"/>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63589A"/>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63589A"/>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63589A"/>
  </w:style>
  <w:style w:type="character" w:customStyle="1" w:styleId="fontstyle15">
    <w:name w:val="fontstyle15"/>
    <w:rsid w:val="0063589A"/>
  </w:style>
  <w:style w:type="character" w:customStyle="1" w:styleId="fontstyle140">
    <w:name w:val="fontstyle14"/>
    <w:rsid w:val="0063589A"/>
  </w:style>
  <w:style w:type="character" w:customStyle="1" w:styleId="fontstyle16">
    <w:name w:val="fontstyle16"/>
    <w:rsid w:val="0063589A"/>
  </w:style>
  <w:style w:type="character" w:customStyle="1" w:styleId="noprint">
    <w:name w:val="noprint"/>
    <w:rsid w:val="0063589A"/>
  </w:style>
  <w:style w:type="paragraph" w:customStyle="1" w:styleId="center">
    <w:name w:val="center"/>
    <w:basedOn w:val="a3"/>
    <w:rsid w:val="0063589A"/>
    <w:pPr>
      <w:spacing w:before="100" w:beforeAutospacing="1" w:after="100" w:afterAutospacing="1"/>
    </w:pPr>
  </w:style>
  <w:style w:type="paragraph" w:customStyle="1" w:styleId="p12left">
    <w:name w:val="p12_left"/>
    <w:basedOn w:val="a3"/>
    <w:rsid w:val="0063589A"/>
    <w:pPr>
      <w:spacing w:before="100" w:beforeAutospacing="1" w:after="100" w:afterAutospacing="1"/>
    </w:pPr>
  </w:style>
  <w:style w:type="character" w:customStyle="1" w:styleId="spelle">
    <w:name w:val="spelle"/>
    <w:rsid w:val="0063589A"/>
  </w:style>
  <w:style w:type="character" w:customStyle="1" w:styleId="a00">
    <w:name w:val="a0"/>
    <w:rsid w:val="0063589A"/>
  </w:style>
  <w:style w:type="character" w:customStyle="1" w:styleId="style10">
    <w:name w:val="style1"/>
    <w:rsid w:val="0063589A"/>
  </w:style>
  <w:style w:type="character" w:customStyle="1" w:styleId="Typewriter">
    <w:name w:val="Typewriter"/>
    <w:rsid w:val="0063589A"/>
    <w:rPr>
      <w:rFonts w:ascii="Courier New" w:hAnsi="Courier New"/>
      <w:sz w:val="20"/>
    </w:rPr>
  </w:style>
  <w:style w:type="paragraph" w:customStyle="1" w:styleId="ConsNonformat">
    <w:name w:val="ConsNonformat"/>
    <w:rsid w:val="0063589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63589A"/>
    <w:pPr>
      <w:tabs>
        <w:tab w:val="center" w:pos="4153"/>
        <w:tab w:val="right" w:pos="8306"/>
      </w:tabs>
    </w:pPr>
    <w:rPr>
      <w:rFonts w:ascii="Arial" w:hAnsi="Arial"/>
      <w:szCs w:val="20"/>
    </w:rPr>
  </w:style>
  <w:style w:type="character" w:customStyle="1" w:styleId="keyword">
    <w:name w:val="keyword"/>
    <w:rsid w:val="0063589A"/>
  </w:style>
  <w:style w:type="character" w:customStyle="1" w:styleId="texample">
    <w:name w:val="texample"/>
    <w:rsid w:val="0063589A"/>
  </w:style>
  <w:style w:type="character" w:customStyle="1" w:styleId="sentence">
    <w:name w:val="sentence"/>
    <w:rsid w:val="0063589A"/>
  </w:style>
  <w:style w:type="character" w:customStyle="1" w:styleId="input">
    <w:name w:val="input"/>
    <w:rsid w:val="0063589A"/>
  </w:style>
  <w:style w:type="character" w:customStyle="1" w:styleId="xmlemitalic">
    <w:name w:val="xml_em_italic"/>
    <w:rsid w:val="0063589A"/>
  </w:style>
  <w:style w:type="character" w:customStyle="1" w:styleId="WW8Num16z0">
    <w:name w:val="WW8Num16z0"/>
    <w:rsid w:val="0063589A"/>
    <w:rPr>
      <w:rFonts w:ascii="Wingdings 2" w:hAnsi="Wingdings 2" w:cs="OpenSymbol"/>
    </w:rPr>
  </w:style>
  <w:style w:type="paragraph" w:customStyle="1" w:styleId="afffff8">
    <w:name w:val="Абзац"/>
    <w:basedOn w:val="a3"/>
    <w:rsid w:val="0063589A"/>
    <w:pPr>
      <w:spacing w:line="312" w:lineRule="auto"/>
      <w:ind w:firstLine="567"/>
      <w:jc w:val="both"/>
    </w:pPr>
    <w:rPr>
      <w:spacing w:val="-4"/>
      <w:szCs w:val="20"/>
    </w:rPr>
  </w:style>
  <w:style w:type="character" w:customStyle="1" w:styleId="BodyTextIndent3Char">
    <w:name w:val="Body Text Indent 3 Char"/>
    <w:semiHidden/>
    <w:locked/>
    <w:rsid w:val="0063589A"/>
    <w:rPr>
      <w:sz w:val="16"/>
      <w:szCs w:val="16"/>
      <w:lang w:val="ru-RU" w:eastAsia="ru-RU" w:bidi="ar-SA"/>
    </w:rPr>
  </w:style>
  <w:style w:type="character" w:customStyle="1" w:styleId="FontStyle54">
    <w:name w:val="Font Style54"/>
    <w:rsid w:val="0063589A"/>
    <w:rPr>
      <w:rFonts w:ascii="Times New Roman" w:hAnsi="Times New Roman" w:cs="Times New Roman"/>
      <w:sz w:val="24"/>
      <w:szCs w:val="24"/>
    </w:rPr>
  </w:style>
  <w:style w:type="character" w:customStyle="1" w:styleId="HTML10">
    <w:name w:val="Стандартный HTML Знак1"/>
    <w:semiHidden/>
    <w:rsid w:val="0063589A"/>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63589A"/>
    <w:rPr>
      <w:sz w:val="24"/>
      <w:szCs w:val="24"/>
    </w:rPr>
  </w:style>
  <w:style w:type="character" w:customStyle="1" w:styleId="1ffb">
    <w:name w:val="Текст примечания Знак1"/>
    <w:semiHidden/>
    <w:rsid w:val="0063589A"/>
  </w:style>
  <w:style w:type="character" w:customStyle="1" w:styleId="1ffc">
    <w:name w:val="Нижний колонтитул Знак1"/>
    <w:semiHidden/>
    <w:rsid w:val="0063589A"/>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63589A"/>
    <w:rPr>
      <w:sz w:val="16"/>
      <w:szCs w:val="16"/>
    </w:rPr>
  </w:style>
  <w:style w:type="character" w:customStyle="1" w:styleId="313">
    <w:name w:val="Основной текст с отступом 3 Знак1"/>
    <w:semiHidden/>
    <w:rsid w:val="0063589A"/>
    <w:rPr>
      <w:sz w:val="16"/>
      <w:szCs w:val="16"/>
    </w:rPr>
  </w:style>
  <w:style w:type="character" w:customStyle="1" w:styleId="214">
    <w:name w:val="Основной текст с отступом 2 Знак1"/>
    <w:semiHidden/>
    <w:rsid w:val="0063589A"/>
    <w:rPr>
      <w:sz w:val="24"/>
      <w:szCs w:val="24"/>
    </w:rPr>
  </w:style>
  <w:style w:type="character" w:customStyle="1" w:styleId="215">
    <w:name w:val="Основной текст 2 Знак1"/>
    <w:semiHidden/>
    <w:rsid w:val="0063589A"/>
    <w:rPr>
      <w:sz w:val="24"/>
      <w:szCs w:val="24"/>
    </w:rPr>
  </w:style>
  <w:style w:type="character" w:customStyle="1" w:styleId="1ffd">
    <w:name w:val="Схема документа Знак1"/>
    <w:semiHidden/>
    <w:rsid w:val="0063589A"/>
    <w:rPr>
      <w:rFonts w:ascii="Tahoma" w:hAnsi="Tahoma" w:cs="Tahoma"/>
      <w:sz w:val="16"/>
      <w:szCs w:val="16"/>
    </w:rPr>
  </w:style>
  <w:style w:type="character" w:customStyle="1" w:styleId="1ffe">
    <w:name w:val="Текст выноски Знак1"/>
    <w:semiHidden/>
    <w:rsid w:val="0063589A"/>
    <w:rPr>
      <w:rFonts w:ascii="Tahoma" w:hAnsi="Tahoma" w:cs="Tahoma"/>
      <w:sz w:val="16"/>
      <w:szCs w:val="16"/>
    </w:rPr>
  </w:style>
  <w:style w:type="character" w:customStyle="1" w:styleId="1fff">
    <w:name w:val="Название Знак1"/>
    <w:rsid w:val="0063589A"/>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63589A"/>
    <w:rPr>
      <w:b/>
      <w:bCs/>
    </w:rPr>
  </w:style>
  <w:style w:type="character" w:customStyle="1" w:styleId="serp-urlitem">
    <w:name w:val="serp-url__item"/>
    <w:rsid w:val="0063589A"/>
  </w:style>
  <w:style w:type="character" w:customStyle="1" w:styleId="1fff1">
    <w:name w:val="Гиперссылка1"/>
    <w:rsid w:val="0063589A"/>
    <w:rPr>
      <w:strike w:val="0"/>
      <w:dstrike w:val="0"/>
      <w:color w:val="006890"/>
      <w:u w:val="none"/>
    </w:rPr>
  </w:style>
  <w:style w:type="character" w:customStyle="1" w:styleId="221">
    <w:name w:val="Заголовок 2 Знак2"/>
    <w:rsid w:val="0063589A"/>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63589A"/>
    <w:rPr>
      <w:sz w:val="24"/>
      <w:szCs w:val="24"/>
    </w:rPr>
  </w:style>
  <w:style w:type="paragraph" w:customStyle="1" w:styleId="paragraf2">
    <w:name w:val="paragraf2"/>
    <w:basedOn w:val="a3"/>
    <w:rsid w:val="0063589A"/>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63589A"/>
    <w:pPr>
      <w:tabs>
        <w:tab w:val="center" w:pos="4680"/>
        <w:tab w:val="right" w:pos="9360"/>
      </w:tabs>
      <w:ind w:right="850"/>
    </w:pPr>
    <w:rPr>
      <w:lang w:eastAsia="en-US"/>
    </w:rPr>
  </w:style>
  <w:style w:type="paragraph" w:customStyle="1" w:styleId="Mycell">
    <w:name w:val="My cell"/>
    <w:basedOn w:val="a3"/>
    <w:rsid w:val="0063589A"/>
    <w:pPr>
      <w:widowControl w:val="0"/>
      <w:jc w:val="both"/>
    </w:pPr>
    <w:rPr>
      <w:rFonts w:ascii="Antiqua" w:hAnsi="Antiqua"/>
      <w:szCs w:val="20"/>
      <w:lang w:val="en-GB"/>
    </w:rPr>
  </w:style>
  <w:style w:type="character" w:customStyle="1" w:styleId="FontStyle55">
    <w:name w:val="Font Style55"/>
    <w:rsid w:val="0063589A"/>
    <w:rPr>
      <w:rFonts w:ascii="Times New Roman" w:hAnsi="Times New Roman" w:cs="Times New Roman"/>
      <w:sz w:val="28"/>
      <w:szCs w:val="28"/>
    </w:rPr>
  </w:style>
  <w:style w:type="paragraph" w:customStyle="1" w:styleId="Style49">
    <w:name w:val="Style49"/>
    <w:basedOn w:val="a3"/>
    <w:rsid w:val="0063589A"/>
    <w:pPr>
      <w:widowControl w:val="0"/>
      <w:autoSpaceDE w:val="0"/>
      <w:autoSpaceDN w:val="0"/>
      <w:adjustRightInd w:val="0"/>
      <w:spacing w:line="480" w:lineRule="exact"/>
      <w:ind w:firstLine="240"/>
      <w:jc w:val="both"/>
    </w:pPr>
  </w:style>
  <w:style w:type="character" w:customStyle="1" w:styleId="gogofoundword">
    <w:name w:val="gogofoundword"/>
    <w:rsid w:val="0063589A"/>
  </w:style>
  <w:style w:type="paragraph" w:customStyle="1" w:styleId="20">
    <w:name w:val="Обычный 2"/>
    <w:basedOn w:val="a3"/>
    <w:rsid w:val="0063589A"/>
    <w:pPr>
      <w:numPr>
        <w:ilvl w:val="1"/>
        <w:numId w:val="9"/>
      </w:numPr>
      <w:tabs>
        <w:tab w:val="left" w:pos="1211"/>
      </w:tabs>
      <w:jc w:val="both"/>
    </w:pPr>
    <w:rPr>
      <w:sz w:val="20"/>
      <w:szCs w:val="20"/>
    </w:rPr>
  </w:style>
  <w:style w:type="paragraph" w:customStyle="1" w:styleId="2f5">
    <w:name w:val="Стиль Заголовок 2 + полужирный"/>
    <w:basedOn w:val="21"/>
    <w:rsid w:val="0063589A"/>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63589A"/>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63589A"/>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63589A"/>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63589A"/>
    <w:pPr>
      <w:keepNext/>
      <w:pageBreakBefore/>
      <w:autoSpaceDE w:val="0"/>
      <w:autoSpaceDN w:val="0"/>
      <w:adjustRightInd w:val="0"/>
      <w:spacing w:line="312" w:lineRule="auto"/>
    </w:pPr>
    <w:rPr>
      <w:bCs/>
      <w:szCs w:val="20"/>
    </w:rPr>
  </w:style>
  <w:style w:type="paragraph" w:customStyle="1" w:styleId="314">
    <w:name w:val="Заголовок 3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63589A"/>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63589A"/>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63589A"/>
    <w:rPr>
      <w:color w:val="auto"/>
    </w:rPr>
  </w:style>
  <w:style w:type="paragraph" w:customStyle="1" w:styleId="Caaieiaie2">
    <w:name w:val="Caaieiaie 2"/>
    <w:basedOn w:val="Default"/>
    <w:next w:val="Default"/>
    <w:rsid w:val="0063589A"/>
    <w:rPr>
      <w:color w:val="auto"/>
    </w:rPr>
  </w:style>
  <w:style w:type="paragraph" w:customStyle="1" w:styleId="afffffb">
    <w:name w:val="Нормальный"/>
    <w:rsid w:val="0063589A"/>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63589A"/>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63589A"/>
    <w:rPr>
      <w:rFonts w:ascii="Times New Roman" w:hAnsi="Times New Roman" w:cs="Times New Roman"/>
      <w:i/>
      <w:iCs/>
      <w:sz w:val="20"/>
      <w:szCs w:val="20"/>
    </w:rPr>
  </w:style>
  <w:style w:type="character" w:customStyle="1" w:styleId="Heading4Char">
    <w:name w:val="Heading 4 Char"/>
    <w:semiHidden/>
    <w:locked/>
    <w:rsid w:val="0063589A"/>
    <w:rPr>
      <w:b/>
      <w:bCs/>
      <w:sz w:val="28"/>
      <w:szCs w:val="28"/>
      <w:lang w:val="ru-RU" w:eastAsia="ru-RU" w:bidi="ar-SA"/>
    </w:rPr>
  </w:style>
  <w:style w:type="paragraph" w:customStyle="1" w:styleId="e">
    <w:name w:val="Основн*e"/>
    <w:basedOn w:val="a3"/>
    <w:rsid w:val="0063589A"/>
    <w:pPr>
      <w:widowControl w:val="0"/>
      <w:autoSpaceDE w:val="0"/>
      <w:autoSpaceDN w:val="0"/>
      <w:adjustRightInd w:val="0"/>
      <w:spacing w:line="360" w:lineRule="auto"/>
      <w:ind w:firstLine="709"/>
      <w:jc w:val="both"/>
    </w:pPr>
    <w:rPr>
      <w:sz w:val="28"/>
      <w:szCs w:val="28"/>
    </w:rPr>
  </w:style>
  <w:style w:type="character" w:customStyle="1" w:styleId="font2">
    <w:name w:val="font2"/>
    <w:rsid w:val="0063589A"/>
  </w:style>
  <w:style w:type="character" w:customStyle="1" w:styleId="FontStyle40">
    <w:name w:val="Font Style40"/>
    <w:rsid w:val="0063589A"/>
    <w:rPr>
      <w:rFonts w:ascii="Times New Roman" w:hAnsi="Times New Roman" w:cs="Times New Roman"/>
      <w:sz w:val="26"/>
      <w:szCs w:val="26"/>
    </w:rPr>
  </w:style>
  <w:style w:type="paragraph" w:customStyle="1" w:styleId="Style23">
    <w:name w:val="Style23"/>
    <w:basedOn w:val="a3"/>
    <w:rsid w:val="0063589A"/>
    <w:pPr>
      <w:widowControl w:val="0"/>
      <w:autoSpaceDE w:val="0"/>
      <w:autoSpaceDN w:val="0"/>
      <w:adjustRightInd w:val="0"/>
      <w:spacing w:line="482" w:lineRule="exact"/>
      <w:ind w:firstLine="720"/>
      <w:jc w:val="both"/>
    </w:pPr>
  </w:style>
  <w:style w:type="character" w:customStyle="1" w:styleId="FontStyle43">
    <w:name w:val="Font Style43"/>
    <w:rsid w:val="0063589A"/>
    <w:rPr>
      <w:rFonts w:ascii="Times New Roman" w:hAnsi="Times New Roman" w:cs="Times New Roman"/>
      <w:b/>
      <w:bCs/>
      <w:sz w:val="26"/>
      <w:szCs w:val="26"/>
    </w:rPr>
  </w:style>
  <w:style w:type="character" w:customStyle="1" w:styleId="FontStyle59">
    <w:name w:val="Font Style59"/>
    <w:rsid w:val="0063589A"/>
    <w:rPr>
      <w:rFonts w:ascii="Times New Roman" w:hAnsi="Times New Roman" w:cs="Times New Roman"/>
      <w:sz w:val="28"/>
      <w:szCs w:val="28"/>
    </w:rPr>
  </w:style>
  <w:style w:type="paragraph" w:customStyle="1" w:styleId="Style28">
    <w:name w:val="Style28"/>
    <w:basedOn w:val="a3"/>
    <w:rsid w:val="0063589A"/>
    <w:pPr>
      <w:widowControl w:val="0"/>
      <w:autoSpaceDE w:val="0"/>
      <w:autoSpaceDN w:val="0"/>
      <w:adjustRightInd w:val="0"/>
      <w:spacing w:line="494" w:lineRule="exact"/>
      <w:ind w:firstLine="902"/>
    </w:pPr>
  </w:style>
  <w:style w:type="character" w:customStyle="1" w:styleId="blk">
    <w:name w:val="blk"/>
    <w:rsid w:val="0063589A"/>
  </w:style>
  <w:style w:type="character" w:customStyle="1" w:styleId="FontStyle47">
    <w:name w:val="Font Style47"/>
    <w:rsid w:val="0063589A"/>
    <w:rPr>
      <w:rFonts w:ascii="Times New Roman" w:hAnsi="Times New Roman" w:cs="Times New Roman"/>
      <w:b/>
      <w:bCs/>
      <w:sz w:val="22"/>
      <w:szCs w:val="22"/>
    </w:rPr>
  </w:style>
  <w:style w:type="character" w:customStyle="1" w:styleId="FontStyle44">
    <w:name w:val="Font Style44"/>
    <w:rsid w:val="0063589A"/>
    <w:rPr>
      <w:rFonts w:ascii="Times New Roman" w:hAnsi="Times New Roman" w:cs="Times New Roman"/>
      <w:b/>
      <w:bCs/>
      <w:sz w:val="26"/>
      <w:szCs w:val="26"/>
    </w:rPr>
  </w:style>
  <w:style w:type="character" w:customStyle="1" w:styleId="FontStyle34">
    <w:name w:val="Font Style34"/>
    <w:rsid w:val="0063589A"/>
    <w:rPr>
      <w:rFonts w:ascii="Times New Roman" w:hAnsi="Times New Roman" w:cs="Times New Roman"/>
      <w:sz w:val="26"/>
      <w:szCs w:val="26"/>
    </w:rPr>
  </w:style>
  <w:style w:type="paragraph" w:styleId="afffffd">
    <w:name w:val="Intense Quote"/>
    <w:basedOn w:val="a3"/>
    <w:next w:val="a3"/>
    <w:link w:val="afffffe"/>
    <w:qFormat/>
    <w:rsid w:val="0063589A"/>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63589A"/>
    <w:rPr>
      <w:rFonts w:ascii="Times New Roman" w:eastAsia="Times New Roman" w:hAnsi="Times New Roman" w:cs="Times New Roman"/>
      <w:b/>
      <w:bCs/>
      <w:i/>
      <w:iCs/>
      <w:color w:val="4F81BD"/>
      <w:sz w:val="24"/>
      <w:szCs w:val="24"/>
    </w:rPr>
  </w:style>
  <w:style w:type="character" w:customStyle="1" w:styleId="FontStyle45">
    <w:name w:val="Font Style45"/>
    <w:rsid w:val="0063589A"/>
    <w:rPr>
      <w:rFonts w:ascii="Times New Roman" w:hAnsi="Times New Roman" w:cs="Times New Roman"/>
      <w:i/>
      <w:iCs/>
      <w:sz w:val="26"/>
      <w:szCs w:val="26"/>
    </w:rPr>
  </w:style>
  <w:style w:type="paragraph" w:customStyle="1" w:styleId="Style36">
    <w:name w:val="Style36"/>
    <w:basedOn w:val="a3"/>
    <w:rsid w:val="0063589A"/>
    <w:pPr>
      <w:widowControl w:val="0"/>
      <w:autoSpaceDE w:val="0"/>
      <w:autoSpaceDN w:val="0"/>
      <w:adjustRightInd w:val="0"/>
    </w:pPr>
  </w:style>
  <w:style w:type="paragraph" w:customStyle="1" w:styleId="47">
    <w:name w:val="Квадрат4"/>
    <w:basedOn w:val="a3"/>
    <w:rsid w:val="0063589A"/>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63589A"/>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63589A"/>
    <w:rPr>
      <w:rFonts w:ascii="Century Schoolbook" w:hAnsi="Century Schoolbook"/>
      <w:sz w:val="21"/>
      <w:szCs w:val="21"/>
      <w:shd w:val="clear" w:color="auto" w:fill="FFFFFF"/>
    </w:rPr>
  </w:style>
  <w:style w:type="paragraph" w:customStyle="1" w:styleId="225">
    <w:name w:val="Основной текст (22)"/>
    <w:basedOn w:val="a3"/>
    <w:link w:val="223"/>
    <w:rsid w:val="0063589A"/>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63589A"/>
    <w:rPr>
      <w:rFonts w:ascii="Arial" w:hAnsi="Arial" w:cs="Arial"/>
      <w:b/>
      <w:bCs/>
      <w:i/>
      <w:iCs/>
      <w:sz w:val="21"/>
      <w:szCs w:val="21"/>
      <w:shd w:val="clear" w:color="auto" w:fill="FFFFFF"/>
    </w:rPr>
  </w:style>
  <w:style w:type="paragraph" w:customStyle="1" w:styleId="341">
    <w:name w:val="Основной текст34"/>
    <w:basedOn w:val="a3"/>
    <w:rsid w:val="0063589A"/>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63589A"/>
    <w:rPr>
      <w:rFonts w:ascii="Century Schoolbook" w:hAnsi="Century Schoolbook"/>
      <w:sz w:val="18"/>
      <w:szCs w:val="18"/>
      <w:shd w:val="clear" w:color="auto" w:fill="FFFFFF"/>
    </w:rPr>
  </w:style>
  <w:style w:type="paragraph" w:customStyle="1" w:styleId="132">
    <w:name w:val="Основной текст (13)"/>
    <w:basedOn w:val="a3"/>
    <w:link w:val="130"/>
    <w:rsid w:val="0063589A"/>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63589A"/>
    <w:rPr>
      <w:rFonts w:ascii="Century Schoolbook" w:hAnsi="Century Schoolbook"/>
      <w:sz w:val="18"/>
      <w:szCs w:val="18"/>
      <w:shd w:val="clear" w:color="auto" w:fill="FFFFFF"/>
    </w:rPr>
  </w:style>
  <w:style w:type="paragraph" w:customStyle="1" w:styleId="93">
    <w:name w:val="Основной текст (9)"/>
    <w:basedOn w:val="a3"/>
    <w:link w:val="92"/>
    <w:rsid w:val="0063589A"/>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63589A"/>
    <w:rPr>
      <w:rFonts w:ascii="Century Schoolbook" w:hAnsi="Century Schoolbook"/>
      <w:sz w:val="18"/>
      <w:szCs w:val="18"/>
      <w:shd w:val="clear" w:color="auto" w:fill="FFFFFF"/>
    </w:rPr>
  </w:style>
  <w:style w:type="paragraph" w:customStyle="1" w:styleId="3f">
    <w:name w:val="Основной текст (3)"/>
    <w:basedOn w:val="a3"/>
    <w:link w:val="3e"/>
    <w:rsid w:val="0063589A"/>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63589A"/>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63589A"/>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63589A"/>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63589A"/>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63589A"/>
    <w:rPr>
      <w:sz w:val="24"/>
      <w:lang w:eastAsia="ru-RU"/>
    </w:rPr>
  </w:style>
  <w:style w:type="paragraph" w:customStyle="1" w:styleId="affffff0">
    <w:name w:val="Êðàòêèé îáðàòíûé àäðåñ"/>
    <w:basedOn w:val="a3"/>
    <w:rsid w:val="0063589A"/>
    <w:rPr>
      <w:rFonts w:ascii="MS Sans Serif" w:hAnsi="MS Sans Serif"/>
      <w:sz w:val="20"/>
      <w:szCs w:val="20"/>
      <w:lang w:val="en-US"/>
    </w:rPr>
  </w:style>
  <w:style w:type="character" w:customStyle="1" w:styleId="530">
    <w:name w:val="Знак Знак53"/>
    <w:locked/>
    <w:rsid w:val="0063589A"/>
    <w:rPr>
      <w:b/>
      <w:caps/>
      <w:sz w:val="24"/>
      <w:szCs w:val="24"/>
      <w:lang w:val="ru-RU" w:eastAsia="ru-RU" w:bidi="ar-SA"/>
    </w:rPr>
  </w:style>
  <w:style w:type="character" w:customStyle="1" w:styleId="ft250">
    <w:name w:val="ft250"/>
    <w:rsid w:val="0063589A"/>
  </w:style>
  <w:style w:type="paragraph" w:customStyle="1" w:styleId="s16">
    <w:name w:val="s_16"/>
    <w:basedOn w:val="a3"/>
    <w:rsid w:val="0063589A"/>
    <w:pPr>
      <w:spacing w:before="100" w:beforeAutospacing="1" w:after="100" w:afterAutospacing="1"/>
    </w:pPr>
  </w:style>
  <w:style w:type="character" w:customStyle="1" w:styleId="410">
    <w:name w:val="Знак Знак41"/>
    <w:locked/>
    <w:rsid w:val="0063589A"/>
    <w:rPr>
      <w:sz w:val="16"/>
      <w:szCs w:val="16"/>
      <w:lang w:val="ru-RU" w:eastAsia="ru-RU" w:bidi="ar-SA"/>
    </w:rPr>
  </w:style>
  <w:style w:type="paragraph" w:customStyle="1" w:styleId="Iniiaiieoaenonionooiii3">
    <w:name w:val="Iniiaiie oaeno n ionooiii 3"/>
    <w:basedOn w:val="a3"/>
    <w:rsid w:val="0063589A"/>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63589A"/>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63589A"/>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63589A"/>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63589A"/>
    <w:rPr>
      <w:rFonts w:ascii="Arial" w:eastAsia="Times New Roman" w:hAnsi="Arial" w:cs="Arial"/>
      <w:b/>
      <w:bCs/>
      <w:kern w:val="32"/>
      <w:sz w:val="32"/>
      <w:szCs w:val="32"/>
      <w:lang w:eastAsia="ru-RU"/>
    </w:rPr>
  </w:style>
  <w:style w:type="paragraph" w:customStyle="1" w:styleId="article">
    <w:name w:val="article"/>
    <w:basedOn w:val="a3"/>
    <w:rsid w:val="0063589A"/>
    <w:pPr>
      <w:spacing w:before="100" w:beforeAutospacing="1" w:after="100" w:afterAutospacing="1"/>
    </w:pPr>
  </w:style>
  <w:style w:type="character" w:customStyle="1" w:styleId="HTML11">
    <w:name w:val="Адрес HTML Знак1"/>
    <w:rsid w:val="0063589A"/>
    <w:rPr>
      <w:rFonts w:ascii="Times New Roman" w:eastAsia="Times New Roman" w:hAnsi="Times New Roman"/>
      <w:i/>
      <w:iCs/>
      <w:sz w:val="24"/>
      <w:szCs w:val="24"/>
    </w:rPr>
  </w:style>
  <w:style w:type="paragraph" w:customStyle="1" w:styleId="affffff1">
    <w:name w:val="ненормальный"/>
    <w:basedOn w:val="a3"/>
    <w:rsid w:val="0063589A"/>
    <w:pPr>
      <w:spacing w:line="360" w:lineRule="auto"/>
      <w:ind w:firstLine="709"/>
      <w:jc w:val="both"/>
    </w:pPr>
    <w:rPr>
      <w:sz w:val="28"/>
      <w:szCs w:val="20"/>
    </w:rPr>
  </w:style>
  <w:style w:type="character" w:customStyle="1" w:styleId="FontStyle564">
    <w:name w:val="Font Style564"/>
    <w:rsid w:val="0063589A"/>
    <w:rPr>
      <w:rFonts w:ascii="Times New Roman" w:hAnsi="Times New Roman" w:cs="Times New Roman"/>
      <w:sz w:val="20"/>
      <w:szCs w:val="20"/>
    </w:rPr>
  </w:style>
  <w:style w:type="character" w:customStyle="1" w:styleId="FontStyle115">
    <w:name w:val="Font Style115"/>
    <w:rsid w:val="0063589A"/>
    <w:rPr>
      <w:rFonts w:ascii="Times New Roman" w:hAnsi="Times New Roman" w:cs="Times New Roman"/>
      <w:sz w:val="28"/>
      <w:szCs w:val="28"/>
    </w:rPr>
  </w:style>
  <w:style w:type="character" w:customStyle="1" w:styleId="FontStyle117">
    <w:name w:val="Font Style117"/>
    <w:rsid w:val="0063589A"/>
    <w:rPr>
      <w:rFonts w:ascii="Times New Roman" w:hAnsi="Times New Roman" w:cs="Times New Roman"/>
      <w:i/>
      <w:iCs/>
      <w:sz w:val="28"/>
      <w:szCs w:val="28"/>
    </w:rPr>
  </w:style>
  <w:style w:type="character" w:customStyle="1" w:styleId="ft318">
    <w:name w:val="ft318"/>
    <w:rsid w:val="0063589A"/>
  </w:style>
  <w:style w:type="character" w:customStyle="1" w:styleId="fieldname">
    <w:name w:val="fieldname"/>
    <w:rsid w:val="0063589A"/>
  </w:style>
  <w:style w:type="character" w:customStyle="1" w:styleId="FontStyle448">
    <w:name w:val="Font Style448"/>
    <w:rsid w:val="0063589A"/>
    <w:rPr>
      <w:rFonts w:ascii="Times New Roman" w:hAnsi="Times New Roman" w:cs="Times New Roman"/>
      <w:sz w:val="20"/>
      <w:szCs w:val="20"/>
    </w:rPr>
  </w:style>
  <w:style w:type="paragraph" w:customStyle="1" w:styleId="caaieiaie3">
    <w:name w:val="caaieiaie 3"/>
    <w:rsid w:val="0063589A"/>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63589A"/>
    <w:rPr>
      <w:rFonts w:ascii="Garamond" w:hAnsi="Garamond" w:cs="Garamond"/>
      <w:sz w:val="24"/>
      <w:szCs w:val="24"/>
    </w:rPr>
  </w:style>
  <w:style w:type="character" w:customStyle="1" w:styleId="FooterChar">
    <w:name w:val="Footer Char"/>
    <w:locked/>
    <w:rsid w:val="0063589A"/>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63589A"/>
    <w:rPr>
      <w:lang w:eastAsia="en-US"/>
    </w:rPr>
  </w:style>
  <w:style w:type="character" w:customStyle="1" w:styleId="316">
    <w:name w:val="Знак3 Знак Знак1"/>
    <w:aliases w:val=" Знак3 Знак Знак Знак1"/>
    <w:semiHidden/>
    <w:locked/>
    <w:rsid w:val="0063589A"/>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63589A"/>
    <w:rPr>
      <w:rFonts w:ascii="Arial" w:hAnsi="Arial"/>
      <w:b/>
      <w:sz w:val="36"/>
      <w:lang w:val="ru-RU" w:eastAsia="en-US"/>
    </w:rPr>
  </w:style>
  <w:style w:type="character" w:customStyle="1" w:styleId="2f6">
    <w:name w:val="Знак Знак2"/>
    <w:rsid w:val="0063589A"/>
    <w:rPr>
      <w:rFonts w:ascii="Arial" w:hAnsi="Arial"/>
      <w:b/>
      <w:sz w:val="36"/>
      <w:lang w:val="ru-RU" w:eastAsia="en-US"/>
    </w:rPr>
  </w:style>
  <w:style w:type="paragraph" w:customStyle="1" w:styleId="1fff5">
    <w:name w:val="Знак Знак Знак Знак Знак Знак1"/>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63589A"/>
    <w:rPr>
      <w:b/>
      <w:caps/>
      <w:sz w:val="24"/>
      <w:lang w:val="ru-RU" w:eastAsia="ru-RU"/>
    </w:rPr>
  </w:style>
  <w:style w:type="character" w:customStyle="1" w:styleId="143">
    <w:name w:val="Знак Знак14"/>
    <w:locked/>
    <w:rsid w:val="0063589A"/>
    <w:rPr>
      <w:b/>
      <w:sz w:val="27"/>
      <w:lang w:val="ru-RU" w:eastAsia="ru-RU"/>
    </w:rPr>
  </w:style>
  <w:style w:type="character" w:customStyle="1" w:styleId="72">
    <w:name w:val="Знак Знак7"/>
    <w:rsid w:val="0063589A"/>
    <w:rPr>
      <w:sz w:val="16"/>
      <w:lang w:val="ru-RU" w:eastAsia="ru-RU"/>
    </w:rPr>
  </w:style>
  <w:style w:type="character" w:customStyle="1" w:styleId="151">
    <w:name w:val="Знак Знак15"/>
    <w:rsid w:val="0063589A"/>
    <w:rPr>
      <w:rFonts w:ascii="Arial" w:hAnsi="Arial"/>
      <w:b/>
      <w:i/>
      <w:sz w:val="28"/>
      <w:lang w:val="ru-RU" w:eastAsia="en-US"/>
    </w:rPr>
  </w:style>
  <w:style w:type="character" w:customStyle="1" w:styleId="101">
    <w:name w:val="Знак Знак10"/>
    <w:rsid w:val="0063589A"/>
    <w:rPr>
      <w:rFonts w:ascii="Calibri" w:hAnsi="Calibri"/>
      <w:i/>
      <w:sz w:val="24"/>
      <w:lang w:val="ru-RU" w:eastAsia="en-US"/>
    </w:rPr>
  </w:style>
  <w:style w:type="character" w:customStyle="1" w:styleId="611">
    <w:name w:val="Знак Знак61"/>
    <w:locked/>
    <w:rsid w:val="0063589A"/>
    <w:rPr>
      <w:sz w:val="24"/>
    </w:rPr>
  </w:style>
  <w:style w:type="character" w:customStyle="1" w:styleId="affffff2">
    <w:name w:val="Основной текст + Курсив"/>
    <w:aliases w:val="Интервал 1 pt144"/>
    <w:rsid w:val="0063589A"/>
    <w:rPr>
      <w:i/>
      <w:spacing w:val="20"/>
      <w:sz w:val="22"/>
    </w:rPr>
  </w:style>
  <w:style w:type="character" w:customStyle="1" w:styleId="460">
    <w:name w:val="Знак Знак46"/>
    <w:locked/>
    <w:rsid w:val="0063589A"/>
    <w:rPr>
      <w:rFonts w:ascii="Arial" w:hAnsi="Arial" w:cs="Arial"/>
      <w:b/>
      <w:bCs/>
      <w:i/>
      <w:iCs/>
      <w:sz w:val="28"/>
      <w:szCs w:val="28"/>
      <w:lang w:val="ru-RU" w:eastAsia="en-US" w:bidi="ar-SA"/>
    </w:rPr>
  </w:style>
  <w:style w:type="character" w:customStyle="1" w:styleId="56">
    <w:name w:val="Знак5 Знак Знак"/>
    <w:locked/>
    <w:rsid w:val="0063589A"/>
    <w:rPr>
      <w:sz w:val="16"/>
      <w:szCs w:val="16"/>
      <w:lang w:val="ru-RU" w:eastAsia="ru-RU" w:bidi="ar-SA"/>
    </w:rPr>
  </w:style>
  <w:style w:type="paragraph" w:customStyle="1" w:styleId="affffff3">
    <w:name w:val="заг_пар"/>
    <w:basedOn w:val="32"/>
    <w:next w:val="1a"/>
    <w:rsid w:val="0063589A"/>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63589A"/>
    <w:pPr>
      <w:widowControl w:val="0"/>
    </w:pPr>
    <w:rPr>
      <w:rFonts w:ascii="Calibri" w:hAnsi="Calibri"/>
      <w:sz w:val="22"/>
      <w:szCs w:val="22"/>
      <w:lang w:val="en-US" w:eastAsia="en-US"/>
    </w:rPr>
  </w:style>
  <w:style w:type="paragraph" w:customStyle="1" w:styleId="affffff4">
    <w:name w:val="параг_огл"/>
    <w:basedOn w:val="a3"/>
    <w:next w:val="aff0"/>
    <w:rsid w:val="0063589A"/>
    <w:rPr>
      <w:sz w:val="20"/>
      <w:szCs w:val="20"/>
      <w:lang w:eastAsia="en-US"/>
    </w:rPr>
  </w:style>
  <w:style w:type="paragraph" w:customStyle="1" w:styleId="411">
    <w:name w:val="Заголовок 41"/>
    <w:basedOn w:val="1a"/>
    <w:next w:val="1a"/>
    <w:rsid w:val="0063589A"/>
    <w:pPr>
      <w:keepNext/>
      <w:widowControl/>
      <w:ind w:firstLine="0"/>
      <w:jc w:val="left"/>
    </w:pPr>
    <w:rPr>
      <w:rFonts w:ascii="Times New Roman" w:hAnsi="Times New Roman"/>
      <w:snapToGrid/>
      <w:sz w:val="24"/>
    </w:rPr>
  </w:style>
  <w:style w:type="paragraph" w:customStyle="1" w:styleId="Style17">
    <w:name w:val="Style17"/>
    <w:basedOn w:val="a3"/>
    <w:rsid w:val="0063589A"/>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63589A"/>
    <w:pPr>
      <w:keepNext/>
      <w:widowControl w:val="0"/>
      <w:jc w:val="center"/>
    </w:pPr>
    <w:rPr>
      <w:rFonts w:eastAsia="Calibri"/>
      <w:b/>
      <w:sz w:val="26"/>
      <w:szCs w:val="20"/>
    </w:rPr>
  </w:style>
  <w:style w:type="paragraph" w:customStyle="1" w:styleId="2f7">
    <w:name w:val="Обычный2"/>
    <w:basedOn w:val="a3"/>
    <w:rsid w:val="0063589A"/>
    <w:pPr>
      <w:spacing w:before="100" w:beforeAutospacing="1" w:after="100" w:afterAutospacing="1"/>
    </w:pPr>
    <w:rPr>
      <w:rFonts w:eastAsia="Calibri"/>
    </w:rPr>
  </w:style>
  <w:style w:type="paragraph" w:customStyle="1" w:styleId="217">
    <w:name w:val="Основной текст 21"/>
    <w:basedOn w:val="a3"/>
    <w:rsid w:val="0063589A"/>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63589A"/>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63589A"/>
    <w:pPr>
      <w:widowControl/>
      <w:spacing w:before="0" w:after="0"/>
    </w:pPr>
    <w:rPr>
      <w:rFonts w:ascii="Courier New" w:eastAsia="Calibri" w:hAnsi="Courier New"/>
      <w:sz w:val="20"/>
    </w:rPr>
  </w:style>
  <w:style w:type="paragraph" w:customStyle="1" w:styleId="412">
    <w:name w:val="Заголовок 41"/>
    <w:basedOn w:val="1ff"/>
    <w:next w:val="1ff"/>
    <w:rsid w:val="0063589A"/>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63589A"/>
    <w:pPr>
      <w:spacing w:after="160" w:line="240" w:lineRule="exact"/>
    </w:pPr>
    <w:rPr>
      <w:rFonts w:ascii="Verdana" w:eastAsia="Calibri" w:hAnsi="Verdana"/>
      <w:lang w:val="en-US" w:eastAsia="en-US"/>
    </w:rPr>
  </w:style>
  <w:style w:type="paragraph" w:customStyle="1" w:styleId="affffff5">
    <w:name w:val="Мой стиль"/>
    <w:basedOn w:val="a3"/>
    <w:rsid w:val="0063589A"/>
    <w:pPr>
      <w:ind w:left="284" w:right="567"/>
      <w:jc w:val="center"/>
    </w:pPr>
    <w:rPr>
      <w:rFonts w:ascii="Calibri" w:hAnsi="Calibri" w:cs="Calibri"/>
      <w:b/>
      <w:bCs/>
      <w:sz w:val="28"/>
      <w:szCs w:val="28"/>
    </w:rPr>
  </w:style>
  <w:style w:type="paragraph" w:customStyle="1" w:styleId="base">
    <w:name w:val="base"/>
    <w:basedOn w:val="a3"/>
    <w:rsid w:val="0063589A"/>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63589A"/>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63589A"/>
    <w:rPr>
      <w:sz w:val="16"/>
      <w:szCs w:val="16"/>
      <w:lang w:bidi="ar-SA"/>
    </w:rPr>
  </w:style>
  <w:style w:type="character" w:customStyle="1" w:styleId="1fff8">
    <w:name w:val="Знак1 Знак Знак"/>
    <w:rsid w:val="0063589A"/>
    <w:rPr>
      <w:sz w:val="24"/>
      <w:szCs w:val="24"/>
      <w:lang w:val="ru-RU" w:eastAsia="ru-RU" w:bidi="ar-SA"/>
    </w:rPr>
  </w:style>
  <w:style w:type="character" w:customStyle="1" w:styleId="1fff9">
    <w:name w:val="Знак Знак Знак1"/>
    <w:locked/>
    <w:rsid w:val="0063589A"/>
    <w:rPr>
      <w:b/>
      <w:caps/>
      <w:sz w:val="24"/>
      <w:szCs w:val="24"/>
      <w:lang w:val="ru-RU" w:eastAsia="ru-RU" w:bidi="ar-SA"/>
    </w:rPr>
  </w:style>
  <w:style w:type="character" w:customStyle="1" w:styleId="sem">
    <w:name w:val="sem"/>
    <w:rsid w:val="0063589A"/>
  </w:style>
  <w:style w:type="paragraph" w:customStyle="1" w:styleId="1">
    <w:name w:val="1"/>
    <w:basedOn w:val="a3"/>
    <w:rsid w:val="0063589A"/>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63589A"/>
    <w:rPr>
      <w:rFonts w:ascii="Times New Roman" w:hAnsi="Times New Roman"/>
      <w:i w:val="0"/>
      <w:iCs w:val="0"/>
      <w:sz w:val="24"/>
      <w:lang w:eastAsia="ru-RU"/>
    </w:rPr>
  </w:style>
  <w:style w:type="paragraph" w:customStyle="1" w:styleId="main">
    <w:name w:val="main"/>
    <w:basedOn w:val="a3"/>
    <w:rsid w:val="0063589A"/>
    <w:pPr>
      <w:ind w:firstLine="400"/>
      <w:jc w:val="both"/>
      <w:textAlignment w:val="center"/>
    </w:pPr>
    <w:rPr>
      <w:sz w:val="27"/>
      <w:szCs w:val="27"/>
    </w:rPr>
  </w:style>
  <w:style w:type="character" w:customStyle="1" w:styleId="affffff6">
    <w:name w:val="кадр"/>
    <w:rsid w:val="0063589A"/>
  </w:style>
  <w:style w:type="character" w:customStyle="1" w:styleId="-">
    <w:name w:val="опред-е"/>
    <w:rsid w:val="0063589A"/>
  </w:style>
  <w:style w:type="paragraph" w:customStyle="1" w:styleId="218">
    <w:name w:val="Основной текст с отступом 21"/>
    <w:basedOn w:val="a3"/>
    <w:rsid w:val="0063589A"/>
    <w:pPr>
      <w:keepNext/>
      <w:ind w:right="-2" w:firstLine="709"/>
      <w:jc w:val="both"/>
    </w:pPr>
    <w:rPr>
      <w:sz w:val="28"/>
      <w:szCs w:val="20"/>
    </w:rPr>
  </w:style>
  <w:style w:type="character" w:customStyle="1" w:styleId="searchmatch">
    <w:name w:val="searchmatch"/>
    <w:rsid w:val="0063589A"/>
  </w:style>
  <w:style w:type="character" w:customStyle="1" w:styleId="FontStyle160">
    <w:name w:val="Font Style16"/>
    <w:rsid w:val="0063589A"/>
    <w:rPr>
      <w:rFonts w:ascii="Times New Roman" w:hAnsi="Times New Roman" w:cs="Times New Roman"/>
      <w:sz w:val="26"/>
      <w:szCs w:val="26"/>
    </w:rPr>
  </w:style>
  <w:style w:type="paragraph" w:customStyle="1" w:styleId="1KGK9">
    <w:name w:val="1KG=K9"/>
    <w:rsid w:val="0063589A"/>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63589A"/>
    <w:rPr>
      <w:rFonts w:ascii="Times New Roman" w:hAnsi="Times New Roman" w:cs="Times New Roman"/>
      <w:i/>
      <w:iCs/>
      <w:sz w:val="24"/>
      <w:szCs w:val="24"/>
    </w:rPr>
  </w:style>
  <w:style w:type="character" w:customStyle="1" w:styleId="1fffa">
    <w:name w:val="Основной шрифт абзаца1"/>
    <w:rsid w:val="0063589A"/>
  </w:style>
  <w:style w:type="character" w:customStyle="1" w:styleId="affffff7">
    <w:name w:val="Символ сноски"/>
    <w:rsid w:val="0063589A"/>
  </w:style>
  <w:style w:type="character" w:customStyle="1" w:styleId="mnemo">
    <w:name w:val="mnemo"/>
    <w:rsid w:val="0063589A"/>
  </w:style>
  <w:style w:type="character" w:customStyle="1" w:styleId="texhtml">
    <w:name w:val="texhtml"/>
    <w:rsid w:val="0063589A"/>
  </w:style>
  <w:style w:type="paragraph" w:customStyle="1" w:styleId="1fffb">
    <w:name w:val="Название1"/>
    <w:basedOn w:val="a3"/>
    <w:rsid w:val="0063589A"/>
    <w:pPr>
      <w:suppressLineNumbers/>
      <w:suppressAutoHyphens/>
      <w:spacing w:before="120" w:after="120"/>
    </w:pPr>
    <w:rPr>
      <w:rFonts w:cs="Mangal"/>
      <w:i/>
      <w:iCs/>
      <w:lang w:eastAsia="ar-SA"/>
    </w:rPr>
  </w:style>
  <w:style w:type="paragraph" w:customStyle="1" w:styleId="1fffc">
    <w:name w:val="Указатель1"/>
    <w:basedOn w:val="a3"/>
    <w:rsid w:val="0063589A"/>
    <w:pPr>
      <w:suppressLineNumbers/>
      <w:suppressAutoHyphens/>
    </w:pPr>
    <w:rPr>
      <w:rFonts w:cs="Mangal"/>
      <w:lang w:eastAsia="ar-SA"/>
    </w:rPr>
  </w:style>
  <w:style w:type="character" w:customStyle="1" w:styleId="butback">
    <w:name w:val="butback"/>
    <w:rsid w:val="0063589A"/>
  </w:style>
  <w:style w:type="paragraph" w:customStyle="1" w:styleId="Style26">
    <w:name w:val="Style26"/>
    <w:basedOn w:val="a3"/>
    <w:rsid w:val="0063589A"/>
    <w:pPr>
      <w:widowControl w:val="0"/>
      <w:autoSpaceDE w:val="0"/>
      <w:autoSpaceDN w:val="0"/>
      <w:adjustRightInd w:val="0"/>
      <w:spacing w:line="485" w:lineRule="exact"/>
      <w:ind w:firstLine="902"/>
      <w:jc w:val="both"/>
    </w:pPr>
  </w:style>
  <w:style w:type="paragraph" w:customStyle="1" w:styleId="Style7">
    <w:name w:val="Style7"/>
    <w:basedOn w:val="a3"/>
    <w:rsid w:val="0063589A"/>
    <w:pPr>
      <w:widowControl w:val="0"/>
      <w:autoSpaceDE w:val="0"/>
      <w:autoSpaceDN w:val="0"/>
      <w:adjustRightInd w:val="0"/>
    </w:pPr>
  </w:style>
  <w:style w:type="paragraph" w:customStyle="1" w:styleId="Style32">
    <w:name w:val="Style32"/>
    <w:basedOn w:val="a3"/>
    <w:rsid w:val="0063589A"/>
    <w:pPr>
      <w:widowControl w:val="0"/>
      <w:autoSpaceDE w:val="0"/>
      <w:autoSpaceDN w:val="0"/>
      <w:adjustRightInd w:val="0"/>
    </w:pPr>
  </w:style>
  <w:style w:type="paragraph" w:customStyle="1" w:styleId="Style34">
    <w:name w:val="Style34"/>
    <w:basedOn w:val="a3"/>
    <w:rsid w:val="0063589A"/>
    <w:pPr>
      <w:widowControl w:val="0"/>
      <w:autoSpaceDE w:val="0"/>
      <w:autoSpaceDN w:val="0"/>
      <w:adjustRightInd w:val="0"/>
      <w:spacing w:line="485" w:lineRule="exact"/>
      <w:ind w:firstLine="691"/>
    </w:pPr>
  </w:style>
  <w:style w:type="paragraph" w:customStyle="1" w:styleId="Style4">
    <w:name w:val="Style4"/>
    <w:basedOn w:val="a3"/>
    <w:rsid w:val="0063589A"/>
    <w:pPr>
      <w:widowControl w:val="0"/>
      <w:autoSpaceDE w:val="0"/>
      <w:autoSpaceDN w:val="0"/>
      <w:adjustRightInd w:val="0"/>
      <w:spacing w:line="499" w:lineRule="exact"/>
      <w:ind w:firstLine="667"/>
      <w:jc w:val="both"/>
    </w:pPr>
  </w:style>
  <w:style w:type="paragraph" w:customStyle="1" w:styleId="Style40">
    <w:name w:val="Style40"/>
    <w:basedOn w:val="a3"/>
    <w:rsid w:val="0063589A"/>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63589A"/>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63589A"/>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63589A"/>
    <w:pPr>
      <w:widowControl w:val="0"/>
      <w:autoSpaceDE w:val="0"/>
      <w:autoSpaceDN w:val="0"/>
      <w:adjustRightInd w:val="0"/>
      <w:spacing w:line="446" w:lineRule="exact"/>
    </w:pPr>
  </w:style>
  <w:style w:type="paragraph" w:customStyle="1" w:styleId="Style20">
    <w:name w:val="Style20"/>
    <w:basedOn w:val="a3"/>
    <w:rsid w:val="0063589A"/>
    <w:pPr>
      <w:widowControl w:val="0"/>
      <w:autoSpaceDE w:val="0"/>
      <w:autoSpaceDN w:val="0"/>
      <w:adjustRightInd w:val="0"/>
      <w:spacing w:line="485" w:lineRule="exact"/>
      <w:ind w:firstLine="854"/>
      <w:jc w:val="both"/>
    </w:pPr>
  </w:style>
  <w:style w:type="paragraph" w:customStyle="1" w:styleId="Style13">
    <w:name w:val="Style13"/>
    <w:basedOn w:val="a3"/>
    <w:rsid w:val="0063589A"/>
    <w:pPr>
      <w:widowControl w:val="0"/>
      <w:autoSpaceDE w:val="0"/>
      <w:autoSpaceDN w:val="0"/>
      <w:adjustRightInd w:val="0"/>
      <w:spacing w:line="486" w:lineRule="exact"/>
      <w:ind w:firstLine="710"/>
      <w:jc w:val="both"/>
    </w:pPr>
  </w:style>
  <w:style w:type="paragraph" w:customStyle="1" w:styleId="urllink">
    <w:name w:val="urllink"/>
    <w:basedOn w:val="a3"/>
    <w:rsid w:val="0063589A"/>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63589A"/>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63589A"/>
    <w:pPr>
      <w:tabs>
        <w:tab w:val="left" w:pos="454"/>
      </w:tabs>
      <w:ind w:left="454" w:hanging="454"/>
      <w:jc w:val="both"/>
    </w:pPr>
    <w:rPr>
      <w:b/>
    </w:rPr>
  </w:style>
  <w:style w:type="paragraph" w:customStyle="1" w:styleId="10pt">
    <w:name w:val="Стиль Основной текст с отступом + 10 pt по ширине"/>
    <w:basedOn w:val="aff9"/>
    <w:rsid w:val="0063589A"/>
    <w:pPr>
      <w:spacing w:after="0"/>
      <w:ind w:left="0" w:firstLine="454"/>
      <w:jc w:val="both"/>
    </w:pPr>
    <w:rPr>
      <w:sz w:val="20"/>
      <w:szCs w:val="20"/>
    </w:rPr>
  </w:style>
  <w:style w:type="paragraph" w:customStyle="1" w:styleId="ConsPlusDocList">
    <w:name w:val="ConsPlusDocList"/>
    <w:rsid w:val="0063589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63589A"/>
  </w:style>
  <w:style w:type="paragraph" w:customStyle="1" w:styleId="affffff8">
    <w:name w:val="Стиль"/>
    <w:link w:val="3f1"/>
    <w:rsid w:val="006358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63589A"/>
    <w:rPr>
      <w:rFonts w:ascii="Times New Roman" w:eastAsia="Times New Roman" w:hAnsi="Times New Roman" w:cs="Times New Roman"/>
      <w:sz w:val="24"/>
      <w:szCs w:val="24"/>
      <w:lang w:eastAsia="ru-RU"/>
    </w:rPr>
  </w:style>
  <w:style w:type="paragraph" w:customStyle="1" w:styleId="affffff9">
    <w:name w:val="Литература"/>
    <w:basedOn w:val="a3"/>
    <w:rsid w:val="0063589A"/>
    <w:pPr>
      <w:keepNext/>
      <w:jc w:val="center"/>
    </w:pPr>
    <w:rPr>
      <w:b/>
    </w:rPr>
  </w:style>
  <w:style w:type="paragraph" w:customStyle="1" w:styleId="affffffa">
    <w:name w:val="Знак Знак Знак Знак Знак Знак Знак"/>
    <w:basedOn w:val="a3"/>
    <w:rsid w:val="0063589A"/>
    <w:pPr>
      <w:spacing w:after="160" w:line="240" w:lineRule="exact"/>
    </w:pPr>
    <w:rPr>
      <w:rFonts w:ascii="Verdana" w:hAnsi="Verdana"/>
      <w:sz w:val="20"/>
      <w:szCs w:val="20"/>
      <w:lang w:val="en-US" w:eastAsia="en-US"/>
    </w:rPr>
  </w:style>
  <w:style w:type="character" w:customStyle="1" w:styleId="highlighthighlightactive">
    <w:name w:val="highlight highlight_active"/>
    <w:rsid w:val="0063589A"/>
  </w:style>
  <w:style w:type="paragraph" w:customStyle="1" w:styleId="osntext">
    <w:name w:val="osn_text"/>
    <w:basedOn w:val="a3"/>
    <w:rsid w:val="0063589A"/>
    <w:pPr>
      <w:widowControl w:val="0"/>
      <w:ind w:firstLine="567"/>
      <w:jc w:val="both"/>
    </w:pPr>
    <w:rPr>
      <w:sz w:val="20"/>
      <w:szCs w:val="20"/>
    </w:rPr>
  </w:style>
  <w:style w:type="paragraph" w:customStyle="1" w:styleId="copyrights">
    <w:name w:val="copyrights"/>
    <w:basedOn w:val="a3"/>
    <w:rsid w:val="0063589A"/>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63589A"/>
    <w:pPr>
      <w:widowControl w:val="0"/>
      <w:autoSpaceDE w:val="0"/>
      <w:autoSpaceDN w:val="0"/>
      <w:adjustRightInd w:val="0"/>
    </w:pPr>
  </w:style>
  <w:style w:type="paragraph" w:customStyle="1" w:styleId="Style30">
    <w:name w:val="Style30"/>
    <w:basedOn w:val="a3"/>
    <w:rsid w:val="0063589A"/>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63589A"/>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63589A"/>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63589A"/>
    <w:pPr>
      <w:numPr>
        <w:ilvl w:val="1"/>
      </w:numPr>
      <w:tabs>
        <w:tab w:val="left" w:pos="792"/>
      </w:tabs>
    </w:pPr>
    <w:rPr>
      <w:i w:val="0"/>
      <w:iCs w:val="0"/>
      <w:kern w:val="32"/>
      <w:sz w:val="24"/>
      <w:szCs w:val="32"/>
      <w:lang w:eastAsia="ru-RU"/>
    </w:rPr>
  </w:style>
  <w:style w:type="character" w:styleId="affffffb">
    <w:name w:val="Subtle Emphasis"/>
    <w:qFormat/>
    <w:rsid w:val="0063589A"/>
    <w:rPr>
      <w:i/>
      <w:iCs/>
      <w:color w:val="808080"/>
    </w:rPr>
  </w:style>
  <w:style w:type="character" w:styleId="affffffc">
    <w:name w:val="Placeholder Text"/>
    <w:semiHidden/>
    <w:rsid w:val="0063589A"/>
    <w:rPr>
      <w:color w:val="808080"/>
    </w:rPr>
  </w:style>
  <w:style w:type="character" w:customStyle="1" w:styleId="textcopy">
    <w:name w:val="textcopy"/>
    <w:rsid w:val="0063589A"/>
  </w:style>
  <w:style w:type="character" w:customStyle="1" w:styleId="affffffd">
    <w:name w:val="Выделенный"/>
    <w:rsid w:val="0063589A"/>
    <w:rPr>
      <w:b/>
      <w:lang w:val="ru-RU" w:eastAsia="ru-RU"/>
    </w:rPr>
  </w:style>
  <w:style w:type="character" w:customStyle="1" w:styleId="ft224">
    <w:name w:val="ft224"/>
    <w:rsid w:val="0063589A"/>
  </w:style>
  <w:style w:type="paragraph" w:customStyle="1" w:styleId="1ffff">
    <w:name w:val="стиль1"/>
    <w:basedOn w:val="a3"/>
    <w:rsid w:val="0063589A"/>
    <w:pPr>
      <w:spacing w:before="100" w:beforeAutospacing="1" w:after="100" w:afterAutospacing="1"/>
    </w:pPr>
  </w:style>
  <w:style w:type="character" w:customStyle="1" w:styleId="PlainTextChar">
    <w:name w:val="Plain Text Char"/>
    <w:aliases w:val="Heading 12 Char,Знак8 Char"/>
    <w:semiHidden/>
    <w:locked/>
    <w:rsid w:val="0063589A"/>
    <w:rPr>
      <w:rFonts w:ascii="Courier New" w:hAnsi="Courier New"/>
      <w:lang w:val="ru-RU" w:eastAsia="ru-RU" w:bidi="ar-SA"/>
    </w:rPr>
  </w:style>
  <w:style w:type="paragraph" w:customStyle="1" w:styleId="Times">
    <w:name w:val="Times"/>
    <w:basedOn w:val="TableParagraph"/>
    <w:rsid w:val="0063589A"/>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63589A"/>
  </w:style>
  <w:style w:type="paragraph" w:customStyle="1" w:styleId="2f9">
    <w:name w:val="Основной текст2"/>
    <w:basedOn w:val="a3"/>
    <w:rsid w:val="0063589A"/>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63589A"/>
    <w:rPr>
      <w:rFonts w:cs="Times New Roman"/>
      <w:color w:val="666666"/>
    </w:rPr>
  </w:style>
  <w:style w:type="paragraph" w:customStyle="1" w:styleId="12pt025">
    <w:name w:val="Стиль 12 pt полужирный Черный уплотненный на  025 пт"/>
    <w:basedOn w:val="11"/>
    <w:rsid w:val="0063589A"/>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63589A"/>
    <w:pPr>
      <w:numPr>
        <w:numId w:val="13"/>
      </w:numPr>
      <w:tabs>
        <w:tab w:val="left" w:pos="0"/>
      </w:tabs>
      <w:jc w:val="both"/>
    </w:pPr>
    <w:rPr>
      <w:b/>
    </w:rPr>
  </w:style>
  <w:style w:type="character" w:customStyle="1" w:styleId="FontStyle111">
    <w:name w:val="Font Style111"/>
    <w:rsid w:val="0063589A"/>
    <w:rPr>
      <w:rFonts w:ascii="Century Schoolbook" w:hAnsi="Century Schoolbook" w:cs="Century Schoolbook" w:hint="default"/>
      <w:sz w:val="18"/>
      <w:szCs w:val="18"/>
    </w:rPr>
  </w:style>
  <w:style w:type="character" w:customStyle="1" w:styleId="FontStyle136">
    <w:name w:val="Font Style136"/>
    <w:rsid w:val="0063589A"/>
    <w:rPr>
      <w:rFonts w:ascii="Century Schoolbook" w:hAnsi="Century Schoolbook" w:cs="Century Schoolbook"/>
      <w:b/>
      <w:bCs/>
      <w:sz w:val="18"/>
      <w:szCs w:val="18"/>
    </w:rPr>
  </w:style>
  <w:style w:type="paragraph" w:customStyle="1" w:styleId="Style67">
    <w:name w:val="Style67"/>
    <w:basedOn w:val="a3"/>
    <w:rsid w:val="0063589A"/>
    <w:pPr>
      <w:widowControl w:val="0"/>
      <w:autoSpaceDE w:val="0"/>
      <w:autoSpaceDN w:val="0"/>
      <w:adjustRightInd w:val="0"/>
    </w:pPr>
    <w:rPr>
      <w:rFonts w:ascii="Arial Black" w:hAnsi="Arial Black"/>
    </w:rPr>
  </w:style>
  <w:style w:type="character" w:customStyle="1" w:styleId="r">
    <w:name w:val="r"/>
    <w:rsid w:val="0063589A"/>
  </w:style>
  <w:style w:type="character" w:customStyle="1" w:styleId="rl">
    <w:name w:val="rl"/>
    <w:rsid w:val="0063589A"/>
  </w:style>
  <w:style w:type="character" w:customStyle="1" w:styleId="ep">
    <w:name w:val="ep"/>
    <w:rsid w:val="0063589A"/>
  </w:style>
  <w:style w:type="character" w:customStyle="1" w:styleId="f">
    <w:name w:val="f"/>
    <w:rsid w:val="0063589A"/>
  </w:style>
  <w:style w:type="paragraph" w:customStyle="1" w:styleId="affffffe">
    <w:name w:val="Диссер"/>
    <w:basedOn w:val="a3"/>
    <w:rsid w:val="0063589A"/>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63589A"/>
    <w:rPr>
      <w:sz w:val="24"/>
      <w:szCs w:val="24"/>
      <w:lang w:val="ru-RU" w:eastAsia="ru-RU" w:bidi="ar-SA"/>
    </w:rPr>
  </w:style>
  <w:style w:type="character" w:customStyle="1" w:styleId="430">
    <w:name w:val="Знак Знак43"/>
    <w:locked/>
    <w:rsid w:val="0063589A"/>
    <w:rPr>
      <w:color w:val="000000"/>
      <w:sz w:val="28"/>
      <w:szCs w:val="24"/>
      <w:lang w:eastAsia="ru-RU"/>
    </w:rPr>
  </w:style>
  <w:style w:type="paragraph" w:customStyle="1" w:styleId="afffffff">
    <w:name w:val="Знак Знак Знак Знак Знак Знак Знак Знак Знак"/>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63589A"/>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63589A"/>
    <w:rPr>
      <w:sz w:val="24"/>
      <w:szCs w:val="24"/>
      <w:lang w:val="ru-RU" w:eastAsia="ru-RU" w:bidi="ar-SA"/>
    </w:rPr>
  </w:style>
  <w:style w:type="paragraph" w:customStyle="1" w:styleId="a1">
    <w:name w:val="мой"/>
    <w:basedOn w:val="a3"/>
    <w:rsid w:val="0063589A"/>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63589A"/>
    <w:pPr>
      <w:widowControl/>
      <w:ind w:firstLine="0"/>
      <w:jc w:val="left"/>
    </w:pPr>
    <w:rPr>
      <w:rFonts w:ascii="Times New Roman" w:hAnsi="Times New Roman"/>
      <w:snapToGrid/>
      <w:sz w:val="24"/>
    </w:rPr>
  </w:style>
  <w:style w:type="paragraph" w:customStyle="1" w:styleId="31">
    <w:name w:val="заголовок 3"/>
    <w:basedOn w:val="a3"/>
    <w:next w:val="a3"/>
    <w:rsid w:val="0063589A"/>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63589A"/>
  </w:style>
  <w:style w:type="paragraph" w:customStyle="1" w:styleId="-0">
    <w:name w:val="абзац-Азар"/>
    <w:basedOn w:val="afe"/>
    <w:rsid w:val="0063589A"/>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63589A"/>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63589A"/>
    <w:rPr>
      <w:rFonts w:ascii="Arial" w:hAnsi="Arial"/>
      <w:sz w:val="24"/>
      <w:szCs w:val="24"/>
      <w:lang w:bidi="ar-SA"/>
    </w:rPr>
  </w:style>
  <w:style w:type="paragraph" w:customStyle="1" w:styleId="1ffff1">
    <w:name w:val="Знак Знак Знак Знак Знак Знак1 Знак Знак Знак"/>
    <w:basedOn w:val="a3"/>
    <w:rsid w:val="0063589A"/>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63589A"/>
    <w:pPr>
      <w:spacing w:before="100" w:beforeAutospacing="1" w:after="100" w:afterAutospacing="1"/>
      <w:jc w:val="both"/>
    </w:pPr>
    <w:rPr>
      <w:rFonts w:ascii="Georgia" w:hAnsi="Georgia"/>
      <w:color w:val="555555"/>
    </w:rPr>
  </w:style>
  <w:style w:type="paragraph" w:customStyle="1" w:styleId="bodytxt">
    <w:name w:val="bodytxt"/>
    <w:basedOn w:val="a3"/>
    <w:rsid w:val="0063589A"/>
    <w:pPr>
      <w:spacing w:before="100" w:beforeAutospacing="1" w:after="100" w:afterAutospacing="1"/>
    </w:pPr>
    <w:rPr>
      <w:rFonts w:ascii="Tahoma" w:hAnsi="Tahoma" w:cs="Tahoma"/>
      <w:color w:val="111111"/>
      <w:sz w:val="33"/>
      <w:szCs w:val="33"/>
    </w:rPr>
  </w:style>
  <w:style w:type="character" w:customStyle="1" w:styleId="afffffff1">
    <w:name w:val="выделение"/>
    <w:rsid w:val="0063589A"/>
    <w:rPr>
      <w:rFonts w:cs="Times New Roman"/>
    </w:rPr>
  </w:style>
  <w:style w:type="paragraph" w:customStyle="1" w:styleId="a">
    <w:name w:val="нумерованный содержание"/>
    <w:basedOn w:val="a3"/>
    <w:rsid w:val="0063589A"/>
    <w:pPr>
      <w:numPr>
        <w:numId w:val="16"/>
      </w:numPr>
    </w:pPr>
    <w:rPr>
      <w:rFonts w:eastAsia="Calibri"/>
      <w:szCs w:val="22"/>
      <w:lang w:eastAsia="en-US"/>
    </w:rPr>
  </w:style>
  <w:style w:type="character" w:customStyle="1" w:styleId="440">
    <w:name w:val="Знак Знак44"/>
    <w:locked/>
    <w:rsid w:val="0063589A"/>
    <w:rPr>
      <w:sz w:val="24"/>
      <w:szCs w:val="24"/>
    </w:rPr>
  </w:style>
  <w:style w:type="character" w:customStyle="1" w:styleId="FontStyle18">
    <w:name w:val="Font Style18"/>
    <w:rsid w:val="0063589A"/>
    <w:rPr>
      <w:rFonts w:ascii="Times New Roman" w:hAnsi="Times New Roman" w:cs="Times New Roman"/>
      <w:b/>
      <w:bCs/>
      <w:sz w:val="18"/>
      <w:szCs w:val="18"/>
    </w:rPr>
  </w:style>
  <w:style w:type="character" w:customStyle="1" w:styleId="FontStyle19">
    <w:name w:val="Font Style19"/>
    <w:rsid w:val="0063589A"/>
    <w:rPr>
      <w:rFonts w:ascii="Arial" w:hAnsi="Arial" w:cs="Arial"/>
      <w:sz w:val="16"/>
      <w:szCs w:val="16"/>
    </w:rPr>
  </w:style>
  <w:style w:type="character" w:customStyle="1" w:styleId="FontStyle150">
    <w:name w:val="Font Style15"/>
    <w:rsid w:val="0063589A"/>
    <w:rPr>
      <w:rFonts w:ascii="Georgia" w:hAnsi="Georgia" w:cs="Georgia"/>
      <w:sz w:val="18"/>
      <w:szCs w:val="18"/>
    </w:rPr>
  </w:style>
  <w:style w:type="character" w:customStyle="1" w:styleId="FontStyle17">
    <w:name w:val="Font Style17"/>
    <w:rsid w:val="0063589A"/>
    <w:rPr>
      <w:rFonts w:ascii="Times New Roman" w:hAnsi="Times New Roman" w:cs="Times New Roman"/>
      <w:sz w:val="20"/>
      <w:szCs w:val="20"/>
    </w:rPr>
  </w:style>
  <w:style w:type="character" w:customStyle="1" w:styleId="c0">
    <w:name w:val="c0"/>
    <w:rsid w:val="0063589A"/>
  </w:style>
  <w:style w:type="character" w:customStyle="1" w:styleId="FontStyle48">
    <w:name w:val="Font Style48"/>
    <w:rsid w:val="0063589A"/>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63589A"/>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63589A"/>
    <w:pPr>
      <w:spacing w:before="100" w:beforeAutospacing="1" w:after="100" w:afterAutospacing="1"/>
    </w:pPr>
  </w:style>
  <w:style w:type="character" w:customStyle="1" w:styleId="WW8Num1z0">
    <w:name w:val="WW8Num1z0"/>
    <w:rsid w:val="0063589A"/>
  </w:style>
  <w:style w:type="character" w:customStyle="1" w:styleId="WW8Num1z1">
    <w:name w:val="WW8Num1z1"/>
    <w:rsid w:val="0063589A"/>
  </w:style>
  <w:style w:type="character" w:customStyle="1" w:styleId="WW8Num1z2">
    <w:name w:val="WW8Num1z2"/>
    <w:rsid w:val="0063589A"/>
  </w:style>
  <w:style w:type="character" w:customStyle="1" w:styleId="WW8Num1z3">
    <w:name w:val="WW8Num1z3"/>
    <w:rsid w:val="0063589A"/>
  </w:style>
  <w:style w:type="character" w:customStyle="1" w:styleId="WW8Num1z4">
    <w:name w:val="WW8Num1z4"/>
    <w:rsid w:val="0063589A"/>
  </w:style>
  <w:style w:type="character" w:customStyle="1" w:styleId="WW8Num1z5">
    <w:name w:val="WW8Num1z5"/>
    <w:rsid w:val="0063589A"/>
  </w:style>
  <w:style w:type="character" w:customStyle="1" w:styleId="WW8Num1z6">
    <w:name w:val="WW8Num1z6"/>
    <w:rsid w:val="0063589A"/>
  </w:style>
  <w:style w:type="character" w:customStyle="1" w:styleId="WW8Num1z7">
    <w:name w:val="WW8Num1z7"/>
    <w:rsid w:val="0063589A"/>
  </w:style>
  <w:style w:type="character" w:customStyle="1" w:styleId="WW8Num1z8">
    <w:name w:val="WW8Num1z8"/>
    <w:rsid w:val="0063589A"/>
  </w:style>
  <w:style w:type="character" w:customStyle="1" w:styleId="WW8Num2z0">
    <w:name w:val="WW8Num2z0"/>
    <w:rsid w:val="0063589A"/>
    <w:rPr>
      <w:rFonts w:ascii="Symbol" w:hAnsi="Symbol" w:cs="Symbol"/>
    </w:rPr>
  </w:style>
  <w:style w:type="character" w:customStyle="1" w:styleId="WW8Num2z1">
    <w:name w:val="WW8Num2z1"/>
    <w:rsid w:val="0063589A"/>
    <w:rPr>
      <w:rFonts w:ascii="Courier New" w:hAnsi="Courier New" w:cs="Courier New"/>
    </w:rPr>
  </w:style>
  <w:style w:type="character" w:customStyle="1" w:styleId="WW8Num2z2">
    <w:name w:val="WW8Num2z2"/>
    <w:rsid w:val="0063589A"/>
    <w:rPr>
      <w:rFonts w:ascii="Wingdings" w:hAnsi="Wingdings" w:cs="Wingdings"/>
    </w:rPr>
  </w:style>
  <w:style w:type="character" w:customStyle="1" w:styleId="WW8Num3z0">
    <w:name w:val="WW8Num3z0"/>
    <w:rsid w:val="0063589A"/>
    <w:rPr>
      <w:rFonts w:ascii="Symbol" w:hAnsi="Symbol" w:cs="Symbol"/>
      <w:color w:val="auto"/>
    </w:rPr>
  </w:style>
  <w:style w:type="character" w:customStyle="1" w:styleId="WW8Num3z2">
    <w:name w:val="WW8Num3z2"/>
    <w:rsid w:val="0063589A"/>
    <w:rPr>
      <w:rFonts w:ascii="Wingdings" w:hAnsi="Wingdings" w:cs="Wingdings"/>
    </w:rPr>
  </w:style>
  <w:style w:type="character" w:customStyle="1" w:styleId="WW8Num3z3">
    <w:name w:val="WW8Num3z3"/>
    <w:rsid w:val="0063589A"/>
    <w:rPr>
      <w:rFonts w:ascii="Symbol" w:hAnsi="Symbol" w:cs="Symbol"/>
    </w:rPr>
  </w:style>
  <w:style w:type="character" w:customStyle="1" w:styleId="WW8Num4z2">
    <w:name w:val="WW8Num4z2"/>
    <w:rsid w:val="0063589A"/>
  </w:style>
  <w:style w:type="character" w:customStyle="1" w:styleId="WW8Num4z4">
    <w:name w:val="WW8Num4z4"/>
    <w:rsid w:val="0063589A"/>
  </w:style>
  <w:style w:type="character" w:customStyle="1" w:styleId="WW8Num4z5">
    <w:name w:val="WW8Num4z5"/>
    <w:rsid w:val="0063589A"/>
  </w:style>
  <w:style w:type="character" w:customStyle="1" w:styleId="WW8Num4z6">
    <w:name w:val="WW8Num4z6"/>
    <w:rsid w:val="0063589A"/>
  </w:style>
  <w:style w:type="character" w:customStyle="1" w:styleId="WW8Num4z7">
    <w:name w:val="WW8Num4z7"/>
    <w:rsid w:val="0063589A"/>
  </w:style>
  <w:style w:type="character" w:customStyle="1" w:styleId="WW8Num4z8">
    <w:name w:val="WW8Num4z8"/>
    <w:rsid w:val="0063589A"/>
  </w:style>
  <w:style w:type="character" w:customStyle="1" w:styleId="WW8Num5z0">
    <w:name w:val="WW8Num5z0"/>
    <w:rsid w:val="0063589A"/>
  </w:style>
  <w:style w:type="character" w:customStyle="1" w:styleId="WW8Num5z1">
    <w:name w:val="WW8Num5z1"/>
    <w:rsid w:val="0063589A"/>
  </w:style>
  <w:style w:type="character" w:customStyle="1" w:styleId="WW8Num5z2">
    <w:name w:val="WW8Num5z2"/>
    <w:rsid w:val="0063589A"/>
  </w:style>
  <w:style w:type="character" w:customStyle="1" w:styleId="WW8Num5z3">
    <w:name w:val="WW8Num5z3"/>
    <w:rsid w:val="0063589A"/>
  </w:style>
  <w:style w:type="character" w:customStyle="1" w:styleId="WW8Num5z4">
    <w:name w:val="WW8Num5z4"/>
    <w:rsid w:val="0063589A"/>
  </w:style>
  <w:style w:type="character" w:customStyle="1" w:styleId="WW8Num5z5">
    <w:name w:val="WW8Num5z5"/>
    <w:rsid w:val="0063589A"/>
  </w:style>
  <w:style w:type="character" w:customStyle="1" w:styleId="WW8Num5z6">
    <w:name w:val="WW8Num5z6"/>
    <w:rsid w:val="0063589A"/>
  </w:style>
  <w:style w:type="character" w:customStyle="1" w:styleId="WW8Num5z7">
    <w:name w:val="WW8Num5z7"/>
    <w:rsid w:val="0063589A"/>
  </w:style>
  <w:style w:type="character" w:customStyle="1" w:styleId="WW8Num5z8">
    <w:name w:val="WW8Num5z8"/>
    <w:rsid w:val="0063589A"/>
  </w:style>
  <w:style w:type="character" w:customStyle="1" w:styleId="WW8Num6z0">
    <w:name w:val="WW8Num6z0"/>
    <w:rsid w:val="0063589A"/>
  </w:style>
  <w:style w:type="character" w:customStyle="1" w:styleId="WW8Num6z2">
    <w:name w:val="WW8Num6z2"/>
    <w:rsid w:val="0063589A"/>
  </w:style>
  <w:style w:type="character" w:customStyle="1" w:styleId="WW8Num6z3">
    <w:name w:val="WW8Num6z3"/>
    <w:rsid w:val="0063589A"/>
  </w:style>
  <w:style w:type="character" w:customStyle="1" w:styleId="WW8Num6z4">
    <w:name w:val="WW8Num6z4"/>
    <w:rsid w:val="0063589A"/>
  </w:style>
  <w:style w:type="character" w:customStyle="1" w:styleId="WW8Num6z5">
    <w:name w:val="WW8Num6z5"/>
    <w:rsid w:val="0063589A"/>
  </w:style>
  <w:style w:type="character" w:customStyle="1" w:styleId="WW8Num6z6">
    <w:name w:val="WW8Num6z6"/>
    <w:rsid w:val="0063589A"/>
  </w:style>
  <w:style w:type="character" w:customStyle="1" w:styleId="WW8Num6z7">
    <w:name w:val="WW8Num6z7"/>
    <w:rsid w:val="0063589A"/>
  </w:style>
  <w:style w:type="character" w:customStyle="1" w:styleId="WW8Num6z8">
    <w:name w:val="WW8Num6z8"/>
    <w:rsid w:val="0063589A"/>
  </w:style>
  <w:style w:type="character" w:customStyle="1" w:styleId="WW8Num7z0">
    <w:name w:val="WW8Num7z0"/>
    <w:rsid w:val="0063589A"/>
    <w:rPr>
      <w:rFonts w:ascii="Symbol" w:hAnsi="Symbol" w:cs="Symbol"/>
    </w:rPr>
  </w:style>
  <w:style w:type="character" w:customStyle="1" w:styleId="WW8Num7z2">
    <w:name w:val="WW8Num7z2"/>
    <w:rsid w:val="0063589A"/>
  </w:style>
  <w:style w:type="character" w:customStyle="1" w:styleId="WW8Num7z3">
    <w:name w:val="WW8Num7z3"/>
    <w:rsid w:val="0063589A"/>
  </w:style>
  <w:style w:type="character" w:customStyle="1" w:styleId="WW8Num7z4">
    <w:name w:val="WW8Num7z4"/>
    <w:rsid w:val="0063589A"/>
  </w:style>
  <w:style w:type="character" w:customStyle="1" w:styleId="WW8Num7z5">
    <w:name w:val="WW8Num7z5"/>
    <w:rsid w:val="0063589A"/>
  </w:style>
  <w:style w:type="character" w:customStyle="1" w:styleId="WW8Num7z6">
    <w:name w:val="WW8Num7z6"/>
    <w:rsid w:val="0063589A"/>
  </w:style>
  <w:style w:type="character" w:customStyle="1" w:styleId="WW8Num7z7">
    <w:name w:val="WW8Num7z7"/>
    <w:rsid w:val="0063589A"/>
  </w:style>
  <w:style w:type="character" w:customStyle="1" w:styleId="WW8Num7z8">
    <w:name w:val="WW8Num7z8"/>
    <w:rsid w:val="0063589A"/>
  </w:style>
  <w:style w:type="character" w:customStyle="1" w:styleId="WW8Num8z1">
    <w:name w:val="WW8Num8z1"/>
    <w:rsid w:val="0063589A"/>
  </w:style>
  <w:style w:type="character" w:customStyle="1" w:styleId="WW8Num8z2">
    <w:name w:val="WW8Num8z2"/>
    <w:rsid w:val="0063589A"/>
  </w:style>
  <w:style w:type="character" w:customStyle="1" w:styleId="WW8Num8z3">
    <w:name w:val="WW8Num8z3"/>
    <w:rsid w:val="0063589A"/>
  </w:style>
  <w:style w:type="character" w:customStyle="1" w:styleId="WW8Num8z4">
    <w:name w:val="WW8Num8z4"/>
    <w:rsid w:val="0063589A"/>
  </w:style>
  <w:style w:type="character" w:customStyle="1" w:styleId="WW8Num8z5">
    <w:name w:val="WW8Num8z5"/>
    <w:rsid w:val="0063589A"/>
  </w:style>
  <w:style w:type="character" w:customStyle="1" w:styleId="WW8Num8z6">
    <w:name w:val="WW8Num8z6"/>
    <w:rsid w:val="0063589A"/>
  </w:style>
  <w:style w:type="character" w:customStyle="1" w:styleId="WW8Num8z7">
    <w:name w:val="WW8Num8z7"/>
    <w:rsid w:val="0063589A"/>
  </w:style>
  <w:style w:type="character" w:customStyle="1" w:styleId="WW8Num8z8">
    <w:name w:val="WW8Num8z8"/>
    <w:rsid w:val="0063589A"/>
  </w:style>
  <w:style w:type="character" w:customStyle="1" w:styleId="WW8Num9z0">
    <w:name w:val="WW8Num9z0"/>
    <w:rsid w:val="0063589A"/>
  </w:style>
  <w:style w:type="character" w:customStyle="1" w:styleId="WW8Num9z1">
    <w:name w:val="WW8Num9z1"/>
    <w:rsid w:val="0063589A"/>
  </w:style>
  <w:style w:type="character" w:customStyle="1" w:styleId="WW8Num9z2">
    <w:name w:val="WW8Num9z2"/>
    <w:rsid w:val="0063589A"/>
  </w:style>
  <w:style w:type="character" w:customStyle="1" w:styleId="WW8Num9z3">
    <w:name w:val="WW8Num9z3"/>
    <w:rsid w:val="0063589A"/>
  </w:style>
  <w:style w:type="character" w:customStyle="1" w:styleId="WW8Num9z4">
    <w:name w:val="WW8Num9z4"/>
    <w:rsid w:val="0063589A"/>
  </w:style>
  <w:style w:type="character" w:customStyle="1" w:styleId="WW8Num9z5">
    <w:name w:val="WW8Num9z5"/>
    <w:rsid w:val="0063589A"/>
  </w:style>
  <w:style w:type="character" w:customStyle="1" w:styleId="WW8Num9z6">
    <w:name w:val="WW8Num9z6"/>
    <w:rsid w:val="0063589A"/>
  </w:style>
  <w:style w:type="character" w:customStyle="1" w:styleId="WW8Num9z7">
    <w:name w:val="WW8Num9z7"/>
    <w:rsid w:val="0063589A"/>
  </w:style>
  <w:style w:type="character" w:customStyle="1" w:styleId="WW8Num9z8">
    <w:name w:val="WW8Num9z8"/>
    <w:rsid w:val="0063589A"/>
  </w:style>
  <w:style w:type="character" w:customStyle="1" w:styleId="WW8Num10z0">
    <w:name w:val="WW8Num10z0"/>
    <w:rsid w:val="0063589A"/>
  </w:style>
  <w:style w:type="character" w:customStyle="1" w:styleId="WW8Num10z1">
    <w:name w:val="WW8Num10z1"/>
    <w:rsid w:val="0063589A"/>
  </w:style>
  <w:style w:type="character" w:customStyle="1" w:styleId="WW8Num10z2">
    <w:name w:val="WW8Num10z2"/>
    <w:rsid w:val="0063589A"/>
  </w:style>
  <w:style w:type="character" w:customStyle="1" w:styleId="WW8Num10z3">
    <w:name w:val="WW8Num10z3"/>
    <w:rsid w:val="0063589A"/>
  </w:style>
  <w:style w:type="character" w:customStyle="1" w:styleId="WW8Num10z4">
    <w:name w:val="WW8Num10z4"/>
    <w:rsid w:val="0063589A"/>
  </w:style>
  <w:style w:type="character" w:customStyle="1" w:styleId="WW8Num10z5">
    <w:name w:val="WW8Num10z5"/>
    <w:rsid w:val="0063589A"/>
  </w:style>
  <w:style w:type="character" w:customStyle="1" w:styleId="WW8Num10z6">
    <w:name w:val="WW8Num10z6"/>
    <w:rsid w:val="0063589A"/>
  </w:style>
  <w:style w:type="character" w:customStyle="1" w:styleId="WW8Num10z7">
    <w:name w:val="WW8Num10z7"/>
    <w:rsid w:val="0063589A"/>
  </w:style>
  <w:style w:type="character" w:customStyle="1" w:styleId="WW8Num10z8">
    <w:name w:val="WW8Num10z8"/>
    <w:rsid w:val="0063589A"/>
  </w:style>
  <w:style w:type="character" w:customStyle="1" w:styleId="WW8Num11z0">
    <w:name w:val="WW8Num11z0"/>
    <w:rsid w:val="0063589A"/>
  </w:style>
  <w:style w:type="character" w:customStyle="1" w:styleId="WW8Num11z1">
    <w:name w:val="WW8Num11z1"/>
    <w:rsid w:val="0063589A"/>
    <w:rPr>
      <w:rFonts w:ascii="Symbol" w:hAnsi="Symbol" w:cs="Symbol"/>
    </w:rPr>
  </w:style>
  <w:style w:type="character" w:customStyle="1" w:styleId="WW8Num11z2">
    <w:name w:val="WW8Num11z2"/>
    <w:rsid w:val="0063589A"/>
  </w:style>
  <w:style w:type="character" w:customStyle="1" w:styleId="WW8Num11z3">
    <w:name w:val="WW8Num11z3"/>
    <w:rsid w:val="0063589A"/>
  </w:style>
  <w:style w:type="character" w:customStyle="1" w:styleId="WW8Num11z4">
    <w:name w:val="WW8Num11z4"/>
    <w:rsid w:val="0063589A"/>
  </w:style>
  <w:style w:type="character" w:customStyle="1" w:styleId="WW8Num11z5">
    <w:name w:val="WW8Num11z5"/>
    <w:rsid w:val="0063589A"/>
  </w:style>
  <w:style w:type="character" w:customStyle="1" w:styleId="WW8Num11z6">
    <w:name w:val="WW8Num11z6"/>
    <w:rsid w:val="0063589A"/>
  </w:style>
  <w:style w:type="character" w:customStyle="1" w:styleId="WW8Num11z7">
    <w:name w:val="WW8Num11z7"/>
    <w:rsid w:val="0063589A"/>
  </w:style>
  <w:style w:type="character" w:customStyle="1" w:styleId="WW8Num11z8">
    <w:name w:val="WW8Num11z8"/>
    <w:rsid w:val="0063589A"/>
  </w:style>
  <w:style w:type="character" w:customStyle="1" w:styleId="WW8Num12z0">
    <w:name w:val="WW8Num12z0"/>
    <w:rsid w:val="0063589A"/>
  </w:style>
  <w:style w:type="character" w:customStyle="1" w:styleId="WW8Num12z1">
    <w:name w:val="WW8Num12z1"/>
    <w:rsid w:val="0063589A"/>
    <w:rPr>
      <w:b/>
      <w:bCs/>
    </w:rPr>
  </w:style>
  <w:style w:type="character" w:customStyle="1" w:styleId="WW8Num12z2">
    <w:name w:val="WW8Num12z2"/>
    <w:rsid w:val="0063589A"/>
  </w:style>
  <w:style w:type="character" w:customStyle="1" w:styleId="WW8Num12z3">
    <w:name w:val="WW8Num12z3"/>
    <w:rsid w:val="0063589A"/>
  </w:style>
  <w:style w:type="character" w:customStyle="1" w:styleId="WW8Num12z4">
    <w:name w:val="WW8Num12z4"/>
    <w:rsid w:val="0063589A"/>
  </w:style>
  <w:style w:type="character" w:customStyle="1" w:styleId="WW8Num12z5">
    <w:name w:val="WW8Num12z5"/>
    <w:rsid w:val="0063589A"/>
  </w:style>
  <w:style w:type="character" w:customStyle="1" w:styleId="WW8Num12z6">
    <w:name w:val="WW8Num12z6"/>
    <w:rsid w:val="0063589A"/>
  </w:style>
  <w:style w:type="character" w:customStyle="1" w:styleId="WW8Num12z7">
    <w:name w:val="WW8Num12z7"/>
    <w:rsid w:val="0063589A"/>
  </w:style>
  <w:style w:type="character" w:customStyle="1" w:styleId="WW8Num12z8">
    <w:name w:val="WW8Num12z8"/>
    <w:rsid w:val="0063589A"/>
  </w:style>
  <w:style w:type="character" w:customStyle="1" w:styleId="WW8Num13z0">
    <w:name w:val="WW8Num13z0"/>
    <w:rsid w:val="0063589A"/>
    <w:rPr>
      <w:rFonts w:ascii="Symbol" w:hAnsi="Symbol" w:cs="Symbol"/>
    </w:rPr>
  </w:style>
  <w:style w:type="character" w:customStyle="1" w:styleId="WW8Num13z1">
    <w:name w:val="WW8Num13z1"/>
    <w:rsid w:val="0063589A"/>
    <w:rPr>
      <w:rFonts w:ascii="Courier New" w:hAnsi="Courier New" w:cs="Courier New"/>
    </w:rPr>
  </w:style>
  <w:style w:type="character" w:customStyle="1" w:styleId="WW8Num13z2">
    <w:name w:val="WW8Num13z2"/>
    <w:rsid w:val="0063589A"/>
    <w:rPr>
      <w:rFonts w:ascii="Wingdings" w:hAnsi="Wingdings" w:cs="Wingdings"/>
    </w:rPr>
  </w:style>
  <w:style w:type="character" w:customStyle="1" w:styleId="WW8Num14z2">
    <w:name w:val="WW8Num14z2"/>
    <w:rsid w:val="0063589A"/>
    <w:rPr>
      <w:rFonts w:ascii="Wingdings" w:hAnsi="Wingdings" w:cs="Wingdings"/>
    </w:rPr>
  </w:style>
  <w:style w:type="character" w:customStyle="1" w:styleId="WW8Num15z0">
    <w:name w:val="WW8Num15z0"/>
    <w:rsid w:val="0063589A"/>
  </w:style>
  <w:style w:type="character" w:customStyle="1" w:styleId="WW8Num15z2">
    <w:name w:val="WW8Num15z2"/>
    <w:rsid w:val="0063589A"/>
  </w:style>
  <w:style w:type="character" w:customStyle="1" w:styleId="WW8Num15z3">
    <w:name w:val="WW8Num15z3"/>
    <w:rsid w:val="0063589A"/>
  </w:style>
  <w:style w:type="character" w:customStyle="1" w:styleId="WW8Num15z4">
    <w:name w:val="WW8Num15z4"/>
    <w:rsid w:val="0063589A"/>
  </w:style>
  <w:style w:type="character" w:customStyle="1" w:styleId="WW8Num15z5">
    <w:name w:val="WW8Num15z5"/>
    <w:rsid w:val="0063589A"/>
  </w:style>
  <w:style w:type="character" w:customStyle="1" w:styleId="WW8Num15z6">
    <w:name w:val="WW8Num15z6"/>
    <w:rsid w:val="0063589A"/>
  </w:style>
  <w:style w:type="character" w:customStyle="1" w:styleId="WW8Num15z7">
    <w:name w:val="WW8Num15z7"/>
    <w:rsid w:val="0063589A"/>
  </w:style>
  <w:style w:type="character" w:customStyle="1" w:styleId="WW8Num15z8">
    <w:name w:val="WW8Num15z8"/>
    <w:rsid w:val="0063589A"/>
  </w:style>
  <w:style w:type="character" w:customStyle="1" w:styleId="WW8Num16z1">
    <w:name w:val="WW8Num16z1"/>
    <w:rsid w:val="0063589A"/>
  </w:style>
  <w:style w:type="character" w:customStyle="1" w:styleId="WW8Num16z2">
    <w:name w:val="WW8Num16z2"/>
    <w:rsid w:val="0063589A"/>
  </w:style>
  <w:style w:type="character" w:customStyle="1" w:styleId="WW8Num16z3">
    <w:name w:val="WW8Num16z3"/>
    <w:rsid w:val="0063589A"/>
  </w:style>
  <w:style w:type="character" w:customStyle="1" w:styleId="WW8Num16z4">
    <w:name w:val="WW8Num16z4"/>
    <w:rsid w:val="0063589A"/>
  </w:style>
  <w:style w:type="character" w:customStyle="1" w:styleId="WW8Num16z5">
    <w:name w:val="WW8Num16z5"/>
    <w:rsid w:val="0063589A"/>
  </w:style>
  <w:style w:type="character" w:customStyle="1" w:styleId="WW8Num16z6">
    <w:name w:val="WW8Num16z6"/>
    <w:rsid w:val="0063589A"/>
  </w:style>
  <w:style w:type="character" w:customStyle="1" w:styleId="WW8Num16z7">
    <w:name w:val="WW8Num16z7"/>
    <w:rsid w:val="0063589A"/>
  </w:style>
  <w:style w:type="character" w:customStyle="1" w:styleId="WW8Num16z8">
    <w:name w:val="WW8Num16z8"/>
    <w:rsid w:val="0063589A"/>
  </w:style>
  <w:style w:type="character" w:customStyle="1" w:styleId="WW8Num17z0">
    <w:name w:val="WW8Num17z0"/>
    <w:rsid w:val="0063589A"/>
    <w:rPr>
      <w:rFonts w:ascii="Times New Roman" w:hAnsi="Times New Roman" w:cs="Times New Roman"/>
      <w:b w:val="0"/>
      <w:i w:val="0"/>
      <w:sz w:val="24"/>
      <w:szCs w:val="24"/>
    </w:rPr>
  </w:style>
  <w:style w:type="character" w:customStyle="1" w:styleId="WW8Num17z2">
    <w:name w:val="WW8Num17z2"/>
    <w:rsid w:val="0063589A"/>
  </w:style>
  <w:style w:type="character" w:customStyle="1" w:styleId="WW8Num17z3">
    <w:name w:val="WW8Num17z3"/>
    <w:rsid w:val="0063589A"/>
  </w:style>
  <w:style w:type="character" w:customStyle="1" w:styleId="WW8Num17z4">
    <w:name w:val="WW8Num17z4"/>
    <w:rsid w:val="0063589A"/>
  </w:style>
  <w:style w:type="character" w:customStyle="1" w:styleId="WW8Num17z5">
    <w:name w:val="WW8Num17z5"/>
    <w:rsid w:val="0063589A"/>
  </w:style>
  <w:style w:type="character" w:customStyle="1" w:styleId="WW8Num17z6">
    <w:name w:val="WW8Num17z6"/>
    <w:rsid w:val="0063589A"/>
  </w:style>
  <w:style w:type="character" w:customStyle="1" w:styleId="WW8Num17z7">
    <w:name w:val="WW8Num17z7"/>
    <w:rsid w:val="0063589A"/>
  </w:style>
  <w:style w:type="character" w:customStyle="1" w:styleId="WW8Num17z8">
    <w:name w:val="WW8Num17z8"/>
    <w:rsid w:val="0063589A"/>
  </w:style>
  <w:style w:type="character" w:customStyle="1" w:styleId="WW8Num18z1">
    <w:name w:val="WW8Num18z1"/>
    <w:rsid w:val="0063589A"/>
  </w:style>
  <w:style w:type="character" w:customStyle="1" w:styleId="WW8Num18z2">
    <w:name w:val="WW8Num18z2"/>
    <w:rsid w:val="0063589A"/>
  </w:style>
  <w:style w:type="character" w:customStyle="1" w:styleId="WW8Num18z3">
    <w:name w:val="WW8Num18z3"/>
    <w:rsid w:val="0063589A"/>
  </w:style>
  <w:style w:type="character" w:customStyle="1" w:styleId="WW8Num18z4">
    <w:name w:val="WW8Num18z4"/>
    <w:rsid w:val="0063589A"/>
  </w:style>
  <w:style w:type="character" w:customStyle="1" w:styleId="WW8Num18z5">
    <w:name w:val="WW8Num18z5"/>
    <w:rsid w:val="0063589A"/>
  </w:style>
  <w:style w:type="character" w:customStyle="1" w:styleId="WW8Num18z6">
    <w:name w:val="WW8Num18z6"/>
    <w:rsid w:val="0063589A"/>
  </w:style>
  <w:style w:type="character" w:customStyle="1" w:styleId="WW8Num18z7">
    <w:name w:val="WW8Num18z7"/>
    <w:rsid w:val="0063589A"/>
  </w:style>
  <w:style w:type="character" w:customStyle="1" w:styleId="WW8Num18z8">
    <w:name w:val="WW8Num18z8"/>
    <w:rsid w:val="0063589A"/>
  </w:style>
  <w:style w:type="character" w:customStyle="1" w:styleId="WW8Num19z0">
    <w:name w:val="WW8Num19z0"/>
    <w:rsid w:val="0063589A"/>
  </w:style>
  <w:style w:type="character" w:customStyle="1" w:styleId="WW8Num19z1">
    <w:name w:val="WW8Num19z1"/>
    <w:rsid w:val="0063589A"/>
  </w:style>
  <w:style w:type="character" w:customStyle="1" w:styleId="WW8Num19z2">
    <w:name w:val="WW8Num19z2"/>
    <w:rsid w:val="0063589A"/>
  </w:style>
  <w:style w:type="character" w:customStyle="1" w:styleId="WW8Num19z3">
    <w:name w:val="WW8Num19z3"/>
    <w:rsid w:val="0063589A"/>
  </w:style>
  <w:style w:type="character" w:customStyle="1" w:styleId="WW8Num19z4">
    <w:name w:val="WW8Num19z4"/>
    <w:rsid w:val="0063589A"/>
  </w:style>
  <w:style w:type="character" w:customStyle="1" w:styleId="WW8Num19z5">
    <w:name w:val="WW8Num19z5"/>
    <w:rsid w:val="0063589A"/>
  </w:style>
  <w:style w:type="character" w:customStyle="1" w:styleId="WW8Num19z6">
    <w:name w:val="WW8Num19z6"/>
    <w:rsid w:val="0063589A"/>
  </w:style>
  <w:style w:type="character" w:customStyle="1" w:styleId="WW8Num19z7">
    <w:name w:val="WW8Num19z7"/>
    <w:rsid w:val="0063589A"/>
  </w:style>
  <w:style w:type="character" w:customStyle="1" w:styleId="WW8Num19z8">
    <w:name w:val="WW8Num19z8"/>
    <w:rsid w:val="0063589A"/>
  </w:style>
  <w:style w:type="character" w:customStyle="1" w:styleId="WW8Num20z0">
    <w:name w:val="WW8Num20z0"/>
    <w:rsid w:val="0063589A"/>
  </w:style>
  <w:style w:type="character" w:customStyle="1" w:styleId="WW8Num21z0">
    <w:name w:val="WW8Num21z0"/>
    <w:rsid w:val="0063589A"/>
  </w:style>
  <w:style w:type="character" w:customStyle="1" w:styleId="WW8Num21z1">
    <w:name w:val="WW8Num21z1"/>
    <w:rsid w:val="0063589A"/>
  </w:style>
  <w:style w:type="character" w:customStyle="1" w:styleId="WW8Num21z2">
    <w:name w:val="WW8Num21z2"/>
    <w:rsid w:val="0063589A"/>
  </w:style>
  <w:style w:type="character" w:customStyle="1" w:styleId="WW8Num21z3">
    <w:name w:val="WW8Num21z3"/>
    <w:rsid w:val="0063589A"/>
  </w:style>
  <w:style w:type="character" w:customStyle="1" w:styleId="WW8Num21z4">
    <w:name w:val="WW8Num21z4"/>
    <w:rsid w:val="0063589A"/>
  </w:style>
  <w:style w:type="character" w:customStyle="1" w:styleId="WW8Num21z5">
    <w:name w:val="WW8Num21z5"/>
    <w:rsid w:val="0063589A"/>
  </w:style>
  <w:style w:type="character" w:customStyle="1" w:styleId="WW8Num21z6">
    <w:name w:val="WW8Num21z6"/>
    <w:rsid w:val="0063589A"/>
  </w:style>
  <w:style w:type="character" w:customStyle="1" w:styleId="WW8Num21z7">
    <w:name w:val="WW8Num21z7"/>
    <w:rsid w:val="0063589A"/>
  </w:style>
  <w:style w:type="character" w:customStyle="1" w:styleId="WW8Num21z8">
    <w:name w:val="WW8Num21z8"/>
    <w:rsid w:val="0063589A"/>
  </w:style>
  <w:style w:type="character" w:customStyle="1" w:styleId="WW8Num22z0">
    <w:name w:val="WW8Num22z0"/>
    <w:rsid w:val="0063589A"/>
    <w:rPr>
      <w:rFonts w:ascii="Symbol" w:hAnsi="Symbol" w:cs="Symbol"/>
    </w:rPr>
  </w:style>
  <w:style w:type="character" w:customStyle="1" w:styleId="WW8Num22z1">
    <w:name w:val="WW8Num22z1"/>
    <w:rsid w:val="0063589A"/>
    <w:rPr>
      <w:rFonts w:ascii="Courier New" w:hAnsi="Courier New" w:cs="Courier New"/>
    </w:rPr>
  </w:style>
  <w:style w:type="character" w:customStyle="1" w:styleId="WW8Num22z2">
    <w:name w:val="WW8Num22z2"/>
    <w:rsid w:val="0063589A"/>
    <w:rPr>
      <w:rFonts w:ascii="Wingdings" w:hAnsi="Wingdings" w:cs="Wingdings"/>
    </w:rPr>
  </w:style>
  <w:style w:type="character" w:customStyle="1" w:styleId="WW8Num23z0">
    <w:name w:val="WW8Num23z0"/>
    <w:rsid w:val="0063589A"/>
    <w:rPr>
      <w:b w:val="0"/>
      <w:bCs/>
    </w:rPr>
  </w:style>
  <w:style w:type="character" w:customStyle="1" w:styleId="WW8Num23z1">
    <w:name w:val="WW8Num23z1"/>
    <w:rsid w:val="0063589A"/>
  </w:style>
  <w:style w:type="character" w:customStyle="1" w:styleId="WW8Num23z2">
    <w:name w:val="WW8Num23z2"/>
    <w:rsid w:val="0063589A"/>
  </w:style>
  <w:style w:type="character" w:customStyle="1" w:styleId="WW8Num23z3">
    <w:name w:val="WW8Num23z3"/>
    <w:rsid w:val="0063589A"/>
  </w:style>
  <w:style w:type="character" w:customStyle="1" w:styleId="WW8Num23z4">
    <w:name w:val="WW8Num23z4"/>
    <w:rsid w:val="0063589A"/>
  </w:style>
  <w:style w:type="character" w:customStyle="1" w:styleId="WW8Num23z5">
    <w:name w:val="WW8Num23z5"/>
    <w:rsid w:val="0063589A"/>
  </w:style>
  <w:style w:type="character" w:customStyle="1" w:styleId="WW8Num23z6">
    <w:name w:val="WW8Num23z6"/>
    <w:rsid w:val="0063589A"/>
  </w:style>
  <w:style w:type="character" w:customStyle="1" w:styleId="WW8Num23z7">
    <w:name w:val="WW8Num23z7"/>
    <w:rsid w:val="0063589A"/>
  </w:style>
  <w:style w:type="character" w:customStyle="1" w:styleId="WW8Num23z8">
    <w:name w:val="WW8Num23z8"/>
    <w:rsid w:val="0063589A"/>
  </w:style>
  <w:style w:type="character" w:customStyle="1" w:styleId="WW8Num24z0">
    <w:name w:val="WW8Num24z0"/>
    <w:rsid w:val="0063589A"/>
    <w:rPr>
      <w:rFonts w:ascii="Symbol" w:hAnsi="Symbol" w:cs="Symbol"/>
      <w:sz w:val="24"/>
      <w:szCs w:val="24"/>
    </w:rPr>
  </w:style>
  <w:style w:type="character" w:customStyle="1" w:styleId="WW8Num24z1">
    <w:name w:val="WW8Num24z1"/>
    <w:rsid w:val="0063589A"/>
    <w:rPr>
      <w:rFonts w:ascii="Courier New" w:hAnsi="Courier New" w:cs="Courier New"/>
    </w:rPr>
  </w:style>
  <w:style w:type="character" w:customStyle="1" w:styleId="WW8Num24z2">
    <w:name w:val="WW8Num24z2"/>
    <w:rsid w:val="0063589A"/>
    <w:rPr>
      <w:rFonts w:ascii="Wingdings" w:hAnsi="Wingdings" w:cs="Wingdings"/>
    </w:rPr>
  </w:style>
  <w:style w:type="character" w:customStyle="1" w:styleId="WW8Num24z3">
    <w:name w:val="WW8Num24z3"/>
    <w:rsid w:val="0063589A"/>
    <w:rPr>
      <w:rFonts w:ascii="Symbol" w:hAnsi="Symbol" w:cs="Symbol"/>
    </w:rPr>
  </w:style>
  <w:style w:type="character" w:customStyle="1" w:styleId="WW8Num25z0">
    <w:name w:val="WW8Num25z0"/>
    <w:rsid w:val="0063589A"/>
    <w:rPr>
      <w:rFonts w:ascii="Symbol" w:hAnsi="Symbol" w:cs="Symbol"/>
      <w:color w:val="auto"/>
    </w:rPr>
  </w:style>
  <w:style w:type="character" w:customStyle="1" w:styleId="WW8Num25z1">
    <w:name w:val="WW8Num25z1"/>
    <w:rsid w:val="0063589A"/>
    <w:rPr>
      <w:rFonts w:ascii="Courier New" w:hAnsi="Courier New" w:cs="Courier New"/>
    </w:rPr>
  </w:style>
  <w:style w:type="character" w:customStyle="1" w:styleId="WW8Num25z2">
    <w:name w:val="WW8Num25z2"/>
    <w:rsid w:val="0063589A"/>
    <w:rPr>
      <w:rFonts w:ascii="Wingdings" w:hAnsi="Wingdings" w:cs="Wingdings"/>
    </w:rPr>
  </w:style>
  <w:style w:type="character" w:customStyle="1" w:styleId="WW8Num25z3">
    <w:name w:val="WW8Num25z3"/>
    <w:rsid w:val="0063589A"/>
    <w:rPr>
      <w:rFonts w:ascii="Symbol" w:hAnsi="Symbol" w:cs="Symbol"/>
    </w:rPr>
  </w:style>
  <w:style w:type="character" w:customStyle="1" w:styleId="WW8Num26z0">
    <w:name w:val="WW8Num26z0"/>
    <w:rsid w:val="0063589A"/>
    <w:rPr>
      <w:rFonts w:ascii="Symbol" w:hAnsi="Symbol" w:cs="Symbol"/>
    </w:rPr>
  </w:style>
  <w:style w:type="character" w:customStyle="1" w:styleId="WW8Num26z1">
    <w:name w:val="WW8Num26z1"/>
    <w:rsid w:val="0063589A"/>
    <w:rPr>
      <w:rFonts w:ascii="Courier New" w:hAnsi="Courier New" w:cs="Courier New"/>
    </w:rPr>
  </w:style>
  <w:style w:type="character" w:customStyle="1" w:styleId="WW8Num26z2">
    <w:name w:val="WW8Num26z2"/>
    <w:rsid w:val="0063589A"/>
    <w:rPr>
      <w:rFonts w:ascii="Wingdings" w:hAnsi="Wingdings" w:cs="Wingdings"/>
    </w:rPr>
  </w:style>
  <w:style w:type="character" w:customStyle="1" w:styleId="WW8Num27z0">
    <w:name w:val="WW8Num27z0"/>
    <w:rsid w:val="0063589A"/>
  </w:style>
  <w:style w:type="character" w:customStyle="1" w:styleId="WW8Num27z1">
    <w:name w:val="WW8Num27z1"/>
    <w:rsid w:val="0063589A"/>
  </w:style>
  <w:style w:type="character" w:customStyle="1" w:styleId="WW8Num27z2">
    <w:name w:val="WW8Num27z2"/>
    <w:rsid w:val="0063589A"/>
  </w:style>
  <w:style w:type="character" w:customStyle="1" w:styleId="WW8Num27z3">
    <w:name w:val="WW8Num27z3"/>
    <w:rsid w:val="0063589A"/>
  </w:style>
  <w:style w:type="character" w:customStyle="1" w:styleId="WW8Num27z4">
    <w:name w:val="WW8Num27z4"/>
    <w:rsid w:val="0063589A"/>
  </w:style>
  <w:style w:type="character" w:customStyle="1" w:styleId="WW8Num27z5">
    <w:name w:val="WW8Num27z5"/>
    <w:rsid w:val="0063589A"/>
  </w:style>
  <w:style w:type="character" w:customStyle="1" w:styleId="WW8Num27z6">
    <w:name w:val="WW8Num27z6"/>
    <w:rsid w:val="0063589A"/>
  </w:style>
  <w:style w:type="character" w:customStyle="1" w:styleId="WW8Num27z7">
    <w:name w:val="WW8Num27z7"/>
    <w:rsid w:val="0063589A"/>
  </w:style>
  <w:style w:type="character" w:customStyle="1" w:styleId="WW8Num27z8">
    <w:name w:val="WW8Num27z8"/>
    <w:rsid w:val="0063589A"/>
  </w:style>
  <w:style w:type="character" w:customStyle="1" w:styleId="WW8Num28z0">
    <w:name w:val="WW8Num28z0"/>
    <w:rsid w:val="0063589A"/>
  </w:style>
  <w:style w:type="character" w:customStyle="1" w:styleId="WW8Num28z1">
    <w:name w:val="WW8Num28z1"/>
    <w:rsid w:val="0063589A"/>
    <w:rPr>
      <w:rFonts w:ascii="Symbol" w:hAnsi="Symbol" w:cs="Symbol"/>
      <w:sz w:val="24"/>
      <w:szCs w:val="24"/>
    </w:rPr>
  </w:style>
  <w:style w:type="character" w:customStyle="1" w:styleId="WW8Num28z2">
    <w:name w:val="WW8Num28z2"/>
    <w:rsid w:val="0063589A"/>
  </w:style>
  <w:style w:type="character" w:customStyle="1" w:styleId="WW8Num28z3">
    <w:name w:val="WW8Num28z3"/>
    <w:rsid w:val="0063589A"/>
  </w:style>
  <w:style w:type="character" w:customStyle="1" w:styleId="WW8Num28z4">
    <w:name w:val="WW8Num28z4"/>
    <w:rsid w:val="0063589A"/>
  </w:style>
  <w:style w:type="character" w:customStyle="1" w:styleId="WW8Num28z5">
    <w:name w:val="WW8Num28z5"/>
    <w:rsid w:val="0063589A"/>
  </w:style>
  <w:style w:type="character" w:customStyle="1" w:styleId="WW8Num28z6">
    <w:name w:val="WW8Num28z6"/>
    <w:rsid w:val="0063589A"/>
  </w:style>
  <w:style w:type="character" w:customStyle="1" w:styleId="WW8Num28z7">
    <w:name w:val="WW8Num28z7"/>
    <w:rsid w:val="0063589A"/>
  </w:style>
  <w:style w:type="character" w:customStyle="1" w:styleId="WW8Num28z8">
    <w:name w:val="WW8Num28z8"/>
    <w:rsid w:val="0063589A"/>
  </w:style>
  <w:style w:type="character" w:customStyle="1" w:styleId="WW8Num29z0">
    <w:name w:val="WW8Num29z0"/>
    <w:rsid w:val="0063589A"/>
  </w:style>
  <w:style w:type="character" w:customStyle="1" w:styleId="WW8Num29z1">
    <w:name w:val="WW8Num29z1"/>
    <w:rsid w:val="0063589A"/>
  </w:style>
  <w:style w:type="character" w:customStyle="1" w:styleId="WW8Num29z2">
    <w:name w:val="WW8Num29z2"/>
    <w:rsid w:val="0063589A"/>
  </w:style>
  <w:style w:type="character" w:customStyle="1" w:styleId="WW8Num29z3">
    <w:name w:val="WW8Num29z3"/>
    <w:rsid w:val="0063589A"/>
  </w:style>
  <w:style w:type="character" w:customStyle="1" w:styleId="WW8Num29z4">
    <w:name w:val="WW8Num29z4"/>
    <w:rsid w:val="0063589A"/>
  </w:style>
  <w:style w:type="character" w:customStyle="1" w:styleId="WW8Num29z5">
    <w:name w:val="WW8Num29z5"/>
    <w:rsid w:val="0063589A"/>
  </w:style>
  <w:style w:type="character" w:customStyle="1" w:styleId="WW8Num29z6">
    <w:name w:val="WW8Num29z6"/>
    <w:rsid w:val="0063589A"/>
  </w:style>
  <w:style w:type="character" w:customStyle="1" w:styleId="WW8Num29z7">
    <w:name w:val="WW8Num29z7"/>
    <w:rsid w:val="0063589A"/>
  </w:style>
  <w:style w:type="character" w:customStyle="1" w:styleId="WW8Num29z8">
    <w:name w:val="WW8Num29z8"/>
    <w:rsid w:val="0063589A"/>
  </w:style>
  <w:style w:type="character" w:customStyle="1" w:styleId="WW8Num30z0">
    <w:name w:val="WW8Num30z0"/>
    <w:rsid w:val="0063589A"/>
    <w:rPr>
      <w:rFonts w:ascii="Wingdings" w:hAnsi="Wingdings" w:cs="Wingdings"/>
    </w:rPr>
  </w:style>
  <w:style w:type="character" w:customStyle="1" w:styleId="WW8Num30z1">
    <w:name w:val="WW8Num30z1"/>
    <w:rsid w:val="0063589A"/>
    <w:rPr>
      <w:rFonts w:ascii="Courier New" w:hAnsi="Courier New" w:cs="Courier New"/>
    </w:rPr>
  </w:style>
  <w:style w:type="character" w:customStyle="1" w:styleId="WW8Num30z3">
    <w:name w:val="WW8Num30z3"/>
    <w:rsid w:val="0063589A"/>
    <w:rPr>
      <w:rFonts w:ascii="Symbol" w:hAnsi="Symbol" w:cs="Symbol"/>
    </w:rPr>
  </w:style>
  <w:style w:type="character" w:customStyle="1" w:styleId="WW8Num31z0">
    <w:name w:val="WW8Num31z0"/>
    <w:rsid w:val="0063589A"/>
    <w:rPr>
      <w:rFonts w:ascii="Wingdings" w:hAnsi="Wingdings" w:cs="Wingdings"/>
    </w:rPr>
  </w:style>
  <w:style w:type="character" w:customStyle="1" w:styleId="WW8Num31z1">
    <w:name w:val="WW8Num31z1"/>
    <w:rsid w:val="0063589A"/>
    <w:rPr>
      <w:rFonts w:ascii="Courier New" w:hAnsi="Courier New" w:cs="Courier New"/>
    </w:rPr>
  </w:style>
  <w:style w:type="character" w:customStyle="1" w:styleId="WW8Num31z3">
    <w:name w:val="WW8Num31z3"/>
    <w:rsid w:val="0063589A"/>
    <w:rPr>
      <w:rFonts w:ascii="Symbol" w:hAnsi="Symbol" w:cs="Symbol"/>
    </w:rPr>
  </w:style>
  <w:style w:type="character" w:customStyle="1" w:styleId="WW8Num32z0">
    <w:name w:val="WW8Num32z0"/>
    <w:rsid w:val="0063589A"/>
  </w:style>
  <w:style w:type="character" w:customStyle="1" w:styleId="WW8Num32z1">
    <w:name w:val="WW8Num32z1"/>
    <w:rsid w:val="0063589A"/>
    <w:rPr>
      <w:rFonts w:ascii="Courier New" w:hAnsi="Courier New" w:cs="Courier New"/>
    </w:rPr>
  </w:style>
  <w:style w:type="character" w:customStyle="1" w:styleId="WW8Num32z2">
    <w:name w:val="WW8Num32z2"/>
    <w:rsid w:val="0063589A"/>
    <w:rPr>
      <w:rFonts w:ascii="Wingdings" w:hAnsi="Wingdings" w:cs="Wingdings"/>
    </w:rPr>
  </w:style>
  <w:style w:type="character" w:customStyle="1" w:styleId="WW8Num32z3">
    <w:name w:val="WW8Num32z3"/>
    <w:rsid w:val="0063589A"/>
    <w:rPr>
      <w:rFonts w:ascii="Symbol" w:hAnsi="Symbol" w:cs="Symbol"/>
    </w:rPr>
  </w:style>
  <w:style w:type="character" w:customStyle="1" w:styleId="FontStyle30">
    <w:name w:val="Font Style30"/>
    <w:rsid w:val="0063589A"/>
    <w:rPr>
      <w:rFonts w:ascii="Times New Roman" w:hAnsi="Times New Roman" w:cs="Times New Roman"/>
      <w:sz w:val="28"/>
      <w:szCs w:val="28"/>
    </w:rPr>
  </w:style>
  <w:style w:type="paragraph" w:customStyle="1" w:styleId="318">
    <w:name w:val="Основной текст 31"/>
    <w:basedOn w:val="a3"/>
    <w:rsid w:val="0063589A"/>
    <w:pPr>
      <w:suppressAutoHyphens/>
      <w:spacing w:after="120"/>
    </w:pPr>
    <w:rPr>
      <w:sz w:val="16"/>
      <w:szCs w:val="16"/>
      <w:lang w:eastAsia="zh-CN"/>
    </w:rPr>
  </w:style>
  <w:style w:type="paragraph" w:customStyle="1" w:styleId="219">
    <w:name w:val="Основной текст с отступом 21"/>
    <w:basedOn w:val="a3"/>
    <w:rsid w:val="0063589A"/>
    <w:pPr>
      <w:suppressAutoHyphens/>
      <w:spacing w:after="120" w:line="480" w:lineRule="auto"/>
      <w:ind w:left="283"/>
    </w:pPr>
    <w:rPr>
      <w:lang w:eastAsia="zh-CN"/>
    </w:rPr>
  </w:style>
  <w:style w:type="paragraph" w:customStyle="1" w:styleId="afffffff2">
    <w:name w:val="Содержимое врезки"/>
    <w:basedOn w:val="a3"/>
    <w:rsid w:val="0063589A"/>
    <w:pPr>
      <w:suppressAutoHyphens/>
    </w:pPr>
    <w:rPr>
      <w:lang w:eastAsia="zh-CN"/>
    </w:rPr>
  </w:style>
  <w:style w:type="paragraph" w:customStyle="1" w:styleId="text1">
    <w:name w:val="text1"/>
    <w:basedOn w:val="a3"/>
    <w:rsid w:val="0063589A"/>
    <w:pPr>
      <w:spacing w:after="300"/>
    </w:pPr>
  </w:style>
  <w:style w:type="paragraph" w:styleId="afffffff3">
    <w:name w:val="TOC Heading"/>
    <w:basedOn w:val="11"/>
    <w:next w:val="a3"/>
    <w:qFormat/>
    <w:rsid w:val="0063589A"/>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63589A"/>
    <w:rPr>
      <w:rFonts w:ascii="Times New Roman" w:hAnsi="Times New Roman" w:cs="Times New Roman"/>
      <w:sz w:val="18"/>
      <w:szCs w:val="18"/>
    </w:rPr>
  </w:style>
  <w:style w:type="paragraph" w:customStyle="1" w:styleId="afffffff4">
    <w:name w:val="Базовый"/>
    <w:rsid w:val="0063589A"/>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63589A"/>
    <w:rPr>
      <w:rFonts w:cs="Times New Roman"/>
      <w:color w:val="0000FF"/>
      <w:u w:val="single"/>
    </w:rPr>
  </w:style>
  <w:style w:type="character" w:customStyle="1" w:styleId="textmaincenter">
    <w:name w:val="textmain_center"/>
    <w:rsid w:val="0063589A"/>
  </w:style>
  <w:style w:type="character" w:customStyle="1" w:styleId="WW8Num2z3">
    <w:name w:val="WW8Num2z3"/>
    <w:rsid w:val="0063589A"/>
  </w:style>
  <w:style w:type="character" w:customStyle="1" w:styleId="WW8Num2z4">
    <w:name w:val="WW8Num2z4"/>
    <w:rsid w:val="0063589A"/>
  </w:style>
  <w:style w:type="character" w:customStyle="1" w:styleId="WW8Num2z5">
    <w:name w:val="WW8Num2z5"/>
    <w:rsid w:val="0063589A"/>
  </w:style>
  <w:style w:type="character" w:customStyle="1" w:styleId="WW8Num2z6">
    <w:name w:val="WW8Num2z6"/>
    <w:rsid w:val="0063589A"/>
  </w:style>
  <w:style w:type="character" w:customStyle="1" w:styleId="WW8Num2z7">
    <w:name w:val="WW8Num2z7"/>
    <w:rsid w:val="0063589A"/>
  </w:style>
  <w:style w:type="character" w:customStyle="1" w:styleId="WW8Num2z8">
    <w:name w:val="WW8Num2z8"/>
    <w:rsid w:val="0063589A"/>
  </w:style>
  <w:style w:type="character" w:customStyle="1" w:styleId="WW8Num3z4">
    <w:name w:val="WW8Num3z4"/>
    <w:rsid w:val="0063589A"/>
  </w:style>
  <w:style w:type="character" w:customStyle="1" w:styleId="WW8Num3z5">
    <w:name w:val="WW8Num3z5"/>
    <w:rsid w:val="0063589A"/>
  </w:style>
  <w:style w:type="character" w:customStyle="1" w:styleId="WW8Num3z6">
    <w:name w:val="WW8Num3z6"/>
    <w:rsid w:val="0063589A"/>
  </w:style>
  <w:style w:type="character" w:customStyle="1" w:styleId="WW8Num3z7">
    <w:name w:val="WW8Num3z7"/>
    <w:rsid w:val="0063589A"/>
  </w:style>
  <w:style w:type="character" w:customStyle="1" w:styleId="WW8Num3z8">
    <w:name w:val="WW8Num3z8"/>
    <w:rsid w:val="0063589A"/>
  </w:style>
  <w:style w:type="paragraph" w:customStyle="1" w:styleId="LO-Normal">
    <w:name w:val="LO-Normal"/>
    <w:rsid w:val="0063589A"/>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63589A"/>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63589A"/>
  </w:style>
  <w:style w:type="character" w:customStyle="1" w:styleId="afffffff6">
    <w:name w:val="Стиль Обычный"/>
    <w:rsid w:val="0063589A"/>
    <w:rPr>
      <w:rFonts w:ascii="Times New Roman" w:hAnsi="Times New Roman"/>
      <w:sz w:val="24"/>
    </w:rPr>
  </w:style>
  <w:style w:type="paragraph" w:customStyle="1" w:styleId="2TimesNewRoman12">
    <w:name w:val="Стиль Заголовок 2 + Times New Roman 12 пт"/>
    <w:basedOn w:val="21"/>
    <w:rsid w:val="0063589A"/>
    <w:rPr>
      <w:i w:val="0"/>
      <w:sz w:val="24"/>
      <w:lang w:eastAsia="ru-RU"/>
    </w:rPr>
  </w:style>
  <w:style w:type="paragraph" w:customStyle="1" w:styleId="afffffff7">
    <w:name w:val="Стиль Основной текст"/>
    <w:basedOn w:val="a3"/>
    <w:rsid w:val="0063589A"/>
    <w:rPr>
      <w:szCs w:val="20"/>
    </w:rPr>
  </w:style>
  <w:style w:type="character" w:customStyle="1" w:styleId="1ffff2">
    <w:name w:val="Основной текст + Полужирный1"/>
    <w:rsid w:val="0063589A"/>
    <w:rPr>
      <w:rFonts w:ascii="Times New Roman" w:hAnsi="Times New Roman" w:cs="Times New Roman"/>
      <w:b/>
      <w:bCs/>
      <w:sz w:val="20"/>
      <w:szCs w:val="20"/>
    </w:rPr>
  </w:style>
  <w:style w:type="paragraph" w:customStyle="1" w:styleId="319">
    <w:name w:val="Основной текст (3)1"/>
    <w:basedOn w:val="a3"/>
    <w:rsid w:val="0063589A"/>
    <w:pPr>
      <w:shd w:val="clear" w:color="auto" w:fill="FFFFFF"/>
      <w:spacing w:before="300" w:after="180" w:line="240" w:lineRule="atLeast"/>
    </w:pPr>
    <w:rPr>
      <w:rFonts w:ascii="Garamond" w:hAnsi="Garamond"/>
    </w:rPr>
  </w:style>
  <w:style w:type="character" w:customStyle="1" w:styleId="48">
    <w:name w:val="Основной текст (4)"/>
    <w:link w:val="413"/>
    <w:rsid w:val="0063589A"/>
    <w:rPr>
      <w:rFonts w:ascii="Garamond" w:hAnsi="Garamond"/>
      <w:sz w:val="24"/>
      <w:szCs w:val="24"/>
      <w:shd w:val="clear" w:color="auto" w:fill="FFFFFF"/>
    </w:rPr>
  </w:style>
  <w:style w:type="paragraph" w:customStyle="1" w:styleId="413">
    <w:name w:val="Основной текст (4)1"/>
    <w:basedOn w:val="a3"/>
    <w:link w:val="48"/>
    <w:rsid w:val="0063589A"/>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63589A"/>
    <w:rPr>
      <w:rFonts w:ascii="Garamond" w:hAnsi="Garamond"/>
      <w:sz w:val="24"/>
      <w:szCs w:val="24"/>
      <w:shd w:val="clear" w:color="auto" w:fill="FFFFFF"/>
    </w:rPr>
  </w:style>
  <w:style w:type="paragraph" w:customStyle="1" w:styleId="21a">
    <w:name w:val="Подпись к картинке (2)1"/>
    <w:basedOn w:val="a3"/>
    <w:link w:val="2fb"/>
    <w:rsid w:val="0063589A"/>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63589A"/>
    <w:rPr>
      <w:rFonts w:ascii="Garamond" w:hAnsi="Garamond"/>
      <w:b/>
      <w:bCs/>
      <w:sz w:val="18"/>
      <w:szCs w:val="18"/>
      <w:shd w:val="clear" w:color="auto" w:fill="FFFFFF"/>
    </w:rPr>
  </w:style>
  <w:style w:type="paragraph" w:customStyle="1" w:styleId="261">
    <w:name w:val="Основной текст (26)1"/>
    <w:basedOn w:val="a3"/>
    <w:link w:val="260"/>
    <w:uiPriority w:val="99"/>
    <w:rsid w:val="0063589A"/>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63589A"/>
    <w:rPr>
      <w:rFonts w:ascii="Century Schoolbook" w:hAnsi="Century Schoolbook"/>
      <w:shd w:val="clear" w:color="auto" w:fill="FFFFFF"/>
    </w:rPr>
  </w:style>
  <w:style w:type="paragraph" w:customStyle="1" w:styleId="5310">
    <w:name w:val="Основной текст (53)1"/>
    <w:basedOn w:val="a3"/>
    <w:link w:val="531"/>
    <w:rsid w:val="0063589A"/>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63589A"/>
    <w:rPr>
      <w:rFonts w:ascii="Century Schoolbook" w:hAnsi="Century Schoolbook"/>
      <w:sz w:val="26"/>
      <w:szCs w:val="26"/>
      <w:shd w:val="clear" w:color="auto" w:fill="FFFFFF"/>
    </w:rPr>
  </w:style>
  <w:style w:type="paragraph" w:customStyle="1" w:styleId="711">
    <w:name w:val="Основной текст (7)1"/>
    <w:basedOn w:val="a3"/>
    <w:link w:val="74"/>
    <w:rsid w:val="0063589A"/>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63589A"/>
    <w:rPr>
      <w:rFonts w:ascii="Trebuchet MS" w:hAnsi="Trebuchet MS"/>
      <w:b/>
      <w:bCs/>
      <w:sz w:val="14"/>
      <w:szCs w:val="14"/>
      <w:shd w:val="clear" w:color="auto" w:fill="FFFFFF"/>
    </w:rPr>
  </w:style>
  <w:style w:type="paragraph" w:customStyle="1" w:styleId="811">
    <w:name w:val="Основной текст (81)1"/>
    <w:basedOn w:val="a3"/>
    <w:link w:val="810"/>
    <w:rsid w:val="0063589A"/>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63589A"/>
    <w:rPr>
      <w:sz w:val="10"/>
      <w:szCs w:val="10"/>
      <w:shd w:val="clear" w:color="auto" w:fill="FFFFFF"/>
      <w:lang w:val="ru-RU" w:eastAsia="ru-RU"/>
    </w:rPr>
  </w:style>
  <w:style w:type="paragraph" w:customStyle="1" w:styleId="741">
    <w:name w:val="Основной текст (74)1"/>
    <w:basedOn w:val="a3"/>
    <w:link w:val="740"/>
    <w:rsid w:val="0063589A"/>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63589A"/>
    <w:rPr>
      <w:rFonts w:ascii="Garamond" w:hAnsi="Garamond"/>
      <w:sz w:val="10"/>
      <w:szCs w:val="10"/>
      <w:shd w:val="clear" w:color="auto" w:fill="FFFFFF"/>
      <w:lang w:val="ru-RU" w:eastAsia="ru-RU"/>
    </w:rPr>
  </w:style>
  <w:style w:type="paragraph" w:customStyle="1" w:styleId="271">
    <w:name w:val="Основной текст (27)1"/>
    <w:basedOn w:val="a3"/>
    <w:link w:val="270"/>
    <w:rsid w:val="0063589A"/>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63589A"/>
    <w:pPr>
      <w:ind w:firstLine="709"/>
      <w:jc w:val="both"/>
    </w:pPr>
    <w:rPr>
      <w:rFonts w:ascii="Verdana" w:hAnsi="Verdana"/>
      <w:bCs/>
      <w:sz w:val="20"/>
      <w:szCs w:val="20"/>
    </w:rPr>
  </w:style>
  <w:style w:type="character" w:customStyle="1" w:styleId="3f2">
    <w:name w:val="Основной текст3"/>
    <w:rsid w:val="0063589A"/>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63589A"/>
    <w:pPr>
      <w:spacing w:line="360" w:lineRule="auto"/>
    </w:pPr>
    <w:rPr>
      <w:szCs w:val="20"/>
    </w:rPr>
  </w:style>
  <w:style w:type="paragraph" w:customStyle="1" w:styleId="21b">
    <w:name w:val="Красная строка 21"/>
    <w:basedOn w:val="aff9"/>
    <w:rsid w:val="0063589A"/>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63589A"/>
    <w:rPr>
      <w:szCs w:val="20"/>
    </w:rPr>
  </w:style>
  <w:style w:type="paragraph" w:customStyle="1" w:styleId="Style100">
    <w:name w:val="Style10"/>
    <w:basedOn w:val="a3"/>
    <w:rsid w:val="0063589A"/>
    <w:pPr>
      <w:widowControl w:val="0"/>
      <w:autoSpaceDE w:val="0"/>
      <w:autoSpaceDN w:val="0"/>
      <w:adjustRightInd w:val="0"/>
      <w:spacing w:line="321" w:lineRule="exact"/>
      <w:ind w:firstLine="485"/>
      <w:jc w:val="both"/>
    </w:pPr>
  </w:style>
  <w:style w:type="paragraph" w:customStyle="1" w:styleId="u">
    <w:name w:val="u"/>
    <w:basedOn w:val="a3"/>
    <w:rsid w:val="0063589A"/>
    <w:pPr>
      <w:spacing w:before="100" w:beforeAutospacing="1" w:after="100" w:afterAutospacing="1"/>
    </w:pPr>
  </w:style>
  <w:style w:type="character" w:customStyle="1" w:styleId="FontStyle95">
    <w:name w:val="Font Style95"/>
    <w:rsid w:val="0063589A"/>
    <w:rPr>
      <w:rFonts w:ascii="Times New Roman" w:hAnsi="Times New Roman" w:cs="Times New Roman"/>
      <w:sz w:val="22"/>
      <w:szCs w:val="22"/>
    </w:rPr>
  </w:style>
  <w:style w:type="character" w:customStyle="1" w:styleId="FontStyle94">
    <w:name w:val="Font Style94"/>
    <w:rsid w:val="0063589A"/>
    <w:rPr>
      <w:rFonts w:ascii="Times New Roman" w:hAnsi="Times New Roman" w:cs="Times New Roman"/>
      <w:b/>
      <w:bCs/>
      <w:sz w:val="22"/>
      <w:szCs w:val="22"/>
    </w:rPr>
  </w:style>
  <w:style w:type="character" w:customStyle="1" w:styleId="FontStyle231">
    <w:name w:val="Font Style231"/>
    <w:rsid w:val="0063589A"/>
    <w:rPr>
      <w:rFonts w:ascii="Times New Roman" w:hAnsi="Times New Roman" w:cs="Times New Roman"/>
      <w:sz w:val="26"/>
      <w:szCs w:val="26"/>
    </w:rPr>
  </w:style>
  <w:style w:type="character" w:customStyle="1" w:styleId="Heading1Char1">
    <w:name w:val="Heading 1 Char1"/>
    <w:aliases w:val="Знак Char1"/>
    <w:locked/>
    <w:rsid w:val="0063589A"/>
    <w:rPr>
      <w:rFonts w:ascii="Times New Roman" w:hAnsi="Times New Roman" w:cs="Tahoma"/>
      <w:b/>
      <w:bCs/>
      <w:kern w:val="32"/>
      <w:sz w:val="32"/>
      <w:szCs w:val="32"/>
      <w:lang w:eastAsia="ru-RU"/>
    </w:rPr>
  </w:style>
  <w:style w:type="character" w:customStyle="1" w:styleId="news">
    <w:name w:val="news"/>
    <w:rsid w:val="0063589A"/>
    <w:rPr>
      <w:rFonts w:ascii="Times New Roman" w:hAnsi="Times New Roman" w:cs="Times New Roman"/>
    </w:rPr>
  </w:style>
  <w:style w:type="character" w:customStyle="1" w:styleId="hl">
    <w:name w:val="hl"/>
    <w:rsid w:val="0063589A"/>
    <w:rPr>
      <w:rFonts w:cs="Times New Roman"/>
    </w:rPr>
  </w:style>
  <w:style w:type="character" w:customStyle="1" w:styleId="DocumentMapChar">
    <w:name w:val="Document Map Char"/>
    <w:semiHidden/>
    <w:locked/>
    <w:rsid w:val="0063589A"/>
    <w:rPr>
      <w:rFonts w:ascii="Tahoma" w:hAnsi="Tahoma" w:cs="Tahoma"/>
      <w:lang w:val="ru-RU" w:eastAsia="ru-RU" w:bidi="ar-SA"/>
    </w:rPr>
  </w:style>
  <w:style w:type="character" w:customStyle="1" w:styleId="BodyText3Char">
    <w:name w:val="Body Text 3 Char"/>
    <w:aliases w:val="Знак5 Char"/>
    <w:locked/>
    <w:rsid w:val="0063589A"/>
    <w:rPr>
      <w:sz w:val="16"/>
      <w:szCs w:val="16"/>
      <w:lang w:val="ru-RU" w:eastAsia="ru-RU" w:bidi="ar-SA"/>
    </w:rPr>
  </w:style>
  <w:style w:type="character" w:customStyle="1" w:styleId="BalloonTextChar">
    <w:name w:val="Balloon Text Char"/>
    <w:locked/>
    <w:rsid w:val="0063589A"/>
    <w:rPr>
      <w:rFonts w:ascii="Tahoma" w:hAnsi="Tahoma" w:cs="Tahoma"/>
      <w:sz w:val="16"/>
      <w:szCs w:val="16"/>
      <w:lang w:val="ru-RU" w:eastAsia="ru-RU" w:bidi="ar-SA"/>
    </w:rPr>
  </w:style>
  <w:style w:type="character" w:customStyle="1" w:styleId="FontStyle145">
    <w:name w:val="Font Style145"/>
    <w:rsid w:val="0063589A"/>
    <w:rPr>
      <w:rFonts w:ascii="Times New Roman" w:hAnsi="Times New Roman" w:cs="Times New Roman"/>
      <w:color w:val="000000"/>
      <w:sz w:val="18"/>
      <w:szCs w:val="18"/>
    </w:rPr>
  </w:style>
  <w:style w:type="character" w:customStyle="1" w:styleId="FontStyle215">
    <w:name w:val="Font Style215"/>
    <w:rsid w:val="0063589A"/>
    <w:rPr>
      <w:rFonts w:ascii="Times New Roman" w:hAnsi="Times New Roman" w:cs="Times New Roman"/>
      <w:b/>
      <w:bCs/>
      <w:color w:val="000000"/>
      <w:sz w:val="18"/>
      <w:szCs w:val="18"/>
    </w:rPr>
  </w:style>
  <w:style w:type="character" w:customStyle="1" w:styleId="FontStyle153">
    <w:name w:val="Font Style153"/>
    <w:rsid w:val="0063589A"/>
    <w:rPr>
      <w:rFonts w:ascii="Times New Roman" w:hAnsi="Times New Roman" w:cs="Times New Roman"/>
      <w:i/>
      <w:iCs/>
      <w:color w:val="000000"/>
      <w:sz w:val="18"/>
      <w:szCs w:val="18"/>
    </w:rPr>
  </w:style>
  <w:style w:type="paragraph" w:customStyle="1" w:styleId="Style101">
    <w:name w:val="Style101"/>
    <w:basedOn w:val="a3"/>
    <w:rsid w:val="0063589A"/>
    <w:pPr>
      <w:widowControl w:val="0"/>
      <w:suppressAutoHyphens/>
      <w:autoSpaceDE w:val="0"/>
      <w:spacing w:line="240" w:lineRule="atLeast"/>
    </w:pPr>
    <w:rPr>
      <w:sz w:val="20"/>
      <w:szCs w:val="20"/>
      <w:lang w:eastAsia="ar-SA"/>
    </w:rPr>
  </w:style>
  <w:style w:type="character" w:customStyle="1" w:styleId="FontStyle173">
    <w:name w:val="Font Style173"/>
    <w:rsid w:val="0063589A"/>
    <w:rPr>
      <w:rFonts w:ascii="Times New Roman" w:hAnsi="Times New Roman" w:cs="Times New Roman"/>
      <w:i/>
      <w:iCs/>
      <w:color w:val="000000"/>
      <w:spacing w:val="20"/>
      <w:sz w:val="18"/>
      <w:szCs w:val="18"/>
    </w:rPr>
  </w:style>
  <w:style w:type="paragraph" w:customStyle="1" w:styleId="Style92">
    <w:name w:val="Style92"/>
    <w:basedOn w:val="a3"/>
    <w:rsid w:val="0063589A"/>
    <w:pPr>
      <w:widowControl w:val="0"/>
      <w:suppressAutoHyphens/>
      <w:autoSpaceDE w:val="0"/>
      <w:spacing w:line="240" w:lineRule="atLeast"/>
    </w:pPr>
    <w:rPr>
      <w:sz w:val="20"/>
      <w:szCs w:val="20"/>
      <w:lang w:eastAsia="ar-SA"/>
    </w:rPr>
  </w:style>
  <w:style w:type="paragraph" w:customStyle="1" w:styleId="Style87">
    <w:name w:val="Style87"/>
    <w:basedOn w:val="a3"/>
    <w:rsid w:val="0063589A"/>
    <w:pPr>
      <w:widowControl w:val="0"/>
      <w:suppressAutoHyphens/>
      <w:autoSpaceDE w:val="0"/>
      <w:spacing w:line="240" w:lineRule="atLeast"/>
    </w:pPr>
    <w:rPr>
      <w:sz w:val="20"/>
      <w:szCs w:val="20"/>
      <w:lang w:eastAsia="ar-SA"/>
    </w:rPr>
  </w:style>
  <w:style w:type="paragraph" w:customStyle="1" w:styleId="Style44">
    <w:name w:val="Style44"/>
    <w:basedOn w:val="a3"/>
    <w:rsid w:val="0063589A"/>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63589A"/>
    <w:rPr>
      <w:rFonts w:ascii="Arial" w:hAnsi="Arial" w:cs="Arial"/>
      <w:b/>
      <w:bCs/>
      <w:sz w:val="18"/>
      <w:szCs w:val="18"/>
    </w:rPr>
  </w:style>
  <w:style w:type="character" w:customStyle="1" w:styleId="FontStyle255">
    <w:name w:val="Font Style255"/>
    <w:rsid w:val="0063589A"/>
    <w:rPr>
      <w:rFonts w:ascii="Times New Roman" w:hAnsi="Times New Roman" w:cs="Times New Roman"/>
      <w:b/>
      <w:bCs/>
      <w:i/>
      <w:iCs/>
      <w:sz w:val="20"/>
      <w:szCs w:val="20"/>
    </w:rPr>
  </w:style>
  <w:style w:type="character" w:customStyle="1" w:styleId="FontStyle256">
    <w:name w:val="Font Style256"/>
    <w:rsid w:val="0063589A"/>
    <w:rPr>
      <w:rFonts w:ascii="Times New Roman" w:hAnsi="Times New Roman" w:cs="Times New Roman"/>
      <w:b/>
      <w:bCs/>
      <w:sz w:val="20"/>
      <w:szCs w:val="20"/>
    </w:rPr>
  </w:style>
  <w:style w:type="character" w:customStyle="1" w:styleId="FontStyle240">
    <w:name w:val="Font Style240"/>
    <w:rsid w:val="0063589A"/>
    <w:rPr>
      <w:rFonts w:ascii="Times New Roman" w:hAnsi="Times New Roman" w:cs="Times New Roman"/>
      <w:sz w:val="18"/>
      <w:szCs w:val="18"/>
    </w:rPr>
  </w:style>
  <w:style w:type="character" w:customStyle="1" w:styleId="FontStyle253">
    <w:name w:val="Font Style253"/>
    <w:rsid w:val="0063589A"/>
    <w:rPr>
      <w:rFonts w:ascii="Times New Roman" w:hAnsi="Times New Roman" w:cs="Times New Roman"/>
      <w:i/>
      <w:iCs/>
      <w:sz w:val="18"/>
      <w:szCs w:val="18"/>
    </w:rPr>
  </w:style>
  <w:style w:type="character" w:customStyle="1" w:styleId="FontStyle234">
    <w:name w:val="Font Style234"/>
    <w:rsid w:val="0063589A"/>
    <w:rPr>
      <w:rFonts w:ascii="Arial" w:hAnsi="Arial" w:cs="Arial"/>
      <w:b/>
      <w:bCs/>
      <w:sz w:val="16"/>
      <w:szCs w:val="16"/>
    </w:rPr>
  </w:style>
  <w:style w:type="paragraph" w:customStyle="1" w:styleId="Style55">
    <w:name w:val="Style55"/>
    <w:basedOn w:val="a3"/>
    <w:rsid w:val="0063589A"/>
    <w:pPr>
      <w:widowControl w:val="0"/>
      <w:autoSpaceDE w:val="0"/>
      <w:autoSpaceDN w:val="0"/>
      <w:adjustRightInd w:val="0"/>
    </w:pPr>
    <w:rPr>
      <w:rFonts w:ascii="Segoe UI" w:hAnsi="Segoe UI" w:cs="Segoe UI"/>
    </w:rPr>
  </w:style>
  <w:style w:type="paragraph" w:customStyle="1" w:styleId="Style69">
    <w:name w:val="Style69"/>
    <w:basedOn w:val="a3"/>
    <w:rsid w:val="0063589A"/>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63589A"/>
    <w:pPr>
      <w:widowControl w:val="0"/>
      <w:autoSpaceDE w:val="0"/>
      <w:autoSpaceDN w:val="0"/>
      <w:adjustRightInd w:val="0"/>
    </w:pPr>
    <w:rPr>
      <w:rFonts w:ascii="Segoe UI" w:hAnsi="Segoe UI" w:cs="Segoe UI"/>
    </w:rPr>
  </w:style>
  <w:style w:type="character" w:customStyle="1" w:styleId="FontStyle271">
    <w:name w:val="Font Style271"/>
    <w:rsid w:val="0063589A"/>
    <w:rPr>
      <w:rFonts w:ascii="Arial" w:hAnsi="Arial" w:cs="Arial"/>
      <w:b/>
      <w:bCs/>
      <w:spacing w:val="-10"/>
      <w:sz w:val="18"/>
      <w:szCs w:val="18"/>
    </w:rPr>
  </w:style>
  <w:style w:type="character" w:customStyle="1" w:styleId="FontStyle38">
    <w:name w:val="Font Style38"/>
    <w:rsid w:val="0063589A"/>
    <w:rPr>
      <w:rFonts w:ascii="Times New Roman" w:hAnsi="Times New Roman" w:cs="Times New Roman"/>
      <w:sz w:val="28"/>
      <w:szCs w:val="28"/>
    </w:rPr>
  </w:style>
  <w:style w:type="character" w:customStyle="1" w:styleId="FontStyle35">
    <w:name w:val="Font Style35"/>
    <w:rsid w:val="0063589A"/>
    <w:rPr>
      <w:rFonts w:ascii="Times New Roman" w:hAnsi="Times New Roman" w:cs="Times New Roman"/>
      <w:sz w:val="26"/>
      <w:szCs w:val="26"/>
    </w:rPr>
  </w:style>
  <w:style w:type="paragraph" w:customStyle="1" w:styleId="Style15">
    <w:name w:val="Style15"/>
    <w:basedOn w:val="a3"/>
    <w:rsid w:val="0063589A"/>
    <w:pPr>
      <w:widowControl w:val="0"/>
      <w:autoSpaceDE w:val="0"/>
      <w:autoSpaceDN w:val="0"/>
      <w:adjustRightInd w:val="0"/>
      <w:spacing w:line="482" w:lineRule="exact"/>
      <w:ind w:firstLine="701"/>
      <w:jc w:val="both"/>
    </w:pPr>
  </w:style>
  <w:style w:type="paragraph" w:customStyle="1" w:styleId="Style22">
    <w:name w:val="Style22"/>
    <w:basedOn w:val="a3"/>
    <w:rsid w:val="0063589A"/>
    <w:pPr>
      <w:widowControl w:val="0"/>
      <w:autoSpaceDE w:val="0"/>
      <w:autoSpaceDN w:val="0"/>
      <w:adjustRightInd w:val="0"/>
      <w:spacing w:line="274" w:lineRule="exact"/>
    </w:pPr>
  </w:style>
  <w:style w:type="character" w:customStyle="1" w:styleId="citation">
    <w:name w:val="citation"/>
    <w:rsid w:val="0063589A"/>
  </w:style>
  <w:style w:type="character" w:customStyle="1" w:styleId="xmlemitalic10">
    <w:name w:val="xmlemitalic1"/>
    <w:rsid w:val="0063589A"/>
  </w:style>
  <w:style w:type="paragraph" w:customStyle="1" w:styleId="nospacing">
    <w:name w:val="nospacing"/>
    <w:basedOn w:val="a3"/>
    <w:rsid w:val="0063589A"/>
    <w:pPr>
      <w:spacing w:before="100" w:beforeAutospacing="1" w:after="100" w:afterAutospacing="1"/>
    </w:pPr>
  </w:style>
  <w:style w:type="paragraph" w:customStyle="1" w:styleId="afffffff9">
    <w:name w:val="...... . ......."/>
    <w:basedOn w:val="Default"/>
    <w:next w:val="Default"/>
    <w:rsid w:val="0063589A"/>
    <w:rPr>
      <w:color w:val="auto"/>
    </w:rPr>
  </w:style>
  <w:style w:type="paragraph" w:customStyle="1" w:styleId="PrilogRazd">
    <w:name w:val="Prilog Razd"/>
    <w:rsid w:val="0063589A"/>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63589A"/>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63589A"/>
    <w:rPr>
      <w:rFonts w:ascii="Calibri" w:hAnsi="Calibri"/>
      <w:i/>
      <w:iCs/>
      <w:sz w:val="24"/>
      <w:szCs w:val="24"/>
      <w:lang w:val="ru-RU" w:eastAsia="en-US" w:bidi="ar-SA"/>
    </w:rPr>
  </w:style>
  <w:style w:type="character" w:customStyle="1" w:styleId="640">
    <w:name w:val="Знак Знак64"/>
    <w:locked/>
    <w:rsid w:val="0063589A"/>
    <w:rPr>
      <w:b/>
      <w:bCs/>
      <w:sz w:val="28"/>
      <w:szCs w:val="28"/>
      <w:lang w:val="ru-RU" w:eastAsia="ru-RU" w:bidi="ar-SA"/>
    </w:rPr>
  </w:style>
  <w:style w:type="character" w:customStyle="1" w:styleId="FontStyle133">
    <w:name w:val="Font Style133"/>
    <w:rsid w:val="0063589A"/>
    <w:rPr>
      <w:rFonts w:ascii="Times New Roman" w:hAnsi="Times New Roman" w:cs="Times New Roman"/>
      <w:i/>
      <w:iCs/>
      <w:sz w:val="18"/>
      <w:szCs w:val="18"/>
    </w:rPr>
  </w:style>
  <w:style w:type="character" w:customStyle="1" w:styleId="blk3">
    <w:name w:val="blk3"/>
    <w:rsid w:val="0063589A"/>
    <w:rPr>
      <w:vanish w:val="0"/>
    </w:rPr>
  </w:style>
  <w:style w:type="paragraph" w:customStyle="1" w:styleId="afffffffa">
    <w:name w:val="Словарная статья"/>
    <w:basedOn w:val="a3"/>
    <w:next w:val="a3"/>
    <w:rsid w:val="0063589A"/>
    <w:pPr>
      <w:autoSpaceDE w:val="0"/>
      <w:autoSpaceDN w:val="0"/>
      <w:adjustRightInd w:val="0"/>
      <w:ind w:left="170" w:right="118"/>
      <w:jc w:val="both"/>
    </w:pPr>
    <w:rPr>
      <w:rFonts w:ascii="Arial" w:hAnsi="Arial"/>
      <w:sz w:val="20"/>
      <w:szCs w:val="20"/>
    </w:rPr>
  </w:style>
  <w:style w:type="character" w:customStyle="1" w:styleId="FontStyle214">
    <w:name w:val="Font Style214"/>
    <w:rsid w:val="0063589A"/>
    <w:rPr>
      <w:rFonts w:ascii="Trebuchet MS" w:hAnsi="Trebuchet MS" w:cs="Trebuchet MS"/>
      <w:b/>
      <w:bCs/>
      <w:color w:val="000000"/>
      <w:sz w:val="22"/>
      <w:szCs w:val="22"/>
    </w:rPr>
  </w:style>
  <w:style w:type="character" w:customStyle="1" w:styleId="afffffffb">
    <w:name w:val="Цветовое выделение"/>
    <w:rsid w:val="0063589A"/>
    <w:rPr>
      <w:b/>
      <w:bCs/>
      <w:color w:val="000080"/>
      <w:sz w:val="22"/>
      <w:szCs w:val="22"/>
    </w:rPr>
  </w:style>
  <w:style w:type="character" w:customStyle="1" w:styleId="afffffffc">
    <w:name w:val="Гипертекстовая ссылка"/>
    <w:rsid w:val="0063589A"/>
    <w:rPr>
      <w:b/>
      <w:bCs/>
      <w:color w:val="008000"/>
      <w:sz w:val="22"/>
      <w:szCs w:val="22"/>
      <w:u w:val="single"/>
    </w:rPr>
  </w:style>
  <w:style w:type="paragraph" w:customStyle="1" w:styleId="Tst1">
    <w:name w:val="Tst1"/>
    <w:basedOn w:val="a3"/>
    <w:rsid w:val="0063589A"/>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63589A"/>
    <w:rPr>
      <w:sz w:val="24"/>
      <w:lang w:val="ru-RU" w:eastAsia="ru-RU" w:bidi="ar-SA"/>
    </w:rPr>
  </w:style>
  <w:style w:type="character" w:customStyle="1" w:styleId="FontStyle816">
    <w:name w:val="Font Style816"/>
    <w:rsid w:val="0063589A"/>
    <w:rPr>
      <w:rFonts w:ascii="Times New Roman" w:hAnsi="Times New Roman" w:cs="Times New Roman"/>
      <w:sz w:val="20"/>
      <w:szCs w:val="20"/>
    </w:rPr>
  </w:style>
  <w:style w:type="paragraph" w:customStyle="1" w:styleId="opredelenie">
    <w:name w:val="opredelenie"/>
    <w:basedOn w:val="a3"/>
    <w:rsid w:val="0063589A"/>
    <w:pPr>
      <w:spacing w:before="100" w:beforeAutospacing="1" w:after="100" w:afterAutospacing="1"/>
    </w:pPr>
  </w:style>
  <w:style w:type="paragraph" w:customStyle="1" w:styleId="afffffffd">
    <w:name w:val="НУМ"/>
    <w:basedOn w:val="afff3"/>
    <w:next w:val="afff3"/>
    <w:rsid w:val="0063589A"/>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63589A"/>
    <w:rPr>
      <w:rFonts w:ascii="Cambria" w:eastAsia="Times New Roman" w:hAnsi="Cambria" w:cs="Times New Roman" w:hint="default"/>
      <w:b/>
      <w:bCs/>
      <w:color w:val="4F81BD"/>
      <w:sz w:val="26"/>
      <w:szCs w:val="26"/>
    </w:rPr>
  </w:style>
  <w:style w:type="character" w:customStyle="1" w:styleId="280">
    <w:name w:val="Знак Знак28"/>
    <w:locked/>
    <w:rsid w:val="0063589A"/>
    <w:rPr>
      <w:b/>
      <w:bCs/>
      <w:lang w:val="ru-RU" w:eastAsia="ru-RU" w:bidi="ar-SA"/>
    </w:rPr>
  </w:style>
  <w:style w:type="paragraph" w:customStyle="1" w:styleId="afffffffe">
    <w:name w:val="ТЕМА"/>
    <w:basedOn w:val="a3"/>
    <w:rsid w:val="0063589A"/>
    <w:pPr>
      <w:spacing w:after="60" w:line="264" w:lineRule="auto"/>
      <w:jc w:val="both"/>
    </w:pPr>
    <w:rPr>
      <w:rFonts w:ascii="Arial" w:hAnsi="Arial"/>
      <w:b/>
      <w:sz w:val="30"/>
    </w:rPr>
  </w:style>
  <w:style w:type="character" w:customStyle="1" w:styleId="3f3">
    <w:name w:val="Гиперссылка3"/>
    <w:rsid w:val="0063589A"/>
    <w:rPr>
      <w:strike w:val="0"/>
      <w:dstrike w:val="0"/>
      <w:color w:val="2C437A"/>
      <w:u w:val="none"/>
    </w:rPr>
  </w:style>
  <w:style w:type="paragraph" w:customStyle="1" w:styleId="affffffff">
    <w:name w:val="Список М"/>
    <w:basedOn w:val="afff3"/>
    <w:rsid w:val="0063589A"/>
    <w:pPr>
      <w:spacing w:before="0" w:beforeAutospacing="0" w:after="0" w:afterAutospacing="0" w:line="288" w:lineRule="auto"/>
      <w:jc w:val="both"/>
    </w:pPr>
    <w:rPr>
      <w:sz w:val="30"/>
      <w:szCs w:val="30"/>
      <w:lang w:bidi="ar-SA"/>
    </w:rPr>
  </w:style>
  <w:style w:type="character" w:customStyle="1" w:styleId="FontStyle31">
    <w:name w:val="Font Style31"/>
    <w:rsid w:val="0063589A"/>
    <w:rPr>
      <w:rFonts w:ascii="Times New Roman" w:hAnsi="Times New Roman" w:cs="Times New Roman"/>
      <w:b/>
      <w:bCs/>
      <w:sz w:val="28"/>
      <w:szCs w:val="28"/>
    </w:rPr>
  </w:style>
  <w:style w:type="character" w:customStyle="1" w:styleId="480">
    <w:name w:val="Знак Знак48"/>
    <w:locked/>
    <w:rsid w:val="0063589A"/>
    <w:rPr>
      <w:b/>
      <w:bCs/>
      <w:sz w:val="27"/>
      <w:szCs w:val="27"/>
      <w:lang w:val="ru-RU" w:eastAsia="ru-RU" w:bidi="ar-SA"/>
    </w:rPr>
  </w:style>
  <w:style w:type="character" w:customStyle="1" w:styleId="511">
    <w:name w:val="Знак5 Знак Знак1"/>
    <w:locked/>
    <w:rsid w:val="0063589A"/>
    <w:rPr>
      <w:sz w:val="16"/>
      <w:szCs w:val="16"/>
      <w:lang w:val="ru-RU" w:eastAsia="ru-RU" w:bidi="ar-SA"/>
    </w:rPr>
  </w:style>
  <w:style w:type="table" w:customStyle="1" w:styleId="1ffff3">
    <w:name w:val="Сетка таблицы1"/>
    <w:basedOn w:val="a5"/>
    <w:rsid w:val="0063589A"/>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63589A"/>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63589A"/>
    <w:rPr>
      <w:b/>
      <w:bCs/>
      <w:sz w:val="28"/>
      <w:szCs w:val="28"/>
      <w:lang w:val="ru-RU" w:eastAsia="ru-RU" w:bidi="ar-SA"/>
    </w:rPr>
  </w:style>
  <w:style w:type="character" w:customStyle="1" w:styleId="hl1">
    <w:name w:val="hl1"/>
    <w:rsid w:val="0063589A"/>
    <w:rPr>
      <w:color w:val="4682B4"/>
    </w:rPr>
  </w:style>
  <w:style w:type="character" w:customStyle="1" w:styleId="font23">
    <w:name w:val="font23"/>
    <w:rsid w:val="0063589A"/>
  </w:style>
  <w:style w:type="character" w:customStyle="1" w:styleId="texttext1">
    <w:name w:val="texttext1"/>
    <w:rsid w:val="0063589A"/>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63589A"/>
    <w:rPr>
      <w:rFonts w:ascii="Times New Roman" w:hAnsi="Times New Roman" w:cs="Times New Roman" w:hint="default"/>
      <w:b/>
      <w:bCs/>
      <w:sz w:val="24"/>
      <w:szCs w:val="24"/>
    </w:rPr>
  </w:style>
  <w:style w:type="character" w:customStyle="1" w:styleId="authorabout1">
    <w:name w:val="authorabout1"/>
    <w:rsid w:val="0063589A"/>
    <w:rPr>
      <w:vanish w:val="0"/>
      <w:sz w:val="26"/>
      <w:szCs w:val="26"/>
    </w:rPr>
  </w:style>
  <w:style w:type="character" w:customStyle="1" w:styleId="authorabout">
    <w:name w:val="authorabout"/>
    <w:rsid w:val="0063589A"/>
    <w:rPr>
      <w:rFonts w:ascii="Times New Roman" w:hAnsi="Times New Roman" w:cs="Times New Roman" w:hint="default"/>
    </w:rPr>
  </w:style>
  <w:style w:type="character" w:customStyle="1" w:styleId="textbf">
    <w:name w:val="textbf"/>
    <w:rsid w:val="0063589A"/>
    <w:rPr>
      <w:rFonts w:cs="Times New Roman"/>
    </w:rPr>
  </w:style>
  <w:style w:type="character" w:customStyle="1" w:styleId="textit">
    <w:name w:val="textit"/>
    <w:rsid w:val="0063589A"/>
    <w:rPr>
      <w:rFonts w:cs="Times New Roman"/>
    </w:rPr>
  </w:style>
  <w:style w:type="character" w:customStyle="1" w:styleId="textdoc1">
    <w:name w:val="textdoc1"/>
    <w:rsid w:val="0063589A"/>
    <w:rPr>
      <w:rFonts w:cs="Times New Roman"/>
    </w:rPr>
  </w:style>
  <w:style w:type="paragraph" w:customStyle="1" w:styleId="textdoc">
    <w:name w:val="textdoc"/>
    <w:basedOn w:val="a3"/>
    <w:rsid w:val="0063589A"/>
    <w:pPr>
      <w:spacing w:before="100" w:beforeAutospacing="1" w:after="100" w:afterAutospacing="1"/>
    </w:pPr>
  </w:style>
  <w:style w:type="paragraph" w:customStyle="1" w:styleId="msonormalcxsplast">
    <w:name w:val="msonormalcxsplast"/>
    <w:basedOn w:val="a3"/>
    <w:rsid w:val="0063589A"/>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63589A"/>
    <w:pPr>
      <w:spacing w:before="100" w:beforeAutospacing="1" w:after="100" w:afterAutospacing="1"/>
    </w:pPr>
    <w:rPr>
      <w:rFonts w:ascii="Arial" w:hAnsi="Arial" w:cs="Arial"/>
      <w:color w:val="000000"/>
      <w:sz w:val="20"/>
      <w:szCs w:val="20"/>
    </w:rPr>
  </w:style>
  <w:style w:type="character" w:customStyle="1" w:styleId="FontStyle52">
    <w:name w:val="Font Style52"/>
    <w:rsid w:val="0063589A"/>
    <w:rPr>
      <w:rFonts w:ascii="Times New Roman" w:hAnsi="Times New Roman" w:cs="Times New Roman"/>
      <w:sz w:val="20"/>
      <w:szCs w:val="20"/>
    </w:rPr>
  </w:style>
  <w:style w:type="character" w:customStyle="1" w:styleId="t9">
    <w:name w:val="t9"/>
    <w:rsid w:val="0063589A"/>
  </w:style>
  <w:style w:type="character" w:customStyle="1" w:styleId="t10">
    <w:name w:val="t10"/>
    <w:rsid w:val="0063589A"/>
  </w:style>
  <w:style w:type="character" w:customStyle="1" w:styleId="snsep">
    <w:name w:val="snsep"/>
    <w:rsid w:val="0063589A"/>
  </w:style>
  <w:style w:type="character" w:customStyle="1" w:styleId="FontStyle56">
    <w:name w:val="Font Style56"/>
    <w:rsid w:val="0063589A"/>
    <w:rPr>
      <w:rFonts w:ascii="Times New Roman" w:hAnsi="Times New Roman" w:cs="Times New Roman"/>
      <w:sz w:val="22"/>
      <w:szCs w:val="22"/>
    </w:rPr>
  </w:style>
  <w:style w:type="paragraph" w:customStyle="1" w:styleId="normalrus">
    <w:name w:val="normalrus"/>
    <w:basedOn w:val="a3"/>
    <w:rsid w:val="0063589A"/>
    <w:pPr>
      <w:spacing w:before="100" w:beforeAutospacing="1" w:after="100" w:afterAutospacing="1"/>
    </w:pPr>
  </w:style>
  <w:style w:type="paragraph" w:customStyle="1" w:styleId="listnum">
    <w:name w:val="listnum"/>
    <w:basedOn w:val="a3"/>
    <w:rsid w:val="0063589A"/>
    <w:pPr>
      <w:spacing w:before="100" w:beforeAutospacing="1" w:after="100" w:afterAutospacing="1"/>
    </w:pPr>
  </w:style>
  <w:style w:type="character" w:customStyle="1" w:styleId="bold">
    <w:name w:val="bold"/>
    <w:rsid w:val="0063589A"/>
    <w:rPr>
      <w:rFonts w:cs="Times New Roman"/>
    </w:rPr>
  </w:style>
  <w:style w:type="character" w:customStyle="1" w:styleId="133">
    <w:name w:val="табл_заголовок_13 Знак"/>
    <w:link w:val="134"/>
    <w:locked/>
    <w:rsid w:val="0063589A"/>
    <w:rPr>
      <w:b/>
      <w:bCs/>
      <w:sz w:val="26"/>
      <w:lang w:eastAsia="ru-RU"/>
    </w:rPr>
  </w:style>
  <w:style w:type="paragraph" w:customStyle="1" w:styleId="134">
    <w:name w:val="табл_заголовок_13"/>
    <w:basedOn w:val="a3"/>
    <w:link w:val="133"/>
    <w:rsid w:val="0063589A"/>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63589A"/>
    <w:rPr>
      <w:rFonts w:ascii="Courier New" w:eastAsia="Calibri" w:hAnsi="Courier New"/>
      <w:sz w:val="20"/>
      <w:szCs w:val="20"/>
    </w:rPr>
  </w:style>
  <w:style w:type="paragraph" w:customStyle="1" w:styleId="a0cxspmiddle">
    <w:name w:val="a0cxspmiddle"/>
    <w:basedOn w:val="a3"/>
    <w:rsid w:val="0063589A"/>
    <w:pPr>
      <w:spacing w:before="100" w:beforeAutospacing="1" w:after="100" w:afterAutospacing="1"/>
    </w:pPr>
  </w:style>
  <w:style w:type="character" w:customStyle="1" w:styleId="wrc131">
    <w:name w:val="wrc131"/>
    <w:rsid w:val="0063589A"/>
    <w:rPr>
      <w:vanish/>
    </w:rPr>
  </w:style>
  <w:style w:type="character" w:customStyle="1" w:styleId="mw-editsection">
    <w:name w:val="mw-editsection"/>
    <w:rsid w:val="0063589A"/>
  </w:style>
  <w:style w:type="character" w:customStyle="1" w:styleId="num0">
    <w:name w:val="num0"/>
    <w:rsid w:val="0063589A"/>
  </w:style>
  <w:style w:type="paragraph" w:customStyle="1" w:styleId="c3">
    <w:name w:val="c3"/>
    <w:basedOn w:val="a3"/>
    <w:rsid w:val="0063589A"/>
    <w:pPr>
      <w:spacing w:before="100" w:beforeAutospacing="1" w:after="100" w:afterAutospacing="1"/>
    </w:pPr>
  </w:style>
  <w:style w:type="character" w:customStyle="1" w:styleId="c4">
    <w:name w:val="c4"/>
    <w:rsid w:val="0063589A"/>
  </w:style>
  <w:style w:type="paragraph" w:customStyle="1" w:styleId="HTML12">
    <w:name w:val="Стандартный HTML1"/>
    <w:basedOn w:val="a3"/>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63589A"/>
    <w:rPr>
      <w:rFonts w:cs="Times New Roman"/>
    </w:rPr>
  </w:style>
  <w:style w:type="character" w:customStyle="1" w:styleId="BalloonTextChar1">
    <w:name w:val="Balloon Text Char1"/>
    <w:locked/>
    <w:rsid w:val="0063589A"/>
    <w:rPr>
      <w:rFonts w:cs="Times New Roman"/>
      <w:sz w:val="2"/>
    </w:rPr>
  </w:style>
  <w:style w:type="character" w:customStyle="1" w:styleId="highlight">
    <w:name w:val="highlight"/>
    <w:rsid w:val="0063589A"/>
    <w:rPr>
      <w:rFonts w:cs="Times New Roman"/>
    </w:rPr>
  </w:style>
  <w:style w:type="character" w:customStyle="1" w:styleId="style80">
    <w:name w:val="style8"/>
    <w:rsid w:val="0063589A"/>
    <w:rPr>
      <w:rFonts w:cs="Times New Roman"/>
    </w:rPr>
  </w:style>
  <w:style w:type="character" w:customStyle="1" w:styleId="b-serp-itemtextpassage">
    <w:name w:val="b-serp-item__text_passage"/>
    <w:rsid w:val="0063589A"/>
    <w:rPr>
      <w:rFonts w:cs="Times New Roman"/>
    </w:rPr>
  </w:style>
  <w:style w:type="character" w:customStyle="1" w:styleId="postbody">
    <w:name w:val="postbody"/>
    <w:rsid w:val="0063589A"/>
    <w:rPr>
      <w:rFonts w:cs="Times New Roman"/>
    </w:rPr>
  </w:style>
  <w:style w:type="paragraph" w:customStyle="1" w:styleId="ptx2">
    <w:name w:val="ptx2"/>
    <w:basedOn w:val="a3"/>
    <w:rsid w:val="0063589A"/>
    <w:pPr>
      <w:spacing w:before="100" w:beforeAutospacing="1" w:after="100" w:afterAutospacing="1"/>
    </w:pPr>
  </w:style>
  <w:style w:type="character" w:customStyle="1" w:styleId="512">
    <w:name w:val="Заголовок 5 Знак1"/>
    <w:locked/>
    <w:rsid w:val="0063589A"/>
    <w:rPr>
      <w:b/>
      <w:bCs/>
      <w:i/>
      <w:iCs/>
      <w:sz w:val="26"/>
      <w:szCs w:val="26"/>
    </w:rPr>
  </w:style>
  <w:style w:type="character" w:customStyle="1" w:styleId="affffffff0">
    <w:name w:val="Выделение жирным"/>
    <w:rsid w:val="0063589A"/>
    <w:rPr>
      <w:b/>
    </w:rPr>
  </w:style>
  <w:style w:type="character" w:customStyle="1" w:styleId="ListLabel1">
    <w:name w:val="ListLabel 1"/>
    <w:rsid w:val="0063589A"/>
    <w:rPr>
      <w:color w:val="000000"/>
      <w:spacing w:val="0"/>
      <w:position w:val="0"/>
      <w:sz w:val="20"/>
      <w:u w:val="none"/>
      <w:vertAlign w:val="baseline"/>
    </w:rPr>
  </w:style>
  <w:style w:type="character" w:customStyle="1" w:styleId="ListLabel2">
    <w:name w:val="ListLabel 2"/>
    <w:rsid w:val="0063589A"/>
  </w:style>
  <w:style w:type="character" w:customStyle="1" w:styleId="ListLabel3">
    <w:name w:val="ListLabel 3"/>
    <w:rsid w:val="0063589A"/>
    <w:rPr>
      <w:b/>
    </w:rPr>
  </w:style>
  <w:style w:type="character" w:customStyle="1" w:styleId="ListLabel4">
    <w:name w:val="ListLabel 4"/>
    <w:rsid w:val="0063589A"/>
  </w:style>
  <w:style w:type="character" w:customStyle="1" w:styleId="ListLabel5">
    <w:name w:val="ListLabel 5"/>
    <w:rsid w:val="0063589A"/>
    <w:rPr>
      <w:color w:val="00000A"/>
    </w:rPr>
  </w:style>
  <w:style w:type="character" w:customStyle="1" w:styleId="ListLabel6">
    <w:name w:val="ListLabel 6"/>
    <w:rsid w:val="0063589A"/>
    <w:rPr>
      <w:sz w:val="20"/>
    </w:rPr>
  </w:style>
  <w:style w:type="character" w:customStyle="1" w:styleId="2fe">
    <w:name w:val="Название Знак2"/>
    <w:locked/>
    <w:rsid w:val="0063589A"/>
    <w:rPr>
      <w:rFonts w:cs="Mangal"/>
      <w:i/>
      <w:iCs/>
      <w:color w:val="00000A"/>
      <w:sz w:val="24"/>
      <w:szCs w:val="24"/>
    </w:rPr>
  </w:style>
  <w:style w:type="character" w:customStyle="1" w:styleId="2ff">
    <w:name w:val="Схема документа Знак2"/>
    <w:locked/>
    <w:rsid w:val="0063589A"/>
    <w:rPr>
      <w:rFonts w:ascii="Tahoma" w:hAnsi="Tahoma" w:cs="Tahoma"/>
      <w:color w:val="00000A"/>
      <w:shd w:val="clear" w:color="auto" w:fill="000080"/>
    </w:rPr>
  </w:style>
  <w:style w:type="character" w:customStyle="1" w:styleId="322">
    <w:name w:val="Основной текст с отступом 3 Знак2"/>
    <w:semiHidden/>
    <w:locked/>
    <w:rsid w:val="0063589A"/>
    <w:rPr>
      <w:color w:val="00000A"/>
      <w:sz w:val="16"/>
      <w:szCs w:val="16"/>
      <w:lang w:val="ru-RU" w:eastAsia="ru-RU" w:bidi="ar-SA"/>
    </w:rPr>
  </w:style>
  <w:style w:type="character" w:customStyle="1" w:styleId="2ff0">
    <w:name w:val="Нижний колонтитул Знак2"/>
    <w:locked/>
    <w:rsid w:val="0063589A"/>
    <w:rPr>
      <w:sz w:val="24"/>
      <w:szCs w:val="24"/>
    </w:rPr>
  </w:style>
  <w:style w:type="character" w:customStyle="1" w:styleId="2ff1">
    <w:name w:val="Текст выноски Знак2"/>
    <w:locked/>
    <w:rsid w:val="0063589A"/>
    <w:rPr>
      <w:rFonts w:ascii="Tahoma" w:hAnsi="Tahoma"/>
      <w:color w:val="00000A"/>
      <w:sz w:val="16"/>
      <w:szCs w:val="16"/>
    </w:rPr>
  </w:style>
  <w:style w:type="character" w:customStyle="1" w:styleId="HTML20">
    <w:name w:val="Стандартный HTML Знак2"/>
    <w:locked/>
    <w:rsid w:val="0063589A"/>
    <w:rPr>
      <w:rFonts w:ascii="Courier New" w:hAnsi="Courier New" w:cs="Courier New"/>
      <w:color w:val="00000A"/>
    </w:rPr>
  </w:style>
  <w:style w:type="character" w:customStyle="1" w:styleId="226">
    <w:name w:val="Основной текст 2 Знак2"/>
    <w:locked/>
    <w:rsid w:val="0063589A"/>
    <w:rPr>
      <w:sz w:val="24"/>
      <w:szCs w:val="24"/>
    </w:rPr>
  </w:style>
  <w:style w:type="paragraph" w:customStyle="1" w:styleId="affffffff1">
    <w:name w:val="Заглавие"/>
    <w:basedOn w:val="afffffff4"/>
    <w:rsid w:val="0063589A"/>
    <w:pPr>
      <w:jc w:val="center"/>
    </w:pPr>
    <w:rPr>
      <w:sz w:val="20"/>
      <w:szCs w:val="20"/>
    </w:rPr>
  </w:style>
  <w:style w:type="table" w:customStyle="1" w:styleId="119">
    <w:name w:val="Сетка таблицы11"/>
    <w:basedOn w:val="a5"/>
    <w:rsid w:val="0063589A"/>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63589A"/>
    <w:rPr>
      <w:b/>
      <w:bCs/>
      <w:sz w:val="22"/>
      <w:szCs w:val="22"/>
      <w:lang w:val="ru-RU" w:eastAsia="ru-RU" w:bidi="ar-SA"/>
    </w:rPr>
  </w:style>
  <w:style w:type="character" w:customStyle="1" w:styleId="420">
    <w:name w:val="Знак Знак42"/>
    <w:rsid w:val="0063589A"/>
    <w:rPr>
      <w:sz w:val="24"/>
      <w:szCs w:val="24"/>
      <w:lang w:val="ru-RU" w:eastAsia="ru-RU" w:bidi="ar-SA"/>
    </w:rPr>
  </w:style>
  <w:style w:type="character" w:customStyle="1" w:styleId="ft1834">
    <w:name w:val="ft1834"/>
    <w:rsid w:val="0063589A"/>
  </w:style>
  <w:style w:type="character" w:customStyle="1" w:styleId="ft1846">
    <w:name w:val="ft1846"/>
    <w:rsid w:val="0063589A"/>
  </w:style>
  <w:style w:type="character" w:customStyle="1" w:styleId="ft1850">
    <w:name w:val="ft1850"/>
    <w:rsid w:val="0063589A"/>
  </w:style>
  <w:style w:type="character" w:customStyle="1" w:styleId="ft1994">
    <w:name w:val="ft1994"/>
    <w:rsid w:val="0063589A"/>
  </w:style>
  <w:style w:type="character" w:customStyle="1" w:styleId="ft2006">
    <w:name w:val="ft2006"/>
    <w:rsid w:val="0063589A"/>
  </w:style>
  <w:style w:type="character" w:customStyle="1" w:styleId="ft2181">
    <w:name w:val="ft2181"/>
    <w:rsid w:val="0063589A"/>
  </w:style>
  <w:style w:type="character" w:customStyle="1" w:styleId="ft2193">
    <w:name w:val="ft2193"/>
    <w:rsid w:val="0063589A"/>
  </w:style>
  <w:style w:type="character" w:customStyle="1" w:styleId="ft2205">
    <w:name w:val="ft2205"/>
    <w:rsid w:val="0063589A"/>
  </w:style>
  <w:style w:type="character" w:customStyle="1" w:styleId="ft2213">
    <w:name w:val="ft2213"/>
    <w:rsid w:val="0063589A"/>
  </w:style>
  <w:style w:type="paragraph" w:customStyle="1" w:styleId="-10-11">
    <w:name w:val="А-10-11"/>
    <w:basedOn w:val="a3"/>
    <w:rsid w:val="0063589A"/>
    <w:pPr>
      <w:spacing w:line="233" w:lineRule="exact"/>
      <w:ind w:firstLine="397"/>
      <w:jc w:val="both"/>
    </w:pPr>
    <w:rPr>
      <w:sz w:val="20"/>
      <w:szCs w:val="20"/>
    </w:rPr>
  </w:style>
  <w:style w:type="paragraph" w:customStyle="1" w:styleId="Lang">
    <w:name w:val="Lang"/>
    <w:basedOn w:val="a3"/>
    <w:rsid w:val="0063589A"/>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63589A"/>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63589A"/>
    <w:pPr>
      <w:suppressAutoHyphens/>
      <w:jc w:val="center"/>
    </w:pPr>
    <w:rPr>
      <w:sz w:val="26"/>
      <w:lang w:eastAsia="ar-SA"/>
    </w:rPr>
  </w:style>
  <w:style w:type="paragraph" w:customStyle="1" w:styleId="2ff2">
    <w:name w:val="Заголовок_2"/>
    <w:basedOn w:val="a3"/>
    <w:rsid w:val="0063589A"/>
    <w:pPr>
      <w:spacing w:line="360" w:lineRule="auto"/>
      <w:jc w:val="both"/>
    </w:pPr>
    <w:rPr>
      <w:rFonts w:ascii="Arial" w:hAnsi="Arial"/>
      <w:b/>
      <w:i/>
      <w:sz w:val="28"/>
      <w:szCs w:val="20"/>
    </w:rPr>
  </w:style>
  <w:style w:type="paragraph" w:customStyle="1" w:styleId="affffffff2">
    <w:name w:val="Абзац_СУБД"/>
    <w:basedOn w:val="a3"/>
    <w:rsid w:val="0063589A"/>
    <w:pPr>
      <w:spacing w:line="360" w:lineRule="auto"/>
      <w:ind w:firstLine="720"/>
      <w:jc w:val="both"/>
    </w:pPr>
    <w:rPr>
      <w:rFonts w:ascii="Arial" w:hAnsi="Arial"/>
      <w:sz w:val="28"/>
      <w:szCs w:val="20"/>
    </w:rPr>
  </w:style>
  <w:style w:type="character" w:customStyle="1" w:styleId="f1">
    <w:name w:val="f1"/>
    <w:rsid w:val="0063589A"/>
    <w:rPr>
      <w:rFonts w:cs="Times New Roman"/>
    </w:rPr>
  </w:style>
  <w:style w:type="paragraph" w:customStyle="1" w:styleId="075">
    <w:name w:val="Стиль Нумерованный список + сверху: (одинарная Авто  075 пт лини..."/>
    <w:basedOn w:val="a2"/>
    <w:rsid w:val="0063589A"/>
    <w:pPr>
      <w:numPr>
        <w:numId w:val="0"/>
      </w:numPr>
      <w:tabs>
        <w:tab w:val="left" w:pos="720"/>
        <w:tab w:val="left" w:pos="1354"/>
      </w:tabs>
      <w:ind w:left="360" w:hanging="360"/>
    </w:pPr>
    <w:rPr>
      <w:sz w:val="24"/>
      <w:lang w:eastAsia="ru-RU"/>
    </w:rPr>
  </w:style>
  <w:style w:type="paragraph" w:customStyle="1" w:styleId="4a">
    <w:name w:val="Обычный4"/>
    <w:rsid w:val="0063589A"/>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63589A"/>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63589A"/>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63589A"/>
  </w:style>
  <w:style w:type="character" w:customStyle="1" w:styleId="ft776">
    <w:name w:val="ft776"/>
    <w:rsid w:val="0063589A"/>
  </w:style>
  <w:style w:type="character" w:customStyle="1" w:styleId="ft431">
    <w:name w:val="ft431"/>
    <w:rsid w:val="0063589A"/>
  </w:style>
  <w:style w:type="character" w:customStyle="1" w:styleId="ft793">
    <w:name w:val="ft793"/>
    <w:rsid w:val="0063589A"/>
  </w:style>
  <w:style w:type="character" w:customStyle="1" w:styleId="ft802">
    <w:name w:val="ft802"/>
    <w:rsid w:val="0063589A"/>
  </w:style>
  <w:style w:type="character" w:customStyle="1" w:styleId="ft890">
    <w:name w:val="ft890"/>
    <w:rsid w:val="0063589A"/>
  </w:style>
  <w:style w:type="character" w:customStyle="1" w:styleId="ft904">
    <w:name w:val="ft904"/>
    <w:rsid w:val="0063589A"/>
  </w:style>
  <w:style w:type="character" w:customStyle="1" w:styleId="ft914">
    <w:name w:val="ft914"/>
    <w:rsid w:val="0063589A"/>
  </w:style>
  <w:style w:type="character" w:customStyle="1" w:styleId="HTMLPreformattedChar">
    <w:name w:val="HTML Preformatted Char"/>
    <w:locked/>
    <w:rsid w:val="0063589A"/>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63589A"/>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63589A"/>
    <w:pPr>
      <w:keepNext/>
      <w:outlineLvl w:val="2"/>
    </w:pPr>
    <w:rPr>
      <w:rFonts w:eastAsia="Calibri"/>
      <w:szCs w:val="20"/>
    </w:rPr>
  </w:style>
  <w:style w:type="character" w:customStyle="1" w:styleId="review-h52">
    <w:name w:val="review-h52"/>
    <w:rsid w:val="0063589A"/>
    <w:rPr>
      <w:rFonts w:cs="Times New Roman"/>
      <w:b/>
      <w:bCs/>
      <w:color w:val="004080"/>
      <w:sz w:val="18"/>
      <w:szCs w:val="18"/>
      <w:u w:val="none"/>
    </w:rPr>
  </w:style>
  <w:style w:type="character" w:customStyle="1" w:styleId="BodyText2Char">
    <w:name w:val="Body Text 2 Char"/>
    <w:locked/>
    <w:rsid w:val="0063589A"/>
    <w:rPr>
      <w:rFonts w:ascii="Calibri" w:hAnsi="Calibri"/>
      <w:sz w:val="22"/>
      <w:szCs w:val="22"/>
      <w:lang w:val="ru-RU" w:eastAsia="ru-RU" w:bidi="ar-SA"/>
    </w:rPr>
  </w:style>
  <w:style w:type="paragraph" w:customStyle="1" w:styleId="1TimesNewRoman12">
    <w:name w:val="Стиль Загол. 1 ур. + Times New Roman 12 пт"/>
    <w:basedOn w:val="a3"/>
    <w:rsid w:val="0063589A"/>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63589A"/>
    <w:rPr>
      <w:sz w:val="24"/>
      <w:szCs w:val="24"/>
      <w:lang w:val="ru-RU" w:eastAsia="ru-RU" w:bidi="ar-SA"/>
    </w:rPr>
  </w:style>
  <w:style w:type="character" w:customStyle="1" w:styleId="BodyText2Char1">
    <w:name w:val="Body Text 2 Char1"/>
    <w:semiHidden/>
    <w:locked/>
    <w:rsid w:val="0063589A"/>
    <w:rPr>
      <w:rFonts w:ascii="Calibri" w:hAnsi="Calibri"/>
      <w:lang w:val="ru-RU" w:eastAsia="ru-RU" w:bidi="ar-SA"/>
    </w:rPr>
  </w:style>
  <w:style w:type="paragraph" w:customStyle="1" w:styleId="affffffff3">
    <w:name w:val="НаКурсач"/>
    <w:basedOn w:val="a3"/>
    <w:rsid w:val="0063589A"/>
    <w:pPr>
      <w:spacing w:line="312" w:lineRule="auto"/>
      <w:jc w:val="both"/>
    </w:pPr>
    <w:rPr>
      <w:sz w:val="28"/>
    </w:rPr>
  </w:style>
  <w:style w:type="character" w:customStyle="1" w:styleId="Heading8Char">
    <w:name w:val="Heading 8 Char"/>
    <w:semiHidden/>
    <w:locked/>
    <w:rsid w:val="0063589A"/>
    <w:rPr>
      <w:rFonts w:ascii="Cambria" w:hAnsi="Cambria"/>
      <w:color w:val="404040"/>
      <w:lang w:val="ru-RU" w:eastAsia="ru-RU" w:bidi="ar-SA"/>
    </w:rPr>
  </w:style>
  <w:style w:type="character" w:customStyle="1" w:styleId="a10">
    <w:name w:val="a1"/>
    <w:rsid w:val="0063589A"/>
    <w:rPr>
      <w:rFonts w:cs="Times New Roman"/>
    </w:rPr>
  </w:style>
  <w:style w:type="character" w:customStyle="1" w:styleId="94">
    <w:name w:val="Знак Знак9"/>
    <w:locked/>
    <w:rsid w:val="0063589A"/>
    <w:rPr>
      <w:sz w:val="16"/>
      <w:szCs w:val="16"/>
      <w:lang w:val="ru-RU" w:eastAsia="ar-SA" w:bidi="ar-SA"/>
    </w:rPr>
  </w:style>
  <w:style w:type="character" w:customStyle="1" w:styleId="136">
    <w:name w:val="Знак Знак13"/>
    <w:locked/>
    <w:rsid w:val="0063589A"/>
    <w:rPr>
      <w:b/>
      <w:bCs/>
      <w:sz w:val="27"/>
      <w:szCs w:val="27"/>
      <w:lang w:val="ru-RU" w:eastAsia="ru-RU" w:bidi="ar-SA"/>
    </w:rPr>
  </w:style>
  <w:style w:type="character" w:customStyle="1" w:styleId="1ffff5">
    <w:name w:val="Сильное выделение1"/>
    <w:rsid w:val="0063589A"/>
    <w:rPr>
      <w:b/>
    </w:rPr>
  </w:style>
  <w:style w:type="paragraph" w:customStyle="1" w:styleId="HTML13">
    <w:name w:val="Стандартный HTML1"/>
    <w:basedOn w:val="a3"/>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63589A"/>
    <w:rPr>
      <w:rFonts w:ascii="Arial" w:hAnsi="Arial" w:cs="Arial"/>
      <w:b/>
      <w:bCs/>
      <w:kern w:val="32"/>
      <w:sz w:val="32"/>
      <w:szCs w:val="32"/>
    </w:rPr>
  </w:style>
  <w:style w:type="character" w:customStyle="1" w:styleId="31a">
    <w:name w:val="Знак Знак31"/>
    <w:rsid w:val="0063589A"/>
    <w:rPr>
      <w:rFonts w:ascii="Arial" w:hAnsi="Arial" w:cs="Arial"/>
      <w:b/>
      <w:bCs/>
      <w:sz w:val="26"/>
      <w:szCs w:val="26"/>
    </w:rPr>
  </w:style>
  <w:style w:type="character" w:customStyle="1" w:styleId="227">
    <w:name w:val="Знак Знак22"/>
    <w:rsid w:val="0063589A"/>
    <w:rPr>
      <w:sz w:val="24"/>
      <w:szCs w:val="24"/>
    </w:rPr>
  </w:style>
  <w:style w:type="character" w:customStyle="1" w:styleId="300">
    <w:name w:val="Знак Знак30"/>
    <w:rsid w:val="0063589A"/>
    <w:rPr>
      <w:b/>
      <w:bCs/>
      <w:sz w:val="28"/>
      <w:szCs w:val="28"/>
    </w:rPr>
  </w:style>
  <w:style w:type="character" w:customStyle="1" w:styleId="262">
    <w:name w:val="Знак Знак26"/>
    <w:rsid w:val="0063589A"/>
    <w:rPr>
      <w:rFonts w:ascii="Calibri" w:hAnsi="Calibri"/>
      <w:i/>
      <w:iCs/>
      <w:sz w:val="24"/>
      <w:szCs w:val="24"/>
      <w:lang w:eastAsia="en-US"/>
    </w:rPr>
  </w:style>
  <w:style w:type="character" w:customStyle="1" w:styleId="200">
    <w:name w:val="Знак Знак20"/>
    <w:rsid w:val="0063589A"/>
    <w:rPr>
      <w:sz w:val="16"/>
      <w:szCs w:val="16"/>
    </w:rPr>
  </w:style>
  <w:style w:type="character" w:customStyle="1" w:styleId="190">
    <w:name w:val="Знак Знак19"/>
    <w:rsid w:val="0063589A"/>
    <w:rPr>
      <w:sz w:val="16"/>
      <w:szCs w:val="16"/>
    </w:rPr>
  </w:style>
  <w:style w:type="character" w:customStyle="1" w:styleId="250">
    <w:name w:val="Знак Знак25"/>
    <w:rsid w:val="0063589A"/>
    <w:rPr>
      <w:sz w:val="24"/>
    </w:rPr>
  </w:style>
  <w:style w:type="paragraph" w:customStyle="1" w:styleId="324">
    <w:name w:val="Основной текст 32"/>
    <w:basedOn w:val="a3"/>
    <w:rsid w:val="0063589A"/>
    <w:pPr>
      <w:overflowPunct w:val="0"/>
      <w:autoSpaceDE w:val="0"/>
      <w:autoSpaceDN w:val="0"/>
      <w:adjustRightInd w:val="0"/>
      <w:jc w:val="center"/>
      <w:textAlignment w:val="baseline"/>
    </w:pPr>
    <w:rPr>
      <w:b/>
      <w:sz w:val="32"/>
      <w:szCs w:val="20"/>
    </w:rPr>
  </w:style>
  <w:style w:type="character" w:customStyle="1" w:styleId="82">
    <w:name w:val="Знак Знак8"/>
    <w:rsid w:val="0063589A"/>
    <w:rPr>
      <w:rFonts w:ascii="Arial" w:hAnsi="Arial" w:cs="Arial"/>
      <w:b/>
      <w:bCs/>
      <w:i/>
      <w:iCs/>
      <w:sz w:val="28"/>
      <w:szCs w:val="28"/>
      <w:lang w:val="ru-RU" w:eastAsia="en-US" w:bidi="ar-SA"/>
    </w:rPr>
  </w:style>
  <w:style w:type="character" w:customStyle="1" w:styleId="field-content">
    <w:name w:val="field-content"/>
    <w:rsid w:val="0063589A"/>
  </w:style>
  <w:style w:type="character" w:customStyle="1" w:styleId="reference-text">
    <w:name w:val="reference-text"/>
    <w:rsid w:val="0063589A"/>
  </w:style>
  <w:style w:type="paragraph" w:customStyle="1" w:styleId="snip1">
    <w:name w:val="snip1"/>
    <w:basedOn w:val="a3"/>
    <w:rsid w:val="0063589A"/>
    <w:pPr>
      <w:spacing w:before="49" w:line="300" w:lineRule="atLeast"/>
    </w:pPr>
    <w:rPr>
      <w:color w:val="000000"/>
    </w:rPr>
  </w:style>
  <w:style w:type="paragraph" w:customStyle="1" w:styleId="Style74">
    <w:name w:val="Style74"/>
    <w:basedOn w:val="a3"/>
    <w:rsid w:val="0063589A"/>
    <w:pPr>
      <w:widowControl w:val="0"/>
      <w:autoSpaceDE w:val="0"/>
      <w:autoSpaceDN w:val="0"/>
      <w:adjustRightInd w:val="0"/>
      <w:spacing w:line="274" w:lineRule="exact"/>
      <w:ind w:firstLine="293"/>
      <w:jc w:val="both"/>
    </w:pPr>
  </w:style>
  <w:style w:type="character" w:customStyle="1" w:styleId="513">
    <w:name w:val="Знак Знак51"/>
    <w:locked/>
    <w:rsid w:val="0063589A"/>
    <w:rPr>
      <w:b/>
      <w:caps/>
      <w:sz w:val="24"/>
      <w:szCs w:val="24"/>
      <w:lang w:val="ru-RU" w:eastAsia="ru-RU" w:bidi="ar-SA"/>
    </w:rPr>
  </w:style>
  <w:style w:type="paragraph" w:customStyle="1" w:styleId="affffffff4">
    <w:name w:val="Основной текст с отступо"/>
    <w:basedOn w:val="a3"/>
    <w:rsid w:val="0063589A"/>
    <w:pPr>
      <w:ind w:left="-340" w:firstLine="720"/>
    </w:pPr>
    <w:rPr>
      <w:sz w:val="36"/>
      <w:szCs w:val="20"/>
    </w:rPr>
  </w:style>
  <w:style w:type="paragraph" w:customStyle="1" w:styleId="Standard">
    <w:name w:val="Standard"/>
    <w:rsid w:val="0063589A"/>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63589A"/>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63589A"/>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63589A"/>
    <w:rPr>
      <w:rFonts w:ascii="Sylfaen" w:hAnsi="Sylfaen" w:cs="Sylfaen"/>
      <w:sz w:val="19"/>
      <w:szCs w:val="19"/>
      <w:u w:val="none"/>
    </w:rPr>
  </w:style>
  <w:style w:type="character" w:customStyle="1" w:styleId="520">
    <w:name w:val="Знак Знак52"/>
    <w:rsid w:val="0063589A"/>
    <w:rPr>
      <w:rFonts w:ascii="Arial" w:eastAsia="Times New Roman" w:hAnsi="Arial" w:cs="Arial"/>
      <w:b/>
      <w:bCs/>
      <w:i/>
      <w:iCs/>
      <w:sz w:val="28"/>
      <w:szCs w:val="28"/>
    </w:rPr>
  </w:style>
  <w:style w:type="paragraph" w:customStyle="1" w:styleId="a3cxspmiddle">
    <w:name w:val="a3cxspmiddle"/>
    <w:basedOn w:val="a3"/>
    <w:rsid w:val="0063589A"/>
    <w:pPr>
      <w:spacing w:before="100" w:beforeAutospacing="1" w:after="100" w:afterAutospacing="1"/>
    </w:pPr>
    <w:rPr>
      <w:color w:val="000000"/>
    </w:rPr>
  </w:style>
  <w:style w:type="paragraph" w:customStyle="1" w:styleId="a3cxsplast">
    <w:name w:val="a3cxsplast"/>
    <w:basedOn w:val="a3"/>
    <w:rsid w:val="0063589A"/>
    <w:pPr>
      <w:spacing w:before="100" w:beforeAutospacing="1" w:after="100" w:afterAutospacing="1"/>
    </w:pPr>
    <w:rPr>
      <w:color w:val="000000"/>
    </w:rPr>
  </w:style>
  <w:style w:type="character" w:customStyle="1" w:styleId="ft1786">
    <w:name w:val="ft1786"/>
    <w:uiPriority w:val="99"/>
    <w:rsid w:val="0063589A"/>
  </w:style>
  <w:style w:type="character" w:customStyle="1" w:styleId="c16">
    <w:name w:val="c16"/>
    <w:rsid w:val="0063589A"/>
  </w:style>
  <w:style w:type="character" w:customStyle="1" w:styleId="BodyTextChar1">
    <w:name w:val="Body Text Char1"/>
    <w:aliases w:val="Знак1 Char"/>
    <w:locked/>
    <w:rsid w:val="0063589A"/>
    <w:rPr>
      <w:sz w:val="24"/>
      <w:lang w:val="ru-RU" w:eastAsia="ru-RU"/>
    </w:rPr>
  </w:style>
  <w:style w:type="character" w:customStyle="1" w:styleId="font7">
    <w:name w:val="font7"/>
    <w:rsid w:val="0063589A"/>
  </w:style>
  <w:style w:type="paragraph" w:customStyle="1" w:styleId="affffffff5">
    <w:name w:val="Знак Знак Знак Знак Знак Знак Знак Знак Знак Знак"/>
    <w:basedOn w:val="a3"/>
    <w:rsid w:val="0063589A"/>
    <w:pPr>
      <w:spacing w:after="160" w:line="240" w:lineRule="exact"/>
    </w:pPr>
    <w:rPr>
      <w:rFonts w:ascii="Verdana" w:hAnsi="Verdana" w:cs="Verdana"/>
      <w:sz w:val="20"/>
      <w:szCs w:val="20"/>
      <w:lang w:val="en-US" w:eastAsia="en-US"/>
    </w:rPr>
  </w:style>
  <w:style w:type="character" w:customStyle="1" w:styleId="FontStyle79">
    <w:name w:val="Font Style79"/>
    <w:rsid w:val="0063589A"/>
    <w:rPr>
      <w:rFonts w:ascii="Times New Roman" w:hAnsi="Times New Roman" w:cs="Times New Roman"/>
      <w:sz w:val="16"/>
      <w:szCs w:val="16"/>
    </w:rPr>
  </w:style>
  <w:style w:type="character" w:customStyle="1" w:styleId="FontStyle57">
    <w:name w:val="Font Style57"/>
    <w:rsid w:val="0063589A"/>
    <w:rPr>
      <w:rFonts w:ascii="Times New Roman" w:hAnsi="Times New Roman" w:cs="Times New Roman"/>
      <w:b/>
      <w:bCs/>
      <w:sz w:val="16"/>
      <w:szCs w:val="16"/>
    </w:rPr>
  </w:style>
  <w:style w:type="character" w:customStyle="1" w:styleId="FontStyle32">
    <w:name w:val="Font Style32"/>
    <w:rsid w:val="0063589A"/>
    <w:rPr>
      <w:rFonts w:ascii="Times New Roman" w:hAnsi="Times New Roman" w:cs="Times New Roman"/>
      <w:i/>
      <w:iCs/>
      <w:sz w:val="26"/>
      <w:szCs w:val="26"/>
    </w:rPr>
  </w:style>
  <w:style w:type="paragraph" w:customStyle="1" w:styleId="iditems">
    <w:name w:val="iditems"/>
    <w:basedOn w:val="a3"/>
    <w:rsid w:val="0063589A"/>
    <w:pPr>
      <w:spacing w:before="75" w:after="150"/>
    </w:pPr>
  </w:style>
  <w:style w:type="character" w:customStyle="1" w:styleId="pseudo-href5">
    <w:name w:val="pseudo-href5"/>
    <w:rsid w:val="0063589A"/>
  </w:style>
  <w:style w:type="character" w:customStyle="1" w:styleId="title1">
    <w:name w:val="title1"/>
    <w:rsid w:val="0063589A"/>
    <w:rPr>
      <w:rFonts w:ascii="Verdana" w:hAnsi="Verdana" w:hint="default"/>
      <w:color w:val="301007"/>
      <w:sz w:val="30"/>
      <w:szCs w:val="30"/>
    </w:rPr>
  </w:style>
  <w:style w:type="paragraph" w:customStyle="1" w:styleId="325">
    <w:name w:val="Заголовок 32"/>
    <w:basedOn w:val="a3"/>
    <w:next w:val="a3"/>
    <w:rsid w:val="0063589A"/>
    <w:pPr>
      <w:keepNext/>
      <w:snapToGrid w:val="0"/>
      <w:spacing w:before="240" w:after="60"/>
    </w:pPr>
    <w:rPr>
      <w:rFonts w:ascii="Arial" w:hAnsi="Arial"/>
      <w:szCs w:val="20"/>
    </w:rPr>
  </w:style>
  <w:style w:type="character" w:customStyle="1" w:styleId="2ff3">
    <w:name w:val="Заголовок 2 Знак Знак Знак"/>
    <w:rsid w:val="0063589A"/>
    <w:rPr>
      <w:rFonts w:ascii="Arial" w:hAnsi="Arial" w:cs="Arial"/>
      <w:b/>
      <w:bCs/>
      <w:i/>
      <w:iCs/>
      <w:sz w:val="28"/>
      <w:szCs w:val="28"/>
      <w:lang w:val="en-US" w:eastAsia="en-US" w:bidi="ar-SA"/>
    </w:rPr>
  </w:style>
  <w:style w:type="character" w:customStyle="1" w:styleId="ft21391">
    <w:name w:val="ft21391"/>
    <w:rsid w:val="0063589A"/>
    <w:rPr>
      <w:rFonts w:ascii="Times" w:hAnsi="Times" w:hint="default"/>
      <w:color w:val="000000"/>
      <w:spacing w:val="13"/>
      <w:sz w:val="24"/>
      <w:szCs w:val="24"/>
    </w:rPr>
  </w:style>
  <w:style w:type="character" w:customStyle="1" w:styleId="ft21791">
    <w:name w:val="ft21791"/>
    <w:rsid w:val="0063589A"/>
    <w:rPr>
      <w:rFonts w:ascii="Times" w:hAnsi="Times" w:hint="default"/>
      <w:color w:val="000000"/>
      <w:spacing w:val="13"/>
      <w:sz w:val="24"/>
      <w:szCs w:val="24"/>
    </w:rPr>
  </w:style>
  <w:style w:type="character" w:customStyle="1" w:styleId="ft23581">
    <w:name w:val="ft23581"/>
    <w:rsid w:val="0063589A"/>
    <w:rPr>
      <w:rFonts w:ascii="Times" w:hAnsi="Times" w:hint="default"/>
      <w:color w:val="000000"/>
      <w:spacing w:val="13"/>
      <w:sz w:val="24"/>
      <w:szCs w:val="24"/>
    </w:rPr>
  </w:style>
  <w:style w:type="character" w:customStyle="1" w:styleId="ft22941">
    <w:name w:val="ft22941"/>
    <w:rsid w:val="0063589A"/>
    <w:rPr>
      <w:rFonts w:ascii="Times" w:hAnsi="Times" w:hint="default"/>
      <w:color w:val="000000"/>
      <w:spacing w:val="13"/>
      <w:sz w:val="24"/>
      <w:szCs w:val="24"/>
    </w:rPr>
  </w:style>
  <w:style w:type="character" w:customStyle="1" w:styleId="garantcommenttitle1">
    <w:name w:val="garantcommenttitle1"/>
    <w:rsid w:val="0063589A"/>
    <w:rPr>
      <w:sz w:val="22"/>
      <w:szCs w:val="22"/>
    </w:rPr>
  </w:style>
  <w:style w:type="paragraph" w:customStyle="1" w:styleId="affffffff6">
    <w:name w:val="Текст диссертации"/>
    <w:basedOn w:val="a3"/>
    <w:rsid w:val="0063589A"/>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63589A"/>
    <w:rPr>
      <w:rFonts w:ascii="Times New Roman" w:hAnsi="Times New Roman"/>
      <w:b/>
      <w:i/>
      <w:spacing w:val="0"/>
      <w:sz w:val="23"/>
    </w:rPr>
  </w:style>
  <w:style w:type="paragraph" w:customStyle="1" w:styleId="src">
    <w:name w:val="src"/>
    <w:basedOn w:val="a3"/>
    <w:rsid w:val="0063589A"/>
    <w:pPr>
      <w:spacing w:after="225"/>
    </w:pPr>
    <w:rPr>
      <w:i/>
      <w:iCs/>
      <w:color w:val="939756"/>
      <w:sz w:val="17"/>
      <w:szCs w:val="17"/>
    </w:rPr>
  </w:style>
  <w:style w:type="paragraph" w:customStyle="1" w:styleId="3f4">
    <w:name w:val="Обычный3"/>
    <w:rsid w:val="0063589A"/>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63589A"/>
    <w:pPr>
      <w:widowControl w:val="0"/>
      <w:autoSpaceDE w:val="0"/>
      <w:autoSpaceDN w:val="0"/>
      <w:adjustRightInd w:val="0"/>
      <w:spacing w:line="317" w:lineRule="exact"/>
      <w:ind w:firstLine="355"/>
      <w:jc w:val="both"/>
    </w:pPr>
  </w:style>
  <w:style w:type="character" w:customStyle="1" w:styleId="FontStyle924">
    <w:name w:val="Font Style924"/>
    <w:rsid w:val="0063589A"/>
    <w:rPr>
      <w:rFonts w:ascii="Times New Roman" w:hAnsi="Times New Roman" w:cs="Times New Roman"/>
      <w:b/>
      <w:bCs/>
      <w:i/>
      <w:iCs/>
      <w:sz w:val="12"/>
      <w:szCs w:val="12"/>
    </w:rPr>
  </w:style>
  <w:style w:type="paragraph" w:customStyle="1" w:styleId="Style451">
    <w:name w:val="Style451"/>
    <w:basedOn w:val="a3"/>
    <w:rsid w:val="0063589A"/>
    <w:pPr>
      <w:widowControl w:val="0"/>
      <w:autoSpaceDE w:val="0"/>
      <w:autoSpaceDN w:val="0"/>
      <w:adjustRightInd w:val="0"/>
    </w:pPr>
  </w:style>
  <w:style w:type="character" w:customStyle="1" w:styleId="FontStyle818">
    <w:name w:val="Font Style818"/>
    <w:rsid w:val="0063589A"/>
    <w:rPr>
      <w:rFonts w:ascii="Times New Roman" w:hAnsi="Times New Roman" w:cs="Times New Roman"/>
      <w:b/>
      <w:bCs/>
      <w:sz w:val="16"/>
      <w:szCs w:val="16"/>
    </w:rPr>
  </w:style>
  <w:style w:type="character" w:customStyle="1" w:styleId="FontStyle998">
    <w:name w:val="Font Style998"/>
    <w:rsid w:val="0063589A"/>
    <w:rPr>
      <w:rFonts w:ascii="Times New Roman" w:hAnsi="Times New Roman" w:cs="Times New Roman"/>
      <w:b/>
      <w:bCs/>
      <w:spacing w:val="-10"/>
      <w:sz w:val="22"/>
      <w:szCs w:val="22"/>
    </w:rPr>
  </w:style>
  <w:style w:type="paragraph" w:customStyle="1" w:styleId="Style411">
    <w:name w:val="Style411"/>
    <w:basedOn w:val="a3"/>
    <w:rsid w:val="0063589A"/>
    <w:pPr>
      <w:widowControl w:val="0"/>
      <w:autoSpaceDE w:val="0"/>
      <w:autoSpaceDN w:val="0"/>
      <w:adjustRightInd w:val="0"/>
    </w:pPr>
  </w:style>
  <w:style w:type="character" w:customStyle="1" w:styleId="FontStyle812">
    <w:name w:val="Font Style812"/>
    <w:rsid w:val="0063589A"/>
    <w:rPr>
      <w:rFonts w:ascii="Times New Roman" w:hAnsi="Times New Roman" w:cs="Times New Roman"/>
      <w:b/>
      <w:bCs/>
      <w:spacing w:val="-10"/>
      <w:sz w:val="30"/>
      <w:szCs w:val="30"/>
    </w:rPr>
  </w:style>
  <w:style w:type="character" w:customStyle="1" w:styleId="FontStyle947">
    <w:name w:val="Font Style947"/>
    <w:rsid w:val="0063589A"/>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63589A"/>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63589A"/>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63589A"/>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63589A"/>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63589A"/>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63589A"/>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63589A"/>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63589A"/>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63589A"/>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63589A"/>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63589A"/>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63589A"/>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63589A"/>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63589A"/>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63589A"/>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63589A"/>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63589A"/>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63589A"/>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63589A"/>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63589A"/>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63589A"/>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63589A"/>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63589A"/>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63589A"/>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63589A"/>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63589A"/>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63589A"/>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63589A"/>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63589A"/>
    <w:rPr>
      <w:rFonts w:ascii="Times New Roman" w:hAnsi="Times New Roman"/>
      <w:bCs w:val="0"/>
      <w:i w:val="0"/>
      <w:sz w:val="24"/>
      <w:lang w:eastAsia="ru-RU"/>
    </w:rPr>
  </w:style>
  <w:style w:type="paragraph" w:customStyle="1" w:styleId="FR5">
    <w:name w:val="FR5"/>
    <w:rsid w:val="0063589A"/>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63589A"/>
    <w:pPr>
      <w:spacing w:before="100" w:beforeAutospacing="1" w:after="100" w:afterAutospacing="1"/>
    </w:pPr>
  </w:style>
  <w:style w:type="paragraph" w:customStyle="1" w:styleId="unip">
    <w:name w:val="unip"/>
    <w:basedOn w:val="a3"/>
    <w:rsid w:val="0063589A"/>
    <w:pPr>
      <w:spacing w:before="100" w:beforeAutospacing="1" w:after="100" w:afterAutospacing="1"/>
    </w:pPr>
  </w:style>
  <w:style w:type="character" w:customStyle="1" w:styleId="modinfo">
    <w:name w:val="modinfo"/>
    <w:rsid w:val="0063589A"/>
  </w:style>
  <w:style w:type="character" w:customStyle="1" w:styleId="style81">
    <w:name w:val="style81"/>
    <w:rsid w:val="0063589A"/>
    <w:rPr>
      <w:b/>
      <w:bCs/>
      <w:color w:val="333333"/>
      <w:sz w:val="31"/>
      <w:szCs w:val="31"/>
    </w:rPr>
  </w:style>
  <w:style w:type="character" w:customStyle="1" w:styleId="affffffff7">
    <w:name w:val="Разрядка"/>
    <w:rsid w:val="0063589A"/>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63589A"/>
    <w:rPr>
      <w:sz w:val="24"/>
      <w:szCs w:val="24"/>
      <w:lang w:val="ru-RU" w:eastAsia="ru-RU" w:bidi="hi-IN"/>
    </w:rPr>
  </w:style>
  <w:style w:type="character" w:customStyle="1" w:styleId="401">
    <w:name w:val="Знак Знак40"/>
    <w:locked/>
    <w:rsid w:val="0063589A"/>
    <w:rPr>
      <w:rFonts w:ascii="Arial" w:hAnsi="Arial"/>
      <w:b/>
      <w:sz w:val="26"/>
    </w:rPr>
  </w:style>
  <w:style w:type="character" w:customStyle="1" w:styleId="290">
    <w:name w:val="Знак Знак29"/>
    <w:locked/>
    <w:rsid w:val="0063589A"/>
    <w:rPr>
      <w:sz w:val="24"/>
    </w:rPr>
  </w:style>
  <w:style w:type="character" w:customStyle="1" w:styleId="21c">
    <w:name w:val="Красная строка 2 Знак1"/>
    <w:rsid w:val="0063589A"/>
    <w:rPr>
      <w:sz w:val="24"/>
      <w:lang w:val="ru-RU" w:eastAsia="ru-RU"/>
    </w:rPr>
  </w:style>
  <w:style w:type="character" w:customStyle="1" w:styleId="3231Heading121">
    <w:name w:val="Знак Знак3;Текст Знак2;Знак3 Знак1;Heading 12 Знак1 Знак Знак"/>
    <w:locked/>
    <w:rsid w:val="0063589A"/>
    <w:rPr>
      <w:sz w:val="24"/>
      <w:lang w:val="ru-RU" w:eastAsia="ru-RU"/>
    </w:rPr>
  </w:style>
  <w:style w:type="character" w:customStyle="1" w:styleId="391">
    <w:name w:val="Знак Знак39"/>
    <w:locked/>
    <w:rsid w:val="0063589A"/>
    <w:rPr>
      <w:b/>
      <w:sz w:val="28"/>
    </w:rPr>
  </w:style>
  <w:style w:type="character" w:customStyle="1" w:styleId="381">
    <w:name w:val="Знак Знак38"/>
    <w:locked/>
    <w:rsid w:val="0063589A"/>
    <w:rPr>
      <w:b/>
      <w:i/>
      <w:sz w:val="26"/>
    </w:rPr>
  </w:style>
  <w:style w:type="character" w:customStyle="1" w:styleId="371">
    <w:name w:val="Знак Знак37"/>
    <w:locked/>
    <w:rsid w:val="0063589A"/>
    <w:rPr>
      <w:b/>
      <w:sz w:val="22"/>
      <w:lang w:val="ru-RU" w:eastAsia="ru-RU"/>
    </w:rPr>
  </w:style>
  <w:style w:type="character" w:customStyle="1" w:styleId="361">
    <w:name w:val="Знак Знак36"/>
    <w:locked/>
    <w:rsid w:val="0063589A"/>
    <w:rPr>
      <w:sz w:val="24"/>
      <w:lang w:val="ru-RU" w:eastAsia="ru-RU"/>
    </w:rPr>
  </w:style>
  <w:style w:type="character" w:customStyle="1" w:styleId="351">
    <w:name w:val="Знак Знак35"/>
    <w:uiPriority w:val="99"/>
    <w:locked/>
    <w:rsid w:val="0063589A"/>
    <w:rPr>
      <w:rFonts w:ascii="Calibri" w:hAnsi="Calibri"/>
      <w:i/>
      <w:sz w:val="24"/>
      <w:lang w:eastAsia="en-US"/>
    </w:rPr>
  </w:style>
  <w:style w:type="character" w:customStyle="1" w:styleId="342">
    <w:name w:val="Знак Знак34"/>
    <w:locked/>
    <w:rsid w:val="0063589A"/>
    <w:rPr>
      <w:rFonts w:ascii="Arial" w:hAnsi="Arial"/>
      <w:sz w:val="22"/>
      <w:lang w:val="ru-RU" w:eastAsia="ru-RU"/>
    </w:rPr>
  </w:style>
  <w:style w:type="character" w:customStyle="1" w:styleId="301">
    <w:name w:val="Знак Знак301"/>
    <w:locked/>
    <w:rsid w:val="0063589A"/>
    <w:rPr>
      <w:sz w:val="24"/>
    </w:rPr>
  </w:style>
  <w:style w:type="character" w:customStyle="1" w:styleId="272">
    <w:name w:val="Знак Знак27"/>
    <w:locked/>
    <w:rsid w:val="0063589A"/>
    <w:rPr>
      <w:sz w:val="24"/>
    </w:rPr>
  </w:style>
  <w:style w:type="paragraph" w:customStyle="1" w:styleId="affffffff8">
    <w:name w:val="Об"/>
    <w:rsid w:val="0063589A"/>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63589A"/>
    <w:rPr>
      <w:sz w:val="24"/>
      <w:lang w:val="en-US"/>
    </w:rPr>
  </w:style>
  <w:style w:type="paragraph" w:customStyle="1" w:styleId="stepanov">
    <w:name w:val="stepanov"/>
    <w:basedOn w:val="af3"/>
    <w:rsid w:val="0063589A"/>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63589A"/>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63589A"/>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63589A"/>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63589A"/>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63589A"/>
    <w:rPr>
      <w:iCs/>
    </w:rPr>
  </w:style>
  <w:style w:type="character" w:customStyle="1" w:styleId="720">
    <w:name w:val="Знак Знак72"/>
    <w:rsid w:val="0063589A"/>
    <w:rPr>
      <w:sz w:val="16"/>
      <w:lang w:val="ru-RU" w:eastAsia="ru-RU"/>
    </w:rPr>
  </w:style>
  <w:style w:type="paragraph" w:customStyle="1" w:styleId="08">
    <w:name w:val="Стиль По ширине Первая строка:  08 см"/>
    <w:basedOn w:val="a3"/>
    <w:rsid w:val="0063589A"/>
    <w:pPr>
      <w:ind w:firstLine="454"/>
      <w:jc w:val="both"/>
    </w:pPr>
  </w:style>
  <w:style w:type="character" w:customStyle="1" w:styleId="orange">
    <w:name w:val="orange"/>
    <w:rsid w:val="0063589A"/>
  </w:style>
  <w:style w:type="character" w:customStyle="1" w:styleId="gray">
    <w:name w:val="gray"/>
    <w:rsid w:val="0063589A"/>
  </w:style>
  <w:style w:type="paragraph" w:customStyle="1" w:styleId="affffffff9">
    <w:name w:val="Основной тект"/>
    <w:basedOn w:val="a3"/>
    <w:link w:val="affffffffa"/>
    <w:rsid w:val="0063589A"/>
    <w:pPr>
      <w:ind w:firstLine="454"/>
      <w:jc w:val="both"/>
    </w:pPr>
  </w:style>
  <w:style w:type="character" w:customStyle="1" w:styleId="affffffffa">
    <w:name w:val="Основной тект Знак"/>
    <w:link w:val="affffffff9"/>
    <w:locked/>
    <w:rsid w:val="0063589A"/>
    <w:rPr>
      <w:rFonts w:ascii="Times New Roman" w:eastAsia="Times New Roman" w:hAnsi="Times New Roman" w:cs="Times New Roman"/>
      <w:sz w:val="24"/>
      <w:szCs w:val="24"/>
      <w:lang w:eastAsia="ru-RU"/>
    </w:rPr>
  </w:style>
  <w:style w:type="paragraph" w:customStyle="1" w:styleId="affffffffb">
    <w:name w:val="Примечание"/>
    <w:basedOn w:val="a3"/>
    <w:rsid w:val="0063589A"/>
    <w:pPr>
      <w:ind w:firstLine="454"/>
      <w:jc w:val="both"/>
    </w:pPr>
    <w:rPr>
      <w:i/>
    </w:rPr>
  </w:style>
  <w:style w:type="character" w:customStyle="1" w:styleId="nameautor3">
    <w:name w:val="name_autor3"/>
    <w:rsid w:val="0063589A"/>
    <w:rPr>
      <w:rFonts w:cs="Times New Roman"/>
    </w:rPr>
  </w:style>
  <w:style w:type="paragraph" w:customStyle="1" w:styleId="affffffffc">
    <w:name w:val="Прижатый влево"/>
    <w:basedOn w:val="a3"/>
    <w:next w:val="a3"/>
    <w:rsid w:val="0063589A"/>
    <w:pPr>
      <w:autoSpaceDE w:val="0"/>
      <w:autoSpaceDN w:val="0"/>
      <w:adjustRightInd w:val="0"/>
    </w:pPr>
    <w:rPr>
      <w:rFonts w:ascii="Arial" w:hAnsi="Arial"/>
      <w:sz w:val="20"/>
      <w:szCs w:val="20"/>
    </w:rPr>
  </w:style>
  <w:style w:type="paragraph" w:customStyle="1" w:styleId="11a">
    <w:name w:val="Обычный11"/>
    <w:rsid w:val="0063589A"/>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63589A"/>
    <w:pPr>
      <w:spacing w:before="100" w:beforeAutospacing="1" w:after="100" w:afterAutospacing="1"/>
    </w:pPr>
  </w:style>
  <w:style w:type="paragraph" w:customStyle="1" w:styleId="affffffffd">
    <w:name w:val="Нормальный (таблица)"/>
    <w:basedOn w:val="a3"/>
    <w:next w:val="a3"/>
    <w:rsid w:val="0063589A"/>
    <w:pPr>
      <w:widowControl w:val="0"/>
      <w:autoSpaceDE w:val="0"/>
      <w:autoSpaceDN w:val="0"/>
      <w:adjustRightInd w:val="0"/>
      <w:jc w:val="both"/>
    </w:pPr>
    <w:rPr>
      <w:rFonts w:ascii="Arial" w:hAnsi="Arial" w:cs="Arial"/>
    </w:rPr>
  </w:style>
  <w:style w:type="character" w:customStyle="1" w:styleId="ft523">
    <w:name w:val="ft523"/>
    <w:rsid w:val="0063589A"/>
    <w:rPr>
      <w:rFonts w:cs="Times New Roman"/>
    </w:rPr>
  </w:style>
  <w:style w:type="character" w:customStyle="1" w:styleId="ft553">
    <w:name w:val="ft553"/>
    <w:rsid w:val="0063589A"/>
    <w:rPr>
      <w:rFonts w:cs="Times New Roman"/>
    </w:rPr>
  </w:style>
  <w:style w:type="character" w:customStyle="1" w:styleId="ft672">
    <w:name w:val="ft672"/>
    <w:rsid w:val="0063589A"/>
    <w:rPr>
      <w:rFonts w:cs="Times New Roman"/>
    </w:rPr>
  </w:style>
  <w:style w:type="character" w:customStyle="1" w:styleId="formlabels1">
    <w:name w:val="form_labels1"/>
    <w:rsid w:val="0063589A"/>
    <w:rPr>
      <w:rFonts w:ascii="Verdana" w:hAnsi="Verdana"/>
      <w:sz w:val="16"/>
    </w:rPr>
  </w:style>
  <w:style w:type="paragraph" w:customStyle="1" w:styleId="2ff4">
    <w:name w:val="Знак Знак2 Знак Знак Знак Знак Знак Знак Знак Знак Знак Знак"/>
    <w:basedOn w:val="a3"/>
    <w:rsid w:val="0063589A"/>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63589A"/>
    <w:rPr>
      <w:rFonts w:ascii="Verdana" w:hAnsi="Verdana"/>
      <w:b/>
      <w:color w:val="7C9DC0"/>
      <w:sz w:val="22"/>
      <w:shd w:val="clear" w:color="auto" w:fill="FAF0E6"/>
    </w:rPr>
  </w:style>
  <w:style w:type="paragraph" w:customStyle="1" w:styleId="cjk">
    <w:name w:val="cjk"/>
    <w:basedOn w:val="a3"/>
    <w:rsid w:val="0063589A"/>
    <w:pPr>
      <w:spacing w:before="100" w:beforeAutospacing="1" w:after="115"/>
    </w:pPr>
    <w:rPr>
      <w:color w:val="000000"/>
      <w:sz w:val="20"/>
      <w:szCs w:val="20"/>
    </w:rPr>
  </w:style>
  <w:style w:type="paragraph" w:customStyle="1" w:styleId="ctl">
    <w:name w:val="ctl"/>
    <w:basedOn w:val="a3"/>
    <w:rsid w:val="0063589A"/>
    <w:pPr>
      <w:spacing w:before="100" w:beforeAutospacing="1" w:after="115"/>
    </w:pPr>
    <w:rPr>
      <w:rFonts w:ascii="Calibri" w:hAnsi="Calibri"/>
      <w:color w:val="000000"/>
      <w:sz w:val="20"/>
      <w:szCs w:val="20"/>
    </w:rPr>
  </w:style>
  <w:style w:type="character" w:customStyle="1" w:styleId="ft1100">
    <w:name w:val="ft1100"/>
    <w:rsid w:val="0063589A"/>
    <w:rPr>
      <w:rFonts w:cs="Times New Roman"/>
    </w:rPr>
  </w:style>
  <w:style w:type="character" w:customStyle="1" w:styleId="ft1168">
    <w:name w:val="ft1168"/>
    <w:rsid w:val="0063589A"/>
    <w:rPr>
      <w:rFonts w:cs="Times New Roman"/>
    </w:rPr>
  </w:style>
  <w:style w:type="character" w:customStyle="1" w:styleId="ft1237">
    <w:name w:val="ft1237"/>
    <w:rsid w:val="0063589A"/>
    <w:rPr>
      <w:rFonts w:cs="Times New Roman"/>
    </w:rPr>
  </w:style>
  <w:style w:type="character" w:customStyle="1" w:styleId="ft1245">
    <w:name w:val="ft1245"/>
    <w:rsid w:val="0063589A"/>
    <w:rPr>
      <w:rFonts w:cs="Times New Roman"/>
    </w:rPr>
  </w:style>
  <w:style w:type="paragraph" w:customStyle="1" w:styleId="2ff5">
    <w:name w:val="[О] Загол. 2 ур."/>
    <w:rsid w:val="0063589A"/>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63589A"/>
    <w:rPr>
      <w:b/>
      <w:caps/>
      <w:sz w:val="24"/>
      <w:lang w:val="ru-RU" w:eastAsia="ru-RU"/>
    </w:rPr>
  </w:style>
  <w:style w:type="character" w:customStyle="1" w:styleId="162">
    <w:name w:val="Знак Знак162"/>
    <w:rsid w:val="0063589A"/>
    <w:rPr>
      <w:rFonts w:ascii="Cambria" w:eastAsia="Times New Roman" w:hAnsi="Cambria"/>
      <w:b/>
      <w:kern w:val="32"/>
      <w:sz w:val="32"/>
    </w:rPr>
  </w:style>
  <w:style w:type="paragraph" w:customStyle="1" w:styleId="BodyText22">
    <w:name w:val="Body Text 22"/>
    <w:basedOn w:val="a3"/>
    <w:rsid w:val="0063589A"/>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63589A"/>
    <w:pPr>
      <w:ind w:left="600" w:hanging="600"/>
      <w:jc w:val="both"/>
    </w:pPr>
    <w:rPr>
      <w:rFonts w:eastAsia="MS Mincho"/>
      <w:sz w:val="28"/>
      <w:szCs w:val="28"/>
      <w:lang w:eastAsia="ja-JP"/>
    </w:rPr>
  </w:style>
  <w:style w:type="paragraph" w:customStyle="1" w:styleId="affffffffe">
    <w:name w:val="Îñíîâíîé"/>
    <w:basedOn w:val="a3"/>
    <w:rsid w:val="0063589A"/>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63589A"/>
    <w:pPr>
      <w:overflowPunct w:val="0"/>
      <w:autoSpaceDE w:val="0"/>
      <w:autoSpaceDN w:val="0"/>
      <w:adjustRightInd w:val="0"/>
      <w:jc w:val="center"/>
      <w:textAlignment w:val="baseline"/>
    </w:pPr>
    <w:rPr>
      <w:sz w:val="28"/>
      <w:szCs w:val="20"/>
    </w:rPr>
  </w:style>
  <w:style w:type="character" w:customStyle="1" w:styleId="name">
    <w:name w:val="name"/>
    <w:rsid w:val="0063589A"/>
    <w:rPr>
      <w:rFonts w:cs="Times New Roman"/>
    </w:rPr>
  </w:style>
  <w:style w:type="paragraph" w:customStyle="1" w:styleId="acaae">
    <w:name w:val="?acaae"/>
    <w:basedOn w:val="a3"/>
    <w:rsid w:val="0063589A"/>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63589A"/>
    <w:pPr>
      <w:widowControl w:val="0"/>
      <w:ind w:left="720" w:firstLine="400"/>
      <w:jc w:val="both"/>
    </w:pPr>
  </w:style>
  <w:style w:type="paragraph" w:customStyle="1" w:styleId="326">
    <w:name w:val="Основной текст с отступом 32"/>
    <w:basedOn w:val="a3"/>
    <w:rsid w:val="0063589A"/>
    <w:pPr>
      <w:overflowPunct w:val="0"/>
      <w:autoSpaceDE w:val="0"/>
      <w:autoSpaceDN w:val="0"/>
      <w:adjustRightInd w:val="0"/>
      <w:spacing w:after="120"/>
      <w:ind w:left="283"/>
      <w:textAlignment w:val="baseline"/>
    </w:pPr>
    <w:rPr>
      <w:sz w:val="16"/>
      <w:szCs w:val="20"/>
    </w:rPr>
  </w:style>
  <w:style w:type="character" w:customStyle="1" w:styleId="ft3087">
    <w:name w:val="ft3087"/>
    <w:rsid w:val="0063589A"/>
    <w:rPr>
      <w:rFonts w:cs="Times New Roman"/>
    </w:rPr>
  </w:style>
  <w:style w:type="character" w:customStyle="1" w:styleId="ft3162">
    <w:name w:val="ft3162"/>
    <w:rsid w:val="0063589A"/>
    <w:rPr>
      <w:rFonts w:cs="Times New Roman"/>
    </w:rPr>
  </w:style>
  <w:style w:type="character" w:customStyle="1" w:styleId="ft1373">
    <w:name w:val="ft1373"/>
    <w:rsid w:val="0063589A"/>
    <w:rPr>
      <w:rFonts w:cs="Times New Roman"/>
    </w:rPr>
  </w:style>
  <w:style w:type="character" w:customStyle="1" w:styleId="ft32">
    <w:name w:val="ft32"/>
    <w:rsid w:val="0063589A"/>
    <w:rPr>
      <w:rFonts w:cs="Times New Roman"/>
    </w:rPr>
  </w:style>
  <w:style w:type="character" w:customStyle="1" w:styleId="ft1433">
    <w:name w:val="ft1433"/>
    <w:rsid w:val="0063589A"/>
    <w:rPr>
      <w:rFonts w:cs="Times New Roman"/>
    </w:rPr>
  </w:style>
  <w:style w:type="character" w:customStyle="1" w:styleId="ft1481">
    <w:name w:val="ft1481"/>
    <w:rsid w:val="0063589A"/>
    <w:rPr>
      <w:rFonts w:cs="Times New Roman"/>
    </w:rPr>
  </w:style>
  <w:style w:type="character" w:customStyle="1" w:styleId="ft1536">
    <w:name w:val="ft1536"/>
    <w:rsid w:val="0063589A"/>
    <w:rPr>
      <w:rFonts w:cs="Times New Roman"/>
    </w:rPr>
  </w:style>
  <w:style w:type="character" w:customStyle="1" w:styleId="ft1543">
    <w:name w:val="ft1543"/>
    <w:rsid w:val="0063589A"/>
    <w:rPr>
      <w:rFonts w:cs="Times New Roman"/>
    </w:rPr>
  </w:style>
  <w:style w:type="character" w:customStyle="1" w:styleId="ft1">
    <w:name w:val="ft1"/>
    <w:rsid w:val="0063589A"/>
    <w:rPr>
      <w:rFonts w:cs="Times New Roman"/>
    </w:rPr>
  </w:style>
  <w:style w:type="character" w:customStyle="1" w:styleId="ft1546">
    <w:name w:val="ft1546"/>
    <w:rsid w:val="0063589A"/>
    <w:rPr>
      <w:rFonts w:cs="Times New Roman"/>
    </w:rPr>
  </w:style>
  <w:style w:type="character" w:customStyle="1" w:styleId="ft1550">
    <w:name w:val="ft1550"/>
    <w:rsid w:val="0063589A"/>
    <w:rPr>
      <w:rFonts w:cs="Times New Roman"/>
    </w:rPr>
  </w:style>
  <w:style w:type="character" w:customStyle="1" w:styleId="ft1571">
    <w:name w:val="ft1571"/>
    <w:rsid w:val="0063589A"/>
    <w:rPr>
      <w:rFonts w:cs="Times New Roman"/>
    </w:rPr>
  </w:style>
  <w:style w:type="character" w:customStyle="1" w:styleId="ft1577">
    <w:name w:val="ft1577"/>
    <w:rsid w:val="0063589A"/>
    <w:rPr>
      <w:rFonts w:cs="Times New Roman"/>
    </w:rPr>
  </w:style>
  <w:style w:type="character" w:customStyle="1" w:styleId="ft1583">
    <w:name w:val="ft1583"/>
    <w:rsid w:val="0063589A"/>
    <w:rPr>
      <w:rFonts w:cs="Times New Roman"/>
    </w:rPr>
  </w:style>
  <w:style w:type="character" w:customStyle="1" w:styleId="ft1593">
    <w:name w:val="ft1593"/>
    <w:rsid w:val="0063589A"/>
    <w:rPr>
      <w:rFonts w:cs="Times New Roman"/>
    </w:rPr>
  </w:style>
  <w:style w:type="character" w:customStyle="1" w:styleId="ft1641">
    <w:name w:val="ft1641"/>
    <w:rsid w:val="0063589A"/>
    <w:rPr>
      <w:rFonts w:cs="Times New Roman"/>
    </w:rPr>
  </w:style>
  <w:style w:type="character" w:customStyle="1" w:styleId="ft1671">
    <w:name w:val="ft1671"/>
    <w:rsid w:val="0063589A"/>
    <w:rPr>
      <w:rFonts w:cs="Times New Roman"/>
    </w:rPr>
  </w:style>
  <w:style w:type="character" w:customStyle="1" w:styleId="ft1723">
    <w:name w:val="ft1723"/>
    <w:rsid w:val="0063589A"/>
    <w:rPr>
      <w:rFonts w:cs="Times New Roman"/>
    </w:rPr>
  </w:style>
  <w:style w:type="character" w:customStyle="1" w:styleId="ft1809">
    <w:name w:val="ft1809"/>
    <w:rsid w:val="0063589A"/>
    <w:rPr>
      <w:rFonts w:cs="Times New Roman"/>
    </w:rPr>
  </w:style>
  <w:style w:type="character" w:customStyle="1" w:styleId="ft1814">
    <w:name w:val="ft1814"/>
    <w:rsid w:val="0063589A"/>
    <w:rPr>
      <w:rFonts w:cs="Times New Roman"/>
    </w:rPr>
  </w:style>
  <w:style w:type="character" w:customStyle="1" w:styleId="ft1827">
    <w:name w:val="ft1827"/>
    <w:rsid w:val="0063589A"/>
    <w:rPr>
      <w:rFonts w:cs="Times New Roman"/>
    </w:rPr>
  </w:style>
  <w:style w:type="character" w:customStyle="1" w:styleId="ft1831">
    <w:name w:val="ft1831"/>
    <w:rsid w:val="0063589A"/>
    <w:rPr>
      <w:rFonts w:cs="Times New Roman"/>
    </w:rPr>
  </w:style>
  <w:style w:type="character" w:customStyle="1" w:styleId="ft1837">
    <w:name w:val="ft1837"/>
    <w:rsid w:val="0063589A"/>
    <w:rPr>
      <w:rFonts w:cs="Times New Roman"/>
    </w:rPr>
  </w:style>
  <w:style w:type="character" w:customStyle="1" w:styleId="ft1857">
    <w:name w:val="ft1857"/>
    <w:rsid w:val="0063589A"/>
    <w:rPr>
      <w:rFonts w:cs="Times New Roman"/>
    </w:rPr>
  </w:style>
  <w:style w:type="character" w:customStyle="1" w:styleId="ft1873">
    <w:name w:val="ft1873"/>
    <w:rsid w:val="0063589A"/>
    <w:rPr>
      <w:rFonts w:cs="Times New Roman"/>
    </w:rPr>
  </w:style>
  <w:style w:type="character" w:customStyle="1" w:styleId="ft1932">
    <w:name w:val="ft1932"/>
    <w:rsid w:val="0063589A"/>
    <w:rPr>
      <w:rFonts w:cs="Times New Roman"/>
    </w:rPr>
  </w:style>
  <w:style w:type="character" w:customStyle="1" w:styleId="ft1995">
    <w:name w:val="ft1995"/>
    <w:rsid w:val="0063589A"/>
    <w:rPr>
      <w:rFonts w:cs="Times New Roman"/>
    </w:rPr>
  </w:style>
  <w:style w:type="character" w:customStyle="1" w:styleId="ft2033">
    <w:name w:val="ft2033"/>
    <w:rsid w:val="0063589A"/>
    <w:rPr>
      <w:rFonts w:cs="Times New Roman"/>
    </w:rPr>
  </w:style>
  <w:style w:type="character" w:customStyle="1" w:styleId="ft11943">
    <w:name w:val="ft11943"/>
    <w:rsid w:val="0063589A"/>
    <w:rPr>
      <w:rFonts w:cs="Times New Roman"/>
    </w:rPr>
  </w:style>
  <w:style w:type="character" w:customStyle="1" w:styleId="ft12010">
    <w:name w:val="ft12010"/>
    <w:rsid w:val="0063589A"/>
    <w:rPr>
      <w:rFonts w:cs="Times New Roman"/>
    </w:rPr>
  </w:style>
  <w:style w:type="character" w:customStyle="1" w:styleId="ft12050">
    <w:name w:val="ft12050"/>
    <w:rsid w:val="0063589A"/>
    <w:rPr>
      <w:rFonts w:cs="Times New Roman"/>
    </w:rPr>
  </w:style>
  <w:style w:type="character" w:customStyle="1" w:styleId="ft12104">
    <w:name w:val="ft12104"/>
    <w:rsid w:val="0063589A"/>
    <w:rPr>
      <w:rFonts w:cs="Times New Roman"/>
    </w:rPr>
  </w:style>
  <w:style w:type="character" w:customStyle="1" w:styleId="ft12139">
    <w:name w:val="ft12139"/>
    <w:rsid w:val="0063589A"/>
    <w:rPr>
      <w:rFonts w:cs="Times New Roman"/>
    </w:rPr>
  </w:style>
  <w:style w:type="character" w:customStyle="1" w:styleId="ft12166">
    <w:name w:val="ft12166"/>
    <w:rsid w:val="0063589A"/>
    <w:rPr>
      <w:rFonts w:cs="Times New Roman"/>
    </w:rPr>
  </w:style>
  <w:style w:type="character" w:customStyle="1" w:styleId="ft12184">
    <w:name w:val="ft12184"/>
    <w:rsid w:val="0063589A"/>
    <w:rPr>
      <w:rFonts w:cs="Times New Roman"/>
    </w:rPr>
  </w:style>
  <w:style w:type="character" w:customStyle="1" w:styleId="ft12250">
    <w:name w:val="ft12250"/>
    <w:rsid w:val="0063589A"/>
    <w:rPr>
      <w:rFonts w:cs="Times New Roman"/>
    </w:rPr>
  </w:style>
  <w:style w:type="character" w:customStyle="1" w:styleId="ft12278">
    <w:name w:val="ft12278"/>
    <w:rsid w:val="0063589A"/>
    <w:rPr>
      <w:rFonts w:cs="Times New Roman"/>
    </w:rPr>
  </w:style>
  <w:style w:type="character" w:customStyle="1" w:styleId="ft12329">
    <w:name w:val="ft12329"/>
    <w:rsid w:val="0063589A"/>
    <w:rPr>
      <w:rFonts w:cs="Times New Roman"/>
    </w:rPr>
  </w:style>
  <w:style w:type="character" w:customStyle="1" w:styleId="ft12373">
    <w:name w:val="ft12373"/>
    <w:rsid w:val="0063589A"/>
    <w:rPr>
      <w:rFonts w:cs="Times New Roman"/>
    </w:rPr>
  </w:style>
  <w:style w:type="character" w:customStyle="1" w:styleId="ft12374">
    <w:name w:val="ft12374"/>
    <w:rsid w:val="0063589A"/>
    <w:rPr>
      <w:rFonts w:cs="Times New Roman"/>
    </w:rPr>
  </w:style>
  <w:style w:type="character" w:customStyle="1" w:styleId="ft12429">
    <w:name w:val="ft12429"/>
    <w:rsid w:val="0063589A"/>
    <w:rPr>
      <w:rFonts w:cs="Times New Roman"/>
    </w:rPr>
  </w:style>
  <w:style w:type="character" w:customStyle="1" w:styleId="ft12471">
    <w:name w:val="ft12471"/>
    <w:rsid w:val="0063589A"/>
    <w:rPr>
      <w:rFonts w:cs="Times New Roman"/>
    </w:rPr>
  </w:style>
  <w:style w:type="character" w:customStyle="1" w:styleId="ft12500">
    <w:name w:val="ft12500"/>
    <w:rsid w:val="0063589A"/>
    <w:rPr>
      <w:rFonts w:cs="Times New Roman"/>
    </w:rPr>
  </w:style>
  <w:style w:type="character" w:customStyle="1" w:styleId="ft12501">
    <w:name w:val="ft12501"/>
    <w:rsid w:val="0063589A"/>
    <w:rPr>
      <w:rFonts w:cs="Times New Roman"/>
    </w:rPr>
  </w:style>
  <w:style w:type="character" w:customStyle="1" w:styleId="ft12561">
    <w:name w:val="ft12561"/>
    <w:rsid w:val="0063589A"/>
    <w:rPr>
      <w:rFonts w:cs="Times New Roman"/>
    </w:rPr>
  </w:style>
  <w:style w:type="character" w:customStyle="1" w:styleId="ft12562">
    <w:name w:val="ft12562"/>
    <w:rsid w:val="0063589A"/>
    <w:rPr>
      <w:rFonts w:cs="Times New Roman"/>
    </w:rPr>
  </w:style>
  <w:style w:type="character" w:customStyle="1" w:styleId="ft12589">
    <w:name w:val="ft12589"/>
    <w:rsid w:val="0063589A"/>
    <w:rPr>
      <w:rFonts w:cs="Times New Roman"/>
    </w:rPr>
  </w:style>
  <w:style w:type="character" w:customStyle="1" w:styleId="ft12609">
    <w:name w:val="ft12609"/>
    <w:rsid w:val="0063589A"/>
    <w:rPr>
      <w:rFonts w:cs="Times New Roman"/>
    </w:rPr>
  </w:style>
  <w:style w:type="character" w:customStyle="1" w:styleId="ft12670">
    <w:name w:val="ft12670"/>
    <w:rsid w:val="0063589A"/>
    <w:rPr>
      <w:rFonts w:cs="Times New Roman"/>
    </w:rPr>
  </w:style>
  <w:style w:type="character" w:customStyle="1" w:styleId="ft12676">
    <w:name w:val="ft12676"/>
    <w:rsid w:val="0063589A"/>
    <w:rPr>
      <w:rFonts w:cs="Times New Roman"/>
    </w:rPr>
  </w:style>
  <w:style w:type="character" w:customStyle="1" w:styleId="ft12686">
    <w:name w:val="ft12686"/>
    <w:rsid w:val="0063589A"/>
    <w:rPr>
      <w:rFonts w:cs="Times New Roman"/>
    </w:rPr>
  </w:style>
  <w:style w:type="character" w:customStyle="1" w:styleId="ft12696">
    <w:name w:val="ft12696"/>
    <w:rsid w:val="0063589A"/>
    <w:rPr>
      <w:rFonts w:cs="Times New Roman"/>
    </w:rPr>
  </w:style>
  <w:style w:type="character" w:customStyle="1" w:styleId="ft12701">
    <w:name w:val="ft12701"/>
    <w:rsid w:val="0063589A"/>
    <w:rPr>
      <w:rFonts w:cs="Times New Roman"/>
    </w:rPr>
  </w:style>
  <w:style w:type="character" w:customStyle="1" w:styleId="ft12708">
    <w:name w:val="ft12708"/>
    <w:rsid w:val="0063589A"/>
    <w:rPr>
      <w:rFonts w:cs="Times New Roman"/>
    </w:rPr>
  </w:style>
  <w:style w:type="character" w:customStyle="1" w:styleId="ft12715">
    <w:name w:val="ft12715"/>
    <w:rsid w:val="0063589A"/>
    <w:rPr>
      <w:rFonts w:cs="Times New Roman"/>
    </w:rPr>
  </w:style>
  <w:style w:type="character" w:customStyle="1" w:styleId="ft12722">
    <w:name w:val="ft12722"/>
    <w:rsid w:val="0063589A"/>
    <w:rPr>
      <w:rFonts w:cs="Times New Roman"/>
    </w:rPr>
  </w:style>
  <w:style w:type="character" w:customStyle="1" w:styleId="ft12787">
    <w:name w:val="ft12787"/>
    <w:rsid w:val="0063589A"/>
    <w:rPr>
      <w:rFonts w:cs="Times New Roman"/>
    </w:rPr>
  </w:style>
  <w:style w:type="character" w:customStyle="1" w:styleId="ft12790">
    <w:name w:val="ft12790"/>
    <w:rsid w:val="0063589A"/>
    <w:rPr>
      <w:rFonts w:cs="Times New Roman"/>
    </w:rPr>
  </w:style>
  <w:style w:type="character" w:customStyle="1" w:styleId="ft12850">
    <w:name w:val="ft12850"/>
    <w:rsid w:val="0063589A"/>
    <w:rPr>
      <w:rFonts w:cs="Times New Roman"/>
    </w:rPr>
  </w:style>
  <w:style w:type="character" w:customStyle="1" w:styleId="ft12896">
    <w:name w:val="ft12896"/>
    <w:rsid w:val="0063589A"/>
    <w:rPr>
      <w:rFonts w:cs="Times New Roman"/>
    </w:rPr>
  </w:style>
  <w:style w:type="character" w:customStyle="1" w:styleId="ft12942">
    <w:name w:val="ft12942"/>
    <w:rsid w:val="0063589A"/>
    <w:rPr>
      <w:rFonts w:cs="Times New Roman"/>
    </w:rPr>
  </w:style>
  <w:style w:type="character" w:customStyle="1" w:styleId="ft12991">
    <w:name w:val="ft12991"/>
    <w:rsid w:val="0063589A"/>
    <w:rPr>
      <w:rFonts w:cs="Times New Roman"/>
    </w:rPr>
  </w:style>
  <w:style w:type="character" w:customStyle="1" w:styleId="ft13046">
    <w:name w:val="ft13046"/>
    <w:rsid w:val="0063589A"/>
    <w:rPr>
      <w:rFonts w:cs="Times New Roman"/>
    </w:rPr>
  </w:style>
  <w:style w:type="character" w:customStyle="1" w:styleId="ft13079">
    <w:name w:val="ft13079"/>
    <w:rsid w:val="0063589A"/>
    <w:rPr>
      <w:rFonts w:cs="Times New Roman"/>
    </w:rPr>
  </w:style>
  <w:style w:type="character" w:customStyle="1" w:styleId="ft13129">
    <w:name w:val="ft13129"/>
    <w:rsid w:val="0063589A"/>
    <w:rPr>
      <w:rFonts w:cs="Times New Roman"/>
    </w:rPr>
  </w:style>
  <w:style w:type="character" w:customStyle="1" w:styleId="ft13186">
    <w:name w:val="ft13186"/>
    <w:rsid w:val="0063589A"/>
    <w:rPr>
      <w:rFonts w:cs="Times New Roman"/>
    </w:rPr>
  </w:style>
  <w:style w:type="character" w:customStyle="1" w:styleId="ft13226">
    <w:name w:val="ft13226"/>
    <w:rsid w:val="0063589A"/>
    <w:rPr>
      <w:rFonts w:cs="Times New Roman"/>
    </w:rPr>
  </w:style>
  <w:style w:type="character" w:customStyle="1" w:styleId="ft13271">
    <w:name w:val="ft13271"/>
    <w:rsid w:val="0063589A"/>
    <w:rPr>
      <w:rFonts w:cs="Times New Roman"/>
    </w:rPr>
  </w:style>
  <w:style w:type="character" w:customStyle="1" w:styleId="ft13309">
    <w:name w:val="ft13309"/>
    <w:rsid w:val="0063589A"/>
    <w:rPr>
      <w:rFonts w:cs="Times New Roman"/>
    </w:rPr>
  </w:style>
  <w:style w:type="character" w:customStyle="1" w:styleId="ft13366">
    <w:name w:val="ft13366"/>
    <w:rsid w:val="0063589A"/>
    <w:rPr>
      <w:rFonts w:cs="Times New Roman"/>
    </w:rPr>
  </w:style>
  <w:style w:type="character" w:customStyle="1" w:styleId="ft13418">
    <w:name w:val="ft13418"/>
    <w:rsid w:val="0063589A"/>
    <w:rPr>
      <w:rFonts w:cs="Times New Roman"/>
    </w:rPr>
  </w:style>
  <w:style w:type="character" w:customStyle="1" w:styleId="ft13441">
    <w:name w:val="ft13441"/>
    <w:rsid w:val="0063589A"/>
    <w:rPr>
      <w:rFonts w:cs="Times New Roman"/>
    </w:rPr>
  </w:style>
  <w:style w:type="character" w:customStyle="1" w:styleId="ft13487">
    <w:name w:val="ft13487"/>
    <w:rsid w:val="0063589A"/>
    <w:rPr>
      <w:rFonts w:cs="Times New Roman"/>
    </w:rPr>
  </w:style>
  <w:style w:type="character" w:customStyle="1" w:styleId="ft13488">
    <w:name w:val="ft13488"/>
    <w:rsid w:val="0063589A"/>
    <w:rPr>
      <w:rFonts w:cs="Times New Roman"/>
    </w:rPr>
  </w:style>
  <w:style w:type="character" w:customStyle="1" w:styleId="ft13494">
    <w:name w:val="ft13494"/>
    <w:rsid w:val="0063589A"/>
    <w:rPr>
      <w:rFonts w:cs="Times New Roman"/>
    </w:rPr>
  </w:style>
  <w:style w:type="character" w:customStyle="1" w:styleId="ft13500">
    <w:name w:val="ft13500"/>
    <w:rsid w:val="0063589A"/>
    <w:rPr>
      <w:rFonts w:cs="Times New Roman"/>
    </w:rPr>
  </w:style>
  <w:style w:type="character" w:customStyle="1" w:styleId="ft13505">
    <w:name w:val="ft13505"/>
    <w:rsid w:val="0063589A"/>
    <w:rPr>
      <w:rFonts w:cs="Times New Roman"/>
    </w:rPr>
  </w:style>
  <w:style w:type="character" w:customStyle="1" w:styleId="ft13518">
    <w:name w:val="ft13518"/>
    <w:rsid w:val="0063589A"/>
    <w:rPr>
      <w:rFonts w:cs="Times New Roman"/>
    </w:rPr>
  </w:style>
  <w:style w:type="character" w:customStyle="1" w:styleId="ft13525">
    <w:name w:val="ft13525"/>
    <w:rsid w:val="0063589A"/>
    <w:rPr>
      <w:rFonts w:cs="Times New Roman"/>
    </w:rPr>
  </w:style>
  <w:style w:type="character" w:customStyle="1" w:styleId="ft13537">
    <w:name w:val="ft13537"/>
    <w:rsid w:val="0063589A"/>
    <w:rPr>
      <w:rFonts w:cs="Times New Roman"/>
    </w:rPr>
  </w:style>
  <w:style w:type="character" w:customStyle="1" w:styleId="ft13542">
    <w:name w:val="ft13542"/>
    <w:rsid w:val="0063589A"/>
    <w:rPr>
      <w:rFonts w:cs="Times New Roman"/>
    </w:rPr>
  </w:style>
  <w:style w:type="character" w:customStyle="1" w:styleId="ft13555">
    <w:name w:val="ft13555"/>
    <w:rsid w:val="0063589A"/>
    <w:rPr>
      <w:rFonts w:cs="Times New Roman"/>
    </w:rPr>
  </w:style>
  <w:style w:type="character" w:customStyle="1" w:styleId="ft13563">
    <w:name w:val="ft13563"/>
    <w:rsid w:val="0063589A"/>
    <w:rPr>
      <w:rFonts w:cs="Times New Roman"/>
    </w:rPr>
  </w:style>
  <w:style w:type="character" w:customStyle="1" w:styleId="ft13566">
    <w:name w:val="ft13566"/>
    <w:rsid w:val="0063589A"/>
    <w:rPr>
      <w:rFonts w:cs="Times New Roman"/>
    </w:rPr>
  </w:style>
  <w:style w:type="character" w:customStyle="1" w:styleId="ft13578">
    <w:name w:val="ft13578"/>
    <w:rsid w:val="0063589A"/>
    <w:rPr>
      <w:rFonts w:cs="Times New Roman"/>
    </w:rPr>
  </w:style>
  <w:style w:type="character" w:customStyle="1" w:styleId="ft13580">
    <w:name w:val="ft13580"/>
    <w:rsid w:val="0063589A"/>
    <w:rPr>
      <w:rFonts w:cs="Times New Roman"/>
    </w:rPr>
  </w:style>
  <w:style w:type="character" w:customStyle="1" w:styleId="ft13588">
    <w:name w:val="ft13588"/>
    <w:rsid w:val="0063589A"/>
    <w:rPr>
      <w:rFonts w:cs="Times New Roman"/>
    </w:rPr>
  </w:style>
  <w:style w:type="character" w:customStyle="1" w:styleId="ft13644">
    <w:name w:val="ft13644"/>
    <w:rsid w:val="0063589A"/>
    <w:rPr>
      <w:rFonts w:cs="Times New Roman"/>
    </w:rPr>
  </w:style>
  <w:style w:type="character" w:customStyle="1" w:styleId="ft13668">
    <w:name w:val="ft13668"/>
    <w:rsid w:val="0063589A"/>
    <w:rPr>
      <w:rFonts w:cs="Times New Roman"/>
    </w:rPr>
  </w:style>
  <w:style w:type="character" w:customStyle="1" w:styleId="ft13712">
    <w:name w:val="ft13712"/>
    <w:rsid w:val="0063589A"/>
    <w:rPr>
      <w:rFonts w:cs="Times New Roman"/>
    </w:rPr>
  </w:style>
  <w:style w:type="character" w:customStyle="1" w:styleId="ft13768">
    <w:name w:val="ft13768"/>
    <w:rsid w:val="0063589A"/>
    <w:rPr>
      <w:rFonts w:cs="Times New Roman"/>
    </w:rPr>
  </w:style>
  <w:style w:type="character" w:customStyle="1" w:styleId="ft13810">
    <w:name w:val="ft13810"/>
    <w:rsid w:val="0063589A"/>
    <w:rPr>
      <w:rFonts w:cs="Times New Roman"/>
    </w:rPr>
  </w:style>
  <w:style w:type="character" w:customStyle="1" w:styleId="ft13834">
    <w:name w:val="ft13834"/>
    <w:rsid w:val="0063589A"/>
    <w:rPr>
      <w:rFonts w:cs="Times New Roman"/>
    </w:rPr>
  </w:style>
  <w:style w:type="character" w:customStyle="1" w:styleId="ft13885">
    <w:name w:val="ft13885"/>
    <w:rsid w:val="0063589A"/>
    <w:rPr>
      <w:rFonts w:cs="Times New Roman"/>
    </w:rPr>
  </w:style>
  <w:style w:type="paragraph" w:customStyle="1" w:styleId="TimesNewRoman">
    <w:name w:val="Стиль Основной текст + Times New Roman по ширине Первая строка:  ..."/>
    <w:basedOn w:val="aff2"/>
    <w:rsid w:val="0063589A"/>
    <w:pPr>
      <w:spacing w:after="0"/>
      <w:ind w:firstLine="720"/>
      <w:jc w:val="both"/>
    </w:pPr>
    <w:rPr>
      <w:szCs w:val="20"/>
    </w:rPr>
  </w:style>
  <w:style w:type="character" w:customStyle="1" w:styleId="afffffffff">
    <w:name w:val="Оглавление"/>
    <w:rsid w:val="0063589A"/>
    <w:rPr>
      <w:rFonts w:ascii="Times New Roman" w:hAnsi="Times New Roman"/>
      <w:b/>
      <w:i/>
      <w:sz w:val="28"/>
    </w:rPr>
  </w:style>
  <w:style w:type="character" w:customStyle="1" w:styleId="Heading5Char">
    <w:name w:val="Heading 5 Char"/>
    <w:locked/>
    <w:rsid w:val="0063589A"/>
    <w:rPr>
      <w:sz w:val="22"/>
      <w:lang w:val="ru-RU" w:eastAsia="en-US"/>
    </w:rPr>
  </w:style>
  <w:style w:type="character" w:customStyle="1" w:styleId="Heading6Char">
    <w:name w:val="Heading 6 Char"/>
    <w:locked/>
    <w:rsid w:val="0063589A"/>
    <w:rPr>
      <w:i/>
      <w:sz w:val="22"/>
      <w:lang w:val="ru-RU" w:eastAsia="en-US"/>
    </w:rPr>
  </w:style>
  <w:style w:type="paragraph" w:customStyle="1" w:styleId="1ffff8">
    <w:name w:val="Стиль Заголовок 1 + все прописные"/>
    <w:basedOn w:val="11"/>
    <w:rsid w:val="0063589A"/>
    <w:pPr>
      <w:keepNext/>
      <w:keepLines/>
      <w:spacing w:before="240" w:after="60"/>
      <w:ind w:left="360" w:hanging="360"/>
    </w:pPr>
    <w:rPr>
      <w:rFonts w:ascii="Arial" w:hAnsi="Arial"/>
      <w:bCs/>
      <w:caps w:val="0"/>
      <w:sz w:val="32"/>
      <w:szCs w:val="32"/>
    </w:rPr>
  </w:style>
  <w:style w:type="character" w:customStyle="1" w:styleId="FontStyle75">
    <w:name w:val="Font Style75"/>
    <w:rsid w:val="0063589A"/>
    <w:rPr>
      <w:rFonts w:ascii="Times New Roman" w:hAnsi="Times New Roman"/>
      <w:b/>
      <w:sz w:val="16"/>
    </w:rPr>
  </w:style>
  <w:style w:type="paragraph" w:customStyle="1" w:styleId="2Arial1">
    <w:name w:val="Стиль Заголовок 2 + Arial"/>
    <w:basedOn w:val="21"/>
    <w:rsid w:val="0063589A"/>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63589A"/>
    <w:pPr>
      <w:shd w:val="clear" w:color="auto" w:fill="FFFFFF"/>
      <w:spacing w:before="240" w:after="60"/>
    </w:pPr>
    <w:rPr>
      <w:rFonts w:ascii="Arial" w:hAnsi="Arial"/>
      <w:b/>
      <w:bCs/>
      <w:sz w:val="32"/>
      <w:szCs w:val="20"/>
    </w:rPr>
  </w:style>
  <w:style w:type="character" w:customStyle="1" w:styleId="style21">
    <w:name w:val="style21"/>
    <w:rsid w:val="0063589A"/>
  </w:style>
  <w:style w:type="paragraph" w:customStyle="1" w:styleId="justify2">
    <w:name w:val="justify2"/>
    <w:basedOn w:val="a3"/>
    <w:rsid w:val="0063589A"/>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63589A"/>
    <w:pPr>
      <w:keepNext/>
      <w:snapToGrid w:val="0"/>
      <w:spacing w:before="100" w:after="100"/>
      <w:outlineLvl w:val="5"/>
    </w:pPr>
    <w:rPr>
      <w:b/>
      <w:sz w:val="20"/>
      <w:szCs w:val="20"/>
    </w:rPr>
  </w:style>
  <w:style w:type="character" w:customStyle="1" w:styleId="3f5">
    <w:name w:val="Знак Знак Знак3"/>
    <w:rsid w:val="0063589A"/>
    <w:rPr>
      <w:rFonts w:ascii="Times New Roman" w:eastAsia="Times New Roman" w:hAnsi="Times New Roman"/>
      <w:b/>
      <w:caps/>
      <w:sz w:val="28"/>
    </w:rPr>
  </w:style>
  <w:style w:type="character" w:customStyle="1" w:styleId="FontStyle185">
    <w:name w:val="Font Style185"/>
    <w:rsid w:val="0063589A"/>
    <w:rPr>
      <w:rFonts w:ascii="Times New Roman" w:hAnsi="Times New Roman"/>
      <w:sz w:val="18"/>
    </w:rPr>
  </w:style>
  <w:style w:type="character" w:customStyle="1" w:styleId="FontStyle179">
    <w:name w:val="Font Style179"/>
    <w:rsid w:val="0063589A"/>
    <w:rPr>
      <w:rFonts w:ascii="Times New Roman" w:hAnsi="Times New Roman"/>
      <w:i/>
      <w:sz w:val="18"/>
    </w:rPr>
  </w:style>
  <w:style w:type="paragraph" w:customStyle="1" w:styleId="Style66">
    <w:name w:val="Style66"/>
    <w:basedOn w:val="a3"/>
    <w:rsid w:val="0063589A"/>
    <w:pPr>
      <w:widowControl w:val="0"/>
      <w:autoSpaceDE w:val="0"/>
      <w:autoSpaceDN w:val="0"/>
      <w:adjustRightInd w:val="0"/>
    </w:pPr>
  </w:style>
  <w:style w:type="paragraph" w:customStyle="1" w:styleId="Style71">
    <w:name w:val="Style71"/>
    <w:basedOn w:val="a3"/>
    <w:rsid w:val="0063589A"/>
    <w:pPr>
      <w:widowControl w:val="0"/>
      <w:autoSpaceDE w:val="0"/>
      <w:autoSpaceDN w:val="0"/>
      <w:adjustRightInd w:val="0"/>
      <w:spacing w:line="250" w:lineRule="exact"/>
      <w:ind w:firstLine="302"/>
      <w:jc w:val="both"/>
    </w:pPr>
  </w:style>
  <w:style w:type="character" w:customStyle="1" w:styleId="FontStyle266">
    <w:name w:val="Font Style266"/>
    <w:rsid w:val="0063589A"/>
    <w:rPr>
      <w:rFonts w:ascii="Times New Roman" w:hAnsi="Times New Roman"/>
      <w:sz w:val="18"/>
    </w:rPr>
  </w:style>
  <w:style w:type="character" w:customStyle="1" w:styleId="FontStyle267">
    <w:name w:val="Font Style267"/>
    <w:rsid w:val="0063589A"/>
    <w:rPr>
      <w:rFonts w:ascii="Times New Roman" w:hAnsi="Times New Roman"/>
      <w:i/>
      <w:sz w:val="18"/>
    </w:rPr>
  </w:style>
  <w:style w:type="character" w:customStyle="1" w:styleId="FontStyle202">
    <w:name w:val="Font Style202"/>
    <w:rsid w:val="0063589A"/>
    <w:rPr>
      <w:rFonts w:ascii="Times New Roman" w:hAnsi="Times New Roman"/>
      <w:sz w:val="18"/>
    </w:rPr>
  </w:style>
  <w:style w:type="character" w:customStyle="1" w:styleId="FontStyle563">
    <w:name w:val="Font Style563"/>
    <w:rsid w:val="0063589A"/>
    <w:rPr>
      <w:rFonts w:ascii="Times New Roman" w:hAnsi="Times New Roman"/>
      <w:b/>
      <w:sz w:val="20"/>
    </w:rPr>
  </w:style>
  <w:style w:type="paragraph" w:customStyle="1" w:styleId="Style113">
    <w:name w:val="Style113"/>
    <w:basedOn w:val="a3"/>
    <w:rsid w:val="0063589A"/>
    <w:pPr>
      <w:widowControl w:val="0"/>
      <w:autoSpaceDE w:val="0"/>
      <w:autoSpaceDN w:val="0"/>
      <w:adjustRightInd w:val="0"/>
    </w:pPr>
  </w:style>
  <w:style w:type="character" w:customStyle="1" w:styleId="FontStyle134">
    <w:name w:val="Font Style134"/>
    <w:rsid w:val="0063589A"/>
    <w:rPr>
      <w:rFonts w:ascii="Times New Roman" w:hAnsi="Times New Roman"/>
      <w:b/>
      <w:sz w:val="18"/>
    </w:rPr>
  </w:style>
  <w:style w:type="character" w:customStyle="1" w:styleId="textcop1">
    <w:name w:val="textcop1"/>
    <w:rsid w:val="0063589A"/>
    <w:rPr>
      <w:rFonts w:ascii="Arial" w:hAnsi="Arial"/>
      <w:color w:val="000000"/>
      <w:sz w:val="20"/>
    </w:rPr>
  </w:style>
  <w:style w:type="character" w:customStyle="1" w:styleId="b1">
    <w:name w:val="b1"/>
    <w:rsid w:val="0063589A"/>
    <w:rPr>
      <w:b/>
    </w:rPr>
  </w:style>
  <w:style w:type="character" w:customStyle="1" w:styleId="FontStyle201">
    <w:name w:val="Font Style201"/>
    <w:rsid w:val="0063589A"/>
    <w:rPr>
      <w:rFonts w:ascii="Times New Roman" w:hAnsi="Times New Roman"/>
      <w:sz w:val="26"/>
    </w:rPr>
  </w:style>
  <w:style w:type="paragraph" w:customStyle="1" w:styleId="Style12">
    <w:name w:val="Style12"/>
    <w:basedOn w:val="a3"/>
    <w:rsid w:val="0063589A"/>
    <w:pPr>
      <w:widowControl w:val="0"/>
      <w:autoSpaceDE w:val="0"/>
      <w:autoSpaceDN w:val="0"/>
      <w:adjustRightInd w:val="0"/>
    </w:pPr>
  </w:style>
  <w:style w:type="character" w:customStyle="1" w:styleId="180">
    <w:name w:val="Знак Знак18"/>
    <w:rsid w:val="0063589A"/>
    <w:rPr>
      <w:rFonts w:ascii="Courier New" w:eastAsia="Times New Roman" w:hAnsi="Courier New"/>
    </w:rPr>
  </w:style>
  <w:style w:type="character" w:customStyle="1" w:styleId="170">
    <w:name w:val="Знак Знак17"/>
    <w:rsid w:val="0063589A"/>
    <w:rPr>
      <w:rFonts w:ascii="Times New Roman" w:eastAsia="Times New Roman" w:hAnsi="Times New Roman"/>
      <w:sz w:val="24"/>
    </w:rPr>
  </w:style>
  <w:style w:type="character" w:customStyle="1" w:styleId="812">
    <w:name w:val="Знак Знак81"/>
    <w:locked/>
    <w:rsid w:val="0063589A"/>
    <w:rPr>
      <w:sz w:val="24"/>
    </w:rPr>
  </w:style>
  <w:style w:type="paragraph" w:customStyle="1" w:styleId="en">
    <w:name w:val="?en"/>
    <w:basedOn w:val="a3"/>
    <w:rsid w:val="0063589A"/>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63589A"/>
    <w:rPr>
      <w:rFonts w:ascii="Tahoma" w:hAnsi="Tahoma"/>
      <w:sz w:val="16"/>
      <w:lang w:val="ru-RU" w:eastAsia="ru-RU"/>
    </w:rPr>
  </w:style>
  <w:style w:type="paragraph" w:customStyle="1" w:styleId="75">
    <w:name w:val="Стиль7"/>
    <w:basedOn w:val="11"/>
    <w:rsid w:val="0063589A"/>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63589A"/>
    <w:rPr>
      <w:rFonts w:ascii="Verdana" w:hAnsi="Verdana" w:cs="Verdana"/>
      <w:sz w:val="20"/>
      <w:szCs w:val="20"/>
      <w:lang w:val="en-US" w:eastAsia="en-US"/>
    </w:rPr>
  </w:style>
  <w:style w:type="paragraph" w:customStyle="1" w:styleId="Style38">
    <w:name w:val="Style38"/>
    <w:basedOn w:val="a3"/>
    <w:rsid w:val="0063589A"/>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63589A"/>
    <w:rPr>
      <w:rFonts w:ascii="Times New Roman" w:hAnsi="Times New Roman"/>
      <w:i/>
      <w:sz w:val="20"/>
    </w:rPr>
  </w:style>
  <w:style w:type="character" w:customStyle="1" w:styleId="FontStyle293">
    <w:name w:val="Font Style293"/>
    <w:rsid w:val="0063589A"/>
    <w:rPr>
      <w:rFonts w:ascii="Times New Roman" w:hAnsi="Times New Roman"/>
      <w:sz w:val="20"/>
    </w:rPr>
  </w:style>
  <w:style w:type="character" w:customStyle="1" w:styleId="FontStyle325">
    <w:name w:val="Font Style325"/>
    <w:rsid w:val="0063589A"/>
    <w:rPr>
      <w:rFonts w:ascii="Times New Roman" w:hAnsi="Times New Roman"/>
      <w:sz w:val="26"/>
    </w:rPr>
  </w:style>
  <w:style w:type="character" w:customStyle="1" w:styleId="FontStyle219">
    <w:name w:val="Font Style219"/>
    <w:rsid w:val="0063589A"/>
    <w:rPr>
      <w:rFonts w:ascii="Times New Roman" w:hAnsi="Times New Roman"/>
      <w:b/>
      <w:sz w:val="18"/>
    </w:rPr>
  </w:style>
  <w:style w:type="character" w:customStyle="1" w:styleId="FontStyle207">
    <w:name w:val="Font Style207"/>
    <w:rsid w:val="0063589A"/>
    <w:rPr>
      <w:rFonts w:ascii="Times New Roman" w:hAnsi="Times New Roman"/>
      <w:i/>
      <w:sz w:val="18"/>
    </w:rPr>
  </w:style>
  <w:style w:type="character" w:customStyle="1" w:styleId="FontStyle574">
    <w:name w:val="Font Style574"/>
    <w:rsid w:val="0063589A"/>
    <w:rPr>
      <w:rFonts w:ascii="Times New Roman" w:hAnsi="Times New Roman"/>
      <w:b/>
      <w:i/>
      <w:sz w:val="20"/>
    </w:rPr>
  </w:style>
  <w:style w:type="character" w:customStyle="1" w:styleId="FontStyle588">
    <w:name w:val="Font Style588"/>
    <w:rsid w:val="0063589A"/>
    <w:rPr>
      <w:rFonts w:ascii="Times New Roman" w:hAnsi="Times New Roman"/>
      <w:sz w:val="20"/>
    </w:rPr>
  </w:style>
  <w:style w:type="character" w:customStyle="1" w:styleId="402">
    <w:name w:val="Основной текст (40)"/>
    <w:link w:val="4010"/>
    <w:locked/>
    <w:rsid w:val="0063589A"/>
    <w:rPr>
      <w:b/>
      <w:sz w:val="14"/>
      <w:shd w:val="clear" w:color="auto" w:fill="FFFFFF"/>
    </w:rPr>
  </w:style>
  <w:style w:type="paragraph" w:customStyle="1" w:styleId="4010">
    <w:name w:val="Основной текст (40)1"/>
    <w:basedOn w:val="a3"/>
    <w:link w:val="402"/>
    <w:rsid w:val="0063589A"/>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63589A"/>
    <w:rPr>
      <w:b/>
      <w:sz w:val="16"/>
      <w:shd w:val="clear" w:color="auto" w:fill="FFFFFF"/>
    </w:rPr>
  </w:style>
  <w:style w:type="paragraph" w:customStyle="1" w:styleId="1410">
    <w:name w:val="Основной текст (14)1"/>
    <w:basedOn w:val="a3"/>
    <w:link w:val="145"/>
    <w:rsid w:val="0063589A"/>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63589A"/>
    <w:pPr>
      <w:tabs>
        <w:tab w:val="left" w:pos="369"/>
        <w:tab w:val="left" w:pos="643"/>
      </w:tabs>
      <w:spacing w:after="40"/>
      <w:ind w:left="697" w:hanging="357"/>
      <w:jc w:val="both"/>
    </w:pPr>
    <w:rPr>
      <w:sz w:val="20"/>
      <w:szCs w:val="20"/>
    </w:rPr>
  </w:style>
  <w:style w:type="paragraph" w:customStyle="1" w:styleId="2ff7">
    <w:name w:val="обычный2"/>
    <w:basedOn w:val="a3"/>
    <w:rsid w:val="0063589A"/>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63589A"/>
    <w:pPr>
      <w:ind w:firstLine="720"/>
      <w:jc w:val="both"/>
    </w:pPr>
    <w:rPr>
      <w:szCs w:val="20"/>
    </w:rPr>
  </w:style>
  <w:style w:type="paragraph" w:customStyle="1" w:styleId="3000">
    <w:name w:val="Стиль Заголовок 3 + Перед:  0 пт После:  0 пт"/>
    <w:basedOn w:val="32"/>
    <w:rsid w:val="0063589A"/>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63589A"/>
    <w:pPr>
      <w:keepNext/>
      <w:spacing w:before="520" w:after="260"/>
      <w:jc w:val="center"/>
      <w:outlineLvl w:val="0"/>
    </w:pPr>
    <w:rPr>
      <w:b/>
    </w:rPr>
  </w:style>
  <w:style w:type="paragraph" w:customStyle="1" w:styleId="Heading">
    <w:name w:val="Heading"/>
    <w:rsid w:val="0063589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63589A"/>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63589A"/>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63589A"/>
    <w:pPr>
      <w:keepNext w:val="0"/>
      <w:widowControl w:val="0"/>
    </w:pPr>
    <w:rPr>
      <w:rFonts w:cs="Times New Roman"/>
      <w:bCs w:val="0"/>
      <w:i w:val="0"/>
      <w:iCs w:val="0"/>
      <w:kern w:val="32"/>
      <w:sz w:val="24"/>
      <w:szCs w:val="20"/>
    </w:rPr>
  </w:style>
  <w:style w:type="paragraph" w:customStyle="1" w:styleId="1ffffc">
    <w:name w:val="маркирован_1"/>
    <w:basedOn w:val="a3"/>
    <w:rsid w:val="0063589A"/>
    <w:pPr>
      <w:widowControl w:val="0"/>
      <w:adjustRightInd w:val="0"/>
      <w:spacing w:line="360" w:lineRule="auto"/>
      <w:jc w:val="both"/>
      <w:textAlignment w:val="baseline"/>
    </w:pPr>
    <w:rPr>
      <w:sz w:val="28"/>
      <w:szCs w:val="28"/>
    </w:rPr>
  </w:style>
  <w:style w:type="paragraph" w:customStyle="1" w:styleId="1ffffd">
    <w:name w:val="Нумерован_1"/>
    <w:basedOn w:val="a3"/>
    <w:rsid w:val="0063589A"/>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63589A"/>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63589A"/>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63589A"/>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63589A"/>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63589A"/>
    <w:pPr>
      <w:spacing w:line="360" w:lineRule="auto"/>
      <w:ind w:firstLine="720"/>
    </w:pPr>
    <w:rPr>
      <w:szCs w:val="20"/>
    </w:rPr>
  </w:style>
  <w:style w:type="character" w:customStyle="1" w:styleId="331">
    <w:name w:val="Знак3 Знак Знак3"/>
    <w:rsid w:val="0063589A"/>
    <w:rPr>
      <w:rFonts w:ascii="Times New Roman" w:eastAsia="Times New Roman" w:hAnsi="Times New Roman"/>
      <w:lang w:eastAsia="en-US"/>
    </w:rPr>
  </w:style>
  <w:style w:type="character" w:customStyle="1" w:styleId="FontStyle278">
    <w:name w:val="Font Style278"/>
    <w:rsid w:val="0063589A"/>
    <w:rPr>
      <w:rFonts w:ascii="Times New Roman" w:hAnsi="Times New Roman"/>
      <w:color w:val="000000"/>
      <w:sz w:val="22"/>
    </w:rPr>
  </w:style>
  <w:style w:type="character" w:customStyle="1" w:styleId="2110">
    <w:name w:val="Знак Знак211"/>
    <w:locked/>
    <w:rsid w:val="0063589A"/>
    <w:rPr>
      <w:b/>
      <w:sz w:val="28"/>
      <w:lang w:val="ru-RU" w:eastAsia="ru-RU"/>
    </w:rPr>
  </w:style>
  <w:style w:type="character" w:customStyle="1" w:styleId="414">
    <w:name w:val="Знак Знак41"/>
    <w:locked/>
    <w:rsid w:val="0063589A"/>
    <w:rPr>
      <w:rFonts w:ascii="Arial" w:hAnsi="Arial"/>
      <w:b/>
      <w:i/>
      <w:sz w:val="28"/>
      <w:lang w:val="ru-RU" w:eastAsia="en-US"/>
    </w:rPr>
  </w:style>
  <w:style w:type="character" w:customStyle="1" w:styleId="4011">
    <w:name w:val="Знак Знак401"/>
    <w:locked/>
    <w:rsid w:val="0063589A"/>
    <w:rPr>
      <w:b/>
      <w:sz w:val="27"/>
      <w:lang w:val="ru-RU" w:eastAsia="ru-RU"/>
    </w:rPr>
  </w:style>
  <w:style w:type="character" w:customStyle="1" w:styleId="3910">
    <w:name w:val="Знак Знак391"/>
    <w:locked/>
    <w:rsid w:val="0063589A"/>
    <w:rPr>
      <w:b/>
      <w:sz w:val="28"/>
      <w:lang w:val="ru-RU" w:eastAsia="ru-RU"/>
    </w:rPr>
  </w:style>
  <w:style w:type="character" w:customStyle="1" w:styleId="3810">
    <w:name w:val="Знак Знак381"/>
    <w:locked/>
    <w:rsid w:val="0063589A"/>
    <w:rPr>
      <w:b/>
      <w:i/>
      <w:sz w:val="26"/>
      <w:lang w:val="ru-RU" w:eastAsia="ru-RU"/>
    </w:rPr>
  </w:style>
  <w:style w:type="character" w:customStyle="1" w:styleId="3710">
    <w:name w:val="Знак Знак371"/>
    <w:locked/>
    <w:rsid w:val="0063589A"/>
    <w:rPr>
      <w:sz w:val="24"/>
      <w:lang w:val="ru-RU" w:eastAsia="ru-RU"/>
    </w:rPr>
  </w:style>
  <w:style w:type="character" w:customStyle="1" w:styleId="3610">
    <w:name w:val="Знак Знак361"/>
    <w:locked/>
    <w:rsid w:val="0063589A"/>
    <w:rPr>
      <w:sz w:val="24"/>
      <w:lang w:val="ru-RU" w:eastAsia="ru-RU"/>
    </w:rPr>
  </w:style>
  <w:style w:type="character" w:customStyle="1" w:styleId="3510">
    <w:name w:val="Знак Знак351"/>
    <w:locked/>
    <w:rsid w:val="0063589A"/>
    <w:rPr>
      <w:i/>
      <w:sz w:val="24"/>
      <w:lang w:val="ru-RU" w:eastAsia="ru-RU"/>
    </w:rPr>
  </w:style>
  <w:style w:type="character" w:customStyle="1" w:styleId="3410">
    <w:name w:val="Знак Знак341"/>
    <w:locked/>
    <w:rsid w:val="0063589A"/>
    <w:rPr>
      <w:rFonts w:ascii="Arial" w:hAnsi="Arial"/>
      <w:sz w:val="22"/>
      <w:lang w:val="ru-RU" w:eastAsia="ru-RU"/>
    </w:rPr>
  </w:style>
  <w:style w:type="character" w:customStyle="1" w:styleId="3310">
    <w:name w:val="Знак Знак331"/>
    <w:locked/>
    <w:rsid w:val="0063589A"/>
    <w:rPr>
      <w:rFonts w:ascii="Courier New" w:hAnsi="Courier New"/>
      <w:lang w:val="ru-RU" w:eastAsia="ru-RU"/>
    </w:rPr>
  </w:style>
  <w:style w:type="character" w:customStyle="1" w:styleId="3210">
    <w:name w:val="Знак Знак321"/>
    <w:locked/>
    <w:rsid w:val="0063589A"/>
    <w:rPr>
      <w:lang w:val="ru-RU" w:eastAsia="ru-RU"/>
    </w:rPr>
  </w:style>
  <w:style w:type="character" w:customStyle="1" w:styleId="3110">
    <w:name w:val="Знак Знак311"/>
    <w:locked/>
    <w:rsid w:val="0063589A"/>
    <w:rPr>
      <w:sz w:val="24"/>
      <w:lang w:val="ru-RU" w:eastAsia="ru-RU"/>
    </w:rPr>
  </w:style>
  <w:style w:type="character" w:customStyle="1" w:styleId="1fffff">
    <w:name w:val="Знак1 Знак Знак"/>
    <w:locked/>
    <w:rsid w:val="0063589A"/>
    <w:rPr>
      <w:sz w:val="24"/>
      <w:lang w:val="ru-RU" w:eastAsia="ru-RU"/>
    </w:rPr>
  </w:style>
  <w:style w:type="character" w:customStyle="1" w:styleId="191">
    <w:name w:val="Знак Знак191"/>
    <w:locked/>
    <w:rsid w:val="0063589A"/>
    <w:rPr>
      <w:sz w:val="24"/>
      <w:lang w:val="en-US" w:eastAsia="ru-RU"/>
    </w:rPr>
  </w:style>
  <w:style w:type="character" w:customStyle="1" w:styleId="1411">
    <w:name w:val="Знак Знак141"/>
    <w:locked/>
    <w:rsid w:val="0063589A"/>
    <w:rPr>
      <w:rFonts w:ascii="Cambria" w:hAnsi="Cambria"/>
      <w:i/>
      <w:color w:val="4F81BD"/>
      <w:spacing w:val="15"/>
      <w:sz w:val="24"/>
      <w:lang w:val="ru-RU" w:eastAsia="ru-RU"/>
    </w:rPr>
  </w:style>
  <w:style w:type="character" w:customStyle="1" w:styleId="1210">
    <w:name w:val="Знак Знак121"/>
    <w:locked/>
    <w:rsid w:val="0063589A"/>
    <w:rPr>
      <w:rFonts w:ascii="PragmaticaCTT" w:hAnsi="PragmaticaCTT"/>
      <w:sz w:val="24"/>
      <w:lang w:val="ru-RU" w:eastAsia="ru-RU"/>
    </w:rPr>
  </w:style>
  <w:style w:type="character" w:customStyle="1" w:styleId="2210">
    <w:name w:val="Знак Знак221"/>
    <w:locked/>
    <w:rsid w:val="0063589A"/>
    <w:rPr>
      <w:color w:val="000000"/>
      <w:sz w:val="24"/>
      <w:lang w:val="ru-RU" w:eastAsia="ru-RU"/>
    </w:rPr>
  </w:style>
  <w:style w:type="character" w:customStyle="1" w:styleId="291">
    <w:name w:val="Знак Знак291"/>
    <w:locked/>
    <w:rsid w:val="0063589A"/>
    <w:rPr>
      <w:sz w:val="16"/>
      <w:lang w:val="ru-RU" w:eastAsia="ru-RU"/>
    </w:rPr>
  </w:style>
  <w:style w:type="character" w:customStyle="1" w:styleId="251">
    <w:name w:val="Знак Знак251"/>
    <w:locked/>
    <w:rsid w:val="0063589A"/>
    <w:rPr>
      <w:sz w:val="24"/>
      <w:lang w:val="ru-RU" w:eastAsia="ru-RU"/>
    </w:rPr>
  </w:style>
  <w:style w:type="character" w:customStyle="1" w:styleId="281">
    <w:name w:val="Знак Знак281"/>
    <w:locked/>
    <w:rsid w:val="0063589A"/>
    <w:rPr>
      <w:sz w:val="16"/>
      <w:lang w:val="ru-RU" w:eastAsia="ru-RU"/>
    </w:rPr>
  </w:style>
  <w:style w:type="character" w:customStyle="1" w:styleId="2710">
    <w:name w:val="Знак Знак271"/>
    <w:locked/>
    <w:rsid w:val="0063589A"/>
    <w:rPr>
      <w:rFonts w:ascii="Courier New" w:hAnsi="Courier New"/>
      <w:lang w:val="ru-RU" w:eastAsia="ru-RU"/>
    </w:rPr>
  </w:style>
  <w:style w:type="character" w:customStyle="1" w:styleId="181">
    <w:name w:val="Знак Знак181"/>
    <w:locked/>
    <w:rsid w:val="0063589A"/>
    <w:rPr>
      <w:b/>
      <w:lang w:val="ru-RU" w:eastAsia="ru-RU"/>
    </w:rPr>
  </w:style>
  <w:style w:type="character" w:customStyle="1" w:styleId="201">
    <w:name w:val="Знак Знак201"/>
    <w:locked/>
    <w:rsid w:val="0063589A"/>
    <w:rPr>
      <w:rFonts w:ascii="Tahoma" w:hAnsi="Tahoma"/>
      <w:sz w:val="16"/>
      <w:lang w:val="ru-RU" w:eastAsia="ru-RU"/>
    </w:rPr>
  </w:style>
  <w:style w:type="paragraph" w:customStyle="1" w:styleId="2ff9">
    <w:name w:val="Знак Знак Знак Знак Знак Знак2"/>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63589A"/>
    <w:rPr>
      <w:i/>
      <w:color w:val="000000"/>
      <w:sz w:val="24"/>
      <w:lang w:eastAsia="ru-RU"/>
    </w:rPr>
  </w:style>
  <w:style w:type="paragraph" w:styleId="2ffb">
    <w:name w:val="Quote"/>
    <w:basedOn w:val="a3"/>
    <w:next w:val="a3"/>
    <w:link w:val="2ffa"/>
    <w:qFormat/>
    <w:rsid w:val="0063589A"/>
    <w:rPr>
      <w:rFonts w:asciiTheme="minorHAnsi" w:eastAsiaTheme="minorHAnsi" w:hAnsiTheme="minorHAnsi" w:cstheme="minorBidi"/>
      <w:i/>
      <w:color w:val="000000"/>
      <w:szCs w:val="22"/>
    </w:rPr>
  </w:style>
  <w:style w:type="character" w:customStyle="1" w:styleId="21f">
    <w:name w:val="Цитата 2 Знак1"/>
    <w:basedOn w:val="a4"/>
    <w:rsid w:val="0063589A"/>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63589A"/>
    <w:rPr>
      <w:rFonts w:cs="Times New Roman"/>
      <w:i w:val="0"/>
      <w:sz w:val="24"/>
      <w:szCs w:val="20"/>
      <w:lang w:eastAsia="ru-RU"/>
    </w:rPr>
  </w:style>
  <w:style w:type="paragraph" w:customStyle="1" w:styleId="msolistparagraph0">
    <w:name w:val="msolistparagraph"/>
    <w:basedOn w:val="a3"/>
    <w:rsid w:val="0063589A"/>
    <w:pPr>
      <w:spacing w:line="312" w:lineRule="auto"/>
      <w:ind w:left="720" w:firstLine="454"/>
      <w:contextualSpacing/>
      <w:jc w:val="both"/>
    </w:pPr>
  </w:style>
  <w:style w:type="character" w:customStyle="1" w:styleId="afffffffff5">
    <w:name w:val="ВЭС отступ Знак"/>
    <w:link w:val="afffffffff6"/>
    <w:locked/>
    <w:rsid w:val="0063589A"/>
    <w:rPr>
      <w:color w:val="000000"/>
      <w:sz w:val="24"/>
    </w:rPr>
  </w:style>
  <w:style w:type="paragraph" w:customStyle="1" w:styleId="afffffffff6">
    <w:name w:val="ВЭС отступ"/>
    <w:basedOn w:val="a3"/>
    <w:link w:val="afffffffff5"/>
    <w:rsid w:val="0063589A"/>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63589A"/>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63589A"/>
    <w:pPr>
      <w:spacing w:after="160" w:line="240" w:lineRule="exact"/>
    </w:pPr>
    <w:rPr>
      <w:rFonts w:ascii="Verdana" w:hAnsi="Verdana"/>
      <w:lang w:val="en-US" w:eastAsia="en-US"/>
    </w:rPr>
  </w:style>
  <w:style w:type="paragraph" w:customStyle="1" w:styleId="Li">
    <w:name w:val="Li"/>
    <w:basedOn w:val="a3"/>
    <w:rsid w:val="0063589A"/>
    <w:pPr>
      <w:shd w:val="clear" w:color="auto" w:fill="FFFFFF"/>
      <w:suppressAutoHyphens/>
    </w:pPr>
    <w:rPr>
      <w:lang w:eastAsia="ar-SA"/>
    </w:rPr>
  </w:style>
  <w:style w:type="paragraph" w:customStyle="1" w:styleId="afffffffff7">
    <w:name w:val="Название оглавления"/>
    <w:rsid w:val="0063589A"/>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63589A"/>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63589A"/>
    <w:pPr>
      <w:jc w:val="both"/>
    </w:pPr>
    <w:rPr>
      <w:kern w:val="28"/>
      <w:szCs w:val="20"/>
    </w:rPr>
  </w:style>
  <w:style w:type="paragraph" w:customStyle="1" w:styleId="Tst-question">
    <w:name w:val="Tst-question"/>
    <w:basedOn w:val="a3"/>
    <w:rsid w:val="0063589A"/>
    <w:pPr>
      <w:numPr>
        <w:numId w:val="18"/>
      </w:numPr>
      <w:tabs>
        <w:tab w:val="clear" w:pos="357"/>
        <w:tab w:val="left" w:pos="360"/>
      </w:tabs>
      <w:jc w:val="both"/>
    </w:pPr>
    <w:rPr>
      <w:kern w:val="28"/>
      <w:szCs w:val="20"/>
    </w:rPr>
  </w:style>
  <w:style w:type="paragraph" w:customStyle="1" w:styleId="Tst10">
    <w:name w:val="Tst_1"/>
    <w:basedOn w:val="notabstyle"/>
    <w:rsid w:val="0063589A"/>
    <w:pPr>
      <w:tabs>
        <w:tab w:val="left" w:pos="720"/>
      </w:tabs>
      <w:ind w:left="720" w:hanging="360"/>
    </w:pPr>
  </w:style>
  <w:style w:type="paragraph" w:customStyle="1" w:styleId="afffffffff9">
    <w:name w:val="УПЛОТНЕННЫЙ"/>
    <w:basedOn w:val="a3"/>
    <w:rsid w:val="0063589A"/>
    <w:pPr>
      <w:ind w:firstLine="720"/>
      <w:jc w:val="both"/>
    </w:pPr>
    <w:rPr>
      <w:spacing w:val="-4"/>
      <w:sz w:val="28"/>
      <w:szCs w:val="20"/>
    </w:rPr>
  </w:style>
  <w:style w:type="paragraph" w:customStyle="1" w:styleId="afffffffffa">
    <w:name w:val="ОСНОВНОЙ"/>
    <w:basedOn w:val="a3"/>
    <w:rsid w:val="0063589A"/>
    <w:pPr>
      <w:autoSpaceDE w:val="0"/>
      <w:autoSpaceDN w:val="0"/>
      <w:adjustRightInd w:val="0"/>
      <w:ind w:firstLine="720"/>
      <w:jc w:val="both"/>
    </w:pPr>
    <w:rPr>
      <w:sz w:val="28"/>
      <w:szCs w:val="20"/>
    </w:rPr>
  </w:style>
  <w:style w:type="paragraph" w:customStyle="1" w:styleId="simple">
    <w:name w:val="simple"/>
    <w:basedOn w:val="a3"/>
    <w:rsid w:val="0063589A"/>
    <w:pPr>
      <w:spacing w:before="100" w:beforeAutospacing="1" w:after="100" w:afterAutospacing="1"/>
    </w:pPr>
  </w:style>
  <w:style w:type="paragraph" w:customStyle="1" w:styleId="uj">
    <w:name w:val="uj"/>
    <w:basedOn w:val="a3"/>
    <w:rsid w:val="0063589A"/>
    <w:pPr>
      <w:spacing w:before="100" w:beforeAutospacing="1" w:after="100" w:afterAutospacing="1"/>
    </w:pPr>
  </w:style>
  <w:style w:type="paragraph" w:customStyle="1" w:styleId="a4cxspmiddle">
    <w:name w:val="a4cxspmiddle"/>
    <w:basedOn w:val="a3"/>
    <w:rsid w:val="0063589A"/>
    <w:pPr>
      <w:spacing w:before="100" w:beforeAutospacing="1" w:after="100" w:afterAutospacing="1"/>
    </w:pPr>
    <w:rPr>
      <w:color w:val="000000"/>
    </w:rPr>
  </w:style>
  <w:style w:type="paragraph" w:customStyle="1" w:styleId="Style56">
    <w:name w:val="Style56"/>
    <w:basedOn w:val="a3"/>
    <w:rsid w:val="0063589A"/>
    <w:pPr>
      <w:widowControl w:val="0"/>
      <w:autoSpaceDE w:val="0"/>
      <w:autoSpaceDN w:val="0"/>
      <w:adjustRightInd w:val="0"/>
      <w:spacing w:line="194" w:lineRule="exact"/>
    </w:pPr>
  </w:style>
  <w:style w:type="paragraph" w:customStyle="1" w:styleId="otstup">
    <w:name w:val="otstup"/>
    <w:basedOn w:val="a3"/>
    <w:rsid w:val="0063589A"/>
    <w:pPr>
      <w:spacing w:before="100" w:beforeAutospacing="1" w:after="100" w:afterAutospacing="1"/>
    </w:pPr>
  </w:style>
  <w:style w:type="paragraph" w:customStyle="1" w:styleId="1fffff0">
    <w:name w:val="Схема документа1"/>
    <w:basedOn w:val="a3"/>
    <w:rsid w:val="0063589A"/>
    <w:pPr>
      <w:shd w:val="clear" w:color="auto" w:fill="000080"/>
    </w:pPr>
    <w:rPr>
      <w:rFonts w:ascii="Tahoma" w:hAnsi="Tahoma" w:cs="Tahoma"/>
      <w:sz w:val="20"/>
      <w:szCs w:val="20"/>
      <w:lang w:eastAsia="zh-CN"/>
    </w:rPr>
  </w:style>
  <w:style w:type="paragraph" w:customStyle="1" w:styleId="BodyText1">
    <w:name w:val="Body Text1"/>
    <w:basedOn w:val="Normal1"/>
    <w:rsid w:val="0063589A"/>
    <w:pPr>
      <w:widowControl/>
      <w:spacing w:line="360" w:lineRule="auto"/>
    </w:pPr>
    <w:rPr>
      <w:sz w:val="24"/>
    </w:rPr>
  </w:style>
  <w:style w:type="paragraph" w:customStyle="1" w:styleId="BodyText211">
    <w:name w:val="Body Text 211"/>
    <w:basedOn w:val="a3"/>
    <w:rsid w:val="0063589A"/>
    <w:pPr>
      <w:spacing w:line="360" w:lineRule="auto"/>
      <w:jc w:val="both"/>
    </w:pPr>
    <w:rPr>
      <w:szCs w:val="20"/>
    </w:rPr>
  </w:style>
  <w:style w:type="paragraph" w:customStyle="1" w:styleId="ListParagraph1">
    <w:name w:val="List Paragraph1"/>
    <w:basedOn w:val="a3"/>
    <w:link w:val="ListParagraphChar1"/>
    <w:rsid w:val="0063589A"/>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63589A"/>
    <w:rPr>
      <w:rFonts w:ascii="Calibri" w:eastAsia="Times New Roman" w:hAnsi="Calibri" w:cs="Times New Roman"/>
      <w:lang w:eastAsia="ru-RU"/>
    </w:rPr>
  </w:style>
  <w:style w:type="paragraph" w:customStyle="1" w:styleId="BodyText31">
    <w:name w:val="Body Text 31"/>
    <w:basedOn w:val="Normal1"/>
    <w:rsid w:val="0063589A"/>
    <w:pPr>
      <w:widowControl/>
      <w:jc w:val="both"/>
    </w:pPr>
    <w:rPr>
      <w:i/>
      <w:sz w:val="26"/>
    </w:rPr>
  </w:style>
  <w:style w:type="character" w:customStyle="1" w:styleId="1010">
    <w:name w:val="Знак Знак101"/>
    <w:locked/>
    <w:rsid w:val="0063589A"/>
    <w:rPr>
      <w:rFonts w:ascii="PragmaticaCTT" w:hAnsi="PragmaticaCTT"/>
      <w:sz w:val="24"/>
      <w:lang w:val="ru-RU" w:eastAsia="ru-RU"/>
    </w:rPr>
  </w:style>
  <w:style w:type="character" w:customStyle="1" w:styleId="4110">
    <w:name w:val="Знак Знак411"/>
    <w:locked/>
    <w:rsid w:val="0063589A"/>
    <w:rPr>
      <w:rFonts w:ascii="Arial" w:hAnsi="Arial"/>
      <w:b/>
      <w:i/>
      <w:sz w:val="28"/>
      <w:lang w:val="ru-RU" w:eastAsia="en-US"/>
    </w:rPr>
  </w:style>
  <w:style w:type="character" w:customStyle="1" w:styleId="1100">
    <w:name w:val="Знак Знак110"/>
    <w:rsid w:val="0063589A"/>
    <w:rPr>
      <w:rFonts w:ascii="Arial" w:hAnsi="Arial"/>
      <w:b/>
      <w:sz w:val="36"/>
      <w:lang w:val="ru-RU" w:eastAsia="en-US"/>
    </w:rPr>
  </w:style>
  <w:style w:type="character" w:customStyle="1" w:styleId="415">
    <w:name w:val="Заголовок 4 Знак1"/>
    <w:locked/>
    <w:rsid w:val="0063589A"/>
    <w:rPr>
      <w:rFonts w:ascii="Times New Roman" w:eastAsia="Times New Roman" w:hAnsi="Times New Roman"/>
      <w:b/>
      <w:sz w:val="28"/>
      <w:lang w:eastAsia="ru-RU"/>
    </w:rPr>
  </w:style>
  <w:style w:type="character" w:styleId="afffffffffb">
    <w:name w:val="Intense Emphasis"/>
    <w:qFormat/>
    <w:rsid w:val="0063589A"/>
    <w:rPr>
      <w:b/>
      <w:i/>
      <w:color w:val="4F81BD"/>
    </w:rPr>
  </w:style>
  <w:style w:type="character" w:styleId="afffffffffc">
    <w:name w:val="Subtle Reference"/>
    <w:qFormat/>
    <w:rsid w:val="0063589A"/>
    <w:rPr>
      <w:smallCaps/>
      <w:color w:val="C0504D"/>
      <w:u w:val="single"/>
    </w:rPr>
  </w:style>
  <w:style w:type="character" w:styleId="afffffffffd">
    <w:name w:val="Intense Reference"/>
    <w:qFormat/>
    <w:rsid w:val="0063589A"/>
    <w:rPr>
      <w:b/>
      <w:smallCaps/>
      <w:color w:val="C0504D"/>
      <w:spacing w:val="5"/>
      <w:u w:val="single"/>
    </w:rPr>
  </w:style>
  <w:style w:type="character" w:styleId="afffffffffe">
    <w:name w:val="Book Title"/>
    <w:qFormat/>
    <w:rsid w:val="0063589A"/>
    <w:rPr>
      <w:b/>
      <w:smallCaps/>
      <w:spacing w:val="5"/>
    </w:rPr>
  </w:style>
  <w:style w:type="character" w:customStyle="1" w:styleId="612">
    <w:name w:val="Заголовок 6 Знак1"/>
    <w:rsid w:val="0063589A"/>
    <w:rPr>
      <w:b/>
      <w:sz w:val="22"/>
      <w:lang w:val="ru-RU" w:eastAsia="ru-RU"/>
    </w:rPr>
  </w:style>
  <w:style w:type="character" w:customStyle="1" w:styleId="712">
    <w:name w:val="Заголовок 7 Знак1"/>
    <w:rsid w:val="0063589A"/>
    <w:rPr>
      <w:sz w:val="24"/>
      <w:lang w:val="ru-RU" w:eastAsia="ru-RU"/>
    </w:rPr>
  </w:style>
  <w:style w:type="character" w:customStyle="1" w:styleId="813">
    <w:name w:val="Заголовок 8 Знак1"/>
    <w:rsid w:val="0063589A"/>
    <w:rPr>
      <w:rFonts w:ascii="Calibri" w:hAnsi="Calibri"/>
      <w:i/>
      <w:sz w:val="24"/>
      <w:lang w:val="ru-RU" w:eastAsia="en-US"/>
    </w:rPr>
  </w:style>
  <w:style w:type="character" w:customStyle="1" w:styleId="911">
    <w:name w:val="Заголовок 9 Знак1"/>
    <w:rsid w:val="0063589A"/>
    <w:rPr>
      <w:rFonts w:ascii="Arial" w:hAnsi="Arial"/>
      <w:sz w:val="22"/>
      <w:lang w:val="ru-RU" w:eastAsia="ru-RU"/>
    </w:rPr>
  </w:style>
  <w:style w:type="character" w:customStyle="1" w:styleId="tbb121">
    <w:name w:val="tbb121"/>
    <w:rsid w:val="0063589A"/>
    <w:rPr>
      <w:rFonts w:ascii="Arial" w:hAnsi="Arial"/>
      <w:b/>
      <w:color w:val="000000"/>
      <w:sz w:val="18"/>
      <w:u w:val="none"/>
    </w:rPr>
  </w:style>
  <w:style w:type="character" w:customStyle="1" w:styleId="tbl121">
    <w:name w:val="tbl121"/>
    <w:rsid w:val="0063589A"/>
    <w:rPr>
      <w:rFonts w:ascii="Tahoma" w:hAnsi="Tahoma"/>
      <w:color w:val="000000"/>
      <w:sz w:val="18"/>
      <w:u w:val="none"/>
    </w:rPr>
  </w:style>
  <w:style w:type="character" w:customStyle="1" w:styleId="em11">
    <w:name w:val="em11"/>
    <w:rsid w:val="0063589A"/>
    <w:rPr>
      <w:b/>
      <w:sz w:val="24"/>
    </w:rPr>
  </w:style>
  <w:style w:type="character" w:customStyle="1" w:styleId="8pt">
    <w:name w:val="Основной текст + 8 pt"/>
    <w:rsid w:val="0063589A"/>
    <w:rPr>
      <w:rFonts w:ascii="Times New Roman" w:eastAsia="Times New Roman" w:hAnsi="Times New Roman"/>
      <w:spacing w:val="0"/>
      <w:sz w:val="16"/>
    </w:rPr>
  </w:style>
  <w:style w:type="character" w:customStyle="1" w:styleId="7pt">
    <w:name w:val="Основной текст + 7 pt"/>
    <w:rsid w:val="0063589A"/>
    <w:rPr>
      <w:rFonts w:ascii="Times New Roman" w:eastAsia="Times New Roman" w:hAnsi="Times New Roman"/>
      <w:spacing w:val="0"/>
      <w:sz w:val="14"/>
    </w:rPr>
  </w:style>
  <w:style w:type="character" w:customStyle="1" w:styleId="10pt0">
    <w:name w:val="Основной текст + 10 pt"/>
    <w:rsid w:val="0063589A"/>
    <w:rPr>
      <w:rFonts w:ascii="Times New Roman" w:eastAsia="Times New Roman" w:hAnsi="Times New Roman"/>
      <w:b/>
      <w:spacing w:val="0"/>
      <w:sz w:val="20"/>
    </w:rPr>
  </w:style>
  <w:style w:type="character" w:customStyle="1" w:styleId="5pt">
    <w:name w:val="Основной текст + 5 pt"/>
    <w:rsid w:val="0063589A"/>
    <w:rPr>
      <w:rFonts w:ascii="Times New Roman" w:eastAsia="Times New Roman" w:hAnsi="Times New Roman"/>
      <w:spacing w:val="10"/>
      <w:sz w:val="10"/>
    </w:rPr>
  </w:style>
  <w:style w:type="character" w:customStyle="1" w:styleId="9pt">
    <w:name w:val="Основной текст + 9 pt"/>
    <w:rsid w:val="0063589A"/>
    <w:rPr>
      <w:rFonts w:ascii="Times New Roman" w:eastAsia="Times New Roman" w:hAnsi="Times New Roman"/>
      <w:spacing w:val="0"/>
      <w:sz w:val="18"/>
    </w:rPr>
  </w:style>
  <w:style w:type="character" w:customStyle="1" w:styleId="TimesNewRoman0">
    <w:name w:val="Основной текст + Times New Roman"/>
    <w:rsid w:val="0063589A"/>
    <w:rPr>
      <w:rFonts w:ascii="Times New Roman" w:eastAsia="Times New Roman" w:hAnsi="Times New Roman"/>
      <w:spacing w:val="0"/>
      <w:sz w:val="21"/>
    </w:rPr>
  </w:style>
  <w:style w:type="character" w:customStyle="1" w:styleId="WW-9pt">
    <w:name w:val="WW-Основной текст + 9 pt"/>
    <w:rsid w:val="0063589A"/>
    <w:rPr>
      <w:rFonts w:ascii="Times New Roman" w:eastAsia="Times New Roman" w:hAnsi="Times New Roman"/>
      <w:spacing w:val="0"/>
      <w:sz w:val="18"/>
    </w:rPr>
  </w:style>
  <w:style w:type="character" w:customStyle="1" w:styleId="FontStyle124">
    <w:name w:val="Font Style124"/>
    <w:rsid w:val="0063589A"/>
    <w:rPr>
      <w:rFonts w:ascii="Times New Roman" w:hAnsi="Times New Roman"/>
      <w:b/>
      <w:sz w:val="18"/>
    </w:rPr>
  </w:style>
  <w:style w:type="character" w:customStyle="1" w:styleId="red">
    <w:name w:val="red"/>
    <w:rsid w:val="0063589A"/>
    <w:rPr>
      <w:rFonts w:cs="Times New Roman"/>
    </w:rPr>
  </w:style>
  <w:style w:type="character" w:customStyle="1" w:styleId="msosubtleemphasis0">
    <w:name w:val="msosubtleemphasis"/>
    <w:rsid w:val="0063589A"/>
    <w:rPr>
      <w:i/>
      <w:color w:val="808080"/>
    </w:rPr>
  </w:style>
  <w:style w:type="character" w:customStyle="1" w:styleId="FontStyle120">
    <w:name w:val="Font Style120"/>
    <w:rsid w:val="0063589A"/>
    <w:rPr>
      <w:rFonts w:ascii="Times New Roman" w:hAnsi="Times New Roman"/>
      <w:b/>
      <w:sz w:val="26"/>
    </w:rPr>
  </w:style>
  <w:style w:type="character" w:customStyle="1" w:styleId="FontStyle121">
    <w:name w:val="Font Style121"/>
    <w:rsid w:val="0063589A"/>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63589A"/>
    <w:pPr>
      <w:spacing w:after="160" w:line="240" w:lineRule="exact"/>
    </w:pPr>
    <w:rPr>
      <w:rFonts w:ascii="Verdana" w:hAnsi="Verdana"/>
      <w:lang w:val="en-US" w:eastAsia="en-US"/>
    </w:rPr>
  </w:style>
  <w:style w:type="character" w:customStyle="1" w:styleId="font0">
    <w:name w:val="font0"/>
    <w:rsid w:val="0063589A"/>
    <w:rPr>
      <w:rFonts w:cs="Times New Roman"/>
    </w:rPr>
  </w:style>
  <w:style w:type="character" w:customStyle="1" w:styleId="s3">
    <w:name w:val="s3"/>
    <w:rsid w:val="0063589A"/>
  </w:style>
  <w:style w:type="character" w:customStyle="1" w:styleId="FontStyle46">
    <w:name w:val="Font Style46"/>
    <w:rsid w:val="0063589A"/>
    <w:rPr>
      <w:rFonts w:ascii="Times New Roman" w:hAnsi="Times New Roman"/>
      <w:b/>
      <w:sz w:val="30"/>
    </w:rPr>
  </w:style>
  <w:style w:type="character" w:customStyle="1" w:styleId="newstitle">
    <w:name w:val="news_title"/>
    <w:rsid w:val="0063589A"/>
    <w:rPr>
      <w:rFonts w:cs="Times New Roman"/>
    </w:rPr>
  </w:style>
  <w:style w:type="character" w:customStyle="1" w:styleId="s1">
    <w:name w:val="s1"/>
    <w:rsid w:val="0063589A"/>
  </w:style>
  <w:style w:type="paragraph" w:customStyle="1" w:styleId="31b">
    <w:name w:val="Знак31"/>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63589A"/>
    <w:rPr>
      <w:b/>
      <w:sz w:val="2"/>
      <w:bdr w:val="single" w:sz="6" w:space="0" w:color="0000FF"/>
      <w:shd w:val="clear" w:color="auto" w:fill="CCCCFF"/>
    </w:rPr>
  </w:style>
  <w:style w:type="character" w:customStyle="1" w:styleId="FontStyle264">
    <w:name w:val="Font Style264"/>
    <w:rsid w:val="0063589A"/>
    <w:rPr>
      <w:rFonts w:ascii="Franklin Gothic Demi" w:hAnsi="Franklin Gothic Demi"/>
      <w:b/>
      <w:sz w:val="22"/>
    </w:rPr>
  </w:style>
  <w:style w:type="character" w:customStyle="1" w:styleId="FontStyle260">
    <w:name w:val="Font Style260"/>
    <w:rsid w:val="0063589A"/>
    <w:rPr>
      <w:rFonts w:ascii="Franklin Gothic Demi" w:hAnsi="Franklin Gothic Demi"/>
      <w:b/>
      <w:sz w:val="26"/>
    </w:rPr>
  </w:style>
  <w:style w:type="character" w:customStyle="1" w:styleId="FontStyle426">
    <w:name w:val="Font Style426"/>
    <w:rsid w:val="0063589A"/>
    <w:rPr>
      <w:rFonts w:ascii="Times New Roman" w:hAnsi="Times New Roman"/>
      <w:color w:val="000000"/>
      <w:sz w:val="20"/>
    </w:rPr>
  </w:style>
  <w:style w:type="character" w:customStyle="1" w:styleId="FontStyle707">
    <w:name w:val="Font Style707"/>
    <w:rsid w:val="0063589A"/>
    <w:rPr>
      <w:rFonts w:ascii="Bookman Old Style" w:hAnsi="Bookman Old Style"/>
      <w:color w:val="000000"/>
      <w:sz w:val="16"/>
    </w:rPr>
  </w:style>
  <w:style w:type="character" w:customStyle="1" w:styleId="FontStyle679">
    <w:name w:val="Font Style679"/>
    <w:rsid w:val="0063589A"/>
    <w:rPr>
      <w:rFonts w:ascii="Times New Roman" w:hAnsi="Times New Roman"/>
      <w:i/>
      <w:color w:val="000000"/>
      <w:sz w:val="20"/>
    </w:rPr>
  </w:style>
  <w:style w:type="character" w:customStyle="1" w:styleId="FontStyle695">
    <w:name w:val="Font Style695"/>
    <w:rsid w:val="0063589A"/>
    <w:rPr>
      <w:rFonts w:ascii="Times New Roman" w:hAnsi="Times New Roman"/>
      <w:b/>
      <w:color w:val="000000"/>
      <w:sz w:val="16"/>
    </w:rPr>
  </w:style>
  <w:style w:type="character" w:customStyle="1" w:styleId="FontStyle527">
    <w:name w:val="Font Style527"/>
    <w:rsid w:val="0063589A"/>
    <w:rPr>
      <w:rFonts w:ascii="Times New Roman" w:hAnsi="Times New Roman"/>
      <w:b/>
      <w:color w:val="000000"/>
      <w:sz w:val="16"/>
    </w:rPr>
  </w:style>
  <w:style w:type="character" w:customStyle="1" w:styleId="FontStyle236">
    <w:name w:val="Font Style236"/>
    <w:rsid w:val="0063589A"/>
    <w:rPr>
      <w:rFonts w:ascii="Times New Roman" w:hAnsi="Times New Roman"/>
      <w:color w:val="000000"/>
      <w:sz w:val="20"/>
    </w:rPr>
  </w:style>
  <w:style w:type="character" w:customStyle="1" w:styleId="FontStyle719">
    <w:name w:val="Font Style719"/>
    <w:rsid w:val="0063589A"/>
    <w:rPr>
      <w:rFonts w:ascii="Bookman Old Style" w:hAnsi="Bookman Old Style"/>
      <w:b/>
      <w:color w:val="000000"/>
      <w:sz w:val="16"/>
    </w:rPr>
  </w:style>
  <w:style w:type="character" w:customStyle="1" w:styleId="FontStyle720">
    <w:name w:val="Font Style720"/>
    <w:rsid w:val="0063589A"/>
    <w:rPr>
      <w:rFonts w:ascii="Tahoma" w:hAnsi="Tahoma"/>
      <w:color w:val="000000"/>
      <w:sz w:val="14"/>
    </w:rPr>
  </w:style>
  <w:style w:type="character" w:customStyle="1" w:styleId="FontStyle815">
    <w:name w:val="Font Style815"/>
    <w:rsid w:val="0063589A"/>
    <w:rPr>
      <w:rFonts w:ascii="Bookman Old Style" w:hAnsi="Bookman Old Style"/>
      <w:color w:val="000000"/>
      <w:sz w:val="16"/>
    </w:rPr>
  </w:style>
  <w:style w:type="character" w:customStyle="1" w:styleId="FontStyle106">
    <w:name w:val="Font Style106"/>
    <w:rsid w:val="0063589A"/>
    <w:rPr>
      <w:rFonts w:ascii="Times New Roman" w:hAnsi="Times New Roman"/>
      <w:color w:val="000000"/>
      <w:sz w:val="24"/>
    </w:rPr>
  </w:style>
  <w:style w:type="character" w:customStyle="1" w:styleId="FontStyle122">
    <w:name w:val="Font Style122"/>
    <w:rsid w:val="0063589A"/>
    <w:rPr>
      <w:rFonts w:ascii="Times New Roman" w:hAnsi="Times New Roman"/>
      <w:color w:val="000000"/>
      <w:sz w:val="22"/>
    </w:rPr>
  </w:style>
  <w:style w:type="character" w:customStyle="1" w:styleId="146pt">
    <w:name w:val="Основной текст (14) + 6 pt"/>
    <w:rsid w:val="0063589A"/>
    <w:rPr>
      <w:rFonts w:ascii="Times New Roman" w:hAnsi="Times New Roman"/>
      <w:sz w:val="12"/>
      <w:shd w:val="clear" w:color="auto" w:fill="FFFFFF"/>
    </w:rPr>
  </w:style>
  <w:style w:type="character" w:customStyle="1" w:styleId="listing-desc">
    <w:name w:val="listing-desc"/>
    <w:rsid w:val="0063589A"/>
  </w:style>
  <w:style w:type="character" w:customStyle="1" w:styleId="FontStyle436">
    <w:name w:val="Font Style436"/>
    <w:rsid w:val="0063589A"/>
    <w:rPr>
      <w:rFonts w:ascii="Times New Roman" w:hAnsi="Times New Roman"/>
      <w:b/>
      <w:sz w:val="18"/>
    </w:rPr>
  </w:style>
  <w:style w:type="character" w:customStyle="1" w:styleId="FontStyle434">
    <w:name w:val="Font Style434"/>
    <w:rsid w:val="0063589A"/>
    <w:rPr>
      <w:rFonts w:ascii="Times New Roman" w:hAnsi="Times New Roman"/>
      <w:sz w:val="18"/>
    </w:rPr>
  </w:style>
  <w:style w:type="character" w:customStyle="1" w:styleId="912">
    <w:name w:val="Знак Знак91"/>
    <w:locked/>
    <w:rsid w:val="0063589A"/>
    <w:rPr>
      <w:rFonts w:ascii="Cambria" w:eastAsia="Times New Roman" w:hAnsi="Cambria"/>
      <w:b/>
      <w:color w:val="4F81BD"/>
      <w:sz w:val="26"/>
      <w:lang w:val="ru-RU" w:eastAsia="en-US"/>
    </w:rPr>
  </w:style>
  <w:style w:type="character" w:customStyle="1" w:styleId="532">
    <w:name w:val="Знак Знак53"/>
    <w:locked/>
    <w:rsid w:val="0063589A"/>
    <w:rPr>
      <w:b/>
      <w:caps/>
      <w:sz w:val="24"/>
      <w:lang w:val="ru-RU" w:eastAsia="ru-RU"/>
    </w:rPr>
  </w:style>
  <w:style w:type="character" w:customStyle="1" w:styleId="2ffd">
    <w:name w:val="Основной текст Знак Знак Знак2"/>
    <w:locked/>
    <w:rsid w:val="0063589A"/>
    <w:rPr>
      <w:sz w:val="24"/>
      <w:lang w:val="ru-RU" w:eastAsia="ru-RU"/>
    </w:rPr>
  </w:style>
  <w:style w:type="character" w:customStyle="1" w:styleId="FontStyle126">
    <w:name w:val="Font Style126"/>
    <w:rsid w:val="0063589A"/>
    <w:rPr>
      <w:rFonts w:ascii="Times New Roman" w:hAnsi="Times New Roman"/>
      <w:color w:val="000000"/>
      <w:sz w:val="20"/>
    </w:rPr>
  </w:style>
  <w:style w:type="character" w:customStyle="1" w:styleId="1310">
    <w:name w:val="Знак Знак131"/>
    <w:locked/>
    <w:rsid w:val="0063589A"/>
    <w:rPr>
      <w:color w:val="000000"/>
      <w:sz w:val="24"/>
    </w:rPr>
  </w:style>
  <w:style w:type="character" w:customStyle="1" w:styleId="1110">
    <w:name w:val="Знак Знак111"/>
    <w:locked/>
    <w:rsid w:val="0063589A"/>
    <w:rPr>
      <w:sz w:val="24"/>
    </w:rPr>
  </w:style>
  <w:style w:type="character" w:customStyle="1" w:styleId="231">
    <w:name w:val="Знак Знак231"/>
    <w:locked/>
    <w:rsid w:val="0063589A"/>
    <w:rPr>
      <w:sz w:val="24"/>
      <w:lang w:val="ru-RU" w:eastAsia="ru-RU"/>
    </w:rPr>
  </w:style>
  <w:style w:type="character" w:customStyle="1" w:styleId="5311">
    <w:name w:val="Знак Знак531"/>
    <w:locked/>
    <w:rsid w:val="0063589A"/>
    <w:rPr>
      <w:b/>
      <w:caps/>
      <w:sz w:val="24"/>
      <w:lang w:val="ru-RU" w:eastAsia="ru-RU"/>
    </w:rPr>
  </w:style>
  <w:style w:type="character" w:customStyle="1" w:styleId="1510">
    <w:name w:val="Знак Знак151"/>
    <w:rsid w:val="0063589A"/>
    <w:rPr>
      <w:rFonts w:ascii="Times New Roman" w:eastAsia="Times New Roman" w:hAnsi="Times New Roman"/>
      <w:sz w:val="24"/>
      <w:lang w:eastAsia="ru-RU"/>
    </w:rPr>
  </w:style>
  <w:style w:type="character" w:customStyle="1" w:styleId="461">
    <w:name w:val="Знак Знак46"/>
    <w:locked/>
    <w:rsid w:val="0063589A"/>
    <w:rPr>
      <w:rFonts w:ascii="Arial" w:hAnsi="Arial"/>
      <w:b/>
      <w:i/>
      <w:sz w:val="28"/>
      <w:lang w:val="ru-RU" w:eastAsia="en-US"/>
    </w:rPr>
  </w:style>
  <w:style w:type="character" w:customStyle="1" w:styleId="171">
    <w:name w:val="Знак Знак171"/>
    <w:locked/>
    <w:rsid w:val="0063589A"/>
    <w:rPr>
      <w:i/>
      <w:sz w:val="24"/>
      <w:lang w:val="ru-RU" w:eastAsia="ru-RU"/>
    </w:rPr>
  </w:style>
  <w:style w:type="paragraph" w:customStyle="1" w:styleId="rvps4">
    <w:name w:val="rvps4"/>
    <w:basedOn w:val="a3"/>
    <w:rsid w:val="0063589A"/>
    <w:pPr>
      <w:jc w:val="both"/>
    </w:pPr>
  </w:style>
  <w:style w:type="character" w:customStyle="1" w:styleId="3f7">
    <w:name w:val="3 ступень Знак"/>
    <w:link w:val="3f8"/>
    <w:locked/>
    <w:rsid w:val="0063589A"/>
    <w:rPr>
      <w:rFonts w:ascii="BodoniCTT" w:hAnsi="BodoniCTT"/>
      <w:b/>
    </w:rPr>
  </w:style>
  <w:style w:type="paragraph" w:customStyle="1" w:styleId="3f8">
    <w:name w:val="3 ступень"/>
    <w:basedOn w:val="a3"/>
    <w:link w:val="3f7"/>
    <w:rsid w:val="0063589A"/>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63589A"/>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63589A"/>
    <w:pPr>
      <w:spacing w:before="100" w:beforeAutospacing="1" w:after="100" w:afterAutospacing="1"/>
    </w:pPr>
  </w:style>
  <w:style w:type="paragraph" w:customStyle="1" w:styleId="p4">
    <w:name w:val="p4"/>
    <w:basedOn w:val="a3"/>
    <w:rsid w:val="0063589A"/>
    <w:pPr>
      <w:spacing w:before="100" w:beforeAutospacing="1" w:after="100" w:afterAutospacing="1"/>
    </w:pPr>
  </w:style>
  <w:style w:type="character" w:customStyle="1" w:styleId="rvts6">
    <w:name w:val="rvts6"/>
    <w:rsid w:val="0063589A"/>
    <w:rPr>
      <w:rFonts w:ascii="Times New Roman" w:hAnsi="Times New Roman"/>
      <w:sz w:val="28"/>
    </w:rPr>
  </w:style>
  <w:style w:type="character" w:customStyle="1" w:styleId="3917">
    <w:name w:val="3917"/>
    <w:rsid w:val="0063589A"/>
    <w:rPr>
      <w:rFonts w:cs="Times New Roman"/>
    </w:rPr>
  </w:style>
  <w:style w:type="character" w:customStyle="1" w:styleId="epm">
    <w:name w:val="epm"/>
    <w:rsid w:val="0063589A"/>
  </w:style>
  <w:style w:type="character" w:customStyle="1" w:styleId="affffffffff">
    <w:name w:val="Стиль Зеленый"/>
    <w:rsid w:val="0063589A"/>
    <w:rPr>
      <w:color w:val="00B050"/>
      <w:spacing w:val="0"/>
    </w:rPr>
  </w:style>
  <w:style w:type="character" w:customStyle="1" w:styleId="s10">
    <w:name w:val="s_10"/>
    <w:rsid w:val="0063589A"/>
    <w:rPr>
      <w:rFonts w:cs="Times New Roman"/>
    </w:rPr>
  </w:style>
  <w:style w:type="character" w:customStyle="1" w:styleId="s5">
    <w:name w:val="s5"/>
    <w:rsid w:val="0063589A"/>
    <w:rPr>
      <w:rFonts w:cs="Times New Roman"/>
    </w:rPr>
  </w:style>
  <w:style w:type="character" w:customStyle="1" w:styleId="sz12">
    <w:name w:val="sz12"/>
    <w:rsid w:val="0063589A"/>
    <w:rPr>
      <w:rFonts w:cs="Times New Roman"/>
    </w:rPr>
  </w:style>
  <w:style w:type="character" w:customStyle="1" w:styleId="s6">
    <w:name w:val="s6"/>
    <w:rsid w:val="0063589A"/>
    <w:rPr>
      <w:rFonts w:cs="Times New Roman"/>
    </w:rPr>
  </w:style>
  <w:style w:type="character" w:customStyle="1" w:styleId="11d">
    <w:name w:val="Знак1 Знак Знак1"/>
    <w:locked/>
    <w:rsid w:val="0063589A"/>
    <w:rPr>
      <w:rFonts w:ascii="Times New Roman" w:eastAsia="Times New Roman" w:hAnsi="Times New Roman"/>
      <w:sz w:val="24"/>
      <w:lang w:eastAsia="ru-RU"/>
    </w:rPr>
  </w:style>
  <w:style w:type="character" w:customStyle="1" w:styleId="4610">
    <w:name w:val="Знак Знак461"/>
    <w:locked/>
    <w:rsid w:val="0063589A"/>
    <w:rPr>
      <w:b/>
      <w:sz w:val="27"/>
      <w:lang w:val="ru-RU" w:eastAsia="ru-RU"/>
    </w:rPr>
  </w:style>
  <w:style w:type="character" w:customStyle="1" w:styleId="481">
    <w:name w:val="Знак Знак48"/>
    <w:locked/>
    <w:rsid w:val="0063589A"/>
    <w:rPr>
      <w:b/>
      <w:sz w:val="27"/>
      <w:lang w:val="ru-RU" w:eastAsia="ru-RU"/>
    </w:rPr>
  </w:style>
  <w:style w:type="character" w:customStyle="1" w:styleId="441">
    <w:name w:val="Знак Знак44"/>
    <w:locked/>
    <w:rsid w:val="0063589A"/>
    <w:rPr>
      <w:sz w:val="24"/>
    </w:rPr>
  </w:style>
  <w:style w:type="character" w:customStyle="1" w:styleId="514">
    <w:name w:val="Знак Знак51"/>
    <w:locked/>
    <w:rsid w:val="0063589A"/>
    <w:rPr>
      <w:b/>
      <w:sz w:val="27"/>
      <w:lang w:val="ru-RU" w:eastAsia="ru-RU"/>
    </w:rPr>
  </w:style>
  <w:style w:type="character" w:customStyle="1" w:styleId="431">
    <w:name w:val="Знак Знак43"/>
    <w:locked/>
    <w:rsid w:val="0063589A"/>
    <w:rPr>
      <w:color w:val="000000"/>
      <w:sz w:val="24"/>
      <w:lang w:eastAsia="ru-RU"/>
    </w:rPr>
  </w:style>
  <w:style w:type="paragraph" w:customStyle="1" w:styleId="Style39">
    <w:name w:val="Style3"/>
    <w:basedOn w:val="a3"/>
    <w:rsid w:val="0063589A"/>
    <w:pPr>
      <w:widowControl w:val="0"/>
      <w:autoSpaceDE w:val="0"/>
      <w:autoSpaceDN w:val="0"/>
      <w:adjustRightInd w:val="0"/>
      <w:spacing w:line="259" w:lineRule="exact"/>
      <w:ind w:firstLine="542"/>
      <w:jc w:val="both"/>
    </w:pPr>
  </w:style>
  <w:style w:type="character" w:customStyle="1" w:styleId="421">
    <w:name w:val="Знак Знак42"/>
    <w:rsid w:val="0063589A"/>
    <w:rPr>
      <w:rFonts w:ascii="Times New Roman" w:eastAsia="Times New Roman" w:hAnsi="Times New Roman"/>
      <w:sz w:val="16"/>
    </w:rPr>
  </w:style>
  <w:style w:type="character" w:customStyle="1" w:styleId="490">
    <w:name w:val="Знак Знак49"/>
    <w:rsid w:val="0063589A"/>
    <w:rPr>
      <w:rFonts w:ascii="Times New Roman" w:eastAsia="Times New Roman" w:hAnsi="Times New Roman"/>
      <w:b/>
      <w:caps/>
      <w:sz w:val="24"/>
      <w:lang w:eastAsia="ru-RU"/>
    </w:rPr>
  </w:style>
  <w:style w:type="character" w:customStyle="1" w:styleId="471">
    <w:name w:val="Знак Знак47"/>
    <w:rsid w:val="0063589A"/>
    <w:rPr>
      <w:rFonts w:ascii="Times New Roman" w:eastAsia="Times New Roman" w:hAnsi="Times New Roman"/>
      <w:b/>
      <w:sz w:val="27"/>
      <w:lang w:eastAsia="ru-RU"/>
    </w:rPr>
  </w:style>
  <w:style w:type="character" w:customStyle="1" w:styleId="451">
    <w:name w:val="Знак Знак45"/>
    <w:rsid w:val="0063589A"/>
    <w:rPr>
      <w:rFonts w:ascii="Times New Roman" w:eastAsia="Times New Roman" w:hAnsi="Times New Roman"/>
      <w:b/>
      <w:i/>
      <w:sz w:val="26"/>
      <w:lang w:eastAsia="ru-RU"/>
    </w:rPr>
  </w:style>
  <w:style w:type="character" w:customStyle="1" w:styleId="1fffff1">
    <w:name w:val="Заголовок №1_"/>
    <w:link w:val="1fffff2"/>
    <w:locked/>
    <w:rsid w:val="0063589A"/>
    <w:rPr>
      <w:sz w:val="23"/>
      <w:shd w:val="clear" w:color="auto" w:fill="FFFFFF"/>
    </w:rPr>
  </w:style>
  <w:style w:type="paragraph" w:customStyle="1" w:styleId="1fffff2">
    <w:name w:val="Заголовок №1"/>
    <w:basedOn w:val="a3"/>
    <w:link w:val="1fffff1"/>
    <w:rsid w:val="0063589A"/>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63589A"/>
    <w:rPr>
      <w:rFonts w:ascii="Times New Roman" w:hAnsi="Times New Roman"/>
      <w:spacing w:val="0"/>
      <w:sz w:val="20"/>
    </w:rPr>
  </w:style>
  <w:style w:type="character" w:customStyle="1" w:styleId="c7">
    <w:name w:val="c7"/>
    <w:rsid w:val="0063589A"/>
    <w:rPr>
      <w:rFonts w:cs="Times New Roman"/>
    </w:rPr>
  </w:style>
  <w:style w:type="character" w:customStyle="1" w:styleId="affffffffff0">
    <w:name w:val="полужирный"/>
    <w:rsid w:val="0063589A"/>
    <w:rPr>
      <w:rFonts w:ascii="Times New Roman" w:hAnsi="Times New Roman"/>
      <w:b/>
      <w:color w:val="auto"/>
      <w:sz w:val="24"/>
    </w:rPr>
  </w:style>
  <w:style w:type="paragraph" w:customStyle="1" w:styleId="ipara">
    <w:name w:val="ipara"/>
    <w:basedOn w:val="a3"/>
    <w:rsid w:val="0063589A"/>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63589A"/>
    <w:rPr>
      <w:rFonts w:ascii="Times New Roman" w:hAnsi="Times New Roman"/>
      <w:b/>
      <w:i/>
      <w:sz w:val="24"/>
    </w:rPr>
  </w:style>
  <w:style w:type="character" w:customStyle="1" w:styleId="743">
    <w:name w:val="Основной текст (7)43"/>
    <w:rsid w:val="0063589A"/>
    <w:rPr>
      <w:rFonts w:ascii="Times New Roman" w:hAnsi="Times New Roman"/>
      <w:spacing w:val="0"/>
      <w:sz w:val="20"/>
    </w:rPr>
  </w:style>
  <w:style w:type="paragraph" w:customStyle="1" w:styleId="affffffffff1">
    <w:name w:val="Разработчик"/>
    <w:basedOn w:val="a3"/>
    <w:rsid w:val="0063589A"/>
    <w:pPr>
      <w:jc w:val="both"/>
    </w:pPr>
    <w:rPr>
      <w:b/>
      <w:sz w:val="20"/>
    </w:rPr>
  </w:style>
  <w:style w:type="character" w:customStyle="1" w:styleId="533">
    <w:name w:val="Знак5 Знак Знак3"/>
    <w:locked/>
    <w:rsid w:val="0063589A"/>
    <w:rPr>
      <w:sz w:val="16"/>
    </w:rPr>
  </w:style>
  <w:style w:type="character" w:customStyle="1" w:styleId="500">
    <w:name w:val="Знак Знак50"/>
    <w:locked/>
    <w:rsid w:val="0063589A"/>
    <w:rPr>
      <w:b/>
      <w:sz w:val="28"/>
      <w:lang w:val="ru-RU" w:eastAsia="ru-RU"/>
    </w:rPr>
  </w:style>
  <w:style w:type="character" w:customStyle="1" w:styleId="521">
    <w:name w:val="Знак Знак52"/>
    <w:rsid w:val="0063589A"/>
    <w:rPr>
      <w:rFonts w:ascii="Arial" w:eastAsia="Times New Roman" w:hAnsi="Arial"/>
      <w:b/>
      <w:i/>
      <w:sz w:val="28"/>
    </w:rPr>
  </w:style>
  <w:style w:type="paragraph" w:customStyle="1" w:styleId="p7">
    <w:name w:val="p7"/>
    <w:basedOn w:val="a3"/>
    <w:rsid w:val="0063589A"/>
    <w:pPr>
      <w:spacing w:before="100" w:beforeAutospacing="1" w:after="100" w:afterAutospacing="1"/>
    </w:pPr>
  </w:style>
  <w:style w:type="paragraph" w:customStyle="1" w:styleId="p9">
    <w:name w:val="p9"/>
    <w:basedOn w:val="a3"/>
    <w:rsid w:val="0063589A"/>
    <w:pPr>
      <w:spacing w:before="100" w:beforeAutospacing="1" w:after="100" w:afterAutospacing="1"/>
    </w:pPr>
  </w:style>
  <w:style w:type="paragraph" w:customStyle="1" w:styleId="p6">
    <w:name w:val="p6"/>
    <w:basedOn w:val="a3"/>
    <w:rsid w:val="0063589A"/>
    <w:pPr>
      <w:spacing w:before="100" w:beforeAutospacing="1" w:after="100" w:afterAutospacing="1"/>
    </w:pPr>
  </w:style>
  <w:style w:type="paragraph" w:customStyle="1" w:styleId="p8">
    <w:name w:val="p8"/>
    <w:basedOn w:val="a3"/>
    <w:rsid w:val="0063589A"/>
    <w:pPr>
      <w:spacing w:before="100" w:beforeAutospacing="1" w:after="100" w:afterAutospacing="1"/>
    </w:pPr>
  </w:style>
  <w:style w:type="paragraph" w:customStyle="1" w:styleId="11e">
    <w:name w:val="Цитата11"/>
    <w:basedOn w:val="a3"/>
    <w:rsid w:val="0063589A"/>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63589A"/>
    <w:rPr>
      <w:sz w:val="28"/>
      <w:szCs w:val="20"/>
    </w:rPr>
  </w:style>
  <w:style w:type="paragraph" w:customStyle="1" w:styleId="1fffff3">
    <w:name w:val="Верхний колонтитул1"/>
    <w:basedOn w:val="a3"/>
    <w:rsid w:val="0063589A"/>
    <w:pPr>
      <w:tabs>
        <w:tab w:val="center" w:pos="4153"/>
        <w:tab w:val="right" w:pos="8306"/>
      </w:tabs>
    </w:pPr>
    <w:rPr>
      <w:rFonts w:ascii="Arial" w:hAnsi="Arial"/>
      <w:szCs w:val="20"/>
    </w:rPr>
  </w:style>
  <w:style w:type="paragraph" w:customStyle="1" w:styleId="31c">
    <w:name w:val="Заголовок 31"/>
    <w:basedOn w:val="1ff"/>
    <w:next w:val="1ff"/>
    <w:rsid w:val="0063589A"/>
    <w:pPr>
      <w:keepNext/>
      <w:widowControl/>
      <w:tabs>
        <w:tab w:val="left" w:pos="643"/>
      </w:tabs>
      <w:spacing w:before="0" w:after="0"/>
      <w:outlineLvl w:val="2"/>
    </w:pPr>
  </w:style>
  <w:style w:type="paragraph" w:customStyle="1" w:styleId="3111">
    <w:name w:val="Основной текст 311"/>
    <w:basedOn w:val="a3"/>
    <w:rsid w:val="0063589A"/>
    <w:pPr>
      <w:spacing w:after="120"/>
    </w:pPr>
    <w:rPr>
      <w:sz w:val="16"/>
      <w:szCs w:val="16"/>
      <w:lang w:eastAsia="zh-CN"/>
    </w:rPr>
  </w:style>
  <w:style w:type="character" w:customStyle="1" w:styleId="QuoteChar2">
    <w:name w:val="Quote Char2"/>
    <w:link w:val="Quote1"/>
    <w:locked/>
    <w:rsid w:val="0063589A"/>
    <w:rPr>
      <w:rFonts w:ascii="Calibri" w:hAnsi="Calibri"/>
      <w:i/>
      <w:color w:val="000000"/>
      <w:sz w:val="24"/>
    </w:rPr>
  </w:style>
  <w:style w:type="paragraph" w:customStyle="1" w:styleId="Quote1">
    <w:name w:val="Quote1"/>
    <w:basedOn w:val="a3"/>
    <w:next w:val="a3"/>
    <w:link w:val="QuoteChar2"/>
    <w:rsid w:val="0063589A"/>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63589A"/>
    <w:rPr>
      <w:rFonts w:ascii="Calibri" w:hAnsi="Calibri"/>
      <w:b/>
      <w:i/>
      <w:color w:val="4F81BD"/>
      <w:sz w:val="24"/>
    </w:rPr>
  </w:style>
  <w:style w:type="paragraph" w:customStyle="1" w:styleId="IntenseQuote1">
    <w:name w:val="Intense Quote1"/>
    <w:basedOn w:val="a3"/>
    <w:next w:val="a3"/>
    <w:link w:val="IntenseQuoteChar2"/>
    <w:rsid w:val="0063589A"/>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63589A"/>
    <w:pPr>
      <w:spacing w:before="100" w:beforeAutospacing="1" w:after="100" w:afterAutospacing="1"/>
    </w:pPr>
  </w:style>
  <w:style w:type="character" w:customStyle="1" w:styleId="ipa">
    <w:name w:val="ipa"/>
    <w:rsid w:val="0063589A"/>
  </w:style>
  <w:style w:type="character" w:customStyle="1" w:styleId="fliesstext">
    <w:name w:val="fliesstext"/>
    <w:rsid w:val="0063589A"/>
  </w:style>
  <w:style w:type="character" w:customStyle="1" w:styleId="skypec2ctextspan">
    <w:name w:val="skype_c2c_text_span"/>
    <w:rsid w:val="0063589A"/>
  </w:style>
  <w:style w:type="paragraph" w:customStyle="1" w:styleId="style140">
    <w:name w:val="style14"/>
    <w:basedOn w:val="a3"/>
    <w:rsid w:val="0063589A"/>
    <w:pPr>
      <w:spacing w:before="100" w:beforeAutospacing="1" w:after="100" w:afterAutospacing="1"/>
    </w:pPr>
  </w:style>
  <w:style w:type="character" w:customStyle="1" w:styleId="w">
    <w:name w:val="w"/>
    <w:rsid w:val="0063589A"/>
    <w:rPr>
      <w:rFonts w:cs="Times New Roman"/>
    </w:rPr>
  </w:style>
  <w:style w:type="character" w:customStyle="1" w:styleId="selectionindex">
    <w:name w:val="selection_index"/>
    <w:rsid w:val="0063589A"/>
    <w:rPr>
      <w:rFonts w:cs="Times New Roman"/>
    </w:rPr>
  </w:style>
  <w:style w:type="character" w:customStyle="1" w:styleId="citecrochet">
    <w:name w:val="cite_crochet"/>
    <w:rsid w:val="0063589A"/>
    <w:rPr>
      <w:rFonts w:cs="Times New Roman"/>
    </w:rPr>
  </w:style>
  <w:style w:type="character" w:customStyle="1" w:styleId="hoverable">
    <w:name w:val="hoverable"/>
    <w:rsid w:val="0063589A"/>
    <w:rPr>
      <w:rFonts w:cs="Times New Roman"/>
    </w:rPr>
  </w:style>
  <w:style w:type="character" w:customStyle="1" w:styleId="3f9">
    <w:name w:val="Основной текст Знак3"/>
    <w:locked/>
    <w:rsid w:val="0063589A"/>
    <w:rPr>
      <w:sz w:val="24"/>
    </w:rPr>
  </w:style>
  <w:style w:type="character" w:customStyle="1" w:styleId="s15122">
    <w:name w:val="s15122"/>
    <w:rsid w:val="0063589A"/>
    <w:rPr>
      <w:rFonts w:cs="Times New Roman"/>
    </w:rPr>
  </w:style>
  <w:style w:type="character" w:customStyle="1" w:styleId="shorttext">
    <w:name w:val="short_text"/>
    <w:rsid w:val="0063589A"/>
    <w:rPr>
      <w:rFonts w:cs="Times New Roman"/>
    </w:rPr>
  </w:style>
  <w:style w:type="character" w:customStyle="1" w:styleId="CommentTextChar1">
    <w:name w:val="Comment Text Char1"/>
    <w:semiHidden/>
    <w:rsid w:val="0063589A"/>
    <w:rPr>
      <w:rFonts w:ascii="Times New Roman" w:hAnsi="Times New Roman"/>
    </w:rPr>
  </w:style>
  <w:style w:type="character" w:customStyle="1" w:styleId="125">
    <w:name w:val="Знак1 Знак Знак2"/>
    <w:aliases w:val="Основной текст Знак Знак4"/>
    <w:locked/>
    <w:rsid w:val="0063589A"/>
    <w:rPr>
      <w:sz w:val="24"/>
    </w:rPr>
  </w:style>
  <w:style w:type="character" w:customStyle="1" w:styleId="540">
    <w:name w:val="Знак Знак54"/>
    <w:rsid w:val="0063589A"/>
    <w:rPr>
      <w:rFonts w:ascii="Arial" w:hAnsi="Arial"/>
      <w:b/>
      <w:sz w:val="26"/>
    </w:rPr>
  </w:style>
  <w:style w:type="character" w:customStyle="1" w:styleId="Heading12">
    <w:name w:val="Heading 12 Знак Знак"/>
    <w:rsid w:val="0063589A"/>
    <w:rPr>
      <w:rFonts w:ascii="Courier New" w:hAnsi="Courier New"/>
    </w:rPr>
  </w:style>
  <w:style w:type="character" w:customStyle="1" w:styleId="600">
    <w:name w:val="Знак Знак60"/>
    <w:rsid w:val="0063589A"/>
    <w:rPr>
      <w:b/>
      <w:sz w:val="28"/>
    </w:rPr>
  </w:style>
  <w:style w:type="character" w:customStyle="1" w:styleId="59">
    <w:name w:val="Знак Знак59"/>
    <w:rsid w:val="0063589A"/>
    <w:rPr>
      <w:b/>
      <w:i/>
      <w:sz w:val="26"/>
    </w:rPr>
  </w:style>
  <w:style w:type="character" w:customStyle="1" w:styleId="580">
    <w:name w:val="Знак Знак58"/>
    <w:rsid w:val="0063589A"/>
    <w:rPr>
      <w:b/>
      <w:sz w:val="22"/>
      <w:lang w:val="ru-RU" w:eastAsia="ru-RU"/>
    </w:rPr>
  </w:style>
  <w:style w:type="character" w:customStyle="1" w:styleId="570">
    <w:name w:val="Знак Знак57"/>
    <w:rsid w:val="0063589A"/>
    <w:rPr>
      <w:sz w:val="24"/>
      <w:lang w:val="ru-RU" w:eastAsia="ru-RU"/>
    </w:rPr>
  </w:style>
  <w:style w:type="character" w:customStyle="1" w:styleId="560">
    <w:name w:val="Знак Знак56"/>
    <w:rsid w:val="0063589A"/>
    <w:rPr>
      <w:rFonts w:ascii="Calibri" w:hAnsi="Calibri"/>
      <w:i/>
      <w:sz w:val="24"/>
      <w:lang w:eastAsia="en-US"/>
    </w:rPr>
  </w:style>
  <w:style w:type="character" w:customStyle="1" w:styleId="550">
    <w:name w:val="Знак Знак55"/>
    <w:rsid w:val="0063589A"/>
    <w:rPr>
      <w:rFonts w:ascii="Arial" w:hAnsi="Arial"/>
      <w:sz w:val="22"/>
      <w:lang w:val="ru-RU" w:eastAsia="ru-RU"/>
    </w:rPr>
  </w:style>
  <w:style w:type="character" w:customStyle="1" w:styleId="6110">
    <w:name w:val="Знак Знак611"/>
    <w:locked/>
    <w:rsid w:val="0063589A"/>
    <w:rPr>
      <w:sz w:val="24"/>
    </w:rPr>
  </w:style>
  <w:style w:type="character" w:customStyle="1" w:styleId="1fffff4">
    <w:name w:val="Основной текст Знак Знак Знак1"/>
    <w:rsid w:val="0063589A"/>
    <w:rPr>
      <w:sz w:val="24"/>
    </w:rPr>
  </w:style>
  <w:style w:type="paragraph" w:customStyle="1" w:styleId="0">
    <w:name w:val="Стиль По левому краю Первая строка:  0 см"/>
    <w:basedOn w:val="a3"/>
    <w:rsid w:val="0063589A"/>
    <w:pPr>
      <w:contextualSpacing/>
    </w:pPr>
    <w:rPr>
      <w:sz w:val="28"/>
      <w:szCs w:val="20"/>
      <w:lang w:eastAsia="en-US"/>
    </w:rPr>
  </w:style>
  <w:style w:type="character" w:customStyle="1" w:styleId="4310">
    <w:name w:val="Знак Знак431"/>
    <w:locked/>
    <w:rsid w:val="0063589A"/>
    <w:rPr>
      <w:sz w:val="24"/>
    </w:rPr>
  </w:style>
  <w:style w:type="character" w:customStyle="1" w:styleId="501">
    <w:name w:val="Знак Знак501"/>
    <w:locked/>
    <w:rsid w:val="0063589A"/>
    <w:rPr>
      <w:b/>
      <w:sz w:val="28"/>
      <w:lang w:val="ru-RU" w:eastAsia="ru-RU"/>
    </w:rPr>
  </w:style>
  <w:style w:type="character" w:customStyle="1" w:styleId="5110">
    <w:name w:val="Знак Знак511"/>
    <w:locked/>
    <w:rsid w:val="0063589A"/>
    <w:rPr>
      <w:b/>
      <w:sz w:val="27"/>
      <w:lang w:val="ru-RU" w:eastAsia="ru-RU"/>
    </w:rPr>
  </w:style>
  <w:style w:type="character" w:customStyle="1" w:styleId="4210">
    <w:name w:val="Знак Знак421"/>
    <w:locked/>
    <w:rsid w:val="0063589A"/>
    <w:rPr>
      <w:color w:val="000000"/>
      <w:sz w:val="24"/>
      <w:lang w:val="ru-RU" w:eastAsia="ru-RU"/>
    </w:rPr>
  </w:style>
  <w:style w:type="character" w:customStyle="1" w:styleId="4410">
    <w:name w:val="Знак Знак441"/>
    <w:rsid w:val="0063589A"/>
    <w:rPr>
      <w:sz w:val="24"/>
      <w:lang w:val="ru-RU" w:eastAsia="ru-RU"/>
    </w:rPr>
  </w:style>
  <w:style w:type="character" w:customStyle="1" w:styleId="5210">
    <w:name w:val="Знак Знак521"/>
    <w:rsid w:val="0063589A"/>
    <w:rPr>
      <w:rFonts w:ascii="Arial" w:eastAsia="Times New Roman" w:hAnsi="Arial"/>
      <w:b/>
      <w:i/>
      <w:sz w:val="28"/>
    </w:rPr>
  </w:style>
  <w:style w:type="character" w:customStyle="1" w:styleId="maintxt">
    <w:name w:val="maintxt"/>
    <w:rsid w:val="0063589A"/>
  </w:style>
  <w:style w:type="character" w:customStyle="1" w:styleId="FontStyle135">
    <w:name w:val="Font Style135"/>
    <w:rsid w:val="0063589A"/>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63589A"/>
    <w:rPr>
      <w:sz w:val="24"/>
      <w:lang w:val="ru-RU" w:eastAsia="ru-RU"/>
    </w:rPr>
  </w:style>
  <w:style w:type="character" w:customStyle="1" w:styleId="a30">
    <w:name w:val="a3"/>
    <w:rsid w:val="0063589A"/>
  </w:style>
  <w:style w:type="character" w:customStyle="1" w:styleId="formula">
    <w:name w:val="formula"/>
    <w:rsid w:val="0063589A"/>
  </w:style>
  <w:style w:type="character" w:customStyle="1" w:styleId="style170">
    <w:name w:val="style17"/>
    <w:rsid w:val="0063589A"/>
  </w:style>
  <w:style w:type="character" w:customStyle="1" w:styleId="style230">
    <w:name w:val="style23"/>
    <w:rsid w:val="0063589A"/>
  </w:style>
  <w:style w:type="character" w:customStyle="1" w:styleId="Heading7Char">
    <w:name w:val="Heading 7 Char"/>
    <w:locked/>
    <w:rsid w:val="0063589A"/>
    <w:rPr>
      <w:rFonts w:ascii="Times New Roman" w:hAnsi="Times New Roman"/>
      <w:sz w:val="24"/>
      <w:lang w:eastAsia="ru-RU"/>
    </w:rPr>
  </w:style>
  <w:style w:type="character" w:customStyle="1" w:styleId="Heading9Char">
    <w:name w:val="Heading 9 Char"/>
    <w:locked/>
    <w:rsid w:val="0063589A"/>
    <w:rPr>
      <w:rFonts w:ascii="Arial" w:hAnsi="Arial"/>
      <w:lang w:eastAsia="ru-RU"/>
    </w:rPr>
  </w:style>
  <w:style w:type="character" w:customStyle="1" w:styleId="HeaderChar">
    <w:name w:val="Header Char"/>
    <w:locked/>
    <w:rsid w:val="0063589A"/>
    <w:rPr>
      <w:sz w:val="24"/>
      <w:lang w:eastAsia="ru-RU"/>
    </w:rPr>
  </w:style>
  <w:style w:type="character" w:customStyle="1" w:styleId="SubtitleChar">
    <w:name w:val="Subtitle Char"/>
    <w:locked/>
    <w:rsid w:val="0063589A"/>
    <w:rPr>
      <w:rFonts w:ascii="Cambria" w:hAnsi="Cambria"/>
      <w:sz w:val="24"/>
    </w:rPr>
  </w:style>
  <w:style w:type="character" w:customStyle="1" w:styleId="TitleChar1">
    <w:name w:val="Title Char1"/>
    <w:locked/>
    <w:rsid w:val="0063589A"/>
    <w:rPr>
      <w:rFonts w:ascii="Cambria" w:hAnsi="Cambria"/>
      <w:b/>
      <w:kern w:val="28"/>
      <w:sz w:val="32"/>
    </w:rPr>
  </w:style>
  <w:style w:type="character" w:customStyle="1" w:styleId="CommentSubjectChar">
    <w:name w:val="Comment Subject Char"/>
    <w:semiHidden/>
    <w:locked/>
    <w:rsid w:val="0063589A"/>
    <w:rPr>
      <w:b/>
      <w:lang w:eastAsia="ru-RU"/>
    </w:rPr>
  </w:style>
  <w:style w:type="character" w:customStyle="1" w:styleId="FontStyle29">
    <w:name w:val="Font Style29"/>
    <w:rsid w:val="0063589A"/>
    <w:rPr>
      <w:rFonts w:ascii="Times New Roman" w:hAnsi="Times New Roman"/>
      <w:sz w:val="26"/>
    </w:rPr>
  </w:style>
  <w:style w:type="character" w:customStyle="1" w:styleId="small1">
    <w:name w:val="small1"/>
    <w:rsid w:val="0063589A"/>
  </w:style>
  <w:style w:type="character" w:customStyle="1" w:styleId="answer-source">
    <w:name w:val="answer-source"/>
    <w:rsid w:val="0063589A"/>
  </w:style>
  <w:style w:type="character" w:customStyle="1" w:styleId="reftag">
    <w:name w:val="reftag"/>
    <w:rsid w:val="0063589A"/>
  </w:style>
  <w:style w:type="character" w:customStyle="1" w:styleId="tgc">
    <w:name w:val="_tgc"/>
    <w:rsid w:val="0063589A"/>
  </w:style>
  <w:style w:type="character" w:customStyle="1" w:styleId="FootnoteTextChar1">
    <w:name w:val="Footnote Text Char1"/>
    <w:aliases w:val="Текст сноски Знак Знак Char1,Знак3 Знак Знак Char1"/>
    <w:semiHidden/>
    <w:rsid w:val="0063589A"/>
    <w:rPr>
      <w:rFonts w:ascii="Times New Roman" w:hAnsi="Times New Roman"/>
    </w:rPr>
  </w:style>
  <w:style w:type="character" w:customStyle="1" w:styleId="CommentTextChar">
    <w:name w:val="Comment Text Char"/>
    <w:semiHidden/>
    <w:locked/>
    <w:rsid w:val="0063589A"/>
    <w:rPr>
      <w:rFonts w:ascii="Times New Roman" w:hAnsi="Times New Roman"/>
      <w:sz w:val="20"/>
      <w:lang w:eastAsia="ru-RU"/>
    </w:rPr>
  </w:style>
  <w:style w:type="character" w:customStyle="1" w:styleId="FooterChar1">
    <w:name w:val="Footer Char1"/>
    <w:semiHidden/>
    <w:locked/>
    <w:rsid w:val="0063589A"/>
    <w:rPr>
      <w:sz w:val="24"/>
    </w:rPr>
  </w:style>
  <w:style w:type="character" w:customStyle="1" w:styleId="EndnoteTextChar">
    <w:name w:val="Endnote Text Char"/>
    <w:semiHidden/>
    <w:locked/>
    <w:rsid w:val="0063589A"/>
    <w:rPr>
      <w:color w:val="000000"/>
      <w:sz w:val="24"/>
    </w:rPr>
  </w:style>
  <w:style w:type="character" w:customStyle="1" w:styleId="MacroTextChar">
    <w:name w:val="Macro Text Char"/>
    <w:semiHidden/>
    <w:locked/>
    <w:rsid w:val="0063589A"/>
    <w:rPr>
      <w:rFonts w:ascii="Courier New" w:hAnsi="Courier New"/>
      <w:sz w:val="22"/>
      <w:lang w:val="en-US" w:eastAsia="en-US"/>
    </w:rPr>
  </w:style>
  <w:style w:type="character" w:customStyle="1" w:styleId="BodyTextFirstIndentChar">
    <w:name w:val="Body Text First Indent Char"/>
    <w:semiHidden/>
    <w:locked/>
    <w:rsid w:val="0063589A"/>
    <w:rPr>
      <w:rFonts w:ascii="PragmaticaCTT" w:hAnsi="PragmaticaCTT"/>
      <w:sz w:val="24"/>
      <w:lang w:eastAsia="ru-RU"/>
    </w:rPr>
  </w:style>
  <w:style w:type="character" w:customStyle="1" w:styleId="BodyTextFirstIndent2Char">
    <w:name w:val="Body Text First Indent 2 Char"/>
    <w:semiHidden/>
    <w:locked/>
    <w:rsid w:val="0063589A"/>
    <w:rPr>
      <w:rFonts w:ascii="PragmaticaCTT" w:hAnsi="PragmaticaCTT"/>
      <w:sz w:val="24"/>
      <w:lang w:eastAsia="ru-RU"/>
    </w:rPr>
  </w:style>
  <w:style w:type="character" w:customStyle="1" w:styleId="BodyText3Char1">
    <w:name w:val="Body Text 3 Char1"/>
    <w:aliases w:val="Знак5 Char1"/>
    <w:semiHidden/>
    <w:rsid w:val="0063589A"/>
    <w:rPr>
      <w:rFonts w:ascii="Times New Roman" w:hAnsi="Times New Roman"/>
      <w:sz w:val="16"/>
    </w:rPr>
  </w:style>
  <w:style w:type="character" w:customStyle="1" w:styleId="BodyTextIndent2Char1">
    <w:name w:val="Body Text Indent 2 Char1"/>
    <w:semiHidden/>
    <w:locked/>
    <w:rsid w:val="0063589A"/>
    <w:rPr>
      <w:sz w:val="24"/>
    </w:rPr>
  </w:style>
  <w:style w:type="character" w:customStyle="1" w:styleId="BodyTextIndent3Char1">
    <w:name w:val="Body Text Indent 3 Char1"/>
    <w:semiHidden/>
    <w:locked/>
    <w:rsid w:val="0063589A"/>
    <w:rPr>
      <w:sz w:val="16"/>
    </w:rPr>
  </w:style>
  <w:style w:type="paragraph" w:customStyle="1" w:styleId="Heading91">
    <w:name w:val="Heading 9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63589A"/>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63589A"/>
    <w:rPr>
      <w:rFonts w:ascii="Times New Roman" w:hAnsi="Times New Roman"/>
      <w:sz w:val="24"/>
    </w:rPr>
  </w:style>
  <w:style w:type="paragraph" w:customStyle="1" w:styleId="2112">
    <w:name w:val="Заголовок 211"/>
    <w:basedOn w:val="a3"/>
    <w:next w:val="a3"/>
    <w:rsid w:val="0063589A"/>
    <w:pPr>
      <w:keepNext/>
      <w:widowControl w:val="0"/>
      <w:jc w:val="center"/>
    </w:pPr>
    <w:rPr>
      <w:b/>
      <w:sz w:val="26"/>
      <w:szCs w:val="20"/>
    </w:rPr>
  </w:style>
  <w:style w:type="paragraph" w:customStyle="1" w:styleId="21f0">
    <w:name w:val="Текст21"/>
    <w:basedOn w:val="11a"/>
    <w:rsid w:val="0063589A"/>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63589A"/>
    <w:pPr>
      <w:keepNext/>
      <w:widowControl/>
      <w:spacing w:line="240" w:lineRule="auto"/>
      <w:ind w:firstLine="0"/>
      <w:jc w:val="left"/>
    </w:pPr>
    <w:rPr>
      <w:sz w:val="24"/>
    </w:rPr>
  </w:style>
  <w:style w:type="paragraph" w:customStyle="1" w:styleId="1fffff5">
    <w:name w:val="Без интервала1"/>
    <w:link w:val="NoSpacingChar1"/>
    <w:rsid w:val="0063589A"/>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63589A"/>
    <w:rPr>
      <w:rFonts w:ascii="Times New Roman" w:eastAsia="Times New Roman" w:hAnsi="Times New Roman" w:cs="Times New Roman"/>
      <w:sz w:val="24"/>
      <w:szCs w:val="24"/>
      <w:lang w:eastAsia="ru-RU"/>
    </w:rPr>
  </w:style>
  <w:style w:type="character" w:customStyle="1" w:styleId="DocumentMapChar1">
    <w:name w:val="Document Map Char1"/>
    <w:semiHidden/>
    <w:rsid w:val="0063589A"/>
    <w:rPr>
      <w:rFonts w:ascii="Times New Roman" w:hAnsi="Times New Roman"/>
      <w:sz w:val="2"/>
    </w:rPr>
  </w:style>
  <w:style w:type="character" w:customStyle="1" w:styleId="CommentSubjectChar1">
    <w:name w:val="Comment Subject Char1"/>
    <w:semiHidden/>
    <w:rsid w:val="0063589A"/>
    <w:rPr>
      <w:rFonts w:ascii="Times New Roman" w:hAnsi="Times New Roman"/>
      <w:b/>
      <w:caps/>
      <w:sz w:val="20"/>
      <w:lang w:eastAsia="ru-RU"/>
    </w:rPr>
  </w:style>
  <w:style w:type="character" w:customStyle="1" w:styleId="11f">
    <w:name w:val="Знак11"/>
    <w:rsid w:val="0063589A"/>
    <w:rPr>
      <w:rFonts w:ascii="Arial" w:hAnsi="Arial"/>
      <w:b/>
      <w:kern w:val="32"/>
      <w:sz w:val="32"/>
      <w:lang w:val="ru-RU" w:eastAsia="ru-RU"/>
    </w:rPr>
  </w:style>
  <w:style w:type="character" w:customStyle="1" w:styleId="SubtitleChar1">
    <w:name w:val="Subtitle Char1"/>
    <w:rsid w:val="0063589A"/>
    <w:rPr>
      <w:rFonts w:ascii="Cambria" w:eastAsia="Times New Roman" w:hAnsi="Cambria"/>
      <w:sz w:val="24"/>
    </w:rPr>
  </w:style>
  <w:style w:type="character" w:customStyle="1" w:styleId="BodyTextFirstIndentChar1">
    <w:name w:val="Body Text First Indent Char1"/>
    <w:semiHidden/>
    <w:rsid w:val="0063589A"/>
    <w:rPr>
      <w:rFonts w:ascii="Times New Roman" w:hAnsi="Times New Roman"/>
      <w:sz w:val="24"/>
      <w:lang w:eastAsia="ru-RU"/>
    </w:rPr>
  </w:style>
  <w:style w:type="character" w:customStyle="1" w:styleId="BodyTextFirstIndent2Char1">
    <w:name w:val="Body Text First Indent 2 Char1"/>
    <w:semiHidden/>
    <w:rsid w:val="0063589A"/>
    <w:rPr>
      <w:rFonts w:ascii="Times New Roman" w:hAnsi="Times New Roman"/>
      <w:sz w:val="24"/>
      <w:lang w:eastAsia="ru-RU"/>
    </w:rPr>
  </w:style>
  <w:style w:type="character" w:customStyle="1" w:styleId="EndnoteTextChar1">
    <w:name w:val="Endnote Text Char1"/>
    <w:semiHidden/>
    <w:rsid w:val="0063589A"/>
    <w:rPr>
      <w:rFonts w:ascii="Times New Roman" w:hAnsi="Times New Roman"/>
    </w:rPr>
  </w:style>
  <w:style w:type="character" w:customStyle="1" w:styleId="IntenseQuoteChar1">
    <w:name w:val="Intense Quote Char1"/>
    <w:rsid w:val="0063589A"/>
    <w:rPr>
      <w:rFonts w:ascii="Times New Roman" w:hAnsi="Times New Roman"/>
      <w:b/>
      <w:i/>
      <w:color w:val="4F81BD"/>
      <w:sz w:val="24"/>
    </w:rPr>
  </w:style>
  <w:style w:type="character" w:customStyle="1" w:styleId="1fffff6">
    <w:name w:val="Выделенная цитата Знак1"/>
    <w:rsid w:val="0063589A"/>
    <w:rPr>
      <w:b/>
      <w:i/>
      <w:color w:val="4F81BD"/>
      <w:sz w:val="24"/>
    </w:rPr>
  </w:style>
  <w:style w:type="paragraph" w:customStyle="1" w:styleId="ledge1">
    <w:name w:val="ledge1"/>
    <w:basedOn w:val="a3"/>
    <w:rsid w:val="0063589A"/>
    <w:pPr>
      <w:spacing w:before="100" w:beforeAutospacing="1" w:after="100" w:afterAutospacing="1" w:line="360" w:lineRule="atLeast"/>
      <w:jc w:val="both"/>
    </w:pPr>
  </w:style>
  <w:style w:type="character" w:customStyle="1" w:styleId="rubric2">
    <w:name w:val="rubric2"/>
    <w:rsid w:val="0063589A"/>
    <w:rPr>
      <w:shd w:val="clear" w:color="auto" w:fill="FFFFFF"/>
    </w:rPr>
  </w:style>
  <w:style w:type="paragraph" w:customStyle="1" w:styleId="WW-Normal">
    <w:name w:val="WW-Normal"/>
    <w:rsid w:val="0063589A"/>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63589A"/>
    <w:rPr>
      <w:color w:val="000000"/>
      <w:sz w:val="20"/>
    </w:rPr>
  </w:style>
  <w:style w:type="character" w:customStyle="1" w:styleId="A31">
    <w:name w:val="A3"/>
    <w:rsid w:val="0063589A"/>
    <w:rPr>
      <w:b/>
      <w:color w:val="000000"/>
      <w:sz w:val="30"/>
    </w:rPr>
  </w:style>
  <w:style w:type="character" w:customStyle="1" w:styleId="713">
    <w:name w:val="Знак Знак71"/>
    <w:rsid w:val="0063589A"/>
    <w:rPr>
      <w:sz w:val="16"/>
      <w:lang w:val="ru-RU" w:eastAsia="ru-RU"/>
    </w:rPr>
  </w:style>
  <w:style w:type="character" w:customStyle="1" w:styleId="161">
    <w:name w:val="Знак Знак161"/>
    <w:rsid w:val="0063589A"/>
    <w:rPr>
      <w:rFonts w:ascii="Cambria" w:hAnsi="Cambria"/>
      <w:b/>
      <w:kern w:val="32"/>
      <w:sz w:val="32"/>
    </w:rPr>
  </w:style>
  <w:style w:type="paragraph" w:customStyle="1" w:styleId="228">
    <w:name w:val="Основной текст 22"/>
    <w:basedOn w:val="a3"/>
    <w:rsid w:val="0063589A"/>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63589A"/>
    <w:pPr>
      <w:spacing w:after="200" w:line="276" w:lineRule="auto"/>
      <w:ind w:left="720"/>
    </w:pPr>
    <w:rPr>
      <w:rFonts w:ascii="Calibri" w:hAnsi="Calibri"/>
      <w:sz w:val="22"/>
      <w:szCs w:val="22"/>
      <w:lang w:eastAsia="en-US"/>
    </w:rPr>
  </w:style>
  <w:style w:type="character" w:customStyle="1" w:styleId="241">
    <w:name w:val="Знак Знак241"/>
    <w:rsid w:val="0063589A"/>
    <w:rPr>
      <w:rFonts w:ascii="Times New Roman" w:hAnsi="Times New Roman"/>
      <w:b/>
      <w:i/>
      <w:sz w:val="26"/>
    </w:rPr>
  </w:style>
  <w:style w:type="character" w:customStyle="1" w:styleId="1fffff7">
    <w:name w:val="Замещающий текст1"/>
    <w:rsid w:val="0063589A"/>
    <w:rPr>
      <w:color w:val="808080"/>
    </w:rPr>
  </w:style>
  <w:style w:type="paragraph" w:customStyle="1" w:styleId="11f0">
    <w:name w:val="Основной текст11"/>
    <w:basedOn w:val="a3"/>
    <w:semiHidden/>
    <w:rsid w:val="0063589A"/>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63589A"/>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63589A"/>
    <w:pPr>
      <w:spacing w:after="160" w:line="240" w:lineRule="exact"/>
    </w:pPr>
    <w:rPr>
      <w:rFonts w:ascii="Verdana" w:hAnsi="Verdana"/>
      <w:lang w:val="en-US" w:eastAsia="en-US"/>
    </w:rPr>
  </w:style>
  <w:style w:type="character" w:customStyle="1" w:styleId="s4">
    <w:name w:val="s4"/>
    <w:rsid w:val="0063589A"/>
  </w:style>
  <w:style w:type="paragraph" w:customStyle="1" w:styleId="p17">
    <w:name w:val="p17"/>
    <w:basedOn w:val="a3"/>
    <w:rsid w:val="0063589A"/>
    <w:pPr>
      <w:spacing w:before="100" w:beforeAutospacing="1" w:after="100" w:afterAutospacing="1"/>
    </w:pPr>
  </w:style>
  <w:style w:type="paragraph" w:customStyle="1" w:styleId="p21">
    <w:name w:val="p21"/>
    <w:basedOn w:val="a3"/>
    <w:rsid w:val="0063589A"/>
    <w:pPr>
      <w:spacing w:before="100" w:beforeAutospacing="1" w:after="100" w:afterAutospacing="1"/>
    </w:pPr>
  </w:style>
  <w:style w:type="paragraph" w:customStyle="1" w:styleId="p5">
    <w:name w:val="p5"/>
    <w:basedOn w:val="a3"/>
    <w:rsid w:val="0063589A"/>
    <w:pPr>
      <w:spacing w:before="100" w:beforeAutospacing="1" w:after="100" w:afterAutospacing="1"/>
    </w:pPr>
  </w:style>
  <w:style w:type="paragraph" w:customStyle="1" w:styleId="p24">
    <w:name w:val="p24"/>
    <w:basedOn w:val="a3"/>
    <w:rsid w:val="0063589A"/>
    <w:pPr>
      <w:spacing w:before="100" w:beforeAutospacing="1" w:after="100" w:afterAutospacing="1"/>
    </w:pPr>
  </w:style>
  <w:style w:type="character" w:customStyle="1" w:styleId="s2">
    <w:name w:val="s2"/>
    <w:rsid w:val="0063589A"/>
  </w:style>
  <w:style w:type="paragraph" w:customStyle="1" w:styleId="p2">
    <w:name w:val="p2"/>
    <w:basedOn w:val="a3"/>
    <w:rsid w:val="0063589A"/>
    <w:pPr>
      <w:spacing w:before="100" w:beforeAutospacing="1" w:after="100" w:afterAutospacing="1"/>
    </w:pPr>
  </w:style>
  <w:style w:type="paragraph" w:customStyle="1" w:styleId="Style134">
    <w:name w:val="Style134"/>
    <w:basedOn w:val="a3"/>
    <w:rsid w:val="0063589A"/>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63589A"/>
    <w:rPr>
      <w:rFonts w:ascii="Times New Roman" w:hAnsi="Times New Roman"/>
      <w:b/>
      <w:sz w:val="24"/>
    </w:rPr>
  </w:style>
  <w:style w:type="character" w:customStyle="1" w:styleId="FontStyle58">
    <w:name w:val="Font Style58"/>
    <w:rsid w:val="0063589A"/>
    <w:rPr>
      <w:rFonts w:ascii="Times New Roman" w:hAnsi="Times New Roman"/>
      <w:b/>
      <w:w w:val="40"/>
      <w:sz w:val="38"/>
    </w:rPr>
  </w:style>
  <w:style w:type="character" w:customStyle="1" w:styleId="FontStyle26">
    <w:name w:val="Font Style26"/>
    <w:rsid w:val="0063589A"/>
    <w:rPr>
      <w:rFonts w:ascii="Times New Roman" w:hAnsi="Times New Roman"/>
      <w:sz w:val="26"/>
    </w:rPr>
  </w:style>
  <w:style w:type="paragraph" w:customStyle="1" w:styleId="affffffffff2">
    <w:name w:val="........ ..... . ........"/>
    <w:basedOn w:val="Default"/>
    <w:next w:val="Default"/>
    <w:rsid w:val="0063589A"/>
    <w:rPr>
      <w:color w:val="auto"/>
    </w:rPr>
  </w:style>
  <w:style w:type="paragraph" w:customStyle="1" w:styleId="affffffffff3">
    <w:name w:val="... ......"/>
    <w:basedOn w:val="Default"/>
    <w:next w:val="Default"/>
    <w:rsid w:val="0063589A"/>
    <w:rPr>
      <w:color w:val="auto"/>
    </w:rPr>
  </w:style>
  <w:style w:type="paragraph" w:customStyle="1" w:styleId="1fffff8">
    <w:name w:val=".....1"/>
    <w:basedOn w:val="Default"/>
    <w:next w:val="Default"/>
    <w:rsid w:val="0063589A"/>
    <w:rPr>
      <w:color w:val="auto"/>
    </w:rPr>
  </w:style>
  <w:style w:type="paragraph" w:customStyle="1" w:styleId="bodytext2">
    <w:name w:val="bodytext2"/>
    <w:basedOn w:val="a3"/>
    <w:rsid w:val="0063589A"/>
    <w:pPr>
      <w:spacing w:before="100" w:beforeAutospacing="1" w:after="100" w:afterAutospacing="1"/>
    </w:pPr>
  </w:style>
  <w:style w:type="paragraph" w:customStyle="1" w:styleId="affffffffff4">
    <w:name w:val="Знак Знак Знак Знак"/>
    <w:basedOn w:val="a3"/>
    <w:rsid w:val="0063589A"/>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63589A"/>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63589A"/>
    <w:rPr>
      <w:rFonts w:cs="Times New Roman"/>
    </w:rPr>
  </w:style>
  <w:style w:type="paragraph" w:customStyle="1" w:styleId="affffffffff5">
    <w:name w:val="ТЕКСТ"/>
    <w:basedOn w:val="afff3"/>
    <w:rsid w:val="0063589A"/>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63589A"/>
    <w:pPr>
      <w:widowControl w:val="0"/>
      <w:autoSpaceDE w:val="0"/>
      <w:autoSpaceDN w:val="0"/>
      <w:adjustRightInd w:val="0"/>
      <w:spacing w:line="485" w:lineRule="exact"/>
      <w:ind w:firstLine="696"/>
      <w:jc w:val="both"/>
    </w:pPr>
  </w:style>
  <w:style w:type="paragraph" w:customStyle="1" w:styleId="1fffff9">
    <w:name w:val="Подзаголовок1"/>
    <w:basedOn w:val="a3"/>
    <w:rsid w:val="0063589A"/>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63589A"/>
    <w:rPr>
      <w:rFonts w:cs="Times New Roman"/>
    </w:rPr>
  </w:style>
  <w:style w:type="paragraph" w:customStyle="1" w:styleId="affffffffff6">
    <w:name w:val="Маркированный."/>
    <w:basedOn w:val="a3"/>
    <w:rsid w:val="0063589A"/>
    <w:pPr>
      <w:ind w:left="1429" w:hanging="360"/>
    </w:pPr>
    <w:rPr>
      <w:szCs w:val="22"/>
      <w:lang w:eastAsia="en-US"/>
    </w:rPr>
  </w:style>
  <w:style w:type="character" w:customStyle="1" w:styleId="66">
    <w:name w:val="Знак6 Знак Знак"/>
    <w:rsid w:val="0063589A"/>
    <w:rPr>
      <w:sz w:val="24"/>
      <w:lang w:val="ru-RU" w:eastAsia="ru-RU"/>
    </w:rPr>
  </w:style>
  <w:style w:type="character" w:customStyle="1" w:styleId="searchterm">
    <w:name w:val="searchterm"/>
    <w:rsid w:val="0063589A"/>
    <w:rPr>
      <w:rFonts w:cs="Times New Roman"/>
    </w:rPr>
  </w:style>
  <w:style w:type="character" w:customStyle="1" w:styleId="HTMLAddressChar">
    <w:name w:val="HTML Address Char"/>
    <w:semiHidden/>
    <w:locked/>
    <w:rsid w:val="0063589A"/>
    <w:rPr>
      <w:i/>
      <w:sz w:val="24"/>
      <w:lang w:val="ru-RU" w:eastAsia="ru-RU"/>
    </w:rPr>
  </w:style>
  <w:style w:type="paragraph" w:customStyle="1" w:styleId="1fffffa">
    <w:name w:val="Обычный + полужирный+1"/>
    <w:basedOn w:val="a3"/>
    <w:rsid w:val="0063589A"/>
    <w:pPr>
      <w:autoSpaceDE w:val="0"/>
      <w:autoSpaceDN w:val="0"/>
      <w:adjustRightInd w:val="0"/>
      <w:ind w:firstLine="709"/>
      <w:jc w:val="both"/>
      <w:outlineLvl w:val="1"/>
    </w:pPr>
    <w:rPr>
      <w:b/>
      <w:bCs/>
    </w:rPr>
  </w:style>
  <w:style w:type="character" w:customStyle="1" w:styleId="349">
    <w:name w:val="Основной текст (3)49"/>
    <w:rsid w:val="0063589A"/>
    <w:rPr>
      <w:rFonts w:ascii="Times New Roman" w:hAnsi="Times New Roman"/>
      <w:spacing w:val="0"/>
      <w:sz w:val="20"/>
    </w:rPr>
  </w:style>
  <w:style w:type="character" w:customStyle="1" w:styleId="347">
    <w:name w:val="Основной текст (3)47"/>
    <w:rsid w:val="0063589A"/>
    <w:rPr>
      <w:rFonts w:ascii="Times New Roman" w:hAnsi="Times New Roman"/>
      <w:spacing w:val="0"/>
      <w:sz w:val="20"/>
    </w:rPr>
  </w:style>
  <w:style w:type="character" w:customStyle="1" w:styleId="345">
    <w:name w:val="Основной текст (3)45"/>
    <w:rsid w:val="0063589A"/>
    <w:rPr>
      <w:rFonts w:ascii="Times New Roman" w:hAnsi="Times New Roman"/>
      <w:spacing w:val="0"/>
      <w:sz w:val="20"/>
    </w:rPr>
  </w:style>
  <w:style w:type="paragraph" w:customStyle="1" w:styleId="Style211">
    <w:name w:val="Style21"/>
    <w:basedOn w:val="a3"/>
    <w:rsid w:val="0063589A"/>
    <w:pPr>
      <w:widowControl w:val="0"/>
      <w:autoSpaceDE w:val="0"/>
      <w:autoSpaceDN w:val="0"/>
      <w:adjustRightInd w:val="0"/>
    </w:pPr>
    <w:rPr>
      <w:rFonts w:ascii="Trebuchet MS" w:hAnsi="Trebuchet MS"/>
    </w:rPr>
  </w:style>
  <w:style w:type="character" w:customStyle="1" w:styleId="FontStyle205">
    <w:name w:val="Font Style205"/>
    <w:rsid w:val="0063589A"/>
    <w:rPr>
      <w:rFonts w:ascii="Times New Roman" w:hAnsi="Times New Roman"/>
      <w:color w:val="000000"/>
      <w:sz w:val="18"/>
    </w:rPr>
  </w:style>
  <w:style w:type="paragraph" w:customStyle="1" w:styleId="psection">
    <w:name w:val="psection"/>
    <w:basedOn w:val="a3"/>
    <w:rsid w:val="0063589A"/>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63589A"/>
    <w:pPr>
      <w:spacing w:after="160" w:line="240" w:lineRule="exact"/>
    </w:pPr>
    <w:rPr>
      <w:rFonts w:ascii="Verdana" w:hAnsi="Verdana" w:cs="Verdana"/>
      <w:sz w:val="20"/>
      <w:szCs w:val="20"/>
      <w:lang w:val="en-US" w:eastAsia="en-US"/>
    </w:rPr>
  </w:style>
  <w:style w:type="character" w:customStyle="1" w:styleId="mathjax1">
    <w:name w:val="mathjax1"/>
    <w:rsid w:val="0063589A"/>
    <w:rPr>
      <w:spacing w:val="0"/>
      <w:sz w:val="24"/>
    </w:rPr>
  </w:style>
  <w:style w:type="paragraph" w:customStyle="1" w:styleId="p22">
    <w:name w:val="p22"/>
    <w:basedOn w:val="a3"/>
    <w:rsid w:val="0063589A"/>
    <w:pPr>
      <w:spacing w:before="100" w:beforeAutospacing="1" w:after="100" w:afterAutospacing="1"/>
    </w:pPr>
  </w:style>
  <w:style w:type="paragraph" w:customStyle="1" w:styleId="p10">
    <w:name w:val="p10"/>
    <w:basedOn w:val="a3"/>
    <w:rsid w:val="0063589A"/>
    <w:pPr>
      <w:spacing w:before="100" w:beforeAutospacing="1" w:after="100" w:afterAutospacing="1"/>
    </w:pPr>
  </w:style>
  <w:style w:type="paragraph" w:customStyle="1" w:styleId="p26">
    <w:name w:val="p26"/>
    <w:basedOn w:val="a3"/>
    <w:rsid w:val="0063589A"/>
    <w:pPr>
      <w:spacing w:before="100" w:beforeAutospacing="1" w:after="100" w:afterAutospacing="1"/>
    </w:pPr>
  </w:style>
  <w:style w:type="character" w:customStyle="1" w:styleId="s100">
    <w:name w:val="s10"/>
    <w:rsid w:val="0063589A"/>
    <w:rPr>
      <w:rFonts w:cs="Times New Roman"/>
    </w:rPr>
  </w:style>
  <w:style w:type="paragraph" w:customStyle="1" w:styleId="p36">
    <w:name w:val="p36"/>
    <w:basedOn w:val="a3"/>
    <w:rsid w:val="0063589A"/>
    <w:pPr>
      <w:spacing w:before="100" w:beforeAutospacing="1" w:after="100" w:afterAutospacing="1"/>
    </w:pPr>
  </w:style>
  <w:style w:type="character" w:customStyle="1" w:styleId="para6">
    <w:name w:val="para6"/>
    <w:rsid w:val="0063589A"/>
    <w:rPr>
      <w:rFonts w:cs="Times New Roman"/>
    </w:rPr>
  </w:style>
  <w:style w:type="character" w:customStyle="1" w:styleId="3100">
    <w:name w:val="Знак Знак310"/>
    <w:locked/>
    <w:rsid w:val="0063589A"/>
    <w:rPr>
      <w:rFonts w:ascii="Tahoma" w:hAnsi="Tahoma" w:cs="Tahoma"/>
      <w:sz w:val="16"/>
      <w:szCs w:val="16"/>
      <w:lang w:val="ru-RU" w:eastAsia="ru-RU" w:bidi="ar-SA"/>
    </w:rPr>
  </w:style>
  <w:style w:type="paragraph" w:customStyle="1" w:styleId="eg3">
    <w:name w:val="eg3"/>
    <w:basedOn w:val="a3"/>
    <w:rsid w:val="0063589A"/>
    <w:pPr>
      <w:spacing w:before="100" w:beforeAutospacing="1" w:after="100" w:afterAutospacing="1"/>
    </w:pPr>
  </w:style>
  <w:style w:type="paragraph" w:customStyle="1" w:styleId="p32">
    <w:name w:val="p32"/>
    <w:basedOn w:val="a3"/>
    <w:rsid w:val="0063589A"/>
    <w:pPr>
      <w:spacing w:before="100" w:beforeAutospacing="1" w:after="100" w:afterAutospacing="1"/>
    </w:pPr>
  </w:style>
  <w:style w:type="character" w:customStyle="1" w:styleId="2610">
    <w:name w:val="Знак Знак261"/>
    <w:rsid w:val="0063589A"/>
    <w:rPr>
      <w:rFonts w:ascii="Cambria" w:eastAsia="Times New Roman" w:hAnsi="Cambria"/>
      <w:b/>
      <w:sz w:val="26"/>
    </w:rPr>
  </w:style>
  <w:style w:type="character" w:customStyle="1" w:styleId="1111">
    <w:name w:val="Знак1 Знак Знак11"/>
    <w:locked/>
    <w:rsid w:val="0063589A"/>
    <w:rPr>
      <w:rFonts w:ascii="Times New Roman" w:eastAsia="Times New Roman" w:hAnsi="Times New Roman"/>
      <w:sz w:val="24"/>
      <w:lang w:eastAsia="ru-RU"/>
    </w:rPr>
  </w:style>
  <w:style w:type="character" w:customStyle="1" w:styleId="4810">
    <w:name w:val="Знак Знак481"/>
    <w:locked/>
    <w:rsid w:val="0063589A"/>
    <w:rPr>
      <w:b/>
      <w:sz w:val="27"/>
      <w:lang w:val="ru-RU" w:eastAsia="ru-RU"/>
    </w:rPr>
  </w:style>
  <w:style w:type="character" w:customStyle="1" w:styleId="491">
    <w:name w:val="Знак Знак491"/>
    <w:rsid w:val="0063589A"/>
    <w:rPr>
      <w:rFonts w:ascii="Times New Roman" w:eastAsia="Times New Roman" w:hAnsi="Times New Roman"/>
      <w:b/>
      <w:caps/>
      <w:sz w:val="24"/>
      <w:lang w:eastAsia="ru-RU"/>
    </w:rPr>
  </w:style>
  <w:style w:type="character" w:customStyle="1" w:styleId="4710">
    <w:name w:val="Знак Знак471"/>
    <w:rsid w:val="0063589A"/>
    <w:rPr>
      <w:rFonts w:ascii="Times New Roman" w:eastAsia="Times New Roman" w:hAnsi="Times New Roman"/>
      <w:b/>
      <w:sz w:val="27"/>
      <w:lang w:eastAsia="ru-RU"/>
    </w:rPr>
  </w:style>
  <w:style w:type="character" w:customStyle="1" w:styleId="4510">
    <w:name w:val="Знак Знак451"/>
    <w:rsid w:val="0063589A"/>
    <w:rPr>
      <w:rFonts w:ascii="Times New Roman" w:eastAsia="Times New Roman" w:hAnsi="Times New Roman"/>
      <w:b/>
      <w:i/>
      <w:sz w:val="26"/>
      <w:lang w:eastAsia="ru-RU"/>
    </w:rPr>
  </w:style>
  <w:style w:type="character" w:customStyle="1" w:styleId="1211">
    <w:name w:val="Знак1 Знак Знак21"/>
    <w:locked/>
    <w:rsid w:val="0063589A"/>
    <w:rPr>
      <w:sz w:val="24"/>
    </w:rPr>
  </w:style>
  <w:style w:type="character" w:customStyle="1" w:styleId="613">
    <w:name w:val="Знак6 Знак Знак1"/>
    <w:rsid w:val="0063589A"/>
    <w:rPr>
      <w:sz w:val="24"/>
      <w:lang w:val="ru-RU" w:eastAsia="ru-RU"/>
    </w:rPr>
  </w:style>
  <w:style w:type="character" w:customStyle="1" w:styleId="b-material-headdate-day">
    <w:name w:val="b-material-head__date-day"/>
    <w:rsid w:val="0063589A"/>
    <w:rPr>
      <w:rFonts w:cs="Times New Roman"/>
    </w:rPr>
  </w:style>
  <w:style w:type="character" w:customStyle="1" w:styleId="2fff1">
    <w:name w:val="Основной текст (2)"/>
    <w:rsid w:val="0063589A"/>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63589A"/>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63589A"/>
    <w:rPr>
      <w:sz w:val="24"/>
      <w:szCs w:val="24"/>
      <w:lang w:val="ru-RU" w:eastAsia="ru-RU" w:bidi="hi-IN"/>
    </w:rPr>
  </w:style>
  <w:style w:type="character" w:customStyle="1" w:styleId="2fff2">
    <w:name w:val="Основной шрифт абзаца2"/>
    <w:rsid w:val="0063589A"/>
  </w:style>
  <w:style w:type="character" w:customStyle="1" w:styleId="492">
    <w:name w:val="Знак Знак49"/>
    <w:rsid w:val="0063589A"/>
    <w:rPr>
      <w:rFonts w:ascii="Times New Roman" w:eastAsia="Times New Roman" w:hAnsi="Times New Roman" w:cs="Times New Roman"/>
      <w:b/>
      <w:caps/>
      <w:sz w:val="24"/>
      <w:szCs w:val="24"/>
      <w:lang w:eastAsia="ru-RU"/>
    </w:rPr>
  </w:style>
  <w:style w:type="paragraph" w:customStyle="1" w:styleId="621">
    <w:name w:val="Заголовок 62"/>
    <w:rsid w:val="0063589A"/>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63589A"/>
    <w:rPr>
      <w:b/>
      <w:bCs/>
      <w:sz w:val="28"/>
      <w:szCs w:val="28"/>
      <w:lang w:val="ru-RU" w:eastAsia="ru-RU" w:bidi="ar-SA"/>
    </w:rPr>
  </w:style>
  <w:style w:type="character" w:customStyle="1" w:styleId="126">
    <w:name w:val="Знак1 Знак Знак2"/>
    <w:locked/>
    <w:rsid w:val="0063589A"/>
    <w:rPr>
      <w:sz w:val="24"/>
      <w:szCs w:val="24"/>
    </w:rPr>
  </w:style>
  <w:style w:type="character" w:customStyle="1" w:styleId="67">
    <w:name w:val="Знак6 Знак Знак"/>
    <w:rsid w:val="0063589A"/>
    <w:rPr>
      <w:sz w:val="24"/>
      <w:szCs w:val="24"/>
      <w:lang w:val="ru-RU" w:eastAsia="ru-RU" w:bidi="ar-SA"/>
    </w:rPr>
  </w:style>
  <w:style w:type="character" w:customStyle="1" w:styleId="PlainTextChar1">
    <w:name w:val="Plain Text Char1"/>
    <w:aliases w:val="Знак3 Char11,Heading 12 Char11"/>
    <w:semiHidden/>
    <w:rsid w:val="0063589A"/>
    <w:rPr>
      <w:rFonts w:ascii="Courier New" w:hAnsi="Courier New" w:cs="Courier New"/>
    </w:rPr>
  </w:style>
  <w:style w:type="character" w:customStyle="1" w:styleId="QuoteChar1">
    <w:name w:val="Quote Char1"/>
    <w:rsid w:val="0063589A"/>
    <w:rPr>
      <w:rFonts w:ascii="Times New Roman" w:hAnsi="Times New Roman"/>
      <w:i/>
      <w:iCs/>
      <w:color w:val="000000"/>
      <w:sz w:val="24"/>
      <w:szCs w:val="24"/>
    </w:rPr>
  </w:style>
  <w:style w:type="character" w:customStyle="1" w:styleId="1fffffb">
    <w:name w:val="Слабое выделение1"/>
    <w:rsid w:val="0063589A"/>
    <w:rPr>
      <w:i/>
      <w:color w:val="808080"/>
    </w:rPr>
  </w:style>
  <w:style w:type="paragraph" w:customStyle="1" w:styleId="p35">
    <w:name w:val="p35"/>
    <w:basedOn w:val="a3"/>
    <w:rsid w:val="0063589A"/>
    <w:pPr>
      <w:spacing w:before="100" w:beforeAutospacing="1" w:after="100" w:afterAutospacing="1"/>
    </w:pPr>
  </w:style>
  <w:style w:type="character" w:customStyle="1" w:styleId="541">
    <w:name w:val="Знак Знак54"/>
    <w:rsid w:val="0063589A"/>
    <w:rPr>
      <w:rFonts w:ascii="Arial" w:hAnsi="Arial"/>
      <w:b/>
      <w:bCs/>
      <w:sz w:val="26"/>
      <w:szCs w:val="26"/>
      <w:lang w:bidi="ar-SA"/>
    </w:rPr>
  </w:style>
  <w:style w:type="character" w:customStyle="1" w:styleId="670">
    <w:name w:val="Знак Знак67"/>
    <w:rsid w:val="0063589A"/>
    <w:rPr>
      <w:rFonts w:ascii="Arial" w:hAnsi="Arial"/>
      <w:b/>
      <w:bCs/>
      <w:sz w:val="26"/>
      <w:szCs w:val="26"/>
    </w:rPr>
  </w:style>
  <w:style w:type="character" w:customStyle="1" w:styleId="660">
    <w:name w:val="Знак Знак66"/>
    <w:rsid w:val="0063589A"/>
    <w:rPr>
      <w:b/>
      <w:bCs/>
      <w:sz w:val="28"/>
      <w:szCs w:val="28"/>
      <w:lang w:bidi="ar-SA"/>
    </w:rPr>
  </w:style>
  <w:style w:type="character" w:customStyle="1" w:styleId="650">
    <w:name w:val="Знак Знак65"/>
    <w:rsid w:val="0063589A"/>
    <w:rPr>
      <w:b/>
      <w:bCs/>
      <w:i/>
      <w:iCs/>
      <w:sz w:val="26"/>
      <w:szCs w:val="26"/>
      <w:lang w:bidi="ar-SA"/>
    </w:rPr>
  </w:style>
  <w:style w:type="character" w:customStyle="1" w:styleId="630">
    <w:name w:val="Знак Знак63"/>
    <w:rsid w:val="0063589A"/>
    <w:rPr>
      <w:sz w:val="24"/>
      <w:lang w:val="ru-RU" w:eastAsia="ru-RU" w:bidi="ar-SA"/>
    </w:rPr>
  </w:style>
  <w:style w:type="character" w:customStyle="1" w:styleId="622">
    <w:name w:val="Знак Знак62"/>
    <w:rsid w:val="0063589A"/>
    <w:rPr>
      <w:rFonts w:ascii="Calibri" w:hAnsi="Calibri"/>
      <w:i/>
      <w:iCs/>
      <w:sz w:val="24"/>
      <w:szCs w:val="24"/>
      <w:lang w:eastAsia="en-US" w:bidi="ar-SA"/>
    </w:rPr>
  </w:style>
  <w:style w:type="character" w:customStyle="1" w:styleId="614">
    <w:name w:val="Знак Знак61"/>
    <w:rsid w:val="0063589A"/>
    <w:rPr>
      <w:rFonts w:ascii="Arial" w:hAnsi="Arial" w:cs="Arial"/>
      <w:sz w:val="22"/>
      <w:szCs w:val="22"/>
      <w:lang w:val="ru-RU" w:eastAsia="ru-RU" w:bidi="ar-SA"/>
    </w:rPr>
  </w:style>
  <w:style w:type="character" w:customStyle="1" w:styleId="601">
    <w:name w:val="Знак Знак60"/>
    <w:rsid w:val="0063589A"/>
    <w:rPr>
      <w:sz w:val="16"/>
      <w:szCs w:val="16"/>
    </w:rPr>
  </w:style>
  <w:style w:type="character" w:customStyle="1" w:styleId="590">
    <w:name w:val="Знак Знак59"/>
    <w:rsid w:val="0063589A"/>
    <w:rPr>
      <w:sz w:val="24"/>
      <w:szCs w:val="24"/>
      <w:lang w:bidi="ar-SA"/>
    </w:rPr>
  </w:style>
  <w:style w:type="character" w:customStyle="1" w:styleId="581">
    <w:name w:val="Знак Знак58"/>
    <w:rsid w:val="0063589A"/>
    <w:rPr>
      <w:sz w:val="24"/>
      <w:szCs w:val="24"/>
      <w:lang w:bidi="ar-SA"/>
    </w:rPr>
  </w:style>
  <w:style w:type="character" w:customStyle="1" w:styleId="571">
    <w:name w:val="Знак Знак57"/>
    <w:rsid w:val="0063589A"/>
    <w:rPr>
      <w:sz w:val="24"/>
      <w:szCs w:val="24"/>
      <w:lang w:bidi="ar-SA"/>
    </w:rPr>
  </w:style>
  <w:style w:type="character" w:customStyle="1" w:styleId="561">
    <w:name w:val="Знак Знак56"/>
    <w:rsid w:val="0063589A"/>
    <w:rPr>
      <w:rFonts w:ascii="Tahoma" w:hAnsi="Tahoma"/>
      <w:lang w:bidi="ar-SA"/>
    </w:rPr>
  </w:style>
  <w:style w:type="character" w:customStyle="1" w:styleId="551">
    <w:name w:val="Знак Знак55"/>
    <w:rsid w:val="0063589A"/>
    <w:rPr>
      <w:sz w:val="24"/>
      <w:szCs w:val="24"/>
      <w:lang w:bidi="ar-SA"/>
    </w:rPr>
  </w:style>
  <w:style w:type="paragraph" w:customStyle="1" w:styleId="p11">
    <w:name w:val="p11"/>
    <w:basedOn w:val="a3"/>
    <w:rsid w:val="0063589A"/>
    <w:pPr>
      <w:spacing w:before="100" w:beforeAutospacing="1" w:after="100" w:afterAutospacing="1"/>
    </w:pPr>
  </w:style>
  <w:style w:type="paragraph" w:customStyle="1" w:styleId="p15">
    <w:name w:val="p15"/>
    <w:basedOn w:val="a3"/>
    <w:rsid w:val="0063589A"/>
    <w:pPr>
      <w:spacing w:before="100" w:beforeAutospacing="1" w:after="100" w:afterAutospacing="1"/>
    </w:pPr>
  </w:style>
  <w:style w:type="character" w:customStyle="1" w:styleId="s7">
    <w:name w:val="s7"/>
    <w:rsid w:val="0063589A"/>
  </w:style>
  <w:style w:type="character" w:customStyle="1" w:styleId="s13">
    <w:name w:val="s13"/>
    <w:rsid w:val="0063589A"/>
  </w:style>
  <w:style w:type="paragraph" w:customStyle="1" w:styleId="p29">
    <w:name w:val="p29"/>
    <w:basedOn w:val="a3"/>
    <w:rsid w:val="0063589A"/>
    <w:pPr>
      <w:spacing w:before="100" w:beforeAutospacing="1" w:after="100" w:afterAutospacing="1"/>
    </w:pPr>
  </w:style>
  <w:style w:type="paragraph" w:customStyle="1" w:styleId="p30">
    <w:name w:val="p30"/>
    <w:basedOn w:val="a3"/>
    <w:rsid w:val="0063589A"/>
    <w:pPr>
      <w:spacing w:before="100" w:beforeAutospacing="1" w:after="100" w:afterAutospacing="1"/>
    </w:pPr>
  </w:style>
  <w:style w:type="paragraph" w:customStyle="1" w:styleId="p31">
    <w:name w:val="p31"/>
    <w:basedOn w:val="a3"/>
    <w:rsid w:val="0063589A"/>
    <w:pPr>
      <w:spacing w:before="100" w:beforeAutospacing="1" w:after="100" w:afterAutospacing="1"/>
    </w:pPr>
  </w:style>
  <w:style w:type="character" w:customStyle="1" w:styleId="s14">
    <w:name w:val="s14"/>
    <w:rsid w:val="0063589A"/>
  </w:style>
  <w:style w:type="character" w:customStyle="1" w:styleId="s15">
    <w:name w:val="s15"/>
    <w:rsid w:val="0063589A"/>
  </w:style>
  <w:style w:type="paragraph" w:customStyle="1" w:styleId="p33">
    <w:name w:val="p33"/>
    <w:basedOn w:val="a3"/>
    <w:rsid w:val="0063589A"/>
    <w:pPr>
      <w:spacing w:before="100" w:beforeAutospacing="1" w:after="100" w:afterAutospacing="1"/>
    </w:pPr>
  </w:style>
  <w:style w:type="paragraph" w:customStyle="1" w:styleId="p13">
    <w:name w:val="p13"/>
    <w:basedOn w:val="a3"/>
    <w:rsid w:val="0063589A"/>
    <w:pPr>
      <w:spacing w:before="100" w:beforeAutospacing="1" w:after="100" w:afterAutospacing="1"/>
    </w:pPr>
  </w:style>
  <w:style w:type="character" w:customStyle="1" w:styleId="s9">
    <w:name w:val="s9"/>
    <w:rsid w:val="0063589A"/>
  </w:style>
  <w:style w:type="paragraph" w:customStyle="1" w:styleId="p25">
    <w:name w:val="p25"/>
    <w:basedOn w:val="a3"/>
    <w:rsid w:val="0063589A"/>
    <w:pPr>
      <w:spacing w:before="100" w:beforeAutospacing="1" w:after="100" w:afterAutospacing="1"/>
    </w:pPr>
  </w:style>
  <w:style w:type="character" w:customStyle="1" w:styleId="128">
    <w:name w:val="Знак1 Знак2"/>
    <w:semiHidden/>
    <w:rsid w:val="0063589A"/>
    <w:rPr>
      <w:sz w:val="24"/>
      <w:szCs w:val="24"/>
    </w:rPr>
  </w:style>
  <w:style w:type="character" w:customStyle="1" w:styleId="1fffffc">
    <w:name w:val="Красная строка Знак1"/>
    <w:semiHidden/>
    <w:rsid w:val="0063589A"/>
    <w:rPr>
      <w:sz w:val="24"/>
      <w:szCs w:val="24"/>
    </w:rPr>
  </w:style>
  <w:style w:type="character" w:customStyle="1" w:styleId="1fffffd">
    <w:name w:val="Текст концевой сноски Знак1"/>
    <w:rsid w:val="0063589A"/>
  </w:style>
  <w:style w:type="character" w:customStyle="1" w:styleId="1fffffe">
    <w:name w:val="Текст макроса Знак1"/>
    <w:semiHidden/>
    <w:rsid w:val="0063589A"/>
    <w:rPr>
      <w:rFonts w:ascii="Consolas" w:hAnsi="Consolas"/>
    </w:rPr>
  </w:style>
  <w:style w:type="paragraph" w:customStyle="1" w:styleId="Caaieiaie5">
    <w:name w:val="Caaieiaie 5"/>
    <w:basedOn w:val="a3"/>
    <w:next w:val="a3"/>
    <w:rsid w:val="0063589A"/>
    <w:pPr>
      <w:autoSpaceDE w:val="0"/>
      <w:autoSpaceDN w:val="0"/>
      <w:adjustRightInd w:val="0"/>
    </w:pPr>
    <w:rPr>
      <w:lang w:eastAsia="en-US"/>
    </w:rPr>
  </w:style>
  <w:style w:type="character" w:customStyle="1" w:styleId="700">
    <w:name w:val="Знак Знак70"/>
    <w:rsid w:val="0063589A"/>
    <w:rPr>
      <w:rFonts w:ascii="Arial" w:hAnsi="Arial"/>
      <w:b/>
      <w:bCs/>
      <w:sz w:val="26"/>
      <w:szCs w:val="26"/>
    </w:rPr>
  </w:style>
  <w:style w:type="character" w:customStyle="1" w:styleId="69">
    <w:name w:val="Знак Знак69"/>
    <w:rsid w:val="0063589A"/>
    <w:rPr>
      <w:b/>
      <w:bCs/>
      <w:sz w:val="28"/>
      <w:szCs w:val="28"/>
      <w:lang w:bidi="ar-SA"/>
    </w:rPr>
  </w:style>
  <w:style w:type="character" w:customStyle="1" w:styleId="68">
    <w:name w:val="Знак Знак68"/>
    <w:rsid w:val="0063589A"/>
    <w:rPr>
      <w:b/>
      <w:bCs/>
      <w:i/>
      <w:iCs/>
      <w:sz w:val="26"/>
      <w:szCs w:val="26"/>
      <w:lang w:bidi="ar-SA"/>
    </w:rPr>
  </w:style>
  <w:style w:type="paragraph" w:customStyle="1" w:styleId="SP">
    <w:name w:val="SP"/>
    <w:rsid w:val="0063589A"/>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63589A"/>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63589A"/>
    <w:rPr>
      <w:i w:val="0"/>
      <w:iCs w:val="0"/>
      <w:kern w:val="32"/>
      <w:sz w:val="24"/>
      <w:szCs w:val="32"/>
      <w:lang w:eastAsia="ru-RU"/>
    </w:rPr>
  </w:style>
  <w:style w:type="paragraph" w:customStyle="1" w:styleId="3fc">
    <w:name w:val="Заголовок 3 уровня"/>
    <w:basedOn w:val="afffe"/>
    <w:rsid w:val="0063589A"/>
    <w:pPr>
      <w:ind w:firstLine="0"/>
      <w:jc w:val="center"/>
    </w:pPr>
    <w:rPr>
      <w:b/>
    </w:rPr>
  </w:style>
  <w:style w:type="character" w:customStyle="1" w:styleId="rvts210">
    <w:name w:val="rvts210"/>
    <w:rsid w:val="0063589A"/>
    <w:rPr>
      <w:i/>
      <w:iCs/>
      <w:color w:val="000000"/>
      <w:sz w:val="20"/>
      <w:szCs w:val="20"/>
    </w:rPr>
  </w:style>
  <w:style w:type="character" w:customStyle="1" w:styleId="76">
    <w:name w:val="стиль7"/>
    <w:rsid w:val="0063589A"/>
  </w:style>
  <w:style w:type="character" w:customStyle="1" w:styleId="Heading122">
    <w:name w:val="Heading 12 Знак Знак2"/>
    <w:rsid w:val="0063589A"/>
    <w:rPr>
      <w:rFonts w:ascii="Courier New" w:hAnsi="Courier New"/>
      <w:lang w:bidi="ar-SA"/>
    </w:rPr>
  </w:style>
  <w:style w:type="character" w:customStyle="1" w:styleId="Heading3Char1">
    <w:name w:val="Heading 3 Char1"/>
    <w:locked/>
    <w:rsid w:val="0063589A"/>
    <w:rPr>
      <w:b/>
      <w:sz w:val="27"/>
      <w:lang w:val="ru-RU" w:eastAsia="ru-RU"/>
    </w:rPr>
  </w:style>
  <w:style w:type="paragraph" w:customStyle="1" w:styleId="129">
    <w:name w:val="Абзац списка12"/>
    <w:basedOn w:val="a3"/>
    <w:rsid w:val="0063589A"/>
    <w:pPr>
      <w:ind w:left="720"/>
      <w:contextualSpacing/>
    </w:pPr>
    <w:rPr>
      <w:szCs w:val="20"/>
    </w:rPr>
  </w:style>
  <w:style w:type="character" w:customStyle="1" w:styleId="BodyText2Char2">
    <w:name w:val="Body Text 2 Char2"/>
    <w:locked/>
    <w:rsid w:val="0063589A"/>
    <w:rPr>
      <w:sz w:val="24"/>
    </w:rPr>
  </w:style>
  <w:style w:type="character" w:customStyle="1" w:styleId="Heading2Char1">
    <w:name w:val="Heading 2 Char1"/>
    <w:aliases w:val="Знак3 Знак Char1,Heading 2 Char11,Знак3 Знак Char11"/>
    <w:locked/>
    <w:rsid w:val="0063589A"/>
    <w:rPr>
      <w:rFonts w:ascii="Arial" w:hAnsi="Arial"/>
      <w:b/>
      <w:i/>
      <w:sz w:val="28"/>
      <w:lang w:val="ru-RU" w:eastAsia="en-US"/>
    </w:rPr>
  </w:style>
  <w:style w:type="character" w:customStyle="1" w:styleId="Heading4Char1">
    <w:name w:val="Heading 4 Char1"/>
    <w:locked/>
    <w:rsid w:val="0063589A"/>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63589A"/>
    <w:rPr>
      <w:rFonts w:ascii="Times New Roman" w:hAnsi="Times New Roman"/>
      <w:sz w:val="24"/>
      <w:lang w:eastAsia="ru-RU"/>
    </w:rPr>
  </w:style>
  <w:style w:type="paragraph" w:customStyle="1" w:styleId="1ffffff">
    <w:name w:val="Стиль 1"/>
    <w:basedOn w:val="a3"/>
    <w:rsid w:val="0063589A"/>
    <w:pPr>
      <w:ind w:firstLine="709"/>
      <w:jc w:val="both"/>
    </w:pPr>
    <w:rPr>
      <w:sz w:val="28"/>
      <w:szCs w:val="28"/>
    </w:rPr>
  </w:style>
  <w:style w:type="character" w:customStyle="1" w:styleId="b">
    <w:name w:val="b"/>
    <w:rsid w:val="0063589A"/>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63589A"/>
    <w:rPr>
      <w:lang w:val="ru-RU" w:eastAsia="ru-RU" w:bidi="ar-SA"/>
    </w:rPr>
  </w:style>
  <w:style w:type="paragraph" w:customStyle="1" w:styleId="tab">
    <w:name w:val="tab"/>
    <w:basedOn w:val="a3"/>
    <w:rsid w:val="0063589A"/>
    <w:pPr>
      <w:spacing w:before="100" w:beforeAutospacing="1" w:after="100" w:afterAutospacing="1"/>
    </w:pPr>
  </w:style>
  <w:style w:type="paragraph" w:customStyle="1" w:styleId="212000">
    <w:name w:val="Стиль Заголовок 2 + 12 пт Слева:  0 см Первая строка:  0 см"/>
    <w:basedOn w:val="21"/>
    <w:rsid w:val="0063589A"/>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63589A"/>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63589A"/>
    <w:rPr>
      <w:rFonts w:ascii="Times New Roman" w:hAnsi="Times New Roman"/>
      <w:i w:val="0"/>
      <w:kern w:val="32"/>
      <w:sz w:val="24"/>
      <w:szCs w:val="32"/>
      <w:lang w:eastAsia="ru-RU"/>
    </w:rPr>
  </w:style>
  <w:style w:type="character" w:customStyle="1" w:styleId="affffffffff7">
    <w:name w:val="Знак Знак Знак"/>
    <w:locked/>
    <w:rsid w:val="0063589A"/>
    <w:rPr>
      <w:b/>
      <w:caps/>
      <w:sz w:val="24"/>
      <w:szCs w:val="24"/>
      <w:lang w:val="ru-RU" w:eastAsia="ru-RU" w:bidi="ar-SA"/>
    </w:rPr>
  </w:style>
  <w:style w:type="character" w:customStyle="1" w:styleId="328">
    <w:name w:val="Знак Знак32"/>
    <w:rsid w:val="0063589A"/>
    <w:rPr>
      <w:rFonts w:ascii="Arial" w:hAnsi="Arial" w:cs="Arial"/>
      <w:b/>
      <w:bCs/>
      <w:i/>
      <w:iCs/>
      <w:sz w:val="28"/>
      <w:szCs w:val="28"/>
      <w:lang w:val="ru-RU" w:eastAsia="en-US" w:bidi="ar-SA"/>
    </w:rPr>
  </w:style>
  <w:style w:type="character" w:customStyle="1" w:styleId="31d">
    <w:name w:val="Знак Знак31"/>
    <w:locked/>
    <w:rsid w:val="0063589A"/>
    <w:rPr>
      <w:b/>
      <w:bCs/>
      <w:sz w:val="27"/>
      <w:szCs w:val="27"/>
      <w:lang w:val="ru-RU" w:eastAsia="ru-RU" w:bidi="ar-SA"/>
    </w:rPr>
  </w:style>
  <w:style w:type="character" w:customStyle="1" w:styleId="302">
    <w:name w:val="Знак Знак30"/>
    <w:locked/>
    <w:rsid w:val="0063589A"/>
    <w:rPr>
      <w:b/>
      <w:bCs/>
      <w:sz w:val="28"/>
      <w:szCs w:val="28"/>
      <w:lang w:bidi="ar-SA"/>
    </w:rPr>
  </w:style>
  <w:style w:type="character" w:customStyle="1" w:styleId="292">
    <w:name w:val="Знак Знак29"/>
    <w:locked/>
    <w:rsid w:val="0063589A"/>
    <w:rPr>
      <w:b/>
      <w:bCs/>
      <w:i/>
      <w:iCs/>
      <w:sz w:val="26"/>
      <w:szCs w:val="26"/>
      <w:lang w:bidi="ar-SA"/>
    </w:rPr>
  </w:style>
  <w:style w:type="character" w:customStyle="1" w:styleId="hlto-search">
    <w:name w:val="hl to-search"/>
    <w:rsid w:val="0063589A"/>
  </w:style>
  <w:style w:type="paragraph" w:customStyle="1" w:styleId="source">
    <w:name w:val="source"/>
    <w:basedOn w:val="a3"/>
    <w:rsid w:val="0063589A"/>
    <w:pPr>
      <w:spacing w:before="100" w:beforeAutospacing="1" w:after="100" w:afterAutospacing="1"/>
    </w:pPr>
  </w:style>
  <w:style w:type="paragraph" w:customStyle="1" w:styleId="affffffffff8">
    <w:name w:val="словарная статья"/>
    <w:basedOn w:val="Default"/>
    <w:next w:val="Default"/>
    <w:rsid w:val="0063589A"/>
    <w:rPr>
      <w:color w:val="auto"/>
    </w:rPr>
  </w:style>
  <w:style w:type="paragraph" w:customStyle="1" w:styleId="affffffffff9">
    <w:name w:val="Подзаголовок для информации об изменениях"/>
    <w:basedOn w:val="a3"/>
    <w:next w:val="a3"/>
    <w:uiPriority w:val="99"/>
    <w:rsid w:val="0063589A"/>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63589A"/>
    <w:rPr>
      <w:i/>
      <w:iCs/>
      <w:color w:val="000000"/>
    </w:rPr>
  </w:style>
  <w:style w:type="paragraph" w:customStyle="1" w:styleId="1ffffff0">
    <w:name w:val="Выделенная цитата1"/>
    <w:basedOn w:val="a3"/>
    <w:next w:val="a3"/>
    <w:rsid w:val="0063589A"/>
    <w:pPr>
      <w:pBdr>
        <w:bottom w:val="single" w:sz="4" w:space="4" w:color="4F81BD"/>
      </w:pBdr>
      <w:spacing w:before="200" w:after="280"/>
      <w:ind w:left="936" w:right="936"/>
    </w:pPr>
    <w:rPr>
      <w:b/>
      <w:bCs/>
      <w:i/>
      <w:iCs/>
      <w:color w:val="4F81BD"/>
    </w:rPr>
  </w:style>
  <w:style w:type="character" w:customStyle="1" w:styleId="1ffffff1">
    <w:name w:val="Слабая ссылка1"/>
    <w:rsid w:val="0063589A"/>
    <w:rPr>
      <w:rFonts w:cs="Times New Roman"/>
      <w:smallCaps/>
      <w:color w:val="C0504D"/>
      <w:u w:val="single"/>
    </w:rPr>
  </w:style>
  <w:style w:type="character" w:customStyle="1" w:styleId="1ffffff2">
    <w:name w:val="Сильная ссылка1"/>
    <w:rsid w:val="0063589A"/>
    <w:rPr>
      <w:rFonts w:cs="Times New Roman"/>
      <w:b/>
      <w:smallCaps/>
      <w:color w:val="C0504D"/>
      <w:spacing w:val="5"/>
      <w:u w:val="single"/>
    </w:rPr>
  </w:style>
  <w:style w:type="character" w:customStyle="1" w:styleId="1ffffff3">
    <w:name w:val="Название книги1"/>
    <w:rsid w:val="0063589A"/>
    <w:rPr>
      <w:rFonts w:cs="Times New Roman"/>
      <w:b/>
      <w:smallCaps/>
      <w:spacing w:val="5"/>
    </w:rPr>
  </w:style>
  <w:style w:type="paragraph" w:customStyle="1" w:styleId="1ffffff4">
    <w:name w:val="Заголовок оглавления1"/>
    <w:basedOn w:val="11"/>
    <w:next w:val="a3"/>
    <w:rsid w:val="0063589A"/>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63589A"/>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63589A"/>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63589A"/>
    <w:rPr>
      <w:b/>
      <w:bCs/>
      <w:sz w:val="28"/>
      <w:szCs w:val="28"/>
      <w:lang w:val="ru-RU" w:eastAsia="ru-RU" w:bidi="ar-SA"/>
    </w:rPr>
  </w:style>
  <w:style w:type="paragraph" w:customStyle="1" w:styleId="329">
    <w:name w:val="Заголовок 32"/>
    <w:basedOn w:val="a3"/>
    <w:next w:val="a3"/>
    <w:rsid w:val="0063589A"/>
    <w:pPr>
      <w:keepNext/>
      <w:snapToGrid w:val="0"/>
      <w:spacing w:before="240" w:after="60"/>
    </w:pPr>
    <w:rPr>
      <w:rFonts w:ascii="Arial" w:hAnsi="Arial"/>
      <w:szCs w:val="20"/>
    </w:rPr>
  </w:style>
  <w:style w:type="character" w:customStyle="1" w:styleId="1ffffff6">
    <w:name w:val="Замещающий текст1"/>
    <w:rsid w:val="0063589A"/>
    <w:rPr>
      <w:color w:val="808080"/>
    </w:rPr>
  </w:style>
  <w:style w:type="paragraph" w:customStyle="1" w:styleId="1ffffff7">
    <w:name w:val="Подзаголовок1"/>
    <w:basedOn w:val="a3"/>
    <w:rsid w:val="0063589A"/>
    <w:pPr>
      <w:spacing w:line="312" w:lineRule="auto"/>
    </w:pPr>
    <w:rPr>
      <w:rFonts w:ascii="Arial" w:hAnsi="Arial" w:cs="Arial"/>
      <w:b/>
      <w:bCs/>
      <w:color w:val="000000"/>
      <w:sz w:val="20"/>
      <w:szCs w:val="20"/>
    </w:rPr>
  </w:style>
  <w:style w:type="character" w:customStyle="1" w:styleId="2fff5">
    <w:name w:val="Основной шрифт абзаца2"/>
    <w:rsid w:val="0063589A"/>
  </w:style>
  <w:style w:type="paragraph" w:customStyle="1" w:styleId="623">
    <w:name w:val="Заголовок 62"/>
    <w:rsid w:val="0063589A"/>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63589A"/>
    <w:rPr>
      <w:rFonts w:ascii="Arial" w:hAnsi="Arial"/>
      <w:b/>
      <w:bCs/>
      <w:sz w:val="26"/>
      <w:szCs w:val="26"/>
    </w:rPr>
  </w:style>
  <w:style w:type="character" w:customStyle="1" w:styleId="661">
    <w:name w:val="Знак Знак66"/>
    <w:rsid w:val="0063589A"/>
    <w:rPr>
      <w:b/>
      <w:bCs/>
      <w:sz w:val="28"/>
      <w:szCs w:val="28"/>
      <w:lang w:bidi="ar-SA"/>
    </w:rPr>
  </w:style>
  <w:style w:type="character" w:customStyle="1" w:styleId="651">
    <w:name w:val="Знак Знак65"/>
    <w:rsid w:val="0063589A"/>
    <w:rPr>
      <w:b/>
      <w:bCs/>
      <w:i/>
      <w:iCs/>
      <w:sz w:val="26"/>
      <w:szCs w:val="26"/>
      <w:lang w:bidi="ar-SA"/>
    </w:rPr>
  </w:style>
  <w:style w:type="character" w:customStyle="1" w:styleId="701">
    <w:name w:val="Знак Знак70"/>
    <w:rsid w:val="0063589A"/>
    <w:rPr>
      <w:rFonts w:ascii="Arial" w:hAnsi="Arial"/>
      <w:b/>
      <w:bCs/>
      <w:sz w:val="26"/>
      <w:szCs w:val="26"/>
    </w:rPr>
  </w:style>
  <w:style w:type="character" w:customStyle="1" w:styleId="690">
    <w:name w:val="Знак Знак69"/>
    <w:rsid w:val="0063589A"/>
    <w:rPr>
      <w:b/>
      <w:bCs/>
      <w:sz w:val="28"/>
      <w:szCs w:val="28"/>
      <w:lang w:bidi="ar-SA"/>
    </w:rPr>
  </w:style>
  <w:style w:type="character" w:customStyle="1" w:styleId="680">
    <w:name w:val="Знак Знак68"/>
    <w:rsid w:val="0063589A"/>
    <w:rPr>
      <w:b/>
      <w:bCs/>
      <w:i/>
      <w:iCs/>
      <w:sz w:val="26"/>
      <w:szCs w:val="26"/>
      <w:lang w:bidi="ar-SA"/>
    </w:rPr>
  </w:style>
  <w:style w:type="character" w:customStyle="1" w:styleId="Heading4Char2">
    <w:name w:val="Heading 4 Char2"/>
    <w:locked/>
    <w:rsid w:val="0063589A"/>
    <w:rPr>
      <w:rFonts w:ascii="Times New Roman" w:hAnsi="Times New Roman" w:cs="Times New Roman"/>
      <w:b/>
      <w:bCs/>
      <w:sz w:val="28"/>
      <w:szCs w:val="28"/>
    </w:rPr>
  </w:style>
  <w:style w:type="character" w:customStyle="1" w:styleId="Heading5Char2">
    <w:name w:val="Heading 5 Char2"/>
    <w:locked/>
    <w:rsid w:val="0063589A"/>
    <w:rPr>
      <w:rFonts w:ascii="Times New Roman" w:hAnsi="Times New Roman" w:cs="Times New Roman"/>
      <w:b/>
      <w:bCs/>
      <w:i/>
      <w:iCs/>
      <w:sz w:val="26"/>
      <w:szCs w:val="26"/>
    </w:rPr>
  </w:style>
  <w:style w:type="character" w:customStyle="1" w:styleId="Heading6Char2">
    <w:name w:val="Heading 6 Char2"/>
    <w:locked/>
    <w:rsid w:val="0063589A"/>
    <w:rPr>
      <w:rFonts w:ascii="Times New Roman" w:hAnsi="Times New Roman" w:cs="Times New Roman"/>
      <w:b/>
      <w:bCs/>
      <w:sz w:val="20"/>
      <w:szCs w:val="20"/>
    </w:rPr>
  </w:style>
  <w:style w:type="character" w:customStyle="1" w:styleId="Heading7Char2">
    <w:name w:val="Heading 7 Char2"/>
    <w:locked/>
    <w:rsid w:val="0063589A"/>
    <w:rPr>
      <w:rFonts w:ascii="Times New Roman" w:hAnsi="Times New Roman" w:cs="Times New Roman"/>
      <w:sz w:val="20"/>
      <w:szCs w:val="20"/>
    </w:rPr>
  </w:style>
  <w:style w:type="character" w:customStyle="1" w:styleId="Heading8Char2">
    <w:name w:val="Heading 8 Char2"/>
    <w:locked/>
    <w:rsid w:val="0063589A"/>
    <w:rPr>
      <w:rFonts w:ascii="Calibri" w:hAnsi="Calibri" w:cs="Times New Roman"/>
      <w:i/>
      <w:iCs/>
      <w:sz w:val="24"/>
      <w:szCs w:val="24"/>
    </w:rPr>
  </w:style>
  <w:style w:type="character" w:customStyle="1" w:styleId="Heading9Char2">
    <w:name w:val="Heading 9 Char2"/>
    <w:locked/>
    <w:rsid w:val="0063589A"/>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63589A"/>
    <w:rPr>
      <w:rFonts w:ascii="Arial" w:hAnsi="Arial"/>
      <w:b/>
      <w:kern w:val="32"/>
      <w:sz w:val="20"/>
    </w:rPr>
  </w:style>
  <w:style w:type="character" w:customStyle="1" w:styleId="Heading2Char3">
    <w:name w:val="Heading 2 Char3"/>
    <w:aliases w:val="Знак3 Знак Char3"/>
    <w:locked/>
    <w:rsid w:val="0063589A"/>
    <w:rPr>
      <w:rFonts w:ascii="Arial" w:hAnsi="Arial"/>
      <w:b/>
      <w:kern w:val="32"/>
      <w:sz w:val="20"/>
    </w:rPr>
  </w:style>
  <w:style w:type="character" w:customStyle="1" w:styleId="Heading3Char3">
    <w:name w:val="Heading 3 Char3"/>
    <w:aliases w:val="Знак2 Char1"/>
    <w:locked/>
    <w:rsid w:val="0063589A"/>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63589A"/>
    <w:rPr>
      <w:rFonts w:ascii="Times New Roman" w:hAnsi="Times New Roman"/>
      <w:sz w:val="20"/>
    </w:rPr>
  </w:style>
  <w:style w:type="character" w:customStyle="1" w:styleId="BodyText3Char5">
    <w:name w:val="Body Text 3 Char5"/>
    <w:aliases w:val="Знак5 Char5"/>
    <w:locked/>
    <w:rsid w:val="0063589A"/>
    <w:rPr>
      <w:rFonts w:ascii="Times New Roman" w:hAnsi="Times New Roman"/>
      <w:sz w:val="16"/>
    </w:rPr>
  </w:style>
  <w:style w:type="character" w:customStyle="1" w:styleId="BodyTextIndent3Char3">
    <w:name w:val="Body Text Indent 3 Char3"/>
    <w:locked/>
    <w:rsid w:val="0063589A"/>
    <w:rPr>
      <w:rFonts w:ascii="Calibri" w:hAnsi="Calibri"/>
      <w:sz w:val="16"/>
      <w:lang w:val="ru-RU" w:eastAsia="ru-RU" w:bidi="ar-SA"/>
    </w:rPr>
  </w:style>
  <w:style w:type="character" w:customStyle="1" w:styleId="PlainTextChar3">
    <w:name w:val="Plain Text Char3"/>
    <w:aliases w:val="Heading 12 Char2,Знак8 Char1"/>
    <w:locked/>
    <w:rsid w:val="0063589A"/>
    <w:rPr>
      <w:rFonts w:ascii="Courier New" w:hAnsi="Courier New" w:cs="Times New Roman"/>
      <w:sz w:val="20"/>
      <w:szCs w:val="20"/>
    </w:rPr>
  </w:style>
  <w:style w:type="character" w:customStyle="1" w:styleId="BodyTextIndent2Char3">
    <w:name w:val="Body Text Indent 2 Char3"/>
    <w:locked/>
    <w:rsid w:val="0063589A"/>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63589A"/>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63589A"/>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63589A"/>
    <w:rPr>
      <w:rFonts w:ascii="Times New Roman" w:hAnsi="Times New Roman"/>
      <w:sz w:val="24"/>
    </w:rPr>
  </w:style>
  <w:style w:type="character" w:customStyle="1" w:styleId="BodyTextChar5">
    <w:name w:val="Body Text Char5"/>
    <w:aliases w:val="Знак1 Char3"/>
    <w:locked/>
    <w:rsid w:val="0063589A"/>
    <w:rPr>
      <w:rFonts w:ascii="Times New Roman" w:hAnsi="Times New Roman"/>
      <w:sz w:val="20"/>
    </w:rPr>
  </w:style>
  <w:style w:type="character" w:customStyle="1" w:styleId="FooterChar3">
    <w:name w:val="Footer Char3"/>
    <w:locked/>
    <w:rsid w:val="0063589A"/>
    <w:rPr>
      <w:rFonts w:ascii="Times New Roman" w:hAnsi="Times New Roman" w:cs="Times New Roman"/>
      <w:sz w:val="24"/>
      <w:szCs w:val="24"/>
    </w:rPr>
  </w:style>
  <w:style w:type="character" w:customStyle="1" w:styleId="BodyText2Char3">
    <w:name w:val="Body Text 2 Char3"/>
    <w:locked/>
    <w:rsid w:val="0063589A"/>
    <w:rPr>
      <w:rFonts w:ascii="Times New Roman" w:hAnsi="Times New Roman" w:cs="Times New Roman"/>
      <w:sz w:val="24"/>
      <w:szCs w:val="24"/>
    </w:rPr>
  </w:style>
  <w:style w:type="character" w:customStyle="1" w:styleId="DocumentMapChar3">
    <w:name w:val="Document Map Char3"/>
    <w:locked/>
    <w:rsid w:val="0063589A"/>
    <w:rPr>
      <w:rFonts w:ascii="Tahoma" w:hAnsi="Tahoma" w:cs="Times New Roman"/>
      <w:sz w:val="20"/>
      <w:szCs w:val="20"/>
      <w:shd w:val="clear" w:color="auto" w:fill="000080"/>
    </w:rPr>
  </w:style>
  <w:style w:type="character" w:customStyle="1" w:styleId="HeaderChar3">
    <w:name w:val="Header Char3"/>
    <w:locked/>
    <w:rsid w:val="0063589A"/>
    <w:rPr>
      <w:rFonts w:ascii="Times New Roman" w:hAnsi="Times New Roman" w:cs="Times New Roman"/>
      <w:sz w:val="24"/>
      <w:szCs w:val="24"/>
    </w:rPr>
  </w:style>
  <w:style w:type="character" w:customStyle="1" w:styleId="CommentSubjectChar2">
    <w:name w:val="Comment Subject Char2"/>
    <w:locked/>
    <w:rsid w:val="0063589A"/>
    <w:rPr>
      <w:sz w:val="16"/>
    </w:rPr>
  </w:style>
  <w:style w:type="character" w:customStyle="1" w:styleId="CommentTextChar3">
    <w:name w:val="Comment Text Char3"/>
    <w:locked/>
    <w:rsid w:val="0063589A"/>
    <w:rPr>
      <w:rFonts w:ascii="Times New Roman" w:hAnsi="Times New Roman" w:cs="Times New Roman"/>
      <w:sz w:val="20"/>
      <w:szCs w:val="20"/>
    </w:rPr>
  </w:style>
  <w:style w:type="character" w:customStyle="1" w:styleId="CommentSubjectChar4">
    <w:name w:val="Comment Subject Char4"/>
    <w:locked/>
    <w:rsid w:val="0063589A"/>
    <w:rPr>
      <w:b/>
    </w:rPr>
  </w:style>
  <w:style w:type="character" w:customStyle="1" w:styleId="730">
    <w:name w:val="Знак Знак73"/>
    <w:rsid w:val="0063589A"/>
    <w:rPr>
      <w:sz w:val="16"/>
      <w:lang w:val="ru-RU" w:eastAsia="ru-RU"/>
    </w:rPr>
  </w:style>
  <w:style w:type="character" w:customStyle="1" w:styleId="Heading1Char3">
    <w:name w:val="Heading 1 Char3"/>
    <w:aliases w:val="Знак Char3,Заголовок 1 Знак Знак Char2,Знак Заголовок 1 Char2"/>
    <w:locked/>
    <w:rsid w:val="0063589A"/>
    <w:rPr>
      <w:rFonts w:ascii="Cambria" w:hAnsi="Cambria"/>
      <w:b/>
      <w:kern w:val="32"/>
      <w:sz w:val="32"/>
    </w:rPr>
  </w:style>
  <w:style w:type="character" w:customStyle="1" w:styleId="BodyText3Char3">
    <w:name w:val="Body Text 3 Char3"/>
    <w:aliases w:val="Знак5 Char3"/>
    <w:locked/>
    <w:rsid w:val="0063589A"/>
    <w:rPr>
      <w:sz w:val="16"/>
    </w:rPr>
  </w:style>
  <w:style w:type="paragraph" w:customStyle="1" w:styleId="12a">
    <w:name w:val="Стиль12"/>
    <w:rsid w:val="006358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63589A"/>
    <w:rPr>
      <w:rFonts w:ascii="PragmaticaCTT" w:hAnsi="PragmaticaCTT" w:cs="Times New Roman"/>
      <w:sz w:val="20"/>
      <w:szCs w:val="20"/>
    </w:rPr>
  </w:style>
  <w:style w:type="character" w:customStyle="1" w:styleId="6100">
    <w:name w:val="Знак Знак610"/>
    <w:locked/>
    <w:rsid w:val="0063589A"/>
    <w:rPr>
      <w:b/>
      <w:caps/>
      <w:sz w:val="24"/>
      <w:lang w:val="ru-RU" w:eastAsia="ru-RU"/>
    </w:rPr>
  </w:style>
  <w:style w:type="character" w:customStyle="1" w:styleId="Heading2Char2">
    <w:name w:val="Heading 2 Char2"/>
    <w:aliases w:val="Знак3 Знак Char2"/>
    <w:locked/>
    <w:rsid w:val="0063589A"/>
    <w:rPr>
      <w:rFonts w:ascii="Times New Roman" w:hAnsi="Times New Roman"/>
      <w:sz w:val="24"/>
    </w:rPr>
  </w:style>
  <w:style w:type="character" w:customStyle="1" w:styleId="SubtitleChar3">
    <w:name w:val="Subtitle Char3"/>
    <w:locked/>
    <w:rsid w:val="0063589A"/>
    <w:rPr>
      <w:rFonts w:ascii="PragmaticaCTT" w:hAnsi="PragmaticaCTT" w:cs="Times New Roman"/>
      <w:b/>
      <w:bCs/>
      <w:sz w:val="24"/>
      <w:szCs w:val="24"/>
    </w:rPr>
  </w:style>
  <w:style w:type="character" w:customStyle="1" w:styleId="BodyTextFirstIndent2Char3">
    <w:name w:val="Body Text First Indent 2 Char3"/>
    <w:locked/>
    <w:rsid w:val="0063589A"/>
    <w:rPr>
      <w:rFonts w:ascii="Times New Roman" w:hAnsi="Times New Roman" w:cs="Times New Roman"/>
      <w:sz w:val="24"/>
      <w:szCs w:val="24"/>
    </w:rPr>
  </w:style>
  <w:style w:type="character" w:customStyle="1" w:styleId="BalloonTextChar3">
    <w:name w:val="Balloon Text Char3"/>
    <w:locked/>
    <w:rsid w:val="0063589A"/>
    <w:rPr>
      <w:rFonts w:ascii="Tahoma" w:hAnsi="Tahoma" w:cs="Times New Roman"/>
      <w:sz w:val="16"/>
      <w:szCs w:val="16"/>
    </w:rPr>
  </w:style>
  <w:style w:type="paragraph" w:customStyle="1" w:styleId="BodyText212">
    <w:name w:val="Body Text 212"/>
    <w:basedOn w:val="a3"/>
    <w:rsid w:val="0063589A"/>
    <w:pPr>
      <w:spacing w:line="360" w:lineRule="auto"/>
      <w:jc w:val="both"/>
    </w:pPr>
    <w:rPr>
      <w:szCs w:val="20"/>
    </w:rPr>
  </w:style>
  <w:style w:type="character" w:customStyle="1" w:styleId="HTMLPreformattedChar2">
    <w:name w:val="HTML Preformatted Char2"/>
    <w:locked/>
    <w:rsid w:val="0063589A"/>
    <w:rPr>
      <w:rFonts w:ascii="Courier New" w:hAnsi="Courier New"/>
      <w:sz w:val="20"/>
    </w:rPr>
  </w:style>
  <w:style w:type="character" w:customStyle="1" w:styleId="HTMLAddressChar1">
    <w:name w:val="HTML Address Char1"/>
    <w:locked/>
    <w:rsid w:val="0063589A"/>
    <w:rPr>
      <w:i/>
      <w:sz w:val="24"/>
      <w:lang w:eastAsia="ru-RU"/>
    </w:rPr>
  </w:style>
  <w:style w:type="character" w:customStyle="1" w:styleId="HTMLAddressChar3">
    <w:name w:val="HTML Address Char3"/>
    <w:locked/>
    <w:rsid w:val="0063589A"/>
    <w:rPr>
      <w:rFonts w:ascii="Calibri" w:hAnsi="Calibri" w:cs="Times New Roman"/>
      <w:i/>
      <w:sz w:val="20"/>
      <w:szCs w:val="20"/>
    </w:rPr>
  </w:style>
  <w:style w:type="character" w:customStyle="1" w:styleId="1280">
    <w:name w:val="Знак1 Знак Знак28"/>
    <w:aliases w:val="Знак1 Знак11"/>
    <w:locked/>
    <w:rsid w:val="0063589A"/>
    <w:rPr>
      <w:sz w:val="24"/>
      <w:lang w:val="ru-RU" w:eastAsia="ru-RU"/>
    </w:rPr>
  </w:style>
  <w:style w:type="paragraph" w:customStyle="1" w:styleId="BlockText1">
    <w:name w:val="Block Text1"/>
    <w:basedOn w:val="a3"/>
    <w:rsid w:val="0063589A"/>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63589A"/>
    <w:rPr>
      <w:i/>
      <w:color w:val="000000"/>
      <w:sz w:val="24"/>
      <w:lang w:eastAsia="ru-RU"/>
    </w:rPr>
  </w:style>
  <w:style w:type="character" w:customStyle="1" w:styleId="IntenseQuoteChar3">
    <w:name w:val="Intense Quote Char3"/>
    <w:locked/>
    <w:rsid w:val="0063589A"/>
    <w:rPr>
      <w:b/>
      <w:i/>
      <w:color w:val="4F81BD"/>
      <w:sz w:val="24"/>
      <w:lang w:eastAsia="ru-RU"/>
    </w:rPr>
  </w:style>
  <w:style w:type="paragraph" w:customStyle="1" w:styleId="BodyTextIndent21">
    <w:name w:val="Body Text Indent 21"/>
    <w:basedOn w:val="a3"/>
    <w:rsid w:val="0063589A"/>
    <w:pPr>
      <w:overflowPunct w:val="0"/>
      <w:autoSpaceDE w:val="0"/>
      <w:ind w:firstLine="567"/>
      <w:jc w:val="both"/>
    </w:pPr>
    <w:rPr>
      <w:sz w:val="20"/>
      <w:szCs w:val="20"/>
      <w:lang w:eastAsia="ar-SA"/>
    </w:rPr>
  </w:style>
  <w:style w:type="paragraph" w:customStyle="1" w:styleId="BodyTextIndent31">
    <w:name w:val="Body Text Indent 31"/>
    <w:basedOn w:val="a3"/>
    <w:rsid w:val="0063589A"/>
    <w:pPr>
      <w:spacing w:line="360" w:lineRule="auto"/>
      <w:ind w:firstLine="709"/>
      <w:jc w:val="both"/>
    </w:pPr>
    <w:rPr>
      <w:sz w:val="28"/>
      <w:szCs w:val="20"/>
    </w:rPr>
  </w:style>
  <w:style w:type="paragraph" w:customStyle="1" w:styleId="230">
    <w:name w:val="Обычный23"/>
    <w:rsid w:val="0063589A"/>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63589A"/>
    <w:pPr>
      <w:tabs>
        <w:tab w:val="center" w:pos="4153"/>
        <w:tab w:val="right" w:pos="8306"/>
      </w:tabs>
    </w:pPr>
    <w:rPr>
      <w:rFonts w:ascii="Arial" w:hAnsi="Arial"/>
      <w:szCs w:val="20"/>
    </w:rPr>
  </w:style>
  <w:style w:type="paragraph" w:customStyle="1" w:styleId="Normal11">
    <w:name w:val="Normal11"/>
    <w:rsid w:val="0063589A"/>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63589A"/>
    <w:pPr>
      <w:keepNext/>
      <w:snapToGrid/>
      <w:outlineLvl w:val="2"/>
    </w:pPr>
    <w:rPr>
      <w:sz w:val="24"/>
    </w:rPr>
  </w:style>
  <w:style w:type="paragraph" w:customStyle="1" w:styleId="BodyText11">
    <w:name w:val="Body Text11"/>
    <w:basedOn w:val="Normal11"/>
    <w:rsid w:val="0063589A"/>
    <w:pPr>
      <w:snapToGrid/>
      <w:spacing w:line="360" w:lineRule="auto"/>
    </w:pPr>
    <w:rPr>
      <w:sz w:val="24"/>
    </w:rPr>
  </w:style>
  <w:style w:type="paragraph" w:customStyle="1" w:styleId="ListParagraph11">
    <w:name w:val="List Paragraph11"/>
    <w:basedOn w:val="a3"/>
    <w:rsid w:val="0063589A"/>
    <w:pPr>
      <w:spacing w:after="200" w:line="276" w:lineRule="auto"/>
      <w:ind w:left="720"/>
      <w:contextualSpacing/>
    </w:pPr>
    <w:rPr>
      <w:rFonts w:ascii="Calibri" w:hAnsi="Calibri"/>
      <w:sz w:val="22"/>
      <w:szCs w:val="22"/>
    </w:rPr>
  </w:style>
  <w:style w:type="paragraph" w:customStyle="1" w:styleId="PlainText11">
    <w:name w:val="Plain Text11"/>
    <w:basedOn w:val="a3"/>
    <w:rsid w:val="0063589A"/>
    <w:rPr>
      <w:rFonts w:ascii="Courier New" w:hAnsi="Courier New"/>
      <w:sz w:val="20"/>
      <w:szCs w:val="20"/>
    </w:rPr>
  </w:style>
  <w:style w:type="paragraph" w:customStyle="1" w:styleId="BodyText311">
    <w:name w:val="Body Text 311"/>
    <w:basedOn w:val="Normal11"/>
    <w:rsid w:val="0063589A"/>
    <w:pPr>
      <w:snapToGrid/>
      <w:jc w:val="both"/>
    </w:pPr>
    <w:rPr>
      <w:i/>
      <w:sz w:val="26"/>
    </w:rPr>
  </w:style>
  <w:style w:type="character" w:customStyle="1" w:styleId="SubtleEmphasis1">
    <w:name w:val="Subtle Emphasis1"/>
    <w:rsid w:val="0063589A"/>
    <w:rPr>
      <w:i/>
      <w:color w:val="808080"/>
    </w:rPr>
  </w:style>
  <w:style w:type="character" w:customStyle="1" w:styleId="2160">
    <w:name w:val="Знак Знак216"/>
    <w:aliases w:val="Основной текст с отступом Знак Знак Зна Знак"/>
    <w:locked/>
    <w:rsid w:val="0063589A"/>
    <w:rPr>
      <w:rFonts w:ascii="Arial" w:hAnsi="Arial"/>
      <w:b/>
      <w:i/>
      <w:sz w:val="28"/>
      <w:lang w:val="ru-RU" w:eastAsia="en-US"/>
    </w:rPr>
  </w:style>
  <w:style w:type="character" w:customStyle="1" w:styleId="DefaultParagraphFont1">
    <w:name w:val="Default Paragraph Font1"/>
    <w:rsid w:val="0063589A"/>
  </w:style>
  <w:style w:type="paragraph" w:customStyle="1" w:styleId="NoSpacing1">
    <w:name w:val="No Spacing1"/>
    <w:rsid w:val="0063589A"/>
    <w:pPr>
      <w:spacing w:after="0" w:line="240" w:lineRule="auto"/>
    </w:pPr>
    <w:rPr>
      <w:rFonts w:ascii="Calibri" w:eastAsia="Times New Roman" w:hAnsi="Calibri" w:cs="Times New Roman"/>
      <w:sz w:val="24"/>
      <w:szCs w:val="24"/>
    </w:rPr>
  </w:style>
  <w:style w:type="character" w:customStyle="1" w:styleId="z-TopofFormChar">
    <w:name w:val="z-Top of Form Char"/>
    <w:locked/>
    <w:rsid w:val="0063589A"/>
    <w:rPr>
      <w:rFonts w:ascii="Arial" w:hAnsi="Arial" w:cs="Times New Roman"/>
      <w:b/>
      <w:sz w:val="20"/>
    </w:rPr>
  </w:style>
  <w:style w:type="character" w:customStyle="1" w:styleId="z-TopofFormChar1">
    <w:name w:val="z-Top of Form Char1"/>
    <w:locked/>
    <w:rsid w:val="0063589A"/>
    <w:rPr>
      <w:rFonts w:ascii="Arial" w:hAnsi="Arial" w:cs="Times New Roman"/>
      <w:b/>
      <w:sz w:val="20"/>
      <w:szCs w:val="20"/>
    </w:rPr>
  </w:style>
  <w:style w:type="character" w:customStyle="1" w:styleId="z-BottomofFormChar">
    <w:name w:val="z-Bottom of Form Char"/>
    <w:locked/>
    <w:rsid w:val="0063589A"/>
    <w:rPr>
      <w:rFonts w:ascii="Arial" w:hAnsi="Arial" w:cs="Times New Roman"/>
      <w:vanish/>
      <w:sz w:val="16"/>
      <w:lang w:eastAsia="ru-RU"/>
    </w:rPr>
  </w:style>
  <w:style w:type="character" w:customStyle="1" w:styleId="z-BottomofFormChar1">
    <w:name w:val="z-Bottom of Form Char1"/>
    <w:locked/>
    <w:rsid w:val="0063589A"/>
    <w:rPr>
      <w:rFonts w:ascii="Arial" w:hAnsi="Arial" w:cs="Times New Roman"/>
      <w:vanish/>
      <w:sz w:val="16"/>
      <w:szCs w:val="16"/>
    </w:rPr>
  </w:style>
  <w:style w:type="paragraph" w:customStyle="1" w:styleId="Heading41">
    <w:name w:val="Heading 41"/>
    <w:basedOn w:val="Normal1"/>
    <w:next w:val="Normal1"/>
    <w:rsid w:val="0063589A"/>
    <w:pPr>
      <w:keepNext/>
      <w:widowControl/>
    </w:pPr>
    <w:rPr>
      <w:sz w:val="24"/>
    </w:rPr>
  </w:style>
  <w:style w:type="character" w:customStyle="1" w:styleId="MacroTextChar2">
    <w:name w:val="Macro Text Char2"/>
    <w:locked/>
    <w:rsid w:val="0063589A"/>
    <w:rPr>
      <w:rFonts w:ascii="Courier New" w:hAnsi="Courier New" w:cs="Times New Roman"/>
      <w:sz w:val="22"/>
      <w:lang w:val="en-US" w:eastAsia="en-US" w:bidi="ar-SA"/>
    </w:rPr>
  </w:style>
  <w:style w:type="character" w:customStyle="1" w:styleId="5111">
    <w:name w:val="Знак5 Знак Знак11"/>
    <w:locked/>
    <w:rsid w:val="0063589A"/>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63589A"/>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63589A"/>
    <w:rPr>
      <w:sz w:val="24"/>
    </w:rPr>
  </w:style>
  <w:style w:type="character" w:customStyle="1" w:styleId="PlaceholderText1">
    <w:name w:val="Placeholder Text1"/>
    <w:rsid w:val="0063589A"/>
    <w:rPr>
      <w:color w:val="808080"/>
    </w:rPr>
  </w:style>
  <w:style w:type="paragraph" w:customStyle="1" w:styleId="TextBody">
    <w:name w:val="Text Body"/>
    <w:basedOn w:val="a3"/>
    <w:rsid w:val="0063589A"/>
    <w:pPr>
      <w:suppressAutoHyphens/>
      <w:spacing w:after="120"/>
    </w:pPr>
    <w:rPr>
      <w:lang w:val="en-US" w:eastAsia="zh-CN"/>
    </w:rPr>
  </w:style>
  <w:style w:type="character" w:customStyle="1" w:styleId="WW8Num13z3">
    <w:name w:val="WW8Num13z3"/>
    <w:rsid w:val="0063589A"/>
  </w:style>
  <w:style w:type="character" w:customStyle="1" w:styleId="WW8Num13z4">
    <w:name w:val="WW8Num13z4"/>
    <w:rsid w:val="0063589A"/>
  </w:style>
  <w:style w:type="character" w:customStyle="1" w:styleId="WW8Num13z5">
    <w:name w:val="WW8Num13z5"/>
    <w:rsid w:val="0063589A"/>
  </w:style>
  <w:style w:type="character" w:customStyle="1" w:styleId="WW8Num13z6">
    <w:name w:val="WW8Num13z6"/>
    <w:rsid w:val="0063589A"/>
  </w:style>
  <w:style w:type="character" w:customStyle="1" w:styleId="WW8Num13z7">
    <w:name w:val="WW8Num13z7"/>
    <w:rsid w:val="0063589A"/>
  </w:style>
  <w:style w:type="character" w:customStyle="1" w:styleId="WW8Num13z8">
    <w:name w:val="WW8Num13z8"/>
    <w:rsid w:val="0063589A"/>
  </w:style>
  <w:style w:type="character" w:customStyle="1" w:styleId="WW8Num14z4">
    <w:name w:val="WW8Num14z4"/>
    <w:rsid w:val="0063589A"/>
  </w:style>
  <w:style w:type="character" w:customStyle="1" w:styleId="WW8Num14z5">
    <w:name w:val="WW8Num14z5"/>
    <w:rsid w:val="0063589A"/>
  </w:style>
  <w:style w:type="character" w:customStyle="1" w:styleId="WW8Num14z6">
    <w:name w:val="WW8Num14z6"/>
    <w:rsid w:val="0063589A"/>
  </w:style>
  <w:style w:type="character" w:customStyle="1" w:styleId="WW8Num14z7">
    <w:name w:val="WW8Num14z7"/>
    <w:rsid w:val="0063589A"/>
  </w:style>
  <w:style w:type="character" w:customStyle="1" w:styleId="WW8Num14z8">
    <w:name w:val="WW8Num14z8"/>
    <w:rsid w:val="0063589A"/>
  </w:style>
  <w:style w:type="paragraph" w:customStyle="1" w:styleId="1ffffff8">
    <w:name w:val="Текст примечания1"/>
    <w:basedOn w:val="a3"/>
    <w:rsid w:val="0063589A"/>
    <w:pPr>
      <w:suppressAutoHyphens/>
    </w:pPr>
    <w:rPr>
      <w:sz w:val="20"/>
      <w:szCs w:val="20"/>
      <w:lang w:eastAsia="ar-SA"/>
    </w:rPr>
  </w:style>
  <w:style w:type="paragraph" w:customStyle="1" w:styleId="21f2">
    <w:name w:val="Маркированный список 21"/>
    <w:basedOn w:val="a3"/>
    <w:rsid w:val="0063589A"/>
    <w:pPr>
      <w:tabs>
        <w:tab w:val="left" w:pos="360"/>
      </w:tabs>
      <w:suppressAutoHyphens/>
      <w:ind w:left="360" w:hanging="360"/>
    </w:pPr>
    <w:rPr>
      <w:lang w:eastAsia="ar-SA"/>
    </w:rPr>
  </w:style>
  <w:style w:type="paragraph" w:customStyle="1" w:styleId="1ffffff9">
    <w:name w:val="Название объекта1"/>
    <w:basedOn w:val="a3"/>
    <w:next w:val="a3"/>
    <w:rsid w:val="0063589A"/>
    <w:pPr>
      <w:suppressAutoHyphens/>
    </w:pPr>
    <w:rPr>
      <w:b/>
      <w:bCs/>
      <w:color w:val="4F81BD"/>
      <w:sz w:val="18"/>
      <w:szCs w:val="18"/>
      <w:lang w:eastAsia="ar-SA"/>
    </w:rPr>
  </w:style>
  <w:style w:type="paragraph" w:customStyle="1" w:styleId="21f3">
    <w:name w:val="Список 21"/>
    <w:basedOn w:val="a3"/>
    <w:rsid w:val="0063589A"/>
    <w:pPr>
      <w:suppressAutoHyphens/>
      <w:ind w:left="566" w:hanging="283"/>
    </w:pPr>
    <w:rPr>
      <w:lang w:eastAsia="ar-SA"/>
    </w:rPr>
  </w:style>
  <w:style w:type="paragraph" w:customStyle="1" w:styleId="416">
    <w:name w:val="Список 41"/>
    <w:basedOn w:val="a3"/>
    <w:rsid w:val="0063589A"/>
    <w:pPr>
      <w:suppressAutoHyphens/>
      <w:ind w:left="1132" w:hanging="283"/>
    </w:pPr>
    <w:rPr>
      <w:lang w:eastAsia="ar-SA"/>
    </w:rPr>
  </w:style>
  <w:style w:type="paragraph" w:customStyle="1" w:styleId="Heading22">
    <w:name w:val="Heading 22"/>
    <w:basedOn w:val="a3"/>
    <w:next w:val="a3"/>
    <w:rsid w:val="0063589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63589A"/>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63589A"/>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63589A"/>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63589A"/>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63589A"/>
    <w:rPr>
      <w:rFonts w:ascii="Times New Roman" w:hAnsi="Times New Roman" w:cs="Times New Roman"/>
      <w:color w:val="000000"/>
      <w:sz w:val="20"/>
      <w:szCs w:val="20"/>
    </w:rPr>
  </w:style>
  <w:style w:type="paragraph" w:customStyle="1" w:styleId="Heading911">
    <w:name w:val="Heading 9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63589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63589A"/>
    <w:rPr>
      <w:rFonts w:ascii="Times New Roman" w:hAnsi="Times New Roman"/>
      <w:sz w:val="20"/>
    </w:rPr>
  </w:style>
  <w:style w:type="character" w:customStyle="1" w:styleId="343">
    <w:name w:val="Знак3 Знак Знак4"/>
    <w:locked/>
    <w:rsid w:val="0063589A"/>
    <w:rPr>
      <w:rFonts w:ascii="Courier New" w:hAnsi="Courier New"/>
      <w:lang w:val="ru-RU" w:eastAsia="ru-RU"/>
    </w:rPr>
  </w:style>
  <w:style w:type="paragraph" w:customStyle="1" w:styleId="CharChar0">
    <w:name w:val="первый Char Char"/>
    <w:basedOn w:val="a3"/>
    <w:rsid w:val="0063589A"/>
    <w:pPr>
      <w:spacing w:before="120" w:line="240" w:lineRule="exact"/>
      <w:ind w:firstLine="284"/>
      <w:jc w:val="both"/>
    </w:pPr>
    <w:rPr>
      <w:sz w:val="22"/>
    </w:rPr>
  </w:style>
  <w:style w:type="paragraph" w:customStyle="1" w:styleId="Char">
    <w:name w:val="первый Char"/>
    <w:basedOn w:val="a3"/>
    <w:rsid w:val="0063589A"/>
    <w:pPr>
      <w:spacing w:before="120" w:line="240" w:lineRule="exact"/>
      <w:ind w:firstLine="284"/>
      <w:jc w:val="both"/>
    </w:pPr>
    <w:rPr>
      <w:sz w:val="22"/>
    </w:rPr>
  </w:style>
  <w:style w:type="character" w:customStyle="1" w:styleId="gray1">
    <w:name w:val="gray1"/>
    <w:rsid w:val="0063589A"/>
    <w:rPr>
      <w:color w:val="808080"/>
    </w:rPr>
  </w:style>
  <w:style w:type="character" w:customStyle="1" w:styleId="style1610">
    <w:name w:val="style161"/>
    <w:rsid w:val="0063589A"/>
    <w:rPr>
      <w:rFonts w:ascii="Verdana" w:hAnsi="Verdana"/>
      <w:sz w:val="24"/>
    </w:rPr>
  </w:style>
  <w:style w:type="paragraph" w:customStyle="1" w:styleId="affffffffffc">
    <w:name w:val="Содержание"/>
    <w:basedOn w:val="a3"/>
    <w:rsid w:val="0063589A"/>
    <w:pPr>
      <w:ind w:firstLine="454"/>
      <w:jc w:val="both"/>
    </w:pPr>
  </w:style>
  <w:style w:type="paragraph" w:customStyle="1" w:styleId="affffffffffd">
    <w:name w:val="Модули"/>
    <w:basedOn w:val="a3"/>
    <w:rsid w:val="0063589A"/>
    <w:pPr>
      <w:keepNext/>
    </w:pPr>
    <w:rPr>
      <w:b/>
      <w:bCs/>
    </w:rPr>
  </w:style>
  <w:style w:type="character" w:customStyle="1" w:styleId="description2">
    <w:name w:val="description2"/>
    <w:rsid w:val="0063589A"/>
    <w:rPr>
      <w:color w:val="000000"/>
      <w:sz w:val="20"/>
    </w:rPr>
  </w:style>
  <w:style w:type="paragraph" w:customStyle="1" w:styleId="22a">
    <w:name w:val="Îñíî´2íîé òåêñò 2"/>
    <w:basedOn w:val="a3"/>
    <w:rsid w:val="0063589A"/>
    <w:pPr>
      <w:widowControl w:val="0"/>
      <w:ind w:firstLine="709"/>
      <w:jc w:val="both"/>
    </w:pPr>
    <w:rPr>
      <w:szCs w:val="20"/>
    </w:rPr>
  </w:style>
  <w:style w:type="paragraph" w:customStyle="1" w:styleId="Noeeu3">
    <w:name w:val="Noeeu3"/>
    <w:basedOn w:val="a3"/>
    <w:rsid w:val="0063589A"/>
    <w:pPr>
      <w:widowControl w:val="0"/>
      <w:ind w:firstLine="284"/>
      <w:jc w:val="both"/>
    </w:pPr>
    <w:rPr>
      <w:sz w:val="20"/>
      <w:szCs w:val="20"/>
    </w:rPr>
  </w:style>
  <w:style w:type="character" w:customStyle="1" w:styleId="c17">
    <w:name w:val="c17"/>
    <w:rsid w:val="0063589A"/>
  </w:style>
  <w:style w:type="paragraph" w:customStyle="1" w:styleId="affffffffffe">
    <w:name w:val="_Обычный"/>
    <w:basedOn w:val="a3"/>
    <w:rsid w:val="0063589A"/>
    <w:pPr>
      <w:spacing w:line="360" w:lineRule="auto"/>
      <w:ind w:firstLine="709"/>
      <w:jc w:val="both"/>
    </w:pPr>
  </w:style>
  <w:style w:type="character" w:customStyle="1" w:styleId="NoBreak">
    <w:name w:val="_NoBreak"/>
    <w:rsid w:val="0063589A"/>
  </w:style>
  <w:style w:type="paragraph" w:customStyle="1" w:styleId="1270">
    <w:name w:val="Стиль по ширине Первая строка:  127 см"/>
    <w:basedOn w:val="a3"/>
    <w:rsid w:val="0063589A"/>
    <w:pPr>
      <w:spacing w:line="360" w:lineRule="auto"/>
      <w:ind w:firstLine="720"/>
      <w:jc w:val="both"/>
    </w:pPr>
    <w:rPr>
      <w:szCs w:val="20"/>
    </w:rPr>
  </w:style>
  <w:style w:type="character" w:customStyle="1" w:styleId="Arial16">
    <w:name w:val="Стиль Arial 16 пт полужирный"/>
    <w:rsid w:val="0063589A"/>
    <w:rPr>
      <w:rFonts w:ascii="Arial" w:hAnsi="Arial"/>
      <w:b/>
      <w:sz w:val="32"/>
    </w:rPr>
  </w:style>
  <w:style w:type="paragraph" w:customStyle="1" w:styleId="12b">
    <w:name w:val="стиль12"/>
    <w:basedOn w:val="a3"/>
    <w:rsid w:val="0063589A"/>
    <w:pPr>
      <w:spacing w:before="100" w:beforeAutospacing="1" w:after="100" w:afterAutospacing="1"/>
    </w:pPr>
    <w:rPr>
      <w:rFonts w:ascii="Arial" w:hAnsi="Arial" w:cs="Arial"/>
      <w:color w:val="676767"/>
      <w:sz w:val="20"/>
      <w:szCs w:val="20"/>
    </w:rPr>
  </w:style>
  <w:style w:type="character" w:customStyle="1" w:styleId="FontStyle61">
    <w:name w:val="Font Style61"/>
    <w:rsid w:val="0063589A"/>
    <w:rPr>
      <w:rFonts w:ascii="MS Reference Sans Serif" w:hAnsi="MS Reference Sans Serif"/>
      <w:sz w:val="12"/>
    </w:rPr>
  </w:style>
  <w:style w:type="character" w:customStyle="1" w:styleId="FontStyle60">
    <w:name w:val="Font Style60"/>
    <w:rsid w:val="0063589A"/>
    <w:rPr>
      <w:rFonts w:ascii="MS Reference Sans Serif" w:hAnsi="MS Reference Sans Serif"/>
      <w:sz w:val="16"/>
    </w:rPr>
  </w:style>
  <w:style w:type="paragraph" w:customStyle="1" w:styleId="Style102">
    <w:name w:val="Стиль Style10 + Черный"/>
    <w:basedOn w:val="a3"/>
    <w:next w:val="a3"/>
    <w:rsid w:val="0063589A"/>
    <w:rPr>
      <w:color w:val="000000"/>
    </w:rPr>
  </w:style>
  <w:style w:type="paragraph" w:customStyle="1" w:styleId="Style1010">
    <w:name w:val="Стиль Style10 + Черный1"/>
    <w:basedOn w:val="a3"/>
    <w:next w:val="a3"/>
    <w:rsid w:val="0063589A"/>
    <w:rPr>
      <w:color w:val="000000"/>
    </w:rPr>
  </w:style>
  <w:style w:type="paragraph" w:customStyle="1" w:styleId="Style48">
    <w:name w:val="Style48"/>
    <w:basedOn w:val="a3"/>
    <w:rsid w:val="0063589A"/>
    <w:pPr>
      <w:widowControl w:val="0"/>
      <w:autoSpaceDE w:val="0"/>
      <w:autoSpaceDN w:val="0"/>
      <w:adjustRightInd w:val="0"/>
    </w:pPr>
  </w:style>
  <w:style w:type="paragraph" w:customStyle="1" w:styleId="Textbody0">
    <w:name w:val="Text body"/>
    <w:basedOn w:val="Standard"/>
    <w:rsid w:val="0063589A"/>
    <w:pPr>
      <w:autoSpaceDN/>
      <w:spacing w:after="120"/>
      <w:textAlignment w:val="baseline"/>
    </w:pPr>
    <w:rPr>
      <w:rFonts w:eastAsia="SimSun" w:cs="Mangal"/>
      <w:kern w:val="1"/>
      <w:lang w:eastAsia="hi-IN" w:bidi="hi-IN"/>
    </w:rPr>
  </w:style>
  <w:style w:type="paragraph" w:customStyle="1" w:styleId="Index">
    <w:name w:val="Index"/>
    <w:basedOn w:val="Standard"/>
    <w:rsid w:val="0063589A"/>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63589A"/>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63589A"/>
    <w:rPr>
      <w:rFonts w:ascii="TimesET" w:eastAsia="Times New Roman" w:hAnsi="TimesET" w:cs="Times New Roman"/>
      <w:color w:val="000000"/>
      <w:sz w:val="20"/>
      <w:szCs w:val="20"/>
      <w:lang w:eastAsia="ru-RU"/>
    </w:rPr>
  </w:style>
  <w:style w:type="character" w:customStyle="1" w:styleId="IntenseEmphasis1">
    <w:name w:val="Intense Emphasis1"/>
    <w:rsid w:val="0063589A"/>
    <w:rPr>
      <w:b/>
    </w:rPr>
  </w:style>
  <w:style w:type="paragraph" w:customStyle="1" w:styleId="HTMLPreformatted1">
    <w:name w:val="HTML Preformatted1"/>
    <w:basedOn w:val="a3"/>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63589A"/>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63589A"/>
    <w:rPr>
      <w:sz w:val="24"/>
    </w:rPr>
  </w:style>
  <w:style w:type="character" w:customStyle="1" w:styleId="afffffffffff">
    <w:name w:val="Название Знак"/>
    <w:locked/>
    <w:rsid w:val="0063589A"/>
    <w:rPr>
      <w:sz w:val="24"/>
      <w:lang w:val="en-US"/>
    </w:rPr>
  </w:style>
  <w:style w:type="character" w:customStyle="1" w:styleId="2fff6">
    <w:name w:val="Красная строка Знак2"/>
    <w:rsid w:val="0063589A"/>
  </w:style>
  <w:style w:type="paragraph" w:customStyle="1" w:styleId="95">
    <w:name w:val="Знак9"/>
    <w:basedOn w:val="a3"/>
    <w:rsid w:val="0063589A"/>
    <w:pPr>
      <w:spacing w:after="160" w:line="240" w:lineRule="exact"/>
    </w:pPr>
    <w:rPr>
      <w:rFonts w:ascii="Verdana" w:hAnsi="Verdana"/>
      <w:lang w:val="en-US" w:eastAsia="en-US"/>
    </w:rPr>
  </w:style>
  <w:style w:type="paragraph" w:customStyle="1" w:styleId="useradditionalinfo1">
    <w:name w:val="useradditionalinfo1"/>
    <w:basedOn w:val="a3"/>
    <w:rsid w:val="0063589A"/>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63589A"/>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63589A"/>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63589A"/>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63589A"/>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63589A"/>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63589A"/>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63589A"/>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63589A"/>
    <w:pPr>
      <w:numPr>
        <w:numId w:val="0"/>
      </w:numPr>
      <w:tabs>
        <w:tab w:val="left" w:pos="360"/>
        <w:tab w:val="left" w:pos="1354"/>
      </w:tabs>
      <w:ind w:left="360" w:hanging="360"/>
    </w:pPr>
    <w:rPr>
      <w:sz w:val="24"/>
      <w:lang w:eastAsia="ru-RU"/>
    </w:rPr>
  </w:style>
  <w:style w:type="character" w:customStyle="1" w:styleId="77">
    <w:name w:val="Основной текст (7)_"/>
    <w:locked/>
    <w:rsid w:val="0063589A"/>
    <w:rPr>
      <w:b/>
      <w:i/>
    </w:rPr>
  </w:style>
  <w:style w:type="paragraph" w:customStyle="1" w:styleId="bloc">
    <w:name w:val="bloc"/>
    <w:basedOn w:val="a3"/>
    <w:rsid w:val="0063589A"/>
    <w:pPr>
      <w:spacing w:before="100" w:beforeAutospacing="1" w:after="100" w:afterAutospacing="1"/>
    </w:pPr>
  </w:style>
  <w:style w:type="paragraph" w:customStyle="1" w:styleId="bordered">
    <w:name w:val="bordered"/>
    <w:basedOn w:val="a3"/>
    <w:rsid w:val="0063589A"/>
    <w:pPr>
      <w:spacing w:before="100" w:beforeAutospacing="1" w:after="100" w:afterAutospacing="1"/>
    </w:pPr>
  </w:style>
  <w:style w:type="paragraph" w:customStyle="1" w:styleId="fr-collapsible-toggle">
    <w:name w:val="fr-collapsible-toggle"/>
    <w:basedOn w:val="a3"/>
    <w:rsid w:val="0063589A"/>
    <w:pPr>
      <w:spacing w:before="100" w:beforeAutospacing="1" w:after="100" w:afterAutospacing="1"/>
    </w:pPr>
  </w:style>
  <w:style w:type="paragraph" w:customStyle="1" w:styleId="fr-collapsible-toggle-collapsed">
    <w:name w:val="fr-collapsible-toggle-collapsed"/>
    <w:basedOn w:val="a3"/>
    <w:rsid w:val="0063589A"/>
    <w:pPr>
      <w:spacing w:before="100" w:beforeAutospacing="1" w:after="100" w:afterAutospacing="1"/>
    </w:pPr>
  </w:style>
  <w:style w:type="paragraph" w:customStyle="1" w:styleId="fr-collapsible-group-toogle-all">
    <w:name w:val="fr-collapsible-group-toogle-all"/>
    <w:basedOn w:val="a3"/>
    <w:rsid w:val="0063589A"/>
    <w:pPr>
      <w:spacing w:before="100" w:beforeAutospacing="1" w:after="100" w:afterAutospacing="1"/>
    </w:pPr>
    <w:rPr>
      <w:sz w:val="18"/>
      <w:szCs w:val="18"/>
    </w:rPr>
  </w:style>
  <w:style w:type="paragraph" w:customStyle="1" w:styleId="toogleboxnew">
    <w:name w:val="toogleboxnew"/>
    <w:basedOn w:val="a3"/>
    <w:rsid w:val="0063589A"/>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63589A"/>
    <w:pPr>
      <w:shd w:val="clear" w:color="auto" w:fill="EFEFEF"/>
      <w:spacing w:after="30"/>
      <w:jc w:val="center"/>
    </w:pPr>
    <w:rPr>
      <w:b/>
      <w:bCs/>
    </w:rPr>
  </w:style>
  <w:style w:type="paragraph" w:customStyle="1" w:styleId="navboxnew">
    <w:name w:val="navboxnew"/>
    <w:basedOn w:val="a3"/>
    <w:rsid w:val="0063589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63589A"/>
    <w:pPr>
      <w:spacing w:before="100" w:beforeAutospacing="1" w:after="100" w:afterAutospacing="1"/>
      <w:ind w:left="-1200"/>
    </w:pPr>
    <w:rPr>
      <w:sz w:val="19"/>
      <w:szCs w:val="19"/>
    </w:rPr>
  </w:style>
  <w:style w:type="paragraph" w:customStyle="1" w:styleId="navboxnewoldie">
    <w:name w:val="navboxnew_oldie"/>
    <w:basedOn w:val="a3"/>
    <w:rsid w:val="0063589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63589A"/>
    <w:pPr>
      <w:spacing w:before="100" w:beforeAutospacing="1" w:after="100" w:afterAutospacing="1"/>
    </w:pPr>
  </w:style>
  <w:style w:type="paragraph" w:customStyle="1" w:styleId="mw-hiero-outer">
    <w:name w:val="mw-hiero-outer"/>
    <w:basedOn w:val="a3"/>
    <w:rsid w:val="0063589A"/>
    <w:pPr>
      <w:spacing w:before="100" w:beforeAutospacing="1" w:after="100" w:afterAutospacing="1"/>
    </w:pPr>
  </w:style>
  <w:style w:type="paragraph" w:customStyle="1" w:styleId="mw-hiero-box">
    <w:name w:val="mw-hiero-box"/>
    <w:basedOn w:val="a3"/>
    <w:rsid w:val="0063589A"/>
    <w:pPr>
      <w:shd w:val="clear" w:color="auto" w:fill="000000"/>
      <w:spacing w:before="100" w:beforeAutospacing="1" w:after="100" w:afterAutospacing="1"/>
    </w:pPr>
  </w:style>
  <w:style w:type="paragraph" w:customStyle="1" w:styleId="ui-helper-hidden">
    <w:name w:val="ui-helper-hidden"/>
    <w:basedOn w:val="a3"/>
    <w:rsid w:val="0063589A"/>
    <w:pPr>
      <w:spacing w:before="100" w:beforeAutospacing="1" w:after="100" w:afterAutospacing="1"/>
    </w:pPr>
    <w:rPr>
      <w:vanish/>
    </w:rPr>
  </w:style>
  <w:style w:type="paragraph" w:customStyle="1" w:styleId="ui-helper-reset">
    <w:name w:val="ui-helper-reset"/>
    <w:basedOn w:val="a3"/>
    <w:rsid w:val="0063589A"/>
  </w:style>
  <w:style w:type="paragraph" w:customStyle="1" w:styleId="ui-helper-clearfix">
    <w:name w:val="ui-helper-clearfix"/>
    <w:basedOn w:val="a3"/>
    <w:rsid w:val="0063589A"/>
    <w:pPr>
      <w:spacing w:before="100" w:beforeAutospacing="1" w:after="100" w:afterAutospacing="1"/>
    </w:pPr>
  </w:style>
  <w:style w:type="paragraph" w:customStyle="1" w:styleId="ui-helper-zfix">
    <w:name w:val="ui-helper-zfix"/>
    <w:basedOn w:val="a3"/>
    <w:rsid w:val="0063589A"/>
    <w:pPr>
      <w:spacing w:before="100" w:beforeAutospacing="1" w:after="100" w:afterAutospacing="1"/>
    </w:pPr>
  </w:style>
  <w:style w:type="paragraph" w:customStyle="1" w:styleId="ui-icon">
    <w:name w:val="ui-icon"/>
    <w:basedOn w:val="a3"/>
    <w:rsid w:val="0063589A"/>
    <w:pPr>
      <w:spacing w:before="100" w:beforeAutospacing="1" w:after="100" w:afterAutospacing="1"/>
      <w:ind w:firstLine="7343"/>
    </w:pPr>
  </w:style>
  <w:style w:type="paragraph" w:customStyle="1" w:styleId="ui-widget-overlay">
    <w:name w:val="ui-widget-overlay"/>
    <w:basedOn w:val="a3"/>
    <w:rsid w:val="0063589A"/>
    <w:pPr>
      <w:shd w:val="clear" w:color="auto" w:fill="000000"/>
      <w:spacing w:before="100" w:beforeAutospacing="1" w:after="100" w:afterAutospacing="1"/>
    </w:pPr>
  </w:style>
  <w:style w:type="paragraph" w:customStyle="1" w:styleId="ui-widget">
    <w:name w:val="ui-widget"/>
    <w:basedOn w:val="a3"/>
    <w:rsid w:val="0063589A"/>
    <w:pPr>
      <w:spacing w:before="100" w:beforeAutospacing="1" w:after="100" w:afterAutospacing="1"/>
    </w:pPr>
    <w:rPr>
      <w:rFonts w:ascii="Arial" w:hAnsi="Arial" w:cs="Arial"/>
      <w:sz w:val="19"/>
      <w:szCs w:val="19"/>
    </w:rPr>
  </w:style>
  <w:style w:type="paragraph" w:customStyle="1" w:styleId="ui-widget-content">
    <w:name w:val="ui-widget-content"/>
    <w:basedOn w:val="a3"/>
    <w:rsid w:val="0063589A"/>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63589A"/>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63589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63589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63589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63589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63589A"/>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63589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63589A"/>
    <w:pPr>
      <w:spacing w:before="100" w:beforeAutospacing="1" w:after="100" w:afterAutospacing="1"/>
    </w:pPr>
    <w:rPr>
      <w:color w:val="FFFFFF"/>
    </w:rPr>
  </w:style>
  <w:style w:type="paragraph" w:customStyle="1" w:styleId="ui-priority-primary">
    <w:name w:val="ui-priority-primary"/>
    <w:basedOn w:val="a3"/>
    <w:rsid w:val="0063589A"/>
    <w:pPr>
      <w:spacing w:before="100" w:beforeAutospacing="1" w:after="100" w:afterAutospacing="1"/>
    </w:pPr>
    <w:rPr>
      <w:b/>
      <w:bCs/>
    </w:rPr>
  </w:style>
  <w:style w:type="paragraph" w:customStyle="1" w:styleId="ui-priority-secondary">
    <w:name w:val="ui-priority-secondary"/>
    <w:basedOn w:val="a3"/>
    <w:rsid w:val="0063589A"/>
    <w:pPr>
      <w:spacing w:before="100" w:beforeAutospacing="1" w:after="100" w:afterAutospacing="1"/>
    </w:pPr>
  </w:style>
  <w:style w:type="paragraph" w:customStyle="1" w:styleId="ui-state-disabled">
    <w:name w:val="ui-state-disabled"/>
    <w:basedOn w:val="a3"/>
    <w:rsid w:val="0063589A"/>
    <w:pPr>
      <w:spacing w:before="100" w:beforeAutospacing="1" w:after="100" w:afterAutospacing="1"/>
    </w:pPr>
  </w:style>
  <w:style w:type="paragraph" w:customStyle="1" w:styleId="ui-widget-shadow">
    <w:name w:val="ui-widget-shadow"/>
    <w:basedOn w:val="a3"/>
    <w:rsid w:val="0063589A"/>
    <w:pPr>
      <w:shd w:val="clear" w:color="auto" w:fill="000000"/>
      <w:ind w:left="-105"/>
    </w:pPr>
  </w:style>
  <w:style w:type="paragraph" w:customStyle="1" w:styleId="ui-resizable-handle">
    <w:name w:val="ui-resizable-handle"/>
    <w:basedOn w:val="a3"/>
    <w:rsid w:val="0063589A"/>
    <w:pPr>
      <w:spacing w:before="100" w:beforeAutospacing="1" w:after="100" w:afterAutospacing="1"/>
    </w:pPr>
    <w:rPr>
      <w:sz w:val="2"/>
      <w:szCs w:val="2"/>
    </w:rPr>
  </w:style>
  <w:style w:type="paragraph" w:customStyle="1" w:styleId="ui-resizable-n">
    <w:name w:val="ui-resizable-n"/>
    <w:basedOn w:val="a3"/>
    <w:rsid w:val="0063589A"/>
    <w:pPr>
      <w:spacing w:before="100" w:beforeAutospacing="1" w:after="100" w:afterAutospacing="1"/>
    </w:pPr>
  </w:style>
  <w:style w:type="paragraph" w:customStyle="1" w:styleId="ui-resizable-s">
    <w:name w:val="ui-resizable-s"/>
    <w:basedOn w:val="a3"/>
    <w:rsid w:val="0063589A"/>
    <w:pPr>
      <w:spacing w:before="100" w:beforeAutospacing="1" w:after="100" w:afterAutospacing="1"/>
    </w:pPr>
  </w:style>
  <w:style w:type="paragraph" w:customStyle="1" w:styleId="ui-resizable-e">
    <w:name w:val="ui-resizable-e"/>
    <w:basedOn w:val="a3"/>
    <w:rsid w:val="0063589A"/>
    <w:pPr>
      <w:spacing w:before="100" w:beforeAutospacing="1" w:after="100" w:afterAutospacing="1"/>
    </w:pPr>
  </w:style>
  <w:style w:type="paragraph" w:customStyle="1" w:styleId="ui-resizable-w">
    <w:name w:val="ui-resizable-w"/>
    <w:basedOn w:val="a3"/>
    <w:rsid w:val="0063589A"/>
    <w:pPr>
      <w:spacing w:before="100" w:beforeAutospacing="1" w:after="100" w:afterAutospacing="1"/>
    </w:pPr>
  </w:style>
  <w:style w:type="paragraph" w:customStyle="1" w:styleId="ui-resizable-se">
    <w:name w:val="ui-resizable-se"/>
    <w:basedOn w:val="a3"/>
    <w:rsid w:val="0063589A"/>
    <w:pPr>
      <w:spacing w:before="100" w:beforeAutospacing="1" w:after="100" w:afterAutospacing="1"/>
    </w:pPr>
  </w:style>
  <w:style w:type="paragraph" w:customStyle="1" w:styleId="ui-resizable-sw">
    <w:name w:val="ui-resizable-sw"/>
    <w:basedOn w:val="a3"/>
    <w:rsid w:val="0063589A"/>
    <w:pPr>
      <w:spacing w:before="100" w:beforeAutospacing="1" w:after="100" w:afterAutospacing="1"/>
    </w:pPr>
  </w:style>
  <w:style w:type="paragraph" w:customStyle="1" w:styleId="ui-resizable-nw">
    <w:name w:val="ui-resizable-nw"/>
    <w:basedOn w:val="a3"/>
    <w:rsid w:val="0063589A"/>
    <w:pPr>
      <w:spacing w:before="100" w:beforeAutospacing="1" w:after="100" w:afterAutospacing="1"/>
    </w:pPr>
  </w:style>
  <w:style w:type="paragraph" w:customStyle="1" w:styleId="ui-resizable-ne">
    <w:name w:val="ui-resizable-ne"/>
    <w:basedOn w:val="a3"/>
    <w:rsid w:val="0063589A"/>
    <w:pPr>
      <w:spacing w:before="100" w:beforeAutospacing="1" w:after="100" w:afterAutospacing="1"/>
    </w:pPr>
  </w:style>
  <w:style w:type="paragraph" w:customStyle="1" w:styleId="ui-button">
    <w:name w:val="ui-button"/>
    <w:basedOn w:val="a3"/>
    <w:rsid w:val="0063589A"/>
    <w:pPr>
      <w:spacing w:before="100" w:beforeAutospacing="1" w:after="100" w:afterAutospacing="1"/>
      <w:ind w:right="24"/>
      <w:jc w:val="center"/>
    </w:pPr>
  </w:style>
  <w:style w:type="paragraph" w:customStyle="1" w:styleId="ui-button-icon-only">
    <w:name w:val="ui-button-icon-only"/>
    <w:basedOn w:val="a3"/>
    <w:rsid w:val="0063589A"/>
    <w:pPr>
      <w:spacing w:before="100" w:beforeAutospacing="1" w:after="100" w:afterAutospacing="1"/>
    </w:pPr>
  </w:style>
  <w:style w:type="paragraph" w:customStyle="1" w:styleId="ui-button-icons-only">
    <w:name w:val="ui-button-icons-only"/>
    <w:basedOn w:val="a3"/>
    <w:rsid w:val="0063589A"/>
    <w:pPr>
      <w:spacing w:before="100" w:beforeAutospacing="1" w:after="100" w:afterAutospacing="1"/>
    </w:pPr>
  </w:style>
  <w:style w:type="paragraph" w:customStyle="1" w:styleId="ui-buttonset">
    <w:name w:val="ui-buttonset"/>
    <w:basedOn w:val="a3"/>
    <w:rsid w:val="0063589A"/>
    <w:pPr>
      <w:spacing w:before="100" w:beforeAutospacing="1" w:after="100" w:afterAutospacing="1"/>
      <w:ind w:right="105"/>
    </w:pPr>
  </w:style>
  <w:style w:type="paragraph" w:customStyle="1" w:styleId="ui-dialog">
    <w:name w:val="ui-dialog"/>
    <w:basedOn w:val="a3"/>
    <w:rsid w:val="0063589A"/>
    <w:pPr>
      <w:spacing w:before="100" w:beforeAutospacing="1" w:after="100" w:afterAutospacing="1"/>
    </w:pPr>
  </w:style>
  <w:style w:type="paragraph" w:customStyle="1" w:styleId="suggestions">
    <w:name w:val="suggestions"/>
    <w:basedOn w:val="a3"/>
    <w:rsid w:val="0063589A"/>
    <w:pPr>
      <w:ind w:right="-15"/>
    </w:pPr>
  </w:style>
  <w:style w:type="paragraph" w:customStyle="1" w:styleId="suggestions-special">
    <w:name w:val="suggestions-special"/>
    <w:basedOn w:val="a3"/>
    <w:rsid w:val="0063589A"/>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63589A"/>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63589A"/>
    <w:pPr>
      <w:spacing w:line="360" w:lineRule="atLeast"/>
    </w:pPr>
    <w:rPr>
      <w:color w:val="000000"/>
    </w:rPr>
  </w:style>
  <w:style w:type="paragraph" w:customStyle="1" w:styleId="suggestions-result-current">
    <w:name w:val="suggestions-result-current"/>
    <w:basedOn w:val="a3"/>
    <w:rsid w:val="0063589A"/>
    <w:pPr>
      <w:shd w:val="clear" w:color="auto" w:fill="4C59A6"/>
      <w:spacing w:before="100" w:beforeAutospacing="1" w:after="100" w:afterAutospacing="1"/>
    </w:pPr>
    <w:rPr>
      <w:color w:val="FFFFFF"/>
    </w:rPr>
  </w:style>
  <w:style w:type="paragraph" w:customStyle="1" w:styleId="autoellipsis-matched">
    <w:name w:val="autoellipsis-matched"/>
    <w:basedOn w:val="a3"/>
    <w:rsid w:val="0063589A"/>
    <w:pPr>
      <w:spacing w:before="100" w:beforeAutospacing="1" w:after="100" w:afterAutospacing="1"/>
    </w:pPr>
    <w:rPr>
      <w:b/>
      <w:bCs/>
    </w:rPr>
  </w:style>
  <w:style w:type="paragraph" w:customStyle="1" w:styleId="mwembedplayer">
    <w:name w:val="mwembedplayer"/>
    <w:basedOn w:val="a3"/>
    <w:rsid w:val="0063589A"/>
    <w:pPr>
      <w:spacing w:before="100" w:beforeAutospacing="1" w:after="100" w:afterAutospacing="1"/>
    </w:pPr>
  </w:style>
  <w:style w:type="paragraph" w:customStyle="1" w:styleId="loadingspinner">
    <w:name w:val="loadingspinner"/>
    <w:basedOn w:val="a3"/>
    <w:rsid w:val="0063589A"/>
    <w:pPr>
      <w:spacing w:before="100" w:beforeAutospacing="1" w:after="100" w:afterAutospacing="1"/>
    </w:pPr>
  </w:style>
  <w:style w:type="paragraph" w:customStyle="1" w:styleId="mw-imported-resource">
    <w:name w:val="mw-imported-resource"/>
    <w:basedOn w:val="a3"/>
    <w:rsid w:val="0063589A"/>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63589A"/>
    <w:pPr>
      <w:spacing w:before="30" w:after="100" w:afterAutospacing="1"/>
      <w:ind w:left="45"/>
    </w:pPr>
  </w:style>
  <w:style w:type="paragraph" w:customStyle="1" w:styleId="mw-fullscreen-overlay">
    <w:name w:val="mw-fullscreen-overlay"/>
    <w:basedOn w:val="a3"/>
    <w:rsid w:val="0063589A"/>
    <w:pPr>
      <w:shd w:val="clear" w:color="auto" w:fill="000000"/>
      <w:spacing w:before="100" w:beforeAutospacing="1" w:after="100" w:afterAutospacing="1"/>
    </w:pPr>
  </w:style>
  <w:style w:type="paragraph" w:customStyle="1" w:styleId="play-btn-large">
    <w:name w:val="play-btn-large"/>
    <w:basedOn w:val="a3"/>
    <w:rsid w:val="0063589A"/>
    <w:pPr>
      <w:spacing w:before="100" w:beforeAutospacing="1" w:after="100" w:afterAutospacing="1"/>
    </w:pPr>
  </w:style>
  <w:style w:type="paragraph" w:customStyle="1" w:styleId="carouselcontainer">
    <w:name w:val="carouselcontainer"/>
    <w:basedOn w:val="a3"/>
    <w:rsid w:val="0063589A"/>
    <w:pPr>
      <w:spacing w:before="100" w:beforeAutospacing="1" w:after="100" w:afterAutospacing="1"/>
    </w:pPr>
  </w:style>
  <w:style w:type="paragraph" w:customStyle="1" w:styleId="carouselvideotitle">
    <w:name w:val="carouselvideotitle"/>
    <w:basedOn w:val="a3"/>
    <w:rsid w:val="0063589A"/>
    <w:pPr>
      <w:spacing w:before="100" w:beforeAutospacing="1" w:after="100" w:afterAutospacing="1"/>
    </w:pPr>
    <w:rPr>
      <w:b/>
      <w:bCs/>
      <w:color w:val="FFFFFF"/>
    </w:rPr>
  </w:style>
  <w:style w:type="paragraph" w:customStyle="1" w:styleId="carouselvideotitletext">
    <w:name w:val="carouselvideotitletext"/>
    <w:basedOn w:val="a3"/>
    <w:rsid w:val="0063589A"/>
    <w:pPr>
      <w:spacing w:before="100" w:beforeAutospacing="1" w:after="100" w:afterAutospacing="1"/>
    </w:pPr>
  </w:style>
  <w:style w:type="paragraph" w:customStyle="1" w:styleId="carouseltitleduration">
    <w:name w:val="carouseltitleduration"/>
    <w:basedOn w:val="a3"/>
    <w:rsid w:val="0063589A"/>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63589A"/>
    <w:pPr>
      <w:spacing w:before="100" w:beforeAutospacing="1" w:after="100" w:afterAutospacing="1"/>
      <w:jc w:val="center"/>
    </w:pPr>
    <w:rPr>
      <w:color w:val="FFFFFF"/>
    </w:rPr>
  </w:style>
  <w:style w:type="paragraph" w:customStyle="1" w:styleId="carouselimgduration">
    <w:name w:val="carouselimgduration"/>
    <w:basedOn w:val="a3"/>
    <w:rsid w:val="0063589A"/>
    <w:pPr>
      <w:spacing w:before="100" w:beforeAutospacing="1" w:after="100" w:afterAutospacing="1"/>
    </w:pPr>
    <w:rPr>
      <w:color w:val="FFFFFF"/>
    </w:rPr>
  </w:style>
  <w:style w:type="paragraph" w:customStyle="1" w:styleId="carouselprevbutton">
    <w:name w:val="carouselprevbutton"/>
    <w:basedOn w:val="a3"/>
    <w:rsid w:val="0063589A"/>
    <w:pPr>
      <w:spacing w:before="100" w:beforeAutospacing="1" w:after="100" w:afterAutospacing="1"/>
    </w:pPr>
  </w:style>
  <w:style w:type="paragraph" w:customStyle="1" w:styleId="carouselnextbutton">
    <w:name w:val="carouselnextbutton"/>
    <w:basedOn w:val="a3"/>
    <w:rsid w:val="0063589A"/>
    <w:pPr>
      <w:spacing w:before="100" w:beforeAutospacing="1" w:after="100" w:afterAutospacing="1"/>
    </w:pPr>
  </w:style>
  <w:style w:type="paragraph" w:customStyle="1" w:styleId="alert-container">
    <w:name w:val="alert-container"/>
    <w:basedOn w:val="a3"/>
    <w:rsid w:val="0063589A"/>
    <w:pPr>
      <w:spacing w:before="100" w:beforeAutospacing="1" w:after="100" w:afterAutospacing="1"/>
    </w:pPr>
  </w:style>
  <w:style w:type="paragraph" w:customStyle="1" w:styleId="alert-title">
    <w:name w:val="alert-title"/>
    <w:basedOn w:val="a3"/>
    <w:rsid w:val="0063589A"/>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63589A"/>
    <w:pPr>
      <w:spacing w:before="100" w:beforeAutospacing="1" w:after="100" w:afterAutospacing="1"/>
      <w:jc w:val="center"/>
    </w:pPr>
    <w:rPr>
      <w:sz w:val="21"/>
      <w:szCs w:val="21"/>
    </w:rPr>
  </w:style>
  <w:style w:type="paragraph" w:customStyle="1" w:styleId="alert-buttons-container">
    <w:name w:val="alert-buttons-container"/>
    <w:basedOn w:val="a3"/>
    <w:rsid w:val="0063589A"/>
    <w:pPr>
      <w:spacing w:before="100" w:beforeAutospacing="1" w:after="100" w:afterAutospacing="1"/>
      <w:jc w:val="center"/>
    </w:pPr>
  </w:style>
  <w:style w:type="paragraph" w:customStyle="1" w:styleId="alert-button">
    <w:name w:val="alert-button"/>
    <w:basedOn w:val="a3"/>
    <w:rsid w:val="0063589A"/>
    <w:pPr>
      <w:shd w:val="clear" w:color="auto" w:fill="474747"/>
      <w:spacing w:before="100" w:beforeAutospacing="1" w:after="100" w:afterAutospacing="1"/>
    </w:pPr>
    <w:rPr>
      <w:color w:val="FFFFFF"/>
    </w:rPr>
  </w:style>
  <w:style w:type="paragraph" w:customStyle="1" w:styleId="mw-plusminus-pos">
    <w:name w:val="mw-plusminus-pos"/>
    <w:basedOn w:val="a3"/>
    <w:rsid w:val="0063589A"/>
    <w:pPr>
      <w:spacing w:before="100" w:beforeAutospacing="1" w:after="100" w:afterAutospacing="1"/>
    </w:pPr>
    <w:rPr>
      <w:color w:val="00B000"/>
    </w:rPr>
  </w:style>
  <w:style w:type="paragraph" w:customStyle="1" w:styleId="mw-plusminus-neg">
    <w:name w:val="mw-plusminus-neg"/>
    <w:basedOn w:val="a3"/>
    <w:rsid w:val="0063589A"/>
    <w:pPr>
      <w:spacing w:before="100" w:beforeAutospacing="1" w:after="100" w:afterAutospacing="1"/>
    </w:pPr>
    <w:rPr>
      <w:color w:val="FF2050"/>
    </w:rPr>
  </w:style>
  <w:style w:type="paragraph" w:customStyle="1" w:styleId="mw-plusminus-null">
    <w:name w:val="mw-plusminus-null"/>
    <w:basedOn w:val="a3"/>
    <w:rsid w:val="0063589A"/>
    <w:pPr>
      <w:spacing w:before="100" w:beforeAutospacing="1" w:after="100" w:afterAutospacing="1"/>
    </w:pPr>
    <w:rPr>
      <w:color w:val="999999"/>
    </w:rPr>
  </w:style>
  <w:style w:type="paragraph" w:customStyle="1" w:styleId="mw-tag-markers">
    <w:name w:val="mw-tag-markers"/>
    <w:basedOn w:val="a3"/>
    <w:rsid w:val="0063589A"/>
    <w:pPr>
      <w:spacing w:before="100" w:beforeAutospacing="1" w:after="100" w:afterAutospacing="1"/>
    </w:pPr>
    <w:rPr>
      <w:rFonts w:ascii="Arial" w:hAnsi="Arial" w:cs="Arial"/>
      <w:i/>
      <w:iCs/>
      <w:sz w:val="22"/>
      <w:szCs w:val="22"/>
    </w:rPr>
  </w:style>
  <w:style w:type="paragraph" w:customStyle="1" w:styleId="history-size">
    <w:name w:val="history-size"/>
    <w:basedOn w:val="a3"/>
    <w:rsid w:val="0063589A"/>
    <w:pPr>
      <w:spacing w:before="100" w:beforeAutospacing="1" w:after="100" w:afterAutospacing="1"/>
    </w:pPr>
    <w:rPr>
      <w:sz w:val="19"/>
      <w:szCs w:val="19"/>
    </w:rPr>
  </w:style>
  <w:style w:type="paragraph" w:customStyle="1" w:styleId="mw-whatlinkshere-tools">
    <w:name w:val="mw-whatlinkshere-tools"/>
    <w:basedOn w:val="a3"/>
    <w:rsid w:val="0063589A"/>
    <w:pPr>
      <w:spacing w:before="100" w:beforeAutospacing="1" w:after="100" w:afterAutospacing="1"/>
    </w:pPr>
    <w:rPr>
      <w:sz w:val="19"/>
      <w:szCs w:val="19"/>
    </w:rPr>
  </w:style>
  <w:style w:type="paragraph" w:customStyle="1" w:styleId="italique">
    <w:name w:val="italique"/>
    <w:basedOn w:val="a3"/>
    <w:rsid w:val="0063589A"/>
    <w:pPr>
      <w:spacing w:before="100" w:beforeAutospacing="1" w:after="100" w:afterAutospacing="1"/>
    </w:pPr>
    <w:rPr>
      <w:i/>
      <w:iCs/>
    </w:rPr>
  </w:style>
  <w:style w:type="paragraph" w:customStyle="1" w:styleId="nowrap">
    <w:name w:val="nowrap"/>
    <w:basedOn w:val="a3"/>
    <w:rsid w:val="0063589A"/>
    <w:pPr>
      <w:spacing w:before="100" w:beforeAutospacing="1" w:after="100" w:afterAutospacing="1"/>
    </w:pPr>
  </w:style>
  <w:style w:type="paragraph" w:customStyle="1" w:styleId="rcoptions">
    <w:name w:val="rcoptions"/>
    <w:basedOn w:val="a3"/>
    <w:rsid w:val="0063589A"/>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63589A"/>
    <w:pPr>
      <w:spacing w:before="100" w:beforeAutospacing="1" w:after="100" w:afterAutospacing="1"/>
    </w:pPr>
    <w:rPr>
      <w:vanish/>
    </w:rPr>
  </w:style>
  <w:style w:type="paragraph" w:customStyle="1" w:styleId="fieldsetlike">
    <w:name w:val="fieldsetlike"/>
    <w:basedOn w:val="a3"/>
    <w:rsid w:val="0063589A"/>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63589A"/>
    <w:pPr>
      <w:pBdr>
        <w:bottom w:val="single" w:sz="6" w:space="6" w:color="AAAAAA"/>
      </w:pBdr>
      <w:shd w:val="clear" w:color="auto" w:fill="FFFFFF"/>
      <w:spacing w:after="120"/>
    </w:pPr>
    <w:rPr>
      <w:i/>
      <w:iCs/>
    </w:rPr>
  </w:style>
  <w:style w:type="paragraph" w:customStyle="1" w:styleId="indicateur-langue">
    <w:name w:val="indicateur-langue"/>
    <w:basedOn w:val="a3"/>
    <w:rsid w:val="0063589A"/>
    <w:pPr>
      <w:spacing w:before="100" w:beforeAutospacing="1" w:after="100" w:afterAutospacing="1"/>
    </w:pPr>
    <w:rPr>
      <w:rFonts w:ascii="Courier New" w:hAnsi="Courier New" w:cs="Courier New"/>
      <w:b/>
      <w:bCs/>
    </w:rPr>
  </w:style>
  <w:style w:type="paragraph" w:customStyle="1" w:styleId="romain">
    <w:name w:val="romain"/>
    <w:basedOn w:val="a3"/>
    <w:rsid w:val="0063589A"/>
    <w:pPr>
      <w:spacing w:before="100" w:beforeAutospacing="1" w:after="100" w:afterAutospacing="1"/>
    </w:pPr>
    <w:rPr>
      <w:smallCaps/>
    </w:rPr>
  </w:style>
  <w:style w:type="paragraph" w:customStyle="1" w:styleId="reference">
    <w:name w:val="reference"/>
    <w:basedOn w:val="a3"/>
    <w:rsid w:val="0063589A"/>
    <w:pPr>
      <w:spacing w:before="100" w:beforeAutospacing="1" w:after="100" w:afterAutospacing="1"/>
    </w:pPr>
    <w:rPr>
      <w:sz w:val="19"/>
      <w:szCs w:val="19"/>
    </w:rPr>
  </w:style>
  <w:style w:type="paragraph" w:customStyle="1" w:styleId="exposant">
    <w:name w:val="exposant"/>
    <w:basedOn w:val="a3"/>
    <w:rsid w:val="0063589A"/>
    <w:pPr>
      <w:spacing w:before="100" w:beforeAutospacing="1" w:after="100" w:afterAutospacing="1"/>
    </w:pPr>
    <w:rPr>
      <w:sz w:val="19"/>
      <w:szCs w:val="19"/>
    </w:rPr>
  </w:style>
  <w:style w:type="paragraph" w:customStyle="1" w:styleId="mw-magiclink-isbn">
    <w:name w:val="mw-magiclink-isbn"/>
    <w:basedOn w:val="a3"/>
    <w:rsid w:val="0063589A"/>
    <w:pPr>
      <w:spacing w:before="100" w:beforeAutospacing="1" w:after="100" w:afterAutospacing="1"/>
    </w:pPr>
  </w:style>
  <w:style w:type="paragraph" w:customStyle="1" w:styleId="biblist">
    <w:name w:val="biblist"/>
    <w:basedOn w:val="a3"/>
    <w:rsid w:val="0063589A"/>
    <w:pPr>
      <w:spacing w:before="100" w:beforeAutospacing="1" w:after="100" w:afterAutospacing="1"/>
    </w:pPr>
  </w:style>
  <w:style w:type="paragraph" w:customStyle="1" w:styleId="wikinorme">
    <w:name w:val="wikinorme"/>
    <w:basedOn w:val="a3"/>
    <w:rsid w:val="0063589A"/>
    <w:pPr>
      <w:spacing w:before="100" w:beforeAutospacing="1" w:after="100" w:afterAutospacing="1"/>
    </w:pPr>
    <w:rPr>
      <w:vanish/>
    </w:rPr>
  </w:style>
  <w:style w:type="paragraph" w:customStyle="1" w:styleId="bibtex">
    <w:name w:val="bibtex"/>
    <w:basedOn w:val="a3"/>
    <w:rsid w:val="0063589A"/>
    <w:pPr>
      <w:spacing w:before="100" w:beforeAutospacing="1" w:after="100" w:afterAutospacing="1"/>
    </w:pPr>
    <w:rPr>
      <w:vanish/>
    </w:rPr>
  </w:style>
  <w:style w:type="paragraph" w:customStyle="1" w:styleId="isbd">
    <w:name w:val="isbd"/>
    <w:basedOn w:val="a3"/>
    <w:rsid w:val="0063589A"/>
    <w:pPr>
      <w:spacing w:before="100" w:beforeAutospacing="1" w:after="100" w:afterAutospacing="1"/>
    </w:pPr>
    <w:rPr>
      <w:vanish/>
    </w:rPr>
  </w:style>
  <w:style w:type="paragraph" w:customStyle="1" w:styleId="iso690">
    <w:name w:val="iso690"/>
    <w:basedOn w:val="a3"/>
    <w:rsid w:val="0063589A"/>
    <w:pPr>
      <w:spacing w:before="100" w:beforeAutospacing="1" w:after="100" w:afterAutospacing="1"/>
    </w:pPr>
    <w:rPr>
      <w:vanish/>
    </w:rPr>
  </w:style>
  <w:style w:type="paragraph" w:customStyle="1" w:styleId="specialbib">
    <w:name w:val="specialbib"/>
    <w:basedOn w:val="a3"/>
    <w:rsid w:val="0063589A"/>
    <w:pPr>
      <w:spacing w:before="100" w:beforeAutospacing="1" w:after="100" w:afterAutospacing="1"/>
    </w:pPr>
    <w:rPr>
      <w:vanish/>
    </w:rPr>
  </w:style>
  <w:style w:type="paragraph" w:customStyle="1" w:styleId="citevirgule">
    <w:name w:val="cite_virgule"/>
    <w:basedOn w:val="a3"/>
    <w:rsid w:val="0063589A"/>
    <w:pPr>
      <w:spacing w:before="100" w:beforeAutospacing="1" w:after="100" w:afterAutospacing="1"/>
    </w:pPr>
  </w:style>
  <w:style w:type="paragraph" w:customStyle="1" w:styleId="boite-sans-fond">
    <w:name w:val="boite-sans-fond"/>
    <w:basedOn w:val="a3"/>
    <w:rsid w:val="0063589A"/>
    <w:pPr>
      <w:spacing w:before="100" w:beforeAutospacing="1" w:after="100" w:afterAutospacing="1"/>
    </w:pPr>
  </w:style>
  <w:style w:type="paragraph" w:customStyle="1" w:styleId="boite-grise">
    <w:name w:val="boite-grise"/>
    <w:basedOn w:val="a3"/>
    <w:rsid w:val="0063589A"/>
    <w:pPr>
      <w:shd w:val="clear" w:color="auto" w:fill="F9F9F9"/>
      <w:spacing w:before="100" w:beforeAutospacing="1" w:after="100" w:afterAutospacing="1"/>
    </w:pPr>
  </w:style>
  <w:style w:type="paragraph" w:customStyle="1" w:styleId="bandeau-niveau-grave">
    <w:name w:val="bandeau-niveau-grave"/>
    <w:basedOn w:val="a3"/>
    <w:rsid w:val="0063589A"/>
    <w:pPr>
      <w:shd w:val="clear" w:color="auto" w:fill="FFCCCC"/>
      <w:spacing w:before="100" w:beforeAutospacing="1" w:after="100" w:afterAutospacing="1"/>
    </w:pPr>
  </w:style>
  <w:style w:type="paragraph" w:customStyle="1" w:styleId="bandeau-niveau-modere">
    <w:name w:val="bandeau-niveau-modere"/>
    <w:basedOn w:val="a3"/>
    <w:rsid w:val="0063589A"/>
    <w:pPr>
      <w:shd w:val="clear" w:color="auto" w:fill="FFEEDD"/>
      <w:spacing w:before="100" w:beforeAutospacing="1" w:after="100" w:afterAutospacing="1"/>
    </w:pPr>
  </w:style>
  <w:style w:type="paragraph" w:customStyle="1" w:styleId="bandeau-niveau-ebauche">
    <w:name w:val="bandeau-niveau-ebauche"/>
    <w:basedOn w:val="a3"/>
    <w:rsid w:val="0063589A"/>
    <w:pPr>
      <w:shd w:val="clear" w:color="auto" w:fill="FBFBFB"/>
      <w:spacing w:before="100" w:beforeAutospacing="1" w:after="100" w:afterAutospacing="1"/>
    </w:pPr>
  </w:style>
  <w:style w:type="paragraph" w:customStyle="1" w:styleId="bandeau-niveau-information">
    <w:name w:val="bandeau-niveau-information"/>
    <w:basedOn w:val="a3"/>
    <w:rsid w:val="0063589A"/>
    <w:pPr>
      <w:shd w:val="clear" w:color="auto" w:fill="FBFBFB"/>
      <w:spacing w:before="100" w:beforeAutospacing="1" w:after="100" w:afterAutospacing="1"/>
    </w:pPr>
  </w:style>
  <w:style w:type="paragraph" w:customStyle="1" w:styleId="bandeau">
    <w:name w:val="bandeau"/>
    <w:basedOn w:val="a3"/>
    <w:rsid w:val="0063589A"/>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63589A"/>
    <w:pPr>
      <w:spacing w:before="100" w:beforeAutospacing="1" w:after="100" w:afterAutospacing="1"/>
      <w:jc w:val="center"/>
    </w:pPr>
  </w:style>
  <w:style w:type="paragraph" w:customStyle="1" w:styleId="bandeau-titre">
    <w:name w:val="bandeau-titre"/>
    <w:basedOn w:val="a3"/>
    <w:rsid w:val="0063589A"/>
    <w:pPr>
      <w:spacing w:before="100" w:beforeAutospacing="1" w:after="120" w:line="336" w:lineRule="atLeast"/>
    </w:pPr>
  </w:style>
  <w:style w:type="paragraph" w:customStyle="1" w:styleId="bandeau-texte">
    <w:name w:val="bandeau-texte"/>
    <w:basedOn w:val="a3"/>
    <w:rsid w:val="0063589A"/>
    <w:pPr>
      <w:spacing w:before="100" w:beforeAutospacing="1" w:after="100" w:afterAutospacing="1" w:line="288" w:lineRule="atLeast"/>
    </w:pPr>
    <w:rPr>
      <w:sz w:val="22"/>
      <w:szCs w:val="22"/>
    </w:rPr>
  </w:style>
  <w:style w:type="paragraph" w:customStyle="1" w:styleId="indentation">
    <w:name w:val="indentation"/>
    <w:basedOn w:val="a3"/>
    <w:rsid w:val="0063589A"/>
    <w:pPr>
      <w:spacing w:before="100" w:beforeAutospacing="1" w:after="100" w:afterAutospacing="1" w:line="360" w:lineRule="atLeast"/>
      <w:ind w:firstLine="345"/>
    </w:pPr>
  </w:style>
  <w:style w:type="paragraph" w:customStyle="1" w:styleId="loupe">
    <w:name w:val="loupe"/>
    <w:basedOn w:val="a3"/>
    <w:rsid w:val="0063589A"/>
    <w:pPr>
      <w:spacing w:before="100" w:beforeAutospacing="1" w:after="100" w:afterAutospacing="1" w:line="360" w:lineRule="atLeast"/>
      <w:ind w:firstLine="345"/>
    </w:pPr>
  </w:style>
  <w:style w:type="paragraph" w:customStyle="1" w:styleId="general">
    <w:name w:val="general"/>
    <w:basedOn w:val="a3"/>
    <w:rsid w:val="0063589A"/>
    <w:pPr>
      <w:spacing w:before="100" w:beforeAutospacing="1" w:after="100" w:afterAutospacing="1" w:line="360" w:lineRule="atLeast"/>
      <w:ind w:firstLine="345"/>
    </w:pPr>
  </w:style>
  <w:style w:type="paragraph" w:customStyle="1" w:styleId="accessibilite">
    <w:name w:val="accessibilite"/>
    <w:basedOn w:val="a3"/>
    <w:rsid w:val="0063589A"/>
    <w:pPr>
      <w:spacing w:before="100" w:beforeAutospacing="1" w:after="100" w:afterAutospacing="1" w:line="360" w:lineRule="atLeast"/>
      <w:ind w:firstLine="345"/>
    </w:pPr>
  </w:style>
  <w:style w:type="paragraph" w:customStyle="1" w:styleId="etoile-or">
    <w:name w:val="etoile-or"/>
    <w:basedOn w:val="a3"/>
    <w:rsid w:val="0063589A"/>
    <w:pPr>
      <w:spacing w:before="100" w:beforeAutospacing="1" w:after="100" w:afterAutospacing="1" w:line="360" w:lineRule="atLeast"/>
      <w:ind w:firstLine="345"/>
    </w:pPr>
  </w:style>
  <w:style w:type="paragraph" w:customStyle="1" w:styleId="etoile-argent">
    <w:name w:val="etoile-argent"/>
    <w:basedOn w:val="a3"/>
    <w:rsid w:val="0063589A"/>
    <w:pPr>
      <w:spacing w:before="100" w:beforeAutospacing="1" w:after="100" w:afterAutospacing="1" w:line="360" w:lineRule="atLeast"/>
      <w:ind w:firstLine="345"/>
    </w:pPr>
  </w:style>
  <w:style w:type="paragraph" w:customStyle="1" w:styleId="categorie">
    <w:name w:val="categorie"/>
    <w:basedOn w:val="a3"/>
    <w:rsid w:val="0063589A"/>
    <w:pPr>
      <w:spacing w:before="100" w:beforeAutospacing="1" w:after="100" w:afterAutospacing="1" w:line="360" w:lineRule="atLeast"/>
      <w:ind w:firstLine="345"/>
    </w:pPr>
  </w:style>
  <w:style w:type="paragraph" w:customStyle="1" w:styleId="recyclage">
    <w:name w:val="recyclage"/>
    <w:basedOn w:val="a3"/>
    <w:rsid w:val="0063589A"/>
    <w:pPr>
      <w:spacing w:before="100" w:beforeAutospacing="1" w:after="100" w:afterAutospacing="1" w:line="360" w:lineRule="atLeast"/>
      <w:ind w:firstLine="345"/>
    </w:pPr>
  </w:style>
  <w:style w:type="paragraph" w:customStyle="1" w:styleId="archives">
    <w:name w:val="archives"/>
    <w:basedOn w:val="a3"/>
    <w:rsid w:val="0063589A"/>
    <w:pPr>
      <w:spacing w:before="100" w:beforeAutospacing="1" w:after="100" w:afterAutospacing="1" w:line="360" w:lineRule="atLeast"/>
      <w:ind w:firstLine="345"/>
    </w:pPr>
  </w:style>
  <w:style w:type="paragraph" w:customStyle="1" w:styleId="conflit-edition">
    <w:name w:val="conflit-edition"/>
    <w:basedOn w:val="a3"/>
    <w:rsid w:val="0063589A"/>
    <w:pPr>
      <w:spacing w:before="100" w:beforeAutospacing="1" w:after="100" w:afterAutospacing="1" w:line="360" w:lineRule="atLeast"/>
      <w:ind w:firstLine="345"/>
    </w:pPr>
  </w:style>
  <w:style w:type="paragraph" w:customStyle="1" w:styleId="sons">
    <w:name w:val="sons"/>
    <w:basedOn w:val="a3"/>
    <w:rsid w:val="0063589A"/>
    <w:pPr>
      <w:spacing w:before="100" w:beforeAutospacing="1" w:after="100" w:afterAutospacing="1" w:line="360" w:lineRule="atLeast"/>
      <w:ind w:firstLine="345"/>
    </w:pPr>
  </w:style>
  <w:style w:type="paragraph" w:customStyle="1" w:styleId="videos">
    <w:name w:val="videos"/>
    <w:basedOn w:val="a3"/>
    <w:rsid w:val="0063589A"/>
    <w:pPr>
      <w:spacing w:before="100" w:beforeAutospacing="1" w:after="100" w:afterAutospacing="1" w:line="360" w:lineRule="atLeast"/>
      <w:ind w:firstLine="345"/>
    </w:pPr>
  </w:style>
  <w:style w:type="paragraph" w:customStyle="1" w:styleId="incomplet">
    <w:name w:val="incomplet"/>
    <w:basedOn w:val="a3"/>
    <w:rsid w:val="0063589A"/>
    <w:pPr>
      <w:spacing w:before="100" w:beforeAutospacing="1" w:after="100" w:afterAutospacing="1" w:line="360" w:lineRule="atLeast"/>
      <w:ind w:firstLine="345"/>
    </w:pPr>
  </w:style>
  <w:style w:type="paragraph" w:customStyle="1" w:styleId="sources">
    <w:name w:val="sources"/>
    <w:basedOn w:val="a3"/>
    <w:rsid w:val="0063589A"/>
    <w:pPr>
      <w:spacing w:before="100" w:beforeAutospacing="1" w:after="100" w:afterAutospacing="1" w:line="360" w:lineRule="atLeast"/>
      <w:ind w:firstLine="345"/>
    </w:pPr>
  </w:style>
  <w:style w:type="paragraph" w:customStyle="1" w:styleId="important">
    <w:name w:val="important"/>
    <w:basedOn w:val="a3"/>
    <w:rsid w:val="0063589A"/>
    <w:pPr>
      <w:spacing w:before="100" w:beforeAutospacing="1" w:after="100" w:afterAutospacing="1" w:line="360" w:lineRule="atLeast"/>
      <w:ind w:firstLine="345"/>
    </w:pPr>
  </w:style>
  <w:style w:type="paragraph" w:customStyle="1" w:styleId="en-travaux">
    <w:name w:val="en-travaux"/>
    <w:basedOn w:val="a3"/>
    <w:rsid w:val="0063589A"/>
    <w:pPr>
      <w:spacing w:before="100" w:beforeAutospacing="1" w:after="100" w:afterAutospacing="1" w:line="360" w:lineRule="atLeast"/>
      <w:ind w:firstLine="345"/>
    </w:pPr>
  </w:style>
  <w:style w:type="paragraph" w:customStyle="1" w:styleId="incubator">
    <w:name w:val="incubator"/>
    <w:basedOn w:val="a3"/>
    <w:rsid w:val="0063589A"/>
    <w:pPr>
      <w:spacing w:before="100" w:beforeAutospacing="1" w:after="100" w:afterAutospacing="1" w:line="360" w:lineRule="atLeast"/>
      <w:ind w:firstLine="345"/>
    </w:pPr>
  </w:style>
  <w:style w:type="paragraph" w:customStyle="1" w:styleId="extension">
    <w:name w:val="extension"/>
    <w:basedOn w:val="a3"/>
    <w:rsid w:val="0063589A"/>
    <w:pPr>
      <w:spacing w:before="100" w:beforeAutospacing="1" w:after="100" w:afterAutospacing="1" w:line="360" w:lineRule="atLeast"/>
      <w:ind w:firstLine="345"/>
    </w:pPr>
  </w:style>
  <w:style w:type="paragraph" w:customStyle="1" w:styleId="wikispecies">
    <w:name w:val="wikispecies"/>
    <w:basedOn w:val="a3"/>
    <w:rsid w:val="0063589A"/>
    <w:pPr>
      <w:spacing w:before="100" w:beforeAutospacing="1" w:after="100" w:afterAutospacing="1" w:line="360" w:lineRule="atLeast"/>
      <w:ind w:firstLine="345"/>
    </w:pPr>
  </w:style>
  <w:style w:type="paragraph" w:customStyle="1" w:styleId="metawiki">
    <w:name w:val="metawiki"/>
    <w:basedOn w:val="a3"/>
    <w:rsid w:val="0063589A"/>
    <w:pPr>
      <w:spacing w:before="100" w:beforeAutospacing="1" w:after="100" w:afterAutospacing="1" w:line="360" w:lineRule="atLeast"/>
      <w:ind w:firstLine="345"/>
    </w:pPr>
  </w:style>
  <w:style w:type="paragraph" w:customStyle="1" w:styleId="wikiversity">
    <w:name w:val="wikiversity"/>
    <w:basedOn w:val="a3"/>
    <w:rsid w:val="0063589A"/>
    <w:pPr>
      <w:spacing w:before="100" w:beforeAutospacing="1" w:after="100" w:afterAutospacing="1" w:line="360" w:lineRule="atLeast"/>
      <w:ind w:firstLine="345"/>
    </w:pPr>
  </w:style>
  <w:style w:type="paragraph" w:customStyle="1" w:styleId="wikipedia">
    <w:name w:val="wikipedia"/>
    <w:basedOn w:val="a3"/>
    <w:rsid w:val="0063589A"/>
    <w:pPr>
      <w:spacing w:before="100" w:beforeAutospacing="1" w:after="100" w:afterAutospacing="1" w:line="360" w:lineRule="atLeast"/>
      <w:ind w:firstLine="345"/>
    </w:pPr>
  </w:style>
  <w:style w:type="paragraph" w:customStyle="1" w:styleId="wikibooks">
    <w:name w:val="wikibooks"/>
    <w:basedOn w:val="a3"/>
    <w:rsid w:val="0063589A"/>
    <w:pPr>
      <w:spacing w:before="100" w:beforeAutospacing="1" w:after="100" w:afterAutospacing="1" w:line="360" w:lineRule="atLeast"/>
      <w:ind w:firstLine="345"/>
    </w:pPr>
  </w:style>
  <w:style w:type="paragraph" w:customStyle="1" w:styleId="wikinews">
    <w:name w:val="wikinews"/>
    <w:basedOn w:val="a3"/>
    <w:rsid w:val="0063589A"/>
    <w:pPr>
      <w:spacing w:before="100" w:beforeAutospacing="1" w:after="100" w:afterAutospacing="1" w:line="360" w:lineRule="atLeast"/>
      <w:ind w:firstLine="345"/>
    </w:pPr>
  </w:style>
  <w:style w:type="paragraph" w:customStyle="1" w:styleId="wikiquote">
    <w:name w:val="wikiquote"/>
    <w:basedOn w:val="a3"/>
    <w:rsid w:val="0063589A"/>
    <w:pPr>
      <w:spacing w:before="100" w:beforeAutospacing="1" w:after="100" w:afterAutospacing="1" w:line="360" w:lineRule="atLeast"/>
      <w:ind w:firstLine="345"/>
    </w:pPr>
  </w:style>
  <w:style w:type="paragraph" w:customStyle="1" w:styleId="wikisource">
    <w:name w:val="wikisource"/>
    <w:basedOn w:val="a3"/>
    <w:rsid w:val="0063589A"/>
    <w:pPr>
      <w:spacing w:before="100" w:beforeAutospacing="1" w:after="100" w:afterAutospacing="1" w:line="360" w:lineRule="atLeast"/>
      <w:ind w:firstLine="345"/>
    </w:pPr>
  </w:style>
  <w:style w:type="paragraph" w:customStyle="1" w:styleId="commons">
    <w:name w:val="commons"/>
    <w:basedOn w:val="a3"/>
    <w:rsid w:val="0063589A"/>
    <w:pPr>
      <w:spacing w:before="100" w:beforeAutospacing="1" w:after="100" w:afterAutospacing="1" w:line="360" w:lineRule="atLeast"/>
      <w:ind w:firstLine="345"/>
    </w:pPr>
  </w:style>
  <w:style w:type="paragraph" w:customStyle="1" w:styleId="wikimedia">
    <w:name w:val="wikimedia"/>
    <w:basedOn w:val="a3"/>
    <w:rsid w:val="0063589A"/>
    <w:pPr>
      <w:spacing w:before="100" w:beforeAutospacing="1" w:after="100" w:afterAutospacing="1" w:line="360" w:lineRule="atLeast"/>
      <w:ind w:firstLine="345"/>
    </w:pPr>
  </w:style>
  <w:style w:type="paragraph" w:customStyle="1" w:styleId="wiktionary">
    <w:name w:val="wiktionary"/>
    <w:basedOn w:val="a3"/>
    <w:rsid w:val="0063589A"/>
    <w:pPr>
      <w:spacing w:before="100" w:beforeAutospacing="1" w:after="100" w:afterAutospacing="1" w:line="360" w:lineRule="atLeast"/>
      <w:ind w:firstLine="345"/>
    </w:pPr>
  </w:style>
  <w:style w:type="paragraph" w:customStyle="1" w:styleId="wikidata">
    <w:name w:val="wikidata"/>
    <w:basedOn w:val="a3"/>
    <w:rsid w:val="0063589A"/>
    <w:pPr>
      <w:spacing w:before="100" w:beforeAutospacing="1" w:after="100" w:afterAutospacing="1" w:line="360" w:lineRule="atLeast"/>
      <w:ind w:firstLine="345"/>
    </w:pPr>
  </w:style>
  <w:style w:type="paragraph" w:customStyle="1" w:styleId="wikivoyage">
    <w:name w:val="wikivoyage"/>
    <w:basedOn w:val="a3"/>
    <w:rsid w:val="0063589A"/>
    <w:pPr>
      <w:spacing w:before="100" w:beforeAutospacing="1" w:after="100" w:afterAutospacing="1" w:line="360" w:lineRule="atLeast"/>
      <w:ind w:firstLine="345"/>
    </w:pPr>
  </w:style>
  <w:style w:type="paragraph" w:customStyle="1" w:styleId="grosse-icone">
    <w:name w:val="grosse-icone"/>
    <w:basedOn w:val="a3"/>
    <w:rsid w:val="0063589A"/>
    <w:pPr>
      <w:spacing w:before="100" w:beforeAutospacing="1" w:after="100" w:afterAutospacing="1"/>
    </w:pPr>
  </w:style>
  <w:style w:type="paragraph" w:customStyle="1" w:styleId="alerte">
    <w:name w:val="alerte"/>
    <w:basedOn w:val="a3"/>
    <w:rsid w:val="0063589A"/>
    <w:pPr>
      <w:shd w:val="clear" w:color="auto" w:fill="FFFFDD"/>
      <w:spacing w:before="100" w:beforeAutospacing="1" w:after="96"/>
    </w:pPr>
    <w:rPr>
      <w:i/>
      <w:iCs/>
    </w:rPr>
  </w:style>
  <w:style w:type="paragraph" w:customStyle="1" w:styleId="grave">
    <w:name w:val="grave"/>
    <w:basedOn w:val="a3"/>
    <w:rsid w:val="0063589A"/>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63589A"/>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63589A"/>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63589A"/>
    <w:pPr>
      <w:spacing w:before="100" w:beforeAutospacing="1" w:after="100" w:afterAutospacing="1"/>
      <w:ind w:left="360" w:right="360"/>
    </w:pPr>
  </w:style>
  <w:style w:type="paragraph" w:customStyle="1" w:styleId="bandeau-portail-icone">
    <w:name w:val="bandeau-portail-icone"/>
    <w:basedOn w:val="a3"/>
    <w:rsid w:val="0063589A"/>
    <w:pPr>
      <w:spacing w:before="100" w:beforeAutospacing="1" w:after="100" w:afterAutospacing="1"/>
      <w:ind w:right="120"/>
    </w:pPr>
  </w:style>
  <w:style w:type="paragraph" w:customStyle="1" w:styleId="bandeau-portail-texte">
    <w:name w:val="bandeau-portail-texte"/>
    <w:basedOn w:val="a3"/>
    <w:rsid w:val="0063589A"/>
    <w:pPr>
      <w:spacing w:before="100" w:beforeAutospacing="1" w:after="100" w:afterAutospacing="1"/>
    </w:pPr>
    <w:rPr>
      <w:b/>
      <w:bCs/>
    </w:rPr>
  </w:style>
  <w:style w:type="paragraph" w:customStyle="1" w:styleId="exemple">
    <w:name w:val="exemple"/>
    <w:basedOn w:val="a3"/>
    <w:rsid w:val="0063589A"/>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63589A"/>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63589A"/>
    <w:pPr>
      <w:shd w:val="clear" w:color="auto" w:fill="A0A0FF"/>
    </w:pPr>
  </w:style>
  <w:style w:type="paragraph" w:customStyle="1" w:styleId="avancetexte">
    <w:name w:val="avance_texte"/>
    <w:basedOn w:val="a3"/>
    <w:rsid w:val="0063589A"/>
    <w:pPr>
      <w:spacing w:line="240" w:lineRule="atLeast"/>
      <w:jc w:val="center"/>
    </w:pPr>
    <w:rPr>
      <w:sz w:val="21"/>
      <w:szCs w:val="21"/>
    </w:rPr>
  </w:style>
  <w:style w:type="paragraph" w:customStyle="1" w:styleId="mw-lag-warn-normal">
    <w:name w:val="mw-lag-warn-normal"/>
    <w:basedOn w:val="a3"/>
    <w:rsid w:val="0063589A"/>
    <w:pPr>
      <w:spacing w:before="100" w:beforeAutospacing="1" w:after="100" w:afterAutospacing="1"/>
    </w:pPr>
    <w:rPr>
      <w:vanish/>
    </w:rPr>
  </w:style>
  <w:style w:type="paragraph" w:customStyle="1" w:styleId="mw-alerte">
    <w:name w:val="mw-alerte"/>
    <w:basedOn w:val="a3"/>
    <w:rsid w:val="0063589A"/>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63589A"/>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63589A"/>
    <w:pPr>
      <w:spacing w:before="100" w:beforeAutospacing="1" w:after="100" w:afterAutospacing="1"/>
    </w:pPr>
    <w:rPr>
      <w:sz w:val="22"/>
      <w:szCs w:val="22"/>
    </w:rPr>
  </w:style>
  <w:style w:type="paragraph" w:customStyle="1" w:styleId="navtoggle">
    <w:name w:val="navtoggle"/>
    <w:basedOn w:val="a3"/>
    <w:rsid w:val="0063589A"/>
    <w:pPr>
      <w:spacing w:before="100" w:beforeAutospacing="1" w:after="100" w:afterAutospacing="1"/>
    </w:pPr>
    <w:rPr>
      <w:sz w:val="22"/>
      <w:szCs w:val="22"/>
    </w:rPr>
  </w:style>
  <w:style w:type="paragraph" w:customStyle="1" w:styleId="alternance">
    <w:name w:val="alternance"/>
    <w:basedOn w:val="a3"/>
    <w:rsid w:val="0063589A"/>
    <w:pPr>
      <w:spacing w:before="100" w:beforeAutospacing="1" w:after="100" w:afterAutospacing="1"/>
    </w:pPr>
  </w:style>
  <w:style w:type="paragraph" w:customStyle="1" w:styleId="alternance2">
    <w:name w:val="alternance2"/>
    <w:basedOn w:val="a3"/>
    <w:rsid w:val="0063589A"/>
    <w:pPr>
      <w:spacing w:before="100" w:beforeAutospacing="1" w:after="100" w:afterAutospacing="1"/>
    </w:pPr>
  </w:style>
  <w:style w:type="paragraph" w:customStyle="1" w:styleId="infobox">
    <w:name w:val="infobox"/>
    <w:basedOn w:val="a3"/>
    <w:rsid w:val="0063589A"/>
    <w:pPr>
      <w:shd w:val="clear" w:color="auto" w:fill="EEEEEE"/>
      <w:spacing w:after="120"/>
      <w:ind w:left="240"/>
    </w:pPr>
    <w:rPr>
      <w:color w:val="000000"/>
      <w:sz w:val="23"/>
      <w:szCs w:val="23"/>
    </w:rPr>
  </w:style>
  <w:style w:type="paragraph" w:customStyle="1" w:styleId="globegris">
    <w:name w:val="globegris"/>
    <w:basedOn w:val="a3"/>
    <w:rsid w:val="0063589A"/>
    <w:pPr>
      <w:spacing w:before="100" w:beforeAutospacing="1" w:after="100" w:afterAutospacing="1"/>
    </w:pPr>
  </w:style>
  <w:style w:type="paragraph" w:customStyle="1" w:styleId="assistant">
    <w:name w:val="assistant"/>
    <w:basedOn w:val="a3"/>
    <w:rsid w:val="0063589A"/>
    <w:pPr>
      <w:spacing w:before="100" w:beforeAutospacing="1" w:after="100" w:afterAutospacing="1"/>
    </w:pPr>
  </w:style>
  <w:style w:type="paragraph" w:customStyle="1" w:styleId="headergris">
    <w:name w:val="headergris"/>
    <w:basedOn w:val="a3"/>
    <w:rsid w:val="0063589A"/>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63589A"/>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63589A"/>
    <w:pPr>
      <w:spacing w:before="100" w:beforeAutospacing="1" w:after="100" w:afterAutospacing="1"/>
      <w:ind w:right="120"/>
      <w:jc w:val="right"/>
    </w:pPr>
    <w:rPr>
      <w:sz w:val="15"/>
      <w:szCs w:val="15"/>
    </w:rPr>
  </w:style>
  <w:style w:type="paragraph" w:customStyle="1" w:styleId="geo-default">
    <w:name w:val="geo-default"/>
    <w:basedOn w:val="a3"/>
    <w:rsid w:val="0063589A"/>
    <w:pPr>
      <w:spacing w:before="100" w:beforeAutospacing="1" w:after="100" w:afterAutospacing="1"/>
    </w:pPr>
  </w:style>
  <w:style w:type="paragraph" w:customStyle="1" w:styleId="geo-nondefault">
    <w:name w:val="geo-nondefault"/>
    <w:basedOn w:val="a3"/>
    <w:rsid w:val="0063589A"/>
    <w:pPr>
      <w:spacing w:before="100" w:beforeAutospacing="1" w:after="100" w:afterAutospacing="1"/>
    </w:pPr>
    <w:rPr>
      <w:vanish/>
    </w:rPr>
  </w:style>
  <w:style w:type="paragraph" w:customStyle="1" w:styleId="geo-dms">
    <w:name w:val="geo-dms"/>
    <w:basedOn w:val="a3"/>
    <w:rsid w:val="0063589A"/>
    <w:pPr>
      <w:spacing w:before="100" w:beforeAutospacing="1" w:after="100" w:afterAutospacing="1"/>
    </w:pPr>
  </w:style>
  <w:style w:type="paragraph" w:customStyle="1" w:styleId="geo-dec">
    <w:name w:val="geo-dec"/>
    <w:basedOn w:val="a3"/>
    <w:rsid w:val="0063589A"/>
    <w:pPr>
      <w:spacing w:before="100" w:beforeAutospacing="1" w:after="100" w:afterAutospacing="1"/>
    </w:pPr>
  </w:style>
  <w:style w:type="paragraph" w:customStyle="1" w:styleId="geo-multi-punct">
    <w:name w:val="geo-multi-punct"/>
    <w:basedOn w:val="a3"/>
    <w:rsid w:val="0063589A"/>
    <w:pPr>
      <w:spacing w:before="100" w:beforeAutospacing="1" w:after="100" w:afterAutospacing="1"/>
    </w:pPr>
    <w:rPr>
      <w:vanish/>
    </w:rPr>
  </w:style>
  <w:style w:type="paragraph" w:customStyle="1" w:styleId="infoboxv2">
    <w:name w:val="infobox_v2"/>
    <w:basedOn w:val="a3"/>
    <w:rsid w:val="0063589A"/>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63589A"/>
    <w:pPr>
      <w:spacing w:before="100" w:beforeAutospacing="1" w:after="100" w:afterAutospacing="1"/>
    </w:pPr>
  </w:style>
  <w:style w:type="paragraph" w:customStyle="1" w:styleId="degrade">
    <w:name w:val="degrade"/>
    <w:basedOn w:val="a3"/>
    <w:rsid w:val="0063589A"/>
    <w:pPr>
      <w:spacing w:before="100" w:beforeAutospacing="1" w:after="100" w:afterAutospacing="1"/>
    </w:pPr>
  </w:style>
  <w:style w:type="paragraph" w:customStyle="1" w:styleId="degraderev">
    <w:name w:val="degrade_rev"/>
    <w:basedOn w:val="a3"/>
    <w:rsid w:val="0063589A"/>
    <w:pPr>
      <w:spacing w:before="100" w:beforeAutospacing="1" w:after="100" w:afterAutospacing="1"/>
    </w:pPr>
  </w:style>
  <w:style w:type="paragraph" w:customStyle="1" w:styleId="ombre">
    <w:name w:val="ombre"/>
    <w:basedOn w:val="a3"/>
    <w:rsid w:val="0063589A"/>
    <w:pPr>
      <w:spacing w:before="100" w:beforeAutospacing="1" w:after="100" w:afterAutospacing="1"/>
    </w:pPr>
  </w:style>
  <w:style w:type="paragraph" w:customStyle="1" w:styleId="ombrepale">
    <w:name w:val="ombre_pale"/>
    <w:basedOn w:val="a3"/>
    <w:rsid w:val="0063589A"/>
    <w:pPr>
      <w:spacing w:before="100" w:beforeAutospacing="1" w:after="100" w:afterAutospacing="1"/>
    </w:pPr>
  </w:style>
  <w:style w:type="paragraph" w:customStyle="1" w:styleId="ombrebl">
    <w:name w:val="ombre_bl"/>
    <w:basedOn w:val="a3"/>
    <w:rsid w:val="0063589A"/>
    <w:pPr>
      <w:spacing w:before="100" w:beforeAutospacing="1" w:after="100" w:afterAutospacing="1"/>
    </w:pPr>
  </w:style>
  <w:style w:type="paragraph" w:customStyle="1" w:styleId="ombreblpale">
    <w:name w:val="ombre_blpale"/>
    <w:basedOn w:val="a3"/>
    <w:rsid w:val="0063589A"/>
    <w:pPr>
      <w:spacing w:before="100" w:beforeAutospacing="1" w:after="100" w:afterAutospacing="1"/>
    </w:pPr>
  </w:style>
  <w:style w:type="paragraph" w:customStyle="1" w:styleId="ombrerg">
    <w:name w:val="ombre_rg"/>
    <w:basedOn w:val="a3"/>
    <w:rsid w:val="0063589A"/>
    <w:pPr>
      <w:spacing w:before="100" w:beforeAutospacing="1" w:after="100" w:afterAutospacing="1"/>
    </w:pPr>
  </w:style>
  <w:style w:type="paragraph" w:customStyle="1" w:styleId="ombrergpale">
    <w:name w:val="ombre_rgpale"/>
    <w:basedOn w:val="a3"/>
    <w:rsid w:val="0063589A"/>
    <w:pPr>
      <w:spacing w:before="100" w:beforeAutospacing="1" w:after="100" w:afterAutospacing="1"/>
    </w:pPr>
  </w:style>
  <w:style w:type="paragraph" w:customStyle="1" w:styleId="hidden">
    <w:name w:val="hidden"/>
    <w:basedOn w:val="a3"/>
    <w:rsid w:val="0063589A"/>
    <w:pPr>
      <w:spacing w:before="100" w:beforeAutospacing="1" w:after="100" w:afterAutospacing="1"/>
    </w:pPr>
  </w:style>
  <w:style w:type="paragraph" w:customStyle="1" w:styleId="cinema-bandeau">
    <w:name w:val="cinema-bandeau"/>
    <w:basedOn w:val="a3"/>
    <w:rsid w:val="0063589A"/>
    <w:pPr>
      <w:spacing w:before="100" w:beforeAutospacing="1" w:after="100" w:afterAutospacing="1"/>
    </w:pPr>
  </w:style>
  <w:style w:type="paragraph" w:customStyle="1" w:styleId="mw-textarea-protected">
    <w:name w:val="mw-textarea-protected"/>
    <w:basedOn w:val="a3"/>
    <w:rsid w:val="0063589A"/>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63589A"/>
    <w:pPr>
      <w:spacing w:before="100" w:beforeAutospacing="1" w:after="100" w:afterAutospacing="1"/>
    </w:pPr>
  </w:style>
  <w:style w:type="paragraph" w:customStyle="1" w:styleId="wikimagtitre">
    <w:name w:val="wikimag_titre"/>
    <w:basedOn w:val="a3"/>
    <w:rsid w:val="0063589A"/>
    <w:pPr>
      <w:spacing w:before="100" w:beforeAutospacing="1" w:after="100" w:afterAutospacing="1"/>
    </w:pPr>
  </w:style>
  <w:style w:type="paragraph" w:customStyle="1" w:styleId="ui-button-large">
    <w:name w:val="ui-button-large"/>
    <w:basedOn w:val="a3"/>
    <w:rsid w:val="0063589A"/>
    <w:pPr>
      <w:spacing w:before="100" w:beforeAutospacing="1" w:after="100" w:afterAutospacing="1"/>
    </w:pPr>
  </w:style>
  <w:style w:type="paragraph" w:customStyle="1" w:styleId="fr-collapsible-content">
    <w:name w:val="fr-collapsible-content"/>
    <w:basedOn w:val="a3"/>
    <w:rsid w:val="0063589A"/>
    <w:pPr>
      <w:spacing w:before="100" w:beforeAutospacing="1" w:after="100" w:afterAutospacing="1"/>
    </w:pPr>
  </w:style>
  <w:style w:type="paragraph" w:customStyle="1" w:styleId="navboxnewtitle">
    <w:name w:val="navboxnew_title"/>
    <w:basedOn w:val="a3"/>
    <w:rsid w:val="0063589A"/>
    <w:pPr>
      <w:spacing w:before="100" w:beforeAutospacing="1" w:after="100" w:afterAutospacing="1"/>
    </w:pPr>
  </w:style>
  <w:style w:type="paragraph" w:customStyle="1" w:styleId="navboxnewtitlesub">
    <w:name w:val="navboxnew_titlesub"/>
    <w:basedOn w:val="a3"/>
    <w:rsid w:val="0063589A"/>
    <w:pPr>
      <w:spacing w:before="100" w:beforeAutospacing="1" w:after="100" w:afterAutospacing="1"/>
    </w:pPr>
  </w:style>
  <w:style w:type="paragraph" w:customStyle="1" w:styleId="navboxnewcell">
    <w:name w:val="navboxnew_cell"/>
    <w:basedOn w:val="a3"/>
    <w:rsid w:val="0063589A"/>
    <w:pPr>
      <w:spacing w:before="100" w:beforeAutospacing="1" w:after="100" w:afterAutospacing="1"/>
    </w:pPr>
  </w:style>
  <w:style w:type="paragraph" w:customStyle="1" w:styleId="navboxnewth">
    <w:name w:val="navboxnew_th"/>
    <w:basedOn w:val="a3"/>
    <w:rsid w:val="0063589A"/>
    <w:pPr>
      <w:spacing w:before="100" w:beforeAutospacing="1" w:after="100" w:afterAutospacing="1"/>
    </w:pPr>
  </w:style>
  <w:style w:type="paragraph" w:customStyle="1" w:styleId="impair">
    <w:name w:val="impair"/>
    <w:basedOn w:val="a3"/>
    <w:rsid w:val="0063589A"/>
    <w:pPr>
      <w:spacing w:before="100" w:beforeAutospacing="1" w:after="100" w:afterAutospacing="1"/>
    </w:pPr>
  </w:style>
  <w:style w:type="paragraph" w:customStyle="1" w:styleId="pair">
    <w:name w:val="pair"/>
    <w:basedOn w:val="a3"/>
    <w:rsid w:val="0063589A"/>
    <w:pPr>
      <w:spacing w:before="100" w:beforeAutospacing="1" w:after="100" w:afterAutospacing="1"/>
    </w:pPr>
  </w:style>
  <w:style w:type="paragraph" w:customStyle="1" w:styleId="navboxnewbanner">
    <w:name w:val="navboxnew_banner"/>
    <w:basedOn w:val="a3"/>
    <w:rsid w:val="0063589A"/>
    <w:pPr>
      <w:spacing w:before="100" w:beforeAutospacing="1" w:after="100" w:afterAutospacing="1"/>
    </w:pPr>
  </w:style>
  <w:style w:type="paragraph" w:customStyle="1" w:styleId="navboxnewimage">
    <w:name w:val="navboxnew_image"/>
    <w:basedOn w:val="a3"/>
    <w:rsid w:val="0063589A"/>
    <w:pPr>
      <w:spacing w:before="100" w:beforeAutospacing="1" w:after="100" w:afterAutospacing="1"/>
    </w:pPr>
  </w:style>
  <w:style w:type="paragraph" w:customStyle="1" w:styleId="navboxnewrow">
    <w:name w:val="navboxnew_row"/>
    <w:basedOn w:val="a3"/>
    <w:rsid w:val="0063589A"/>
    <w:pPr>
      <w:spacing w:before="100" w:beforeAutospacing="1" w:after="100" w:afterAutospacing="1"/>
    </w:pPr>
  </w:style>
  <w:style w:type="paragraph" w:customStyle="1" w:styleId="navboxnewie">
    <w:name w:val="navboxnew_ie"/>
    <w:basedOn w:val="a3"/>
    <w:rsid w:val="0063589A"/>
    <w:pPr>
      <w:spacing w:before="100" w:beforeAutospacing="1" w:after="100" w:afterAutospacing="1"/>
    </w:pPr>
  </w:style>
  <w:style w:type="paragraph" w:customStyle="1" w:styleId="navboxnewinline">
    <w:name w:val="navboxnew_inline"/>
    <w:basedOn w:val="a3"/>
    <w:rsid w:val="0063589A"/>
    <w:pPr>
      <w:spacing w:before="100" w:beforeAutospacing="1" w:after="100" w:afterAutospacing="1"/>
    </w:pPr>
  </w:style>
  <w:style w:type="paragraph" w:customStyle="1" w:styleId="ui-button-text">
    <w:name w:val="ui-button-text"/>
    <w:basedOn w:val="a3"/>
    <w:rsid w:val="0063589A"/>
    <w:pPr>
      <w:spacing w:before="100" w:beforeAutospacing="1" w:after="100" w:afterAutospacing="1"/>
    </w:pPr>
  </w:style>
  <w:style w:type="paragraph" w:customStyle="1" w:styleId="ui-dialog-titlebar">
    <w:name w:val="ui-dialog-titlebar"/>
    <w:basedOn w:val="a3"/>
    <w:rsid w:val="0063589A"/>
    <w:pPr>
      <w:spacing w:before="100" w:beforeAutospacing="1" w:after="100" w:afterAutospacing="1"/>
    </w:pPr>
  </w:style>
  <w:style w:type="paragraph" w:customStyle="1" w:styleId="ui-dialog-title">
    <w:name w:val="ui-dialog-title"/>
    <w:basedOn w:val="a3"/>
    <w:rsid w:val="0063589A"/>
    <w:pPr>
      <w:spacing w:before="100" w:beforeAutospacing="1" w:after="100" w:afterAutospacing="1"/>
    </w:pPr>
  </w:style>
  <w:style w:type="paragraph" w:customStyle="1" w:styleId="ui-dialog-titlebar-close">
    <w:name w:val="ui-dialog-titlebar-close"/>
    <w:basedOn w:val="a3"/>
    <w:rsid w:val="0063589A"/>
    <w:pPr>
      <w:spacing w:before="100" w:beforeAutospacing="1" w:after="100" w:afterAutospacing="1"/>
    </w:pPr>
  </w:style>
  <w:style w:type="paragraph" w:customStyle="1" w:styleId="ui-dialog-content">
    <w:name w:val="ui-dialog-content"/>
    <w:basedOn w:val="a3"/>
    <w:rsid w:val="0063589A"/>
    <w:pPr>
      <w:spacing w:before="100" w:beforeAutospacing="1" w:after="100" w:afterAutospacing="1"/>
    </w:pPr>
  </w:style>
  <w:style w:type="paragraph" w:customStyle="1" w:styleId="ui-dialog-buttonpane">
    <w:name w:val="ui-dialog-buttonpane"/>
    <w:basedOn w:val="a3"/>
    <w:rsid w:val="0063589A"/>
    <w:pPr>
      <w:spacing w:before="100" w:beforeAutospacing="1" w:after="100" w:afterAutospacing="1"/>
    </w:pPr>
  </w:style>
  <w:style w:type="paragraph" w:customStyle="1" w:styleId="fr-collapsible-toggle-keyboard">
    <w:name w:val="fr-collapsible-toggle-keyboard"/>
    <w:basedOn w:val="a3"/>
    <w:rsid w:val="0063589A"/>
    <w:pPr>
      <w:spacing w:before="100" w:beforeAutospacing="1" w:after="100" w:afterAutospacing="1"/>
    </w:pPr>
  </w:style>
  <w:style w:type="paragraph" w:customStyle="1" w:styleId="navboxnewlast">
    <w:name w:val="navboxnew_last"/>
    <w:basedOn w:val="a3"/>
    <w:rsid w:val="0063589A"/>
    <w:pPr>
      <w:spacing w:before="100" w:beforeAutospacing="1" w:after="100" w:afterAutospacing="1"/>
    </w:pPr>
  </w:style>
  <w:style w:type="paragraph" w:customStyle="1" w:styleId="special-label">
    <w:name w:val="special-label"/>
    <w:basedOn w:val="a3"/>
    <w:rsid w:val="0063589A"/>
    <w:pPr>
      <w:spacing w:before="100" w:beforeAutospacing="1" w:after="100" w:afterAutospacing="1"/>
    </w:pPr>
  </w:style>
  <w:style w:type="paragraph" w:customStyle="1" w:styleId="special-query">
    <w:name w:val="special-query"/>
    <w:basedOn w:val="a3"/>
    <w:rsid w:val="0063589A"/>
    <w:pPr>
      <w:spacing w:before="100" w:beforeAutospacing="1" w:after="100" w:afterAutospacing="1"/>
    </w:pPr>
  </w:style>
  <w:style w:type="paragraph" w:customStyle="1" w:styleId="special-hover">
    <w:name w:val="special-hover"/>
    <w:basedOn w:val="a3"/>
    <w:rsid w:val="0063589A"/>
    <w:pPr>
      <w:spacing w:before="100" w:beforeAutospacing="1" w:after="100" w:afterAutospacing="1"/>
    </w:pPr>
  </w:style>
  <w:style w:type="paragraph" w:customStyle="1" w:styleId="mw-specialpage-summary">
    <w:name w:val="mw-specialpage-summary"/>
    <w:basedOn w:val="a3"/>
    <w:rsid w:val="0063589A"/>
    <w:pPr>
      <w:spacing w:before="100" w:beforeAutospacing="1" w:after="100" w:afterAutospacing="1"/>
    </w:pPr>
  </w:style>
  <w:style w:type="paragraph" w:customStyle="1" w:styleId="legendlike">
    <w:name w:val="legendlike"/>
    <w:basedOn w:val="a3"/>
    <w:rsid w:val="0063589A"/>
    <w:pPr>
      <w:spacing w:before="100" w:beforeAutospacing="1" w:after="100" w:afterAutospacing="1"/>
    </w:pPr>
  </w:style>
  <w:style w:type="paragraph" w:customStyle="1" w:styleId="legendtextlike">
    <w:name w:val="legendtextlike"/>
    <w:basedOn w:val="a3"/>
    <w:rsid w:val="0063589A"/>
    <w:pPr>
      <w:spacing w:before="100" w:beforeAutospacing="1" w:after="100" w:afterAutospacing="1"/>
    </w:pPr>
  </w:style>
  <w:style w:type="paragraph" w:customStyle="1" w:styleId="scrollbar">
    <w:name w:val="scrollbar"/>
    <w:basedOn w:val="a3"/>
    <w:rsid w:val="0063589A"/>
    <w:pPr>
      <w:spacing w:before="100" w:beforeAutospacing="1" w:after="100" w:afterAutospacing="1"/>
    </w:pPr>
  </w:style>
  <w:style w:type="paragraph" w:customStyle="1" w:styleId="scrollbarcontainer">
    <w:name w:val="scrollbarcontainer"/>
    <w:basedOn w:val="a3"/>
    <w:rsid w:val="0063589A"/>
    <w:pPr>
      <w:spacing w:before="100" w:beforeAutospacing="1" w:after="100" w:afterAutospacing="1"/>
    </w:pPr>
  </w:style>
  <w:style w:type="paragraph" w:customStyle="1" w:styleId="magnify">
    <w:name w:val="magnify"/>
    <w:basedOn w:val="a3"/>
    <w:rsid w:val="0063589A"/>
    <w:pPr>
      <w:spacing w:before="100" w:beforeAutospacing="1" w:after="100" w:afterAutospacing="1"/>
    </w:pPr>
  </w:style>
  <w:style w:type="paragraph" w:customStyle="1" w:styleId="infoboximage">
    <w:name w:val="infoboximage"/>
    <w:basedOn w:val="a3"/>
    <w:rsid w:val="0063589A"/>
    <w:pPr>
      <w:spacing w:before="100" w:beforeAutospacing="1" w:after="100" w:afterAutospacing="1"/>
    </w:pPr>
  </w:style>
  <w:style w:type="paragraph" w:customStyle="1" w:styleId="infoboxsoustitre">
    <w:name w:val="infoboxsoustitre"/>
    <w:basedOn w:val="a3"/>
    <w:rsid w:val="0063589A"/>
    <w:pPr>
      <w:spacing w:before="100" w:beforeAutospacing="1" w:after="100" w:afterAutospacing="1"/>
    </w:pPr>
  </w:style>
  <w:style w:type="paragraph" w:customStyle="1" w:styleId="latitude">
    <w:name w:val="latitude"/>
    <w:basedOn w:val="a3"/>
    <w:rsid w:val="0063589A"/>
    <w:pPr>
      <w:spacing w:before="100" w:beforeAutospacing="1" w:after="100" w:afterAutospacing="1"/>
    </w:pPr>
  </w:style>
  <w:style w:type="paragraph" w:customStyle="1" w:styleId="entete">
    <w:name w:val="entete"/>
    <w:basedOn w:val="a3"/>
    <w:rsid w:val="0063589A"/>
    <w:pPr>
      <w:spacing w:before="100" w:beforeAutospacing="1" w:after="100" w:afterAutospacing="1"/>
    </w:pPr>
  </w:style>
  <w:style w:type="paragraph" w:customStyle="1" w:styleId="media">
    <w:name w:val="media"/>
    <w:basedOn w:val="a3"/>
    <w:rsid w:val="0063589A"/>
    <w:pPr>
      <w:spacing w:before="100" w:beforeAutospacing="1" w:after="100" w:afterAutospacing="1"/>
    </w:pPr>
  </w:style>
  <w:style w:type="paragraph" w:customStyle="1" w:styleId="thumbimage">
    <w:name w:val="thumbimage"/>
    <w:basedOn w:val="a3"/>
    <w:rsid w:val="0063589A"/>
    <w:pPr>
      <w:spacing w:before="100" w:beforeAutospacing="1" w:after="100" w:afterAutospacing="1"/>
    </w:pPr>
  </w:style>
  <w:style w:type="paragraph" w:customStyle="1" w:styleId="thumbinner">
    <w:name w:val="thumbinner"/>
    <w:basedOn w:val="a3"/>
    <w:rsid w:val="0063589A"/>
    <w:pPr>
      <w:spacing w:before="100" w:beforeAutospacing="1" w:after="100" w:afterAutospacing="1"/>
    </w:pPr>
  </w:style>
  <w:style w:type="paragraph" w:customStyle="1" w:styleId="thumb">
    <w:name w:val="thumb"/>
    <w:basedOn w:val="a3"/>
    <w:rsid w:val="0063589A"/>
    <w:pPr>
      <w:spacing w:before="100" w:beforeAutospacing="1" w:after="100" w:afterAutospacing="1"/>
    </w:pPr>
  </w:style>
  <w:style w:type="paragraph" w:customStyle="1" w:styleId="thumbcaption">
    <w:name w:val="thumbcaption"/>
    <w:basedOn w:val="a3"/>
    <w:rsid w:val="0063589A"/>
    <w:pPr>
      <w:spacing w:before="100" w:beforeAutospacing="1" w:after="100" w:afterAutospacing="1"/>
    </w:pPr>
  </w:style>
  <w:style w:type="paragraph" w:customStyle="1" w:styleId="legend">
    <w:name w:val="legend"/>
    <w:basedOn w:val="a3"/>
    <w:rsid w:val="0063589A"/>
    <w:pPr>
      <w:spacing w:before="100" w:beforeAutospacing="1" w:after="100" w:afterAutospacing="1"/>
    </w:pPr>
  </w:style>
  <w:style w:type="paragraph" w:customStyle="1" w:styleId="image2">
    <w:name w:val="image2"/>
    <w:basedOn w:val="a3"/>
    <w:rsid w:val="0063589A"/>
    <w:pPr>
      <w:spacing w:before="100" w:beforeAutospacing="1" w:after="100" w:afterAutospacing="1"/>
    </w:pPr>
  </w:style>
  <w:style w:type="paragraph" w:customStyle="1" w:styleId="hr">
    <w:name w:val="hr"/>
    <w:basedOn w:val="a3"/>
    <w:rsid w:val="0063589A"/>
    <w:pPr>
      <w:spacing w:before="100" w:beforeAutospacing="1" w:after="100" w:afterAutospacing="1"/>
    </w:pPr>
  </w:style>
  <w:style w:type="paragraph" w:customStyle="1" w:styleId="navbar">
    <w:name w:val="navbar"/>
    <w:basedOn w:val="a3"/>
    <w:rsid w:val="0063589A"/>
    <w:pPr>
      <w:spacing w:before="100" w:beforeAutospacing="1" w:after="100" w:afterAutospacing="1"/>
    </w:pPr>
  </w:style>
  <w:style w:type="paragraph" w:customStyle="1" w:styleId="prevbloc">
    <w:name w:val="prev_bloc"/>
    <w:basedOn w:val="a3"/>
    <w:rsid w:val="0063589A"/>
    <w:pPr>
      <w:spacing w:before="100" w:beforeAutospacing="1" w:after="100" w:afterAutospacing="1"/>
    </w:pPr>
  </w:style>
  <w:style w:type="paragraph" w:customStyle="1" w:styleId="nextbloc">
    <w:name w:val="next_bloc"/>
    <w:basedOn w:val="a3"/>
    <w:rsid w:val="0063589A"/>
    <w:pPr>
      <w:spacing w:before="100" w:beforeAutospacing="1" w:after="100" w:afterAutospacing="1"/>
    </w:pPr>
  </w:style>
  <w:style w:type="paragraph" w:customStyle="1" w:styleId="imgtoogle">
    <w:name w:val="img_toogle"/>
    <w:basedOn w:val="a3"/>
    <w:rsid w:val="0063589A"/>
    <w:pPr>
      <w:spacing w:before="100" w:beforeAutospacing="1" w:after="100" w:afterAutospacing="1"/>
    </w:pPr>
  </w:style>
  <w:style w:type="paragraph" w:customStyle="1" w:styleId="atoogle">
    <w:name w:val="a_toogle"/>
    <w:basedOn w:val="a3"/>
    <w:rsid w:val="0063589A"/>
    <w:pPr>
      <w:spacing w:before="100" w:beforeAutospacing="1" w:after="100" w:afterAutospacing="1"/>
    </w:pPr>
  </w:style>
  <w:style w:type="paragraph" w:customStyle="1" w:styleId="geopoint">
    <w:name w:val="geopoint"/>
    <w:basedOn w:val="a3"/>
    <w:rsid w:val="0063589A"/>
    <w:pPr>
      <w:spacing w:before="100" w:beforeAutospacing="1" w:after="100" w:afterAutospacing="1"/>
    </w:pPr>
  </w:style>
  <w:style w:type="paragraph" w:customStyle="1" w:styleId="titre">
    <w:name w:val="titre"/>
    <w:basedOn w:val="a3"/>
    <w:rsid w:val="0063589A"/>
    <w:pPr>
      <w:spacing w:before="100" w:beforeAutospacing="1" w:after="100" w:afterAutospacing="1"/>
    </w:pPr>
  </w:style>
  <w:style w:type="paragraph" w:customStyle="1" w:styleId="ui-icon-closethick">
    <w:name w:val="ui-icon-closethick"/>
    <w:basedOn w:val="a3"/>
    <w:rsid w:val="0063589A"/>
    <w:pPr>
      <w:spacing w:before="100" w:beforeAutospacing="1" w:after="100" w:afterAutospacing="1"/>
    </w:pPr>
  </w:style>
  <w:style w:type="paragraph" w:customStyle="1" w:styleId="taxoboxclassification">
    <w:name w:val="taxobox_classification"/>
    <w:basedOn w:val="a3"/>
    <w:rsid w:val="0063589A"/>
    <w:pPr>
      <w:spacing w:before="100" w:beforeAutospacing="1" w:after="100" w:afterAutospacing="1"/>
    </w:pPr>
  </w:style>
  <w:style w:type="paragraph" w:customStyle="1" w:styleId="rnormal">
    <w:name w:val="rnormal"/>
    <w:basedOn w:val="a3"/>
    <w:rsid w:val="0063589A"/>
    <w:pPr>
      <w:spacing w:before="100" w:beforeAutospacing="1" w:after="100" w:afterAutospacing="1"/>
    </w:pPr>
  </w:style>
  <w:style w:type="paragraph" w:customStyle="1" w:styleId="alert-text">
    <w:name w:val="alert-text"/>
    <w:basedOn w:val="a3"/>
    <w:rsid w:val="0063589A"/>
    <w:pPr>
      <w:spacing w:before="100" w:beforeAutospacing="1" w:after="100" w:afterAutospacing="1"/>
    </w:pPr>
    <w:rPr>
      <w:color w:val="000000"/>
    </w:rPr>
  </w:style>
  <w:style w:type="paragraph" w:customStyle="1" w:styleId="regardsactu">
    <w:name w:val="regards_actu"/>
    <w:basedOn w:val="a3"/>
    <w:rsid w:val="0063589A"/>
    <w:pPr>
      <w:spacing w:before="100" w:beforeAutospacing="1" w:after="100" w:afterAutospacing="1"/>
    </w:pPr>
  </w:style>
  <w:style w:type="paragraph" w:customStyle="1" w:styleId="mw-geshi">
    <w:name w:val="mw-geshi"/>
    <w:basedOn w:val="a3"/>
    <w:rsid w:val="0063589A"/>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63589A"/>
    <w:pPr>
      <w:spacing w:before="100" w:beforeAutospacing="1" w:after="100" w:afterAutospacing="1"/>
    </w:pPr>
    <w:rPr>
      <w:sz w:val="22"/>
      <w:szCs w:val="22"/>
    </w:rPr>
  </w:style>
  <w:style w:type="paragraph" w:customStyle="1" w:styleId="fr-collapsible-toggle1">
    <w:name w:val="fr-collapsible-toggle1"/>
    <w:basedOn w:val="a3"/>
    <w:rsid w:val="0063589A"/>
    <w:pPr>
      <w:spacing w:before="100" w:beforeAutospacing="1" w:after="100" w:afterAutospacing="1"/>
    </w:pPr>
    <w:rPr>
      <w:sz w:val="22"/>
      <w:szCs w:val="22"/>
    </w:rPr>
  </w:style>
  <w:style w:type="paragraph" w:customStyle="1" w:styleId="fr-collapsible-toggle2">
    <w:name w:val="fr-collapsible-toggle2"/>
    <w:basedOn w:val="a3"/>
    <w:rsid w:val="0063589A"/>
    <w:pPr>
      <w:spacing w:before="100" w:beforeAutospacing="1" w:after="100" w:afterAutospacing="1"/>
    </w:pPr>
    <w:rPr>
      <w:sz w:val="22"/>
      <w:szCs w:val="22"/>
    </w:rPr>
  </w:style>
  <w:style w:type="paragraph" w:customStyle="1" w:styleId="fr-collapsible-toggle3">
    <w:name w:val="fr-collapsible-toggle3"/>
    <w:basedOn w:val="a3"/>
    <w:rsid w:val="0063589A"/>
    <w:pPr>
      <w:spacing w:before="100" w:beforeAutospacing="1" w:after="100" w:afterAutospacing="1"/>
    </w:pPr>
    <w:rPr>
      <w:sz w:val="22"/>
      <w:szCs w:val="22"/>
    </w:rPr>
  </w:style>
  <w:style w:type="paragraph" w:customStyle="1" w:styleId="navboxnewtitle1">
    <w:name w:val="navboxnew_title1"/>
    <w:basedOn w:val="a3"/>
    <w:rsid w:val="0063589A"/>
    <w:pPr>
      <w:shd w:val="clear" w:color="auto" w:fill="CCCCFF"/>
      <w:spacing w:after="30"/>
      <w:jc w:val="center"/>
    </w:pPr>
    <w:rPr>
      <w:b/>
      <w:bCs/>
    </w:rPr>
  </w:style>
  <w:style w:type="paragraph" w:customStyle="1" w:styleId="navboxnewtitlesub1">
    <w:name w:val="navboxnew_titlesub1"/>
    <w:basedOn w:val="a3"/>
    <w:rsid w:val="0063589A"/>
    <w:pPr>
      <w:spacing w:before="100" w:beforeAutospacing="1" w:after="100" w:afterAutospacing="1"/>
    </w:pPr>
    <w:rPr>
      <w:sz w:val="19"/>
      <w:szCs w:val="19"/>
    </w:rPr>
  </w:style>
  <w:style w:type="paragraph" w:customStyle="1" w:styleId="fr-collapsible-content2">
    <w:name w:val="fr-collapsible-content2"/>
    <w:basedOn w:val="a3"/>
    <w:rsid w:val="0063589A"/>
    <w:pPr>
      <w:spacing w:before="100" w:beforeAutospacing="1" w:after="100" w:afterAutospacing="1"/>
    </w:pPr>
    <w:rPr>
      <w:sz w:val="22"/>
      <w:szCs w:val="22"/>
    </w:rPr>
  </w:style>
  <w:style w:type="paragraph" w:customStyle="1" w:styleId="navboxnewcell1">
    <w:name w:val="navboxnew_cell1"/>
    <w:basedOn w:val="a3"/>
    <w:rsid w:val="0063589A"/>
    <w:pPr>
      <w:spacing w:before="100" w:beforeAutospacing="1" w:after="100" w:afterAutospacing="1"/>
      <w:jc w:val="center"/>
    </w:pPr>
  </w:style>
  <w:style w:type="paragraph" w:customStyle="1" w:styleId="navboxnewth1">
    <w:name w:val="navboxnew_th1"/>
    <w:basedOn w:val="a3"/>
    <w:rsid w:val="0063589A"/>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63589A"/>
    <w:pPr>
      <w:spacing w:before="100" w:beforeAutospacing="1" w:after="100" w:afterAutospacing="1"/>
    </w:pPr>
  </w:style>
  <w:style w:type="paragraph" w:customStyle="1" w:styleId="impair1">
    <w:name w:val="impair1"/>
    <w:basedOn w:val="a3"/>
    <w:rsid w:val="0063589A"/>
    <w:pPr>
      <w:shd w:val="clear" w:color="auto" w:fill="EEEEFF"/>
      <w:spacing w:before="100" w:beforeAutospacing="1" w:after="100" w:afterAutospacing="1"/>
    </w:pPr>
  </w:style>
  <w:style w:type="paragraph" w:customStyle="1" w:styleId="pair1">
    <w:name w:val="pair1"/>
    <w:basedOn w:val="a3"/>
    <w:rsid w:val="0063589A"/>
    <w:pPr>
      <w:shd w:val="clear" w:color="auto" w:fill="F9F9F9"/>
      <w:spacing w:before="100" w:beforeAutospacing="1" w:after="100" w:afterAutospacing="1"/>
    </w:pPr>
  </w:style>
  <w:style w:type="paragraph" w:customStyle="1" w:styleId="navboxnewbanner1">
    <w:name w:val="navboxnew_banner1"/>
    <w:basedOn w:val="a3"/>
    <w:rsid w:val="0063589A"/>
    <w:pPr>
      <w:shd w:val="clear" w:color="auto" w:fill="DDDDFF"/>
      <w:spacing w:after="30"/>
      <w:jc w:val="center"/>
    </w:pPr>
  </w:style>
  <w:style w:type="paragraph" w:customStyle="1" w:styleId="navboxnewimage1">
    <w:name w:val="navboxnew_image1"/>
    <w:basedOn w:val="a3"/>
    <w:rsid w:val="0063589A"/>
    <w:pPr>
      <w:spacing w:before="100" w:beforeAutospacing="1" w:after="100" w:afterAutospacing="1"/>
    </w:pPr>
  </w:style>
  <w:style w:type="paragraph" w:customStyle="1" w:styleId="navboxnewcell2">
    <w:name w:val="navboxnew_cell2"/>
    <w:basedOn w:val="a3"/>
    <w:rsid w:val="0063589A"/>
    <w:pPr>
      <w:spacing w:before="100" w:beforeAutospacing="1" w:after="100" w:afterAutospacing="1"/>
      <w:jc w:val="center"/>
    </w:pPr>
  </w:style>
  <w:style w:type="paragraph" w:customStyle="1" w:styleId="navboxnewie1">
    <w:name w:val="navboxnew_ie1"/>
    <w:basedOn w:val="a3"/>
    <w:rsid w:val="0063589A"/>
    <w:pPr>
      <w:spacing w:before="100" w:beforeAutospacing="1" w:after="100" w:afterAutospacing="1"/>
    </w:pPr>
  </w:style>
  <w:style w:type="paragraph" w:customStyle="1" w:styleId="navboxnewtitle2">
    <w:name w:val="navboxnew_title2"/>
    <w:basedOn w:val="a3"/>
    <w:rsid w:val="0063589A"/>
    <w:pPr>
      <w:shd w:val="clear" w:color="auto" w:fill="99CC99"/>
      <w:spacing w:before="100" w:beforeAutospacing="1" w:after="100" w:afterAutospacing="1"/>
    </w:pPr>
  </w:style>
  <w:style w:type="paragraph" w:customStyle="1" w:styleId="navboxnewbanner2">
    <w:name w:val="navboxnew_banner2"/>
    <w:basedOn w:val="a3"/>
    <w:rsid w:val="0063589A"/>
    <w:pPr>
      <w:shd w:val="clear" w:color="auto" w:fill="99CC99"/>
      <w:spacing w:before="100" w:beforeAutospacing="1" w:after="100" w:afterAutospacing="1"/>
    </w:pPr>
  </w:style>
  <w:style w:type="paragraph" w:customStyle="1" w:styleId="navboxnewth2">
    <w:name w:val="navboxnew_th2"/>
    <w:basedOn w:val="a3"/>
    <w:rsid w:val="0063589A"/>
    <w:pPr>
      <w:shd w:val="clear" w:color="auto" w:fill="B3D9B3"/>
      <w:spacing w:before="100" w:beforeAutospacing="1" w:after="100" w:afterAutospacing="1"/>
    </w:pPr>
  </w:style>
  <w:style w:type="paragraph" w:customStyle="1" w:styleId="navboxnewtitle3">
    <w:name w:val="navboxnew_title3"/>
    <w:basedOn w:val="a3"/>
    <w:rsid w:val="0063589A"/>
    <w:pPr>
      <w:shd w:val="clear" w:color="auto" w:fill="DFEDFF"/>
      <w:spacing w:before="100" w:beforeAutospacing="1" w:after="100" w:afterAutospacing="1"/>
    </w:pPr>
  </w:style>
  <w:style w:type="paragraph" w:customStyle="1" w:styleId="navboxnewbanner3">
    <w:name w:val="navboxnew_banner3"/>
    <w:basedOn w:val="a3"/>
    <w:rsid w:val="0063589A"/>
    <w:pPr>
      <w:shd w:val="clear" w:color="auto" w:fill="DFEDFF"/>
      <w:spacing w:before="100" w:beforeAutospacing="1" w:after="100" w:afterAutospacing="1"/>
    </w:pPr>
  </w:style>
  <w:style w:type="paragraph" w:customStyle="1" w:styleId="navboxnewth3">
    <w:name w:val="navboxnew_th3"/>
    <w:basedOn w:val="a3"/>
    <w:rsid w:val="0063589A"/>
    <w:pPr>
      <w:shd w:val="clear" w:color="auto" w:fill="E7F2FF"/>
      <w:spacing w:before="100" w:beforeAutospacing="1" w:after="100" w:afterAutospacing="1"/>
    </w:pPr>
  </w:style>
  <w:style w:type="paragraph" w:customStyle="1" w:styleId="fr-collapsible-toggle4">
    <w:name w:val="fr-collapsible-toggle4"/>
    <w:basedOn w:val="a3"/>
    <w:rsid w:val="0063589A"/>
    <w:pPr>
      <w:spacing w:before="100" w:beforeAutospacing="1" w:after="100" w:afterAutospacing="1"/>
    </w:pPr>
    <w:rPr>
      <w:sz w:val="22"/>
      <w:szCs w:val="22"/>
    </w:rPr>
  </w:style>
  <w:style w:type="paragraph" w:customStyle="1" w:styleId="navboxnewtitle4">
    <w:name w:val="navboxnew_title4"/>
    <w:basedOn w:val="a3"/>
    <w:rsid w:val="0063589A"/>
    <w:pPr>
      <w:shd w:val="clear" w:color="auto" w:fill="CCCCFF"/>
      <w:spacing w:after="30"/>
      <w:jc w:val="center"/>
    </w:pPr>
    <w:rPr>
      <w:b/>
      <w:bCs/>
    </w:rPr>
  </w:style>
  <w:style w:type="paragraph" w:customStyle="1" w:styleId="navboxnewtitlesub2">
    <w:name w:val="navboxnew_titlesub2"/>
    <w:basedOn w:val="a3"/>
    <w:rsid w:val="0063589A"/>
    <w:pPr>
      <w:spacing w:before="100" w:beforeAutospacing="1" w:after="100" w:afterAutospacing="1"/>
    </w:pPr>
    <w:rPr>
      <w:sz w:val="19"/>
      <w:szCs w:val="19"/>
    </w:rPr>
  </w:style>
  <w:style w:type="paragraph" w:customStyle="1" w:styleId="fr-collapsible-content3">
    <w:name w:val="fr-collapsible-content3"/>
    <w:basedOn w:val="a3"/>
    <w:rsid w:val="0063589A"/>
    <w:pPr>
      <w:spacing w:before="100" w:beforeAutospacing="1" w:after="100" w:afterAutospacing="1"/>
    </w:pPr>
    <w:rPr>
      <w:sz w:val="22"/>
      <w:szCs w:val="22"/>
    </w:rPr>
  </w:style>
  <w:style w:type="paragraph" w:customStyle="1" w:styleId="navboxnewrow1">
    <w:name w:val="navboxnew_row1"/>
    <w:basedOn w:val="a3"/>
    <w:rsid w:val="0063589A"/>
    <w:pPr>
      <w:shd w:val="clear" w:color="auto" w:fill="DDDDFF"/>
      <w:spacing w:before="100" w:beforeAutospacing="1" w:after="100" w:afterAutospacing="1"/>
    </w:pPr>
  </w:style>
  <w:style w:type="paragraph" w:customStyle="1" w:styleId="navboxnewth4">
    <w:name w:val="navboxnew_th4"/>
    <w:basedOn w:val="a3"/>
    <w:rsid w:val="0063589A"/>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63589A"/>
    <w:pPr>
      <w:pBdr>
        <w:left w:val="single" w:sz="12" w:space="0" w:color="F9F9F9"/>
      </w:pBdr>
      <w:spacing w:before="100" w:beforeAutospacing="1" w:after="100" w:afterAutospacing="1"/>
    </w:pPr>
  </w:style>
  <w:style w:type="paragraph" w:customStyle="1" w:styleId="navboxnewinline1">
    <w:name w:val="navboxnew_inline1"/>
    <w:basedOn w:val="a3"/>
    <w:rsid w:val="0063589A"/>
    <w:pPr>
      <w:shd w:val="clear" w:color="auto" w:fill="F9F9F9"/>
      <w:spacing w:before="100" w:beforeAutospacing="1" w:after="100" w:afterAutospacing="1"/>
    </w:pPr>
  </w:style>
  <w:style w:type="paragraph" w:customStyle="1" w:styleId="navboxnewinline2">
    <w:name w:val="navboxnew_inline2"/>
    <w:basedOn w:val="a3"/>
    <w:rsid w:val="0063589A"/>
    <w:pPr>
      <w:shd w:val="clear" w:color="auto" w:fill="EEEEFF"/>
      <w:spacing w:before="100" w:beforeAutospacing="1" w:after="100" w:afterAutospacing="1"/>
    </w:pPr>
  </w:style>
  <w:style w:type="paragraph" w:customStyle="1" w:styleId="navboxnewimage2">
    <w:name w:val="navboxnew_image2"/>
    <w:basedOn w:val="a3"/>
    <w:rsid w:val="0063589A"/>
    <w:pPr>
      <w:spacing w:before="100" w:beforeAutospacing="1" w:after="100" w:afterAutospacing="1"/>
    </w:pPr>
    <w:rPr>
      <w:vanish/>
    </w:rPr>
  </w:style>
  <w:style w:type="paragraph" w:customStyle="1" w:styleId="navboxnewbanner4">
    <w:name w:val="navboxnew_banner4"/>
    <w:basedOn w:val="a3"/>
    <w:rsid w:val="0063589A"/>
    <w:pPr>
      <w:shd w:val="clear" w:color="auto" w:fill="CCCCFF"/>
      <w:spacing w:before="30"/>
      <w:jc w:val="center"/>
    </w:pPr>
  </w:style>
  <w:style w:type="paragraph" w:customStyle="1" w:styleId="navboxnew1">
    <w:name w:val="navboxnew1"/>
    <w:basedOn w:val="a3"/>
    <w:rsid w:val="0063589A"/>
    <w:pPr>
      <w:shd w:val="clear" w:color="auto" w:fill="F9F9F9"/>
      <w:spacing w:before="100" w:beforeAutospacing="1" w:after="100" w:afterAutospacing="1"/>
    </w:pPr>
  </w:style>
  <w:style w:type="paragraph" w:customStyle="1" w:styleId="play-btn-large1">
    <w:name w:val="play-btn-large1"/>
    <w:basedOn w:val="a3"/>
    <w:rsid w:val="0063589A"/>
    <w:pPr>
      <w:spacing w:after="100" w:afterAutospacing="1"/>
      <w:ind w:left="-525"/>
    </w:pPr>
  </w:style>
  <w:style w:type="paragraph" w:customStyle="1" w:styleId="ui-widget1">
    <w:name w:val="ui-widget1"/>
    <w:basedOn w:val="a3"/>
    <w:rsid w:val="0063589A"/>
    <w:pPr>
      <w:spacing w:before="100" w:beforeAutospacing="1" w:after="100" w:afterAutospacing="1"/>
    </w:pPr>
    <w:rPr>
      <w:rFonts w:ascii="Arial" w:hAnsi="Arial" w:cs="Arial"/>
    </w:rPr>
  </w:style>
  <w:style w:type="paragraph" w:customStyle="1" w:styleId="ui-state-default1">
    <w:name w:val="ui-state-default1"/>
    <w:basedOn w:val="a3"/>
    <w:rsid w:val="0063589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63589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63589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63589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63589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63589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63589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63589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63589A"/>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63589A"/>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63589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63589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63589A"/>
    <w:pPr>
      <w:spacing w:before="100" w:beforeAutospacing="1" w:after="100" w:afterAutospacing="1"/>
    </w:pPr>
    <w:rPr>
      <w:color w:val="FFFFFF"/>
    </w:rPr>
  </w:style>
  <w:style w:type="paragraph" w:customStyle="1" w:styleId="ui-state-error-text2">
    <w:name w:val="ui-state-error-text2"/>
    <w:basedOn w:val="a3"/>
    <w:rsid w:val="0063589A"/>
    <w:pPr>
      <w:spacing w:before="100" w:beforeAutospacing="1" w:after="100" w:afterAutospacing="1"/>
    </w:pPr>
    <w:rPr>
      <w:color w:val="FFFFFF"/>
    </w:rPr>
  </w:style>
  <w:style w:type="paragraph" w:customStyle="1" w:styleId="ui-priority-primary1">
    <w:name w:val="ui-priority-primary1"/>
    <w:basedOn w:val="a3"/>
    <w:rsid w:val="0063589A"/>
    <w:pPr>
      <w:spacing w:before="100" w:beforeAutospacing="1" w:after="100" w:afterAutospacing="1"/>
    </w:pPr>
    <w:rPr>
      <w:b/>
      <w:bCs/>
    </w:rPr>
  </w:style>
  <w:style w:type="paragraph" w:customStyle="1" w:styleId="ui-priority-primary2">
    <w:name w:val="ui-priority-primary2"/>
    <w:basedOn w:val="a3"/>
    <w:rsid w:val="0063589A"/>
    <w:pPr>
      <w:spacing w:before="100" w:beforeAutospacing="1" w:after="100" w:afterAutospacing="1"/>
    </w:pPr>
    <w:rPr>
      <w:b/>
      <w:bCs/>
    </w:rPr>
  </w:style>
  <w:style w:type="paragraph" w:customStyle="1" w:styleId="ui-priority-secondary1">
    <w:name w:val="ui-priority-secondary1"/>
    <w:basedOn w:val="a3"/>
    <w:rsid w:val="0063589A"/>
    <w:pPr>
      <w:spacing w:before="100" w:beforeAutospacing="1" w:after="100" w:afterAutospacing="1"/>
    </w:pPr>
  </w:style>
  <w:style w:type="paragraph" w:customStyle="1" w:styleId="ui-priority-secondary2">
    <w:name w:val="ui-priority-secondary2"/>
    <w:basedOn w:val="a3"/>
    <w:rsid w:val="0063589A"/>
    <w:pPr>
      <w:spacing w:before="100" w:beforeAutospacing="1" w:after="100" w:afterAutospacing="1"/>
    </w:pPr>
  </w:style>
  <w:style w:type="paragraph" w:customStyle="1" w:styleId="ui-state-disabled1">
    <w:name w:val="ui-state-disabled1"/>
    <w:basedOn w:val="a3"/>
    <w:rsid w:val="0063589A"/>
    <w:pPr>
      <w:spacing w:before="100" w:beforeAutospacing="1" w:after="100" w:afterAutospacing="1"/>
    </w:pPr>
  </w:style>
  <w:style w:type="paragraph" w:customStyle="1" w:styleId="ui-state-disabled2">
    <w:name w:val="ui-state-disabled2"/>
    <w:basedOn w:val="a3"/>
    <w:rsid w:val="0063589A"/>
    <w:pPr>
      <w:spacing w:before="100" w:beforeAutospacing="1" w:after="100" w:afterAutospacing="1"/>
    </w:pPr>
  </w:style>
  <w:style w:type="paragraph" w:customStyle="1" w:styleId="ui-icon1">
    <w:name w:val="ui-icon1"/>
    <w:basedOn w:val="a3"/>
    <w:rsid w:val="0063589A"/>
    <w:pPr>
      <w:spacing w:before="100" w:beforeAutospacing="1" w:after="100" w:afterAutospacing="1"/>
      <w:ind w:firstLine="7343"/>
    </w:pPr>
  </w:style>
  <w:style w:type="paragraph" w:customStyle="1" w:styleId="ui-icon2">
    <w:name w:val="ui-icon2"/>
    <w:basedOn w:val="a3"/>
    <w:rsid w:val="0063589A"/>
    <w:pPr>
      <w:spacing w:before="100" w:beforeAutospacing="1" w:after="100" w:afterAutospacing="1"/>
      <w:ind w:firstLine="7343"/>
    </w:pPr>
  </w:style>
  <w:style w:type="paragraph" w:customStyle="1" w:styleId="ui-icon3">
    <w:name w:val="ui-icon3"/>
    <w:basedOn w:val="a3"/>
    <w:rsid w:val="0063589A"/>
    <w:pPr>
      <w:spacing w:before="100" w:beforeAutospacing="1" w:after="100" w:afterAutospacing="1"/>
      <w:ind w:firstLine="7343"/>
    </w:pPr>
  </w:style>
  <w:style w:type="paragraph" w:customStyle="1" w:styleId="ui-icon4">
    <w:name w:val="ui-icon4"/>
    <w:basedOn w:val="a3"/>
    <w:rsid w:val="0063589A"/>
    <w:pPr>
      <w:spacing w:before="100" w:beforeAutospacing="1" w:after="100" w:afterAutospacing="1"/>
      <w:ind w:firstLine="7343"/>
    </w:pPr>
  </w:style>
  <w:style w:type="paragraph" w:customStyle="1" w:styleId="ui-icon5">
    <w:name w:val="ui-icon5"/>
    <w:basedOn w:val="a3"/>
    <w:rsid w:val="0063589A"/>
    <w:pPr>
      <w:spacing w:before="100" w:beforeAutospacing="1" w:after="100" w:afterAutospacing="1"/>
      <w:ind w:firstLine="7343"/>
    </w:pPr>
  </w:style>
  <w:style w:type="paragraph" w:customStyle="1" w:styleId="ui-icon6">
    <w:name w:val="ui-icon6"/>
    <w:basedOn w:val="a3"/>
    <w:rsid w:val="0063589A"/>
    <w:pPr>
      <w:spacing w:before="100" w:beforeAutospacing="1" w:after="100" w:afterAutospacing="1"/>
      <w:ind w:firstLine="7343"/>
    </w:pPr>
  </w:style>
  <w:style w:type="paragraph" w:customStyle="1" w:styleId="ui-icon7">
    <w:name w:val="ui-icon7"/>
    <w:basedOn w:val="a3"/>
    <w:rsid w:val="0063589A"/>
    <w:pPr>
      <w:spacing w:before="100" w:beforeAutospacing="1" w:after="100" w:afterAutospacing="1"/>
      <w:ind w:firstLine="7343"/>
    </w:pPr>
  </w:style>
  <w:style w:type="paragraph" w:customStyle="1" w:styleId="ui-icon8">
    <w:name w:val="ui-icon8"/>
    <w:basedOn w:val="a3"/>
    <w:rsid w:val="0063589A"/>
    <w:pPr>
      <w:spacing w:before="100" w:beforeAutospacing="1" w:after="100" w:afterAutospacing="1"/>
      <w:ind w:firstLine="7343"/>
    </w:pPr>
  </w:style>
  <w:style w:type="paragraph" w:customStyle="1" w:styleId="ui-icon9">
    <w:name w:val="ui-icon9"/>
    <w:basedOn w:val="a3"/>
    <w:rsid w:val="0063589A"/>
    <w:pPr>
      <w:spacing w:before="100" w:beforeAutospacing="1" w:after="100" w:afterAutospacing="1"/>
      <w:ind w:firstLine="7343"/>
    </w:pPr>
  </w:style>
  <w:style w:type="paragraph" w:customStyle="1" w:styleId="ui-resizable-handle1">
    <w:name w:val="ui-resizable-handle1"/>
    <w:basedOn w:val="a3"/>
    <w:rsid w:val="0063589A"/>
    <w:pPr>
      <w:spacing w:before="100" w:beforeAutospacing="1" w:after="100" w:afterAutospacing="1"/>
    </w:pPr>
    <w:rPr>
      <w:vanish/>
      <w:sz w:val="2"/>
      <w:szCs w:val="2"/>
    </w:rPr>
  </w:style>
  <w:style w:type="paragraph" w:customStyle="1" w:styleId="ui-resizable-handle2">
    <w:name w:val="ui-resizable-handle2"/>
    <w:basedOn w:val="a3"/>
    <w:rsid w:val="0063589A"/>
    <w:pPr>
      <w:spacing w:before="100" w:beforeAutospacing="1" w:after="100" w:afterAutospacing="1"/>
    </w:pPr>
    <w:rPr>
      <w:vanish/>
      <w:sz w:val="2"/>
      <w:szCs w:val="2"/>
    </w:rPr>
  </w:style>
  <w:style w:type="paragraph" w:customStyle="1" w:styleId="ui-button-text1">
    <w:name w:val="ui-button-text1"/>
    <w:basedOn w:val="a3"/>
    <w:rsid w:val="0063589A"/>
    <w:pPr>
      <w:spacing w:before="100" w:beforeAutospacing="1" w:after="100" w:afterAutospacing="1"/>
    </w:pPr>
  </w:style>
  <w:style w:type="paragraph" w:customStyle="1" w:styleId="ui-button-text2">
    <w:name w:val="ui-button-text2"/>
    <w:basedOn w:val="a3"/>
    <w:rsid w:val="0063589A"/>
    <w:pPr>
      <w:spacing w:before="100" w:beforeAutospacing="1" w:after="100" w:afterAutospacing="1"/>
    </w:pPr>
  </w:style>
  <w:style w:type="paragraph" w:customStyle="1" w:styleId="ui-button-text3">
    <w:name w:val="ui-button-text3"/>
    <w:basedOn w:val="a3"/>
    <w:rsid w:val="0063589A"/>
    <w:pPr>
      <w:spacing w:before="100" w:beforeAutospacing="1" w:after="100" w:afterAutospacing="1"/>
      <w:ind w:firstLine="11919"/>
    </w:pPr>
  </w:style>
  <w:style w:type="paragraph" w:customStyle="1" w:styleId="ui-button-text4">
    <w:name w:val="ui-button-text4"/>
    <w:basedOn w:val="a3"/>
    <w:rsid w:val="0063589A"/>
    <w:pPr>
      <w:spacing w:before="100" w:beforeAutospacing="1" w:after="100" w:afterAutospacing="1"/>
      <w:ind w:firstLine="11919"/>
    </w:pPr>
  </w:style>
  <w:style w:type="paragraph" w:customStyle="1" w:styleId="ui-button-text5">
    <w:name w:val="ui-button-text5"/>
    <w:basedOn w:val="a3"/>
    <w:rsid w:val="0063589A"/>
    <w:pPr>
      <w:spacing w:before="100" w:beforeAutospacing="1" w:after="100" w:afterAutospacing="1"/>
    </w:pPr>
  </w:style>
  <w:style w:type="paragraph" w:customStyle="1" w:styleId="ui-button-text6">
    <w:name w:val="ui-button-text6"/>
    <w:basedOn w:val="a3"/>
    <w:rsid w:val="0063589A"/>
    <w:pPr>
      <w:spacing w:before="100" w:beforeAutospacing="1" w:after="100" w:afterAutospacing="1"/>
    </w:pPr>
  </w:style>
  <w:style w:type="paragraph" w:customStyle="1" w:styleId="ui-button-text7">
    <w:name w:val="ui-button-text7"/>
    <w:basedOn w:val="a3"/>
    <w:rsid w:val="0063589A"/>
    <w:pPr>
      <w:spacing w:before="100" w:beforeAutospacing="1" w:after="100" w:afterAutospacing="1"/>
    </w:pPr>
  </w:style>
  <w:style w:type="paragraph" w:customStyle="1" w:styleId="ui-icon10">
    <w:name w:val="ui-icon10"/>
    <w:basedOn w:val="a3"/>
    <w:rsid w:val="0063589A"/>
    <w:pPr>
      <w:spacing w:after="100" w:afterAutospacing="1"/>
      <w:ind w:left="-120" w:firstLine="7343"/>
    </w:pPr>
  </w:style>
  <w:style w:type="paragraph" w:customStyle="1" w:styleId="ui-icon11">
    <w:name w:val="ui-icon11"/>
    <w:basedOn w:val="a3"/>
    <w:rsid w:val="0063589A"/>
    <w:pPr>
      <w:spacing w:after="100" w:afterAutospacing="1"/>
      <w:ind w:firstLine="7343"/>
    </w:pPr>
  </w:style>
  <w:style w:type="paragraph" w:customStyle="1" w:styleId="ui-icon12">
    <w:name w:val="ui-icon12"/>
    <w:basedOn w:val="a3"/>
    <w:rsid w:val="0063589A"/>
    <w:pPr>
      <w:spacing w:after="100" w:afterAutospacing="1"/>
      <w:ind w:firstLine="7343"/>
    </w:pPr>
  </w:style>
  <w:style w:type="paragraph" w:customStyle="1" w:styleId="ui-icon13">
    <w:name w:val="ui-icon13"/>
    <w:basedOn w:val="a3"/>
    <w:rsid w:val="0063589A"/>
    <w:pPr>
      <w:spacing w:after="100" w:afterAutospacing="1"/>
      <w:ind w:firstLine="7343"/>
    </w:pPr>
  </w:style>
  <w:style w:type="paragraph" w:customStyle="1" w:styleId="ui-icon14">
    <w:name w:val="ui-icon14"/>
    <w:basedOn w:val="a3"/>
    <w:rsid w:val="0063589A"/>
    <w:pPr>
      <w:spacing w:after="100" w:afterAutospacing="1"/>
      <w:ind w:firstLine="7343"/>
    </w:pPr>
  </w:style>
  <w:style w:type="paragraph" w:customStyle="1" w:styleId="ui-icon15">
    <w:name w:val="ui-icon15"/>
    <w:basedOn w:val="a3"/>
    <w:rsid w:val="0063589A"/>
    <w:pPr>
      <w:spacing w:after="100" w:afterAutospacing="1"/>
      <w:ind w:firstLine="7343"/>
    </w:pPr>
  </w:style>
  <w:style w:type="paragraph" w:customStyle="1" w:styleId="ui-button1">
    <w:name w:val="ui-button1"/>
    <w:basedOn w:val="a3"/>
    <w:rsid w:val="0063589A"/>
    <w:pPr>
      <w:spacing w:before="100" w:beforeAutospacing="1" w:after="100" w:afterAutospacing="1"/>
      <w:ind w:right="-72"/>
      <w:jc w:val="center"/>
    </w:pPr>
  </w:style>
  <w:style w:type="paragraph" w:customStyle="1" w:styleId="ui-button2">
    <w:name w:val="ui-button2"/>
    <w:basedOn w:val="a3"/>
    <w:rsid w:val="0063589A"/>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63589A"/>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63589A"/>
    <w:pPr>
      <w:spacing w:before="100" w:beforeAutospacing="1" w:after="100" w:afterAutospacing="1"/>
    </w:pPr>
  </w:style>
  <w:style w:type="paragraph" w:customStyle="1" w:styleId="ui-icon16">
    <w:name w:val="ui-icon16"/>
    <w:basedOn w:val="a3"/>
    <w:rsid w:val="0063589A"/>
    <w:pPr>
      <w:spacing w:before="100" w:beforeAutospacing="1" w:after="100" w:afterAutospacing="1"/>
      <w:ind w:firstLine="7343"/>
    </w:pPr>
  </w:style>
  <w:style w:type="paragraph" w:customStyle="1" w:styleId="ui-icon17">
    <w:name w:val="ui-icon17"/>
    <w:basedOn w:val="a3"/>
    <w:rsid w:val="0063589A"/>
    <w:pPr>
      <w:spacing w:before="100" w:beforeAutospacing="1" w:after="100" w:afterAutospacing="1"/>
      <w:ind w:firstLine="7343"/>
    </w:pPr>
  </w:style>
  <w:style w:type="paragraph" w:customStyle="1" w:styleId="ui-icon18">
    <w:name w:val="ui-icon18"/>
    <w:basedOn w:val="a3"/>
    <w:rsid w:val="0063589A"/>
    <w:pPr>
      <w:spacing w:before="100" w:beforeAutospacing="1" w:after="100" w:afterAutospacing="1"/>
      <w:ind w:firstLine="7343"/>
    </w:pPr>
  </w:style>
  <w:style w:type="paragraph" w:customStyle="1" w:styleId="ui-icon19">
    <w:name w:val="ui-icon19"/>
    <w:basedOn w:val="a3"/>
    <w:rsid w:val="0063589A"/>
    <w:pPr>
      <w:spacing w:before="100" w:beforeAutospacing="1" w:after="100" w:afterAutospacing="1"/>
      <w:ind w:firstLine="7343"/>
    </w:pPr>
  </w:style>
  <w:style w:type="paragraph" w:customStyle="1" w:styleId="ui-dialog-titlebar1">
    <w:name w:val="ui-dialog-titlebar1"/>
    <w:basedOn w:val="a3"/>
    <w:rsid w:val="0063589A"/>
    <w:pPr>
      <w:spacing w:before="100" w:beforeAutospacing="1" w:after="100" w:afterAutospacing="1"/>
    </w:pPr>
  </w:style>
  <w:style w:type="paragraph" w:customStyle="1" w:styleId="ui-dialog-title1">
    <w:name w:val="ui-dialog-title1"/>
    <w:basedOn w:val="a3"/>
    <w:rsid w:val="0063589A"/>
  </w:style>
  <w:style w:type="paragraph" w:customStyle="1" w:styleId="ui-dialog-titlebar-close1">
    <w:name w:val="ui-dialog-titlebar-close1"/>
    <w:basedOn w:val="a3"/>
    <w:rsid w:val="0063589A"/>
  </w:style>
  <w:style w:type="paragraph" w:customStyle="1" w:styleId="ui-dialog-titlebar-close2">
    <w:name w:val="ui-dialog-titlebar-close2"/>
    <w:basedOn w:val="a3"/>
    <w:rsid w:val="0063589A"/>
  </w:style>
  <w:style w:type="paragraph" w:customStyle="1" w:styleId="ui-dialog-content1">
    <w:name w:val="ui-dialog-content1"/>
    <w:basedOn w:val="a3"/>
    <w:rsid w:val="0063589A"/>
    <w:pPr>
      <w:spacing w:before="100" w:beforeAutospacing="1" w:after="100" w:afterAutospacing="1"/>
    </w:pPr>
  </w:style>
  <w:style w:type="paragraph" w:customStyle="1" w:styleId="ui-dialog-buttonpane1">
    <w:name w:val="ui-dialog-buttonpane1"/>
    <w:basedOn w:val="a3"/>
    <w:rsid w:val="0063589A"/>
    <w:pPr>
      <w:spacing w:before="120"/>
    </w:pPr>
  </w:style>
  <w:style w:type="paragraph" w:customStyle="1" w:styleId="ui-resizable-se1">
    <w:name w:val="ui-resizable-se1"/>
    <w:basedOn w:val="a3"/>
    <w:rsid w:val="0063589A"/>
    <w:pPr>
      <w:spacing w:before="100" w:beforeAutospacing="1" w:after="100" w:afterAutospacing="1"/>
    </w:pPr>
  </w:style>
  <w:style w:type="paragraph" w:customStyle="1" w:styleId="ui-dialog-titlebar-close3">
    <w:name w:val="ui-dialog-titlebar-close3"/>
    <w:basedOn w:val="a3"/>
    <w:rsid w:val="0063589A"/>
  </w:style>
  <w:style w:type="paragraph" w:customStyle="1" w:styleId="ui-dialog-titlebar2">
    <w:name w:val="ui-dialog-titlebar2"/>
    <w:basedOn w:val="a3"/>
    <w:rsid w:val="0063589A"/>
    <w:pPr>
      <w:spacing w:before="100" w:beforeAutospacing="1" w:after="100" w:afterAutospacing="1"/>
    </w:pPr>
  </w:style>
  <w:style w:type="paragraph" w:customStyle="1" w:styleId="ui-widget-header1">
    <w:name w:val="ui-widget-header1"/>
    <w:basedOn w:val="a3"/>
    <w:rsid w:val="0063589A"/>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63589A"/>
    <w:pPr>
      <w:spacing w:before="100" w:beforeAutospacing="1" w:after="100" w:afterAutospacing="1"/>
    </w:pPr>
  </w:style>
  <w:style w:type="paragraph" w:customStyle="1" w:styleId="ui-dialog-buttonpane2">
    <w:name w:val="ui-dialog-buttonpane2"/>
    <w:basedOn w:val="a3"/>
    <w:rsid w:val="0063589A"/>
  </w:style>
  <w:style w:type="paragraph" w:customStyle="1" w:styleId="special-label1">
    <w:name w:val="special-label1"/>
    <w:basedOn w:val="a3"/>
    <w:rsid w:val="0063589A"/>
    <w:pPr>
      <w:spacing w:before="100" w:beforeAutospacing="1" w:after="100" w:afterAutospacing="1"/>
    </w:pPr>
    <w:rPr>
      <w:color w:val="808080"/>
    </w:rPr>
  </w:style>
  <w:style w:type="paragraph" w:customStyle="1" w:styleId="special-query1">
    <w:name w:val="special-query1"/>
    <w:basedOn w:val="a3"/>
    <w:rsid w:val="0063589A"/>
    <w:pPr>
      <w:spacing w:before="100" w:beforeAutospacing="1" w:after="100" w:afterAutospacing="1"/>
    </w:pPr>
    <w:rPr>
      <w:i/>
      <w:iCs/>
      <w:color w:val="000000"/>
    </w:rPr>
  </w:style>
  <w:style w:type="paragraph" w:customStyle="1" w:styleId="special-hover1">
    <w:name w:val="special-hover1"/>
    <w:basedOn w:val="a3"/>
    <w:rsid w:val="0063589A"/>
    <w:pPr>
      <w:shd w:val="clear" w:color="auto" w:fill="C0C0C0"/>
      <w:spacing w:before="100" w:beforeAutospacing="1" w:after="100" w:afterAutospacing="1"/>
    </w:pPr>
  </w:style>
  <w:style w:type="paragraph" w:customStyle="1" w:styleId="special-label2">
    <w:name w:val="special-label2"/>
    <w:basedOn w:val="a3"/>
    <w:rsid w:val="0063589A"/>
    <w:pPr>
      <w:spacing w:before="100" w:beforeAutospacing="1" w:after="100" w:afterAutospacing="1"/>
    </w:pPr>
    <w:rPr>
      <w:color w:val="FFFFFF"/>
    </w:rPr>
  </w:style>
  <w:style w:type="paragraph" w:customStyle="1" w:styleId="special-query2">
    <w:name w:val="special-query2"/>
    <w:basedOn w:val="a3"/>
    <w:rsid w:val="0063589A"/>
    <w:pPr>
      <w:spacing w:before="100" w:beforeAutospacing="1" w:after="100" w:afterAutospacing="1"/>
    </w:pPr>
    <w:rPr>
      <w:color w:val="FFFFFF"/>
    </w:rPr>
  </w:style>
  <w:style w:type="paragraph" w:customStyle="1" w:styleId="mw-specialpage-summary1">
    <w:name w:val="mw-specialpage-summary1"/>
    <w:basedOn w:val="a3"/>
    <w:rsid w:val="0063589A"/>
    <w:pPr>
      <w:spacing w:before="100" w:beforeAutospacing="1" w:after="100" w:afterAutospacing="1"/>
    </w:pPr>
    <w:rPr>
      <w:vanish/>
    </w:rPr>
  </w:style>
  <w:style w:type="paragraph" w:customStyle="1" w:styleId="editsection1">
    <w:name w:val="editsection1"/>
    <w:basedOn w:val="a3"/>
    <w:rsid w:val="0063589A"/>
    <w:pPr>
      <w:spacing w:before="100" w:beforeAutospacing="1" w:after="100" w:afterAutospacing="1"/>
    </w:pPr>
    <w:rPr>
      <w:sz w:val="20"/>
      <w:szCs w:val="20"/>
    </w:rPr>
  </w:style>
  <w:style w:type="paragraph" w:customStyle="1" w:styleId="mw-headline1">
    <w:name w:val="mw-headline1"/>
    <w:basedOn w:val="a3"/>
    <w:rsid w:val="0063589A"/>
    <w:pPr>
      <w:spacing w:before="100" w:beforeAutospacing="1" w:after="100" w:afterAutospacing="1"/>
      <w:ind w:right="72"/>
    </w:pPr>
  </w:style>
  <w:style w:type="paragraph" w:customStyle="1" w:styleId="legendlike1">
    <w:name w:val="legendlike1"/>
    <w:basedOn w:val="a3"/>
    <w:rsid w:val="0063589A"/>
    <w:pPr>
      <w:spacing w:after="100" w:afterAutospacing="1"/>
    </w:pPr>
  </w:style>
  <w:style w:type="paragraph" w:customStyle="1" w:styleId="legendtextlike1">
    <w:name w:val="legendtextlike1"/>
    <w:basedOn w:val="a3"/>
    <w:rsid w:val="0063589A"/>
    <w:pPr>
      <w:shd w:val="clear" w:color="auto" w:fill="FFFFFF"/>
      <w:spacing w:before="100" w:beforeAutospacing="1" w:after="100" w:afterAutospacing="1"/>
    </w:pPr>
  </w:style>
  <w:style w:type="paragraph" w:customStyle="1" w:styleId="scrollbar1">
    <w:name w:val="scrollbar1"/>
    <w:basedOn w:val="a3"/>
    <w:rsid w:val="0063589A"/>
    <w:pPr>
      <w:spacing w:before="100" w:beforeAutospacing="1" w:after="100" w:afterAutospacing="1"/>
    </w:pPr>
  </w:style>
  <w:style w:type="paragraph" w:customStyle="1" w:styleId="scrollbarcontainer1">
    <w:name w:val="scrollbarcontainer1"/>
    <w:basedOn w:val="a3"/>
    <w:rsid w:val="0063589A"/>
    <w:pPr>
      <w:spacing w:before="100" w:beforeAutospacing="1" w:after="100" w:afterAutospacing="1"/>
    </w:pPr>
  </w:style>
  <w:style w:type="paragraph" w:customStyle="1" w:styleId="magnify1">
    <w:name w:val="magnify1"/>
    <w:basedOn w:val="a3"/>
    <w:rsid w:val="0063589A"/>
    <w:pPr>
      <w:spacing w:before="100" w:beforeAutospacing="1" w:after="100" w:afterAutospacing="1"/>
    </w:pPr>
    <w:rPr>
      <w:vanish/>
    </w:rPr>
  </w:style>
  <w:style w:type="paragraph" w:customStyle="1" w:styleId="infoboximage1">
    <w:name w:val="infoboximage1"/>
    <w:basedOn w:val="a3"/>
    <w:rsid w:val="0063589A"/>
    <w:pPr>
      <w:shd w:val="clear" w:color="auto" w:fill="FFFFFF"/>
      <w:spacing w:after="100" w:afterAutospacing="1"/>
      <w:jc w:val="center"/>
    </w:pPr>
    <w:rPr>
      <w:color w:val="000000"/>
    </w:rPr>
  </w:style>
  <w:style w:type="paragraph" w:customStyle="1" w:styleId="infoboxsoustitre1">
    <w:name w:val="infoboxsoustitre1"/>
    <w:basedOn w:val="a3"/>
    <w:rsid w:val="0063589A"/>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63589A"/>
    <w:pPr>
      <w:spacing w:before="100" w:beforeAutospacing="1" w:after="100" w:afterAutospacing="1"/>
    </w:pPr>
  </w:style>
  <w:style w:type="paragraph" w:customStyle="1" w:styleId="entete1">
    <w:name w:val="entete1"/>
    <w:basedOn w:val="a3"/>
    <w:rsid w:val="0063589A"/>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63589A"/>
    <w:pPr>
      <w:spacing w:before="100" w:beforeAutospacing="1" w:after="100" w:afterAutospacing="1"/>
      <w:jc w:val="center"/>
    </w:pPr>
    <w:rPr>
      <w:b/>
      <w:bCs/>
      <w:color w:val="000000"/>
    </w:rPr>
  </w:style>
  <w:style w:type="paragraph" w:customStyle="1" w:styleId="entete2">
    <w:name w:val="entete2"/>
    <w:basedOn w:val="a3"/>
    <w:rsid w:val="0063589A"/>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63589A"/>
    <w:pPr>
      <w:spacing w:before="100" w:beforeAutospacing="1" w:after="100" w:afterAutospacing="1"/>
    </w:pPr>
  </w:style>
  <w:style w:type="paragraph" w:customStyle="1" w:styleId="thumbinner1">
    <w:name w:val="thumbinner1"/>
    <w:basedOn w:val="a3"/>
    <w:rsid w:val="0063589A"/>
    <w:pPr>
      <w:spacing w:before="100" w:beforeAutospacing="1" w:after="100" w:afterAutospacing="1"/>
    </w:pPr>
  </w:style>
  <w:style w:type="paragraph" w:customStyle="1" w:styleId="thumb1">
    <w:name w:val="thumb1"/>
    <w:basedOn w:val="a3"/>
    <w:rsid w:val="0063589A"/>
    <w:pPr>
      <w:spacing w:before="100" w:beforeAutospacing="1" w:after="100" w:afterAutospacing="1"/>
    </w:pPr>
  </w:style>
  <w:style w:type="paragraph" w:customStyle="1" w:styleId="thumbcaption1">
    <w:name w:val="thumbcaption1"/>
    <w:basedOn w:val="a3"/>
    <w:rsid w:val="0063589A"/>
    <w:pPr>
      <w:spacing w:before="100" w:beforeAutospacing="1" w:after="100" w:afterAutospacing="1"/>
    </w:pPr>
    <w:rPr>
      <w:vanish/>
    </w:rPr>
  </w:style>
  <w:style w:type="paragraph" w:customStyle="1" w:styleId="legend1">
    <w:name w:val="legend1"/>
    <w:basedOn w:val="a3"/>
    <w:rsid w:val="0063589A"/>
    <w:pPr>
      <w:spacing w:before="75" w:after="120"/>
      <w:jc w:val="center"/>
    </w:pPr>
    <w:rPr>
      <w:sz w:val="22"/>
      <w:szCs w:val="22"/>
    </w:rPr>
  </w:style>
  <w:style w:type="paragraph" w:customStyle="1" w:styleId="image21">
    <w:name w:val="image21"/>
    <w:basedOn w:val="a3"/>
    <w:rsid w:val="0063589A"/>
    <w:pPr>
      <w:spacing w:before="100" w:beforeAutospacing="1" w:after="100" w:afterAutospacing="1"/>
      <w:jc w:val="center"/>
    </w:pPr>
  </w:style>
  <w:style w:type="paragraph" w:customStyle="1" w:styleId="bloc1">
    <w:name w:val="bloc1"/>
    <w:basedOn w:val="a3"/>
    <w:rsid w:val="0063589A"/>
    <w:pPr>
      <w:shd w:val="clear" w:color="auto" w:fill="DFEDFF"/>
      <w:spacing w:before="75" w:after="75" w:line="264" w:lineRule="atLeast"/>
      <w:jc w:val="center"/>
    </w:pPr>
    <w:rPr>
      <w:b/>
      <w:bCs/>
    </w:rPr>
  </w:style>
  <w:style w:type="paragraph" w:customStyle="1" w:styleId="bordered1">
    <w:name w:val="bordered1"/>
    <w:basedOn w:val="a3"/>
    <w:rsid w:val="0063589A"/>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63589A"/>
    <w:pPr>
      <w:shd w:val="clear" w:color="auto" w:fill="DFEDFF"/>
      <w:spacing w:before="75" w:after="75" w:line="15" w:lineRule="atLeast"/>
    </w:pPr>
    <w:rPr>
      <w:sz w:val="2"/>
      <w:szCs w:val="2"/>
    </w:rPr>
  </w:style>
  <w:style w:type="paragraph" w:customStyle="1" w:styleId="navbar1">
    <w:name w:val="navbar1"/>
    <w:basedOn w:val="a3"/>
    <w:rsid w:val="0063589A"/>
    <w:pPr>
      <w:jc w:val="right"/>
    </w:pPr>
    <w:rPr>
      <w:sz w:val="19"/>
      <w:szCs w:val="19"/>
    </w:rPr>
  </w:style>
  <w:style w:type="paragraph" w:customStyle="1" w:styleId="prevbloc1">
    <w:name w:val="prev_bloc1"/>
    <w:basedOn w:val="a3"/>
    <w:rsid w:val="0063589A"/>
    <w:pPr>
      <w:spacing w:before="100" w:beforeAutospacing="1" w:after="100" w:afterAutospacing="1"/>
    </w:pPr>
  </w:style>
  <w:style w:type="paragraph" w:customStyle="1" w:styleId="nextbloc1">
    <w:name w:val="next_bloc1"/>
    <w:basedOn w:val="a3"/>
    <w:rsid w:val="0063589A"/>
    <w:pPr>
      <w:spacing w:before="100" w:beforeAutospacing="1" w:after="100" w:afterAutospacing="1"/>
      <w:jc w:val="right"/>
    </w:pPr>
  </w:style>
  <w:style w:type="paragraph" w:customStyle="1" w:styleId="entete3">
    <w:name w:val="entete3"/>
    <w:basedOn w:val="a3"/>
    <w:rsid w:val="0063589A"/>
    <w:pPr>
      <w:spacing w:before="100" w:beforeAutospacing="1" w:after="100" w:afterAutospacing="1"/>
    </w:pPr>
  </w:style>
  <w:style w:type="paragraph" w:customStyle="1" w:styleId="bloc2">
    <w:name w:val="bloc2"/>
    <w:basedOn w:val="a3"/>
    <w:rsid w:val="0063589A"/>
    <w:pPr>
      <w:spacing w:before="100" w:beforeAutospacing="1" w:after="100" w:afterAutospacing="1"/>
    </w:pPr>
  </w:style>
  <w:style w:type="paragraph" w:customStyle="1" w:styleId="taxoboxclassification1">
    <w:name w:val="taxobox_classification1"/>
    <w:basedOn w:val="a3"/>
    <w:rsid w:val="0063589A"/>
    <w:pPr>
      <w:spacing w:before="100" w:beforeAutospacing="1" w:after="100" w:afterAutospacing="1"/>
    </w:pPr>
    <w:rPr>
      <w:i/>
      <w:iCs/>
    </w:rPr>
  </w:style>
  <w:style w:type="paragraph" w:customStyle="1" w:styleId="rnormal1">
    <w:name w:val="rnormal1"/>
    <w:basedOn w:val="a3"/>
    <w:rsid w:val="0063589A"/>
    <w:pPr>
      <w:spacing w:before="100" w:beforeAutospacing="1" w:after="100" w:afterAutospacing="1"/>
    </w:pPr>
  </w:style>
  <w:style w:type="paragraph" w:customStyle="1" w:styleId="imgtoogle1">
    <w:name w:val="img_toogle1"/>
    <w:basedOn w:val="a3"/>
    <w:rsid w:val="0063589A"/>
    <w:pPr>
      <w:spacing w:before="100" w:beforeAutospacing="1" w:after="100" w:afterAutospacing="1"/>
    </w:pPr>
  </w:style>
  <w:style w:type="paragraph" w:customStyle="1" w:styleId="atoogle1">
    <w:name w:val="a_toogle1"/>
    <w:basedOn w:val="a3"/>
    <w:rsid w:val="0063589A"/>
    <w:pPr>
      <w:spacing w:before="100" w:beforeAutospacing="1" w:after="100" w:afterAutospacing="1"/>
      <w:jc w:val="center"/>
    </w:pPr>
    <w:rPr>
      <w:sz w:val="23"/>
      <w:szCs w:val="23"/>
    </w:rPr>
  </w:style>
  <w:style w:type="paragraph" w:customStyle="1" w:styleId="geopoint1">
    <w:name w:val="geopoint1"/>
    <w:basedOn w:val="a3"/>
    <w:rsid w:val="0063589A"/>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63589A"/>
  </w:style>
  <w:style w:type="paragraph" w:customStyle="1" w:styleId="titre1">
    <w:name w:val="titre1"/>
    <w:basedOn w:val="a3"/>
    <w:rsid w:val="0063589A"/>
    <w:pPr>
      <w:spacing w:before="48" w:after="48"/>
      <w:jc w:val="center"/>
    </w:pPr>
  </w:style>
  <w:style w:type="paragraph" w:customStyle="1" w:styleId="e6e73">
    <w:name w:val="¶e6e7аголовок 3"/>
    <w:basedOn w:val="a3"/>
    <w:next w:val="a3"/>
    <w:rsid w:val="0063589A"/>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63589A"/>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63589A"/>
    <w:rPr>
      <w:sz w:val="17"/>
      <w:shd w:val="clear" w:color="auto" w:fill="FFFFFF"/>
    </w:rPr>
  </w:style>
  <w:style w:type="paragraph" w:customStyle="1" w:styleId="afffffffffff1">
    <w:name w:val="Подпись к таблице"/>
    <w:basedOn w:val="a3"/>
    <w:link w:val="afffffffffff0"/>
    <w:rsid w:val="0063589A"/>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63589A"/>
    <w:rPr>
      <w:sz w:val="14"/>
      <w:shd w:val="clear" w:color="auto" w:fill="FFFFFF"/>
    </w:rPr>
  </w:style>
  <w:style w:type="paragraph" w:customStyle="1" w:styleId="6b">
    <w:name w:val="Основной текст (6)"/>
    <w:basedOn w:val="a3"/>
    <w:link w:val="6a"/>
    <w:rsid w:val="0063589A"/>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63589A"/>
    <w:rPr>
      <w:sz w:val="22"/>
    </w:rPr>
  </w:style>
  <w:style w:type="character" w:customStyle="1" w:styleId="useremail">
    <w:name w:val="useremail"/>
    <w:rsid w:val="0063589A"/>
    <w:rPr>
      <w:b/>
      <w:color w:val="555555"/>
    </w:rPr>
  </w:style>
  <w:style w:type="character" w:customStyle="1" w:styleId="sel1">
    <w:name w:val="sel1"/>
    <w:rsid w:val="0063589A"/>
    <w:rPr>
      <w:shd w:val="clear" w:color="auto" w:fill="000000"/>
    </w:rPr>
  </w:style>
  <w:style w:type="character" w:customStyle="1" w:styleId="1ffffffa">
    <w:name w:val="Основной текст + Курсив1"/>
    <w:rsid w:val="0063589A"/>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63589A"/>
    <w:rPr>
      <w:rFonts w:ascii="Times New Roman" w:hAnsi="Times New Roman"/>
      <w:b/>
      <w:i/>
      <w:spacing w:val="0"/>
      <w:sz w:val="20"/>
    </w:rPr>
  </w:style>
  <w:style w:type="character" w:customStyle="1" w:styleId="sel11">
    <w:name w:val="sel11"/>
    <w:rsid w:val="0063589A"/>
    <w:rPr>
      <w:b/>
    </w:rPr>
  </w:style>
  <w:style w:type="character" w:customStyle="1" w:styleId="bodyouter">
    <w:name w:val="body_outer"/>
    <w:rsid w:val="0063589A"/>
  </w:style>
  <w:style w:type="character" w:customStyle="1" w:styleId="at3">
    <w:name w:val="at3"/>
    <w:rsid w:val="0063589A"/>
    <w:rPr>
      <w:b/>
      <w:i/>
      <w:color w:val="00008B"/>
      <w:u w:val="single"/>
    </w:rPr>
  </w:style>
  <w:style w:type="character" w:customStyle="1" w:styleId="417">
    <w:name w:val="Знак4 Знак Знак1"/>
    <w:locked/>
    <w:rsid w:val="0063589A"/>
    <w:rPr>
      <w:rFonts w:ascii="Arial" w:hAnsi="Arial"/>
      <w:b/>
      <w:kern w:val="32"/>
      <w:sz w:val="32"/>
      <w:lang w:val="ru-RU" w:eastAsia="ru-RU"/>
    </w:rPr>
  </w:style>
  <w:style w:type="character" w:customStyle="1" w:styleId="21f4">
    <w:name w:val="Знак2 Знак Знак1"/>
    <w:locked/>
    <w:rsid w:val="0063589A"/>
    <w:rPr>
      <w:b/>
      <w:sz w:val="27"/>
      <w:lang w:val="ru-RU" w:eastAsia="ru-RU"/>
    </w:rPr>
  </w:style>
  <w:style w:type="character" w:customStyle="1" w:styleId="ilad">
    <w:name w:val="il_ad"/>
    <w:rsid w:val="0063589A"/>
  </w:style>
  <w:style w:type="character" w:customStyle="1" w:styleId="tooltipextranews">
    <w:name w:val="tooltip_extranews"/>
    <w:rsid w:val="0063589A"/>
    <w:rPr>
      <w:rFonts w:ascii="Times New Roman" w:hAnsi="Times New Roman"/>
    </w:rPr>
  </w:style>
  <w:style w:type="character" w:customStyle="1" w:styleId="needref">
    <w:name w:val="need_ref"/>
    <w:rsid w:val="0063589A"/>
    <w:rPr>
      <w:rFonts w:ascii="Times New Roman" w:hAnsi="Times New Roman"/>
    </w:rPr>
  </w:style>
  <w:style w:type="character" w:customStyle="1" w:styleId="up">
    <w:name w:val="up"/>
    <w:rsid w:val="0063589A"/>
    <w:rPr>
      <w:rFonts w:ascii="Times New Roman" w:hAnsi="Times New Roman"/>
    </w:rPr>
  </w:style>
  <w:style w:type="character" w:customStyle="1" w:styleId="down">
    <w:name w:val="down"/>
    <w:rsid w:val="0063589A"/>
    <w:rPr>
      <w:rFonts w:ascii="Times New Roman" w:hAnsi="Times New Roman"/>
    </w:rPr>
  </w:style>
  <w:style w:type="character" w:customStyle="1" w:styleId="ref">
    <w:name w:val="ref"/>
    <w:rsid w:val="0063589A"/>
    <w:rPr>
      <w:rFonts w:ascii="Times New Roman" w:hAnsi="Times New Roman"/>
    </w:rPr>
  </w:style>
  <w:style w:type="character" w:customStyle="1" w:styleId="up1">
    <w:name w:val="up1"/>
    <w:rsid w:val="0063589A"/>
    <w:rPr>
      <w:rFonts w:ascii="Times New Roman" w:hAnsi="Times New Roman"/>
      <w:color w:val="0645AD"/>
    </w:rPr>
  </w:style>
  <w:style w:type="character" w:customStyle="1" w:styleId="down1">
    <w:name w:val="down1"/>
    <w:rsid w:val="0063589A"/>
    <w:rPr>
      <w:rFonts w:ascii="Times New Roman" w:hAnsi="Times New Roman"/>
      <w:color w:val="0645AD"/>
    </w:rPr>
  </w:style>
  <w:style w:type="character" w:customStyle="1" w:styleId="up2">
    <w:name w:val="up2"/>
    <w:rsid w:val="0063589A"/>
    <w:rPr>
      <w:rFonts w:ascii="Times New Roman" w:hAnsi="Times New Roman"/>
      <w:vanish/>
    </w:rPr>
  </w:style>
  <w:style w:type="character" w:customStyle="1" w:styleId="down2">
    <w:name w:val="down2"/>
    <w:rsid w:val="0063589A"/>
    <w:rPr>
      <w:rFonts w:ascii="Times New Roman" w:hAnsi="Times New Roman"/>
      <w:vanish/>
    </w:rPr>
  </w:style>
  <w:style w:type="character" w:customStyle="1" w:styleId="toctoggle">
    <w:name w:val="toctoggle"/>
    <w:rsid w:val="0063589A"/>
    <w:rPr>
      <w:rFonts w:ascii="Times New Roman" w:hAnsi="Times New Roman"/>
    </w:rPr>
  </w:style>
  <w:style w:type="character" w:customStyle="1" w:styleId="tocnumber">
    <w:name w:val="tocnumber"/>
    <w:rsid w:val="0063589A"/>
    <w:rPr>
      <w:rFonts w:ascii="Times New Roman" w:hAnsi="Times New Roman"/>
    </w:rPr>
  </w:style>
  <w:style w:type="character" w:customStyle="1" w:styleId="romain1">
    <w:name w:val="romain1"/>
    <w:rsid w:val="0063589A"/>
    <w:rPr>
      <w:rFonts w:ascii="Times New Roman" w:hAnsi="Times New Roman"/>
      <w:smallCaps/>
    </w:rPr>
  </w:style>
  <w:style w:type="character" w:customStyle="1" w:styleId="editsection2">
    <w:name w:val="editsection2"/>
    <w:rsid w:val="0063589A"/>
    <w:rPr>
      <w:rFonts w:ascii="Times New Roman" w:hAnsi="Times New Roman"/>
    </w:rPr>
  </w:style>
  <w:style w:type="character" w:customStyle="1" w:styleId="mw-headline2">
    <w:name w:val="mw-headline2"/>
    <w:rsid w:val="0063589A"/>
    <w:rPr>
      <w:rFonts w:ascii="Times New Roman" w:hAnsi="Times New Roman"/>
    </w:rPr>
  </w:style>
  <w:style w:type="character" w:customStyle="1" w:styleId="750">
    <w:name w:val="Основной текст (7)5"/>
    <w:rsid w:val="0063589A"/>
    <w:rPr>
      <w:rFonts w:ascii="Times New Roman" w:hAnsi="Times New Roman"/>
      <w:spacing w:val="0"/>
      <w:sz w:val="20"/>
    </w:rPr>
  </w:style>
  <w:style w:type="character" w:customStyle="1" w:styleId="term1">
    <w:name w:val="term1"/>
    <w:rsid w:val="0063589A"/>
    <w:rPr>
      <w:b/>
      <w:i/>
      <w:color w:val="121F48"/>
    </w:rPr>
  </w:style>
  <w:style w:type="character" w:customStyle="1" w:styleId="fontstyle290">
    <w:name w:val="fontstyle29"/>
    <w:rsid w:val="0063589A"/>
    <w:rPr>
      <w:rFonts w:ascii="Times New Roman" w:hAnsi="Times New Roman"/>
    </w:rPr>
  </w:style>
  <w:style w:type="character" w:customStyle="1" w:styleId="4c">
    <w:name w:val="Знак4 Знак Знак"/>
    <w:locked/>
    <w:rsid w:val="0063589A"/>
    <w:rPr>
      <w:rFonts w:ascii="Arial" w:hAnsi="Arial"/>
      <w:b/>
      <w:kern w:val="32"/>
      <w:sz w:val="32"/>
      <w:lang w:val="ru-RU" w:eastAsia="ru-RU"/>
    </w:rPr>
  </w:style>
  <w:style w:type="character" w:customStyle="1" w:styleId="2fff7">
    <w:name w:val="Знак2 Знак Знак"/>
    <w:semiHidden/>
    <w:locked/>
    <w:rsid w:val="0063589A"/>
    <w:rPr>
      <w:rFonts w:ascii="Arial" w:hAnsi="Arial"/>
      <w:b/>
      <w:sz w:val="26"/>
      <w:lang w:val="ru-RU" w:eastAsia="ru-RU"/>
    </w:rPr>
  </w:style>
  <w:style w:type="character" w:customStyle="1" w:styleId="-FN0">
    <w:name w:val="Текст сноски-FN Знак Знак Знак"/>
    <w:semiHidden/>
    <w:locked/>
    <w:rsid w:val="0063589A"/>
    <w:rPr>
      <w:lang w:eastAsia="ru-RU"/>
    </w:rPr>
  </w:style>
  <w:style w:type="character" w:customStyle="1" w:styleId="style50">
    <w:name w:val="style5"/>
    <w:rsid w:val="0063589A"/>
  </w:style>
  <w:style w:type="character" w:customStyle="1" w:styleId="721">
    <w:name w:val="Основной текст (7)2"/>
    <w:rsid w:val="0063589A"/>
    <w:rPr>
      <w:rFonts w:ascii="Times New Roman" w:hAnsi="Times New Roman"/>
      <w:spacing w:val="0"/>
      <w:sz w:val="20"/>
    </w:rPr>
  </w:style>
  <w:style w:type="character" w:customStyle="1" w:styleId="760">
    <w:name w:val="Основной текст (7)6"/>
    <w:rsid w:val="0063589A"/>
    <w:rPr>
      <w:rFonts w:ascii="Times New Roman" w:hAnsi="Times New Roman"/>
      <w:spacing w:val="0"/>
      <w:sz w:val="20"/>
    </w:rPr>
  </w:style>
  <w:style w:type="character" w:customStyle="1" w:styleId="Absatz-Standardschriftart">
    <w:name w:val="Absatz-Standardschriftart"/>
    <w:rsid w:val="0063589A"/>
  </w:style>
  <w:style w:type="character" w:customStyle="1" w:styleId="WW-Absatz-Standardschriftart">
    <w:name w:val="WW-Absatz-Standardschriftart"/>
    <w:rsid w:val="0063589A"/>
  </w:style>
  <w:style w:type="character" w:customStyle="1" w:styleId="FontStyle23">
    <w:name w:val="Font Style23"/>
    <w:rsid w:val="0063589A"/>
    <w:rPr>
      <w:rFonts w:ascii="Times New Roman" w:hAnsi="Times New Roman"/>
      <w:b/>
      <w:sz w:val="20"/>
    </w:rPr>
  </w:style>
  <w:style w:type="character" w:customStyle="1" w:styleId="b-serp-urlitem">
    <w:name w:val="b-serp-url__item"/>
    <w:rsid w:val="0063589A"/>
    <w:rPr>
      <w:rFonts w:ascii="Times New Roman" w:hAnsi="Times New Roman"/>
    </w:rPr>
  </w:style>
  <w:style w:type="character" w:customStyle="1" w:styleId="79">
    <w:name w:val="Основной текст (7)9"/>
    <w:rsid w:val="0063589A"/>
    <w:rPr>
      <w:rFonts w:ascii="Times New Roman" w:hAnsi="Times New Roman"/>
      <w:spacing w:val="0"/>
      <w:sz w:val="20"/>
    </w:rPr>
  </w:style>
  <w:style w:type="character" w:customStyle="1" w:styleId="afffffffffff2">
    <w:name w:val="пример"/>
    <w:rsid w:val="0063589A"/>
    <w:rPr>
      <w:rFonts w:ascii="Times New Roman" w:hAnsi="Times New Roman"/>
    </w:rPr>
  </w:style>
  <w:style w:type="character" w:customStyle="1" w:styleId="first-letter">
    <w:name w:val="first-letter"/>
    <w:rsid w:val="0063589A"/>
  </w:style>
  <w:style w:type="character" w:customStyle="1" w:styleId="indicateur-langue1">
    <w:name w:val="indicateur-langue1"/>
    <w:rsid w:val="0063589A"/>
    <w:rPr>
      <w:rFonts w:ascii="Courier New" w:hAnsi="Courier New"/>
      <w:b/>
      <w:sz w:val="24"/>
    </w:rPr>
  </w:style>
  <w:style w:type="character" w:customStyle="1" w:styleId="italique1">
    <w:name w:val="italique1"/>
    <w:rsid w:val="0063589A"/>
    <w:rPr>
      <w:i/>
    </w:rPr>
  </w:style>
  <w:style w:type="character" w:customStyle="1" w:styleId="hl21">
    <w:name w:val="hl21"/>
    <w:rsid w:val="0063589A"/>
    <w:rPr>
      <w:b/>
      <w:sz w:val="24"/>
    </w:rPr>
  </w:style>
  <w:style w:type="character" w:customStyle="1" w:styleId="m1">
    <w:name w:val="m1"/>
    <w:rsid w:val="0063589A"/>
    <w:rPr>
      <w:rFonts w:ascii="Tahoma" w:hAnsi="Tahoma"/>
      <w:sz w:val="18"/>
      <w:u w:val="none"/>
    </w:rPr>
  </w:style>
  <w:style w:type="character" w:customStyle="1" w:styleId="trd12">
    <w:name w:val="trd12"/>
    <w:rsid w:val="0063589A"/>
  </w:style>
  <w:style w:type="character" w:customStyle="1" w:styleId="mr1">
    <w:name w:val="mr1"/>
    <w:rsid w:val="0063589A"/>
    <w:rPr>
      <w:rFonts w:ascii="Tahoma" w:hAnsi="Tahoma"/>
      <w:color w:val="800000"/>
      <w:sz w:val="18"/>
      <w:u w:val="none"/>
    </w:rPr>
  </w:style>
  <w:style w:type="character" w:customStyle="1" w:styleId="trd121">
    <w:name w:val="trd121"/>
    <w:rsid w:val="0063589A"/>
    <w:rPr>
      <w:rFonts w:ascii="Arial" w:hAnsi="Arial"/>
      <w:b/>
      <w:color w:val="800000"/>
      <w:sz w:val="18"/>
      <w:u w:val="none"/>
    </w:rPr>
  </w:style>
  <w:style w:type="character" w:customStyle="1" w:styleId="hlnormal">
    <w:name w:val="hlnormal"/>
    <w:rsid w:val="0063589A"/>
  </w:style>
  <w:style w:type="character" w:customStyle="1" w:styleId="bod1">
    <w:name w:val="bod1"/>
    <w:rsid w:val="0063589A"/>
  </w:style>
  <w:style w:type="paragraph" w:customStyle="1" w:styleId="914">
    <w:name w:val="Знак91"/>
    <w:basedOn w:val="a3"/>
    <w:rsid w:val="0063589A"/>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63589A"/>
    <w:rPr>
      <w:rFonts w:ascii="Arial" w:hAnsi="Arial"/>
      <w:b/>
      <w:kern w:val="32"/>
      <w:sz w:val="32"/>
      <w:lang w:val="ru-RU" w:eastAsia="ru-RU"/>
    </w:rPr>
  </w:style>
  <w:style w:type="character" w:customStyle="1" w:styleId="2114">
    <w:name w:val="Знак2 Знак Знак11"/>
    <w:locked/>
    <w:rsid w:val="0063589A"/>
    <w:rPr>
      <w:b/>
      <w:sz w:val="27"/>
      <w:lang w:val="ru-RU" w:eastAsia="ru-RU"/>
    </w:rPr>
  </w:style>
  <w:style w:type="character" w:customStyle="1" w:styleId="422">
    <w:name w:val="Знак4 Знак Знак2"/>
    <w:locked/>
    <w:rsid w:val="0063589A"/>
    <w:rPr>
      <w:rFonts w:ascii="Arial" w:hAnsi="Arial"/>
      <w:b/>
      <w:kern w:val="32"/>
      <w:sz w:val="32"/>
      <w:lang w:val="ru-RU" w:eastAsia="ru-RU"/>
    </w:rPr>
  </w:style>
  <w:style w:type="character" w:customStyle="1" w:styleId="22b">
    <w:name w:val="Знак2 Знак Знак2"/>
    <w:locked/>
    <w:rsid w:val="0063589A"/>
    <w:rPr>
      <w:rFonts w:ascii="Arial" w:hAnsi="Arial"/>
      <w:b/>
      <w:sz w:val="26"/>
      <w:lang w:val="ru-RU" w:eastAsia="ru-RU"/>
    </w:rPr>
  </w:style>
  <w:style w:type="character" w:customStyle="1" w:styleId="spellingerror">
    <w:name w:val="spellingerror"/>
    <w:rsid w:val="0063589A"/>
  </w:style>
  <w:style w:type="character" w:customStyle="1" w:styleId="contextualspellingandgrammarerror">
    <w:name w:val="contextualspellingandgrammarerror"/>
    <w:rsid w:val="0063589A"/>
  </w:style>
  <w:style w:type="character" w:customStyle="1" w:styleId="normaltextrun1">
    <w:name w:val="normaltextrun1"/>
    <w:rsid w:val="0063589A"/>
  </w:style>
  <w:style w:type="character" w:customStyle="1" w:styleId="eop">
    <w:name w:val="eop"/>
    <w:rsid w:val="0063589A"/>
  </w:style>
  <w:style w:type="character" w:customStyle="1" w:styleId="PlainTextChar2">
    <w:name w:val="Plain Text Char2"/>
    <w:aliases w:val="Heading 12 Char1,Знак3 Char,Plain Text Char21,Heading 12 Char12"/>
    <w:locked/>
    <w:rsid w:val="0063589A"/>
    <w:rPr>
      <w:rFonts w:ascii="Courier New" w:hAnsi="Courier New"/>
      <w:sz w:val="20"/>
    </w:rPr>
  </w:style>
  <w:style w:type="character" w:customStyle="1" w:styleId="FontStyle182">
    <w:name w:val="Font Style182"/>
    <w:rsid w:val="0063589A"/>
    <w:rPr>
      <w:rFonts w:ascii="Times New Roman" w:hAnsi="Times New Roman"/>
      <w:sz w:val="18"/>
    </w:rPr>
  </w:style>
  <w:style w:type="character" w:customStyle="1" w:styleId="CommentTextChar2">
    <w:name w:val="Comment Text Char2"/>
    <w:locked/>
    <w:rsid w:val="0063589A"/>
  </w:style>
  <w:style w:type="character" w:customStyle="1" w:styleId="HeaderChar2">
    <w:name w:val="Header Char2"/>
    <w:locked/>
    <w:rsid w:val="0063589A"/>
    <w:rPr>
      <w:sz w:val="24"/>
    </w:rPr>
  </w:style>
  <w:style w:type="character" w:customStyle="1" w:styleId="FooterChar2">
    <w:name w:val="Footer Char2"/>
    <w:locked/>
    <w:rsid w:val="0063589A"/>
    <w:rPr>
      <w:sz w:val="24"/>
    </w:rPr>
  </w:style>
  <w:style w:type="character" w:customStyle="1" w:styleId="EndnoteTextChar2">
    <w:name w:val="Endnote Text Char2"/>
    <w:locked/>
    <w:rsid w:val="0063589A"/>
    <w:rPr>
      <w:color w:val="000000"/>
      <w:sz w:val="24"/>
    </w:rPr>
  </w:style>
  <w:style w:type="character" w:customStyle="1" w:styleId="MacroTextChar1">
    <w:name w:val="Macro Text Char1"/>
    <w:locked/>
    <w:rsid w:val="0063589A"/>
    <w:rPr>
      <w:rFonts w:ascii="Courier New" w:hAnsi="Courier New"/>
      <w:sz w:val="22"/>
      <w:lang w:val="en-US" w:eastAsia="en-US"/>
    </w:rPr>
  </w:style>
  <w:style w:type="character" w:customStyle="1" w:styleId="TitleChar2">
    <w:name w:val="Title Char2"/>
    <w:locked/>
    <w:rsid w:val="0063589A"/>
    <w:rPr>
      <w:sz w:val="24"/>
      <w:lang w:val="en-US"/>
    </w:rPr>
  </w:style>
  <w:style w:type="character" w:customStyle="1" w:styleId="SubtitleChar2">
    <w:name w:val="Subtitle Char2"/>
    <w:locked/>
    <w:rsid w:val="0063589A"/>
    <w:rPr>
      <w:rFonts w:ascii="PragmaticaCTT" w:hAnsi="PragmaticaCTT"/>
      <w:b/>
      <w:sz w:val="24"/>
    </w:rPr>
  </w:style>
  <w:style w:type="character" w:customStyle="1" w:styleId="BodyTextFirstIndentChar2">
    <w:name w:val="Body Text First Indent Char2"/>
    <w:locked/>
    <w:rsid w:val="0063589A"/>
    <w:rPr>
      <w:rFonts w:ascii="Times New Roman" w:hAnsi="Times New Roman"/>
      <w:sz w:val="24"/>
      <w:lang w:eastAsia="ru-RU"/>
    </w:rPr>
  </w:style>
  <w:style w:type="character" w:customStyle="1" w:styleId="BodyTextIndent2Char2">
    <w:name w:val="Body Text Indent 2 Char2"/>
    <w:locked/>
    <w:rsid w:val="0063589A"/>
    <w:rPr>
      <w:sz w:val="24"/>
    </w:rPr>
  </w:style>
  <w:style w:type="character" w:customStyle="1" w:styleId="BodyTextIndent3Char2">
    <w:name w:val="Body Text Indent 3 Char2"/>
    <w:locked/>
    <w:rsid w:val="0063589A"/>
    <w:rPr>
      <w:sz w:val="16"/>
    </w:rPr>
  </w:style>
  <w:style w:type="character" w:customStyle="1" w:styleId="DocumentMapChar2">
    <w:name w:val="Document Map Char2"/>
    <w:locked/>
    <w:rsid w:val="0063589A"/>
    <w:rPr>
      <w:rFonts w:ascii="Tahoma" w:hAnsi="Tahoma"/>
    </w:rPr>
  </w:style>
  <w:style w:type="character" w:customStyle="1" w:styleId="BalloonTextChar2">
    <w:name w:val="Balloon Text Char2"/>
    <w:locked/>
    <w:rsid w:val="0063589A"/>
    <w:rPr>
      <w:rFonts w:ascii="Tahoma" w:hAnsi="Tahoma"/>
      <w:sz w:val="16"/>
    </w:rPr>
  </w:style>
  <w:style w:type="character" w:customStyle="1" w:styleId="NoSpacingChar3">
    <w:name w:val="No Spacing Char3"/>
    <w:locked/>
    <w:rsid w:val="0063589A"/>
    <w:rPr>
      <w:sz w:val="22"/>
      <w:lang w:val="en-US" w:eastAsia="en-US"/>
    </w:rPr>
  </w:style>
  <w:style w:type="paragraph" w:customStyle="1" w:styleId="12d">
    <w:name w:val="Подзаголовок12"/>
    <w:basedOn w:val="a3"/>
    <w:rsid w:val="0063589A"/>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63589A"/>
    <w:rPr>
      <w:rFonts w:ascii="Times New Roman" w:hAnsi="Times New Roman"/>
      <w:sz w:val="24"/>
      <w:lang w:val="en-US"/>
    </w:rPr>
  </w:style>
  <w:style w:type="character" w:customStyle="1" w:styleId="1ffffffb">
    <w:name w:val="Заголовок Знак1"/>
    <w:rsid w:val="0063589A"/>
    <w:rPr>
      <w:rFonts w:ascii="Calibri Light" w:hAnsi="Calibri Light"/>
      <w:spacing w:val="-10"/>
      <w:kern w:val="28"/>
      <w:sz w:val="56"/>
      <w:lang w:eastAsia="ru-RU"/>
    </w:rPr>
  </w:style>
  <w:style w:type="character" w:customStyle="1" w:styleId="QuoteChar4">
    <w:name w:val="Quote Char4"/>
    <w:link w:val="22c"/>
    <w:locked/>
    <w:rsid w:val="0063589A"/>
    <w:rPr>
      <w:i/>
      <w:color w:val="000000"/>
    </w:rPr>
  </w:style>
  <w:style w:type="paragraph" w:customStyle="1" w:styleId="22c">
    <w:name w:val="Цитата 22"/>
    <w:basedOn w:val="a3"/>
    <w:next w:val="a3"/>
    <w:link w:val="QuoteChar4"/>
    <w:rsid w:val="0063589A"/>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63589A"/>
    <w:rPr>
      <w:rFonts w:ascii="Calibri" w:hAnsi="Calibri" w:cs="Times New Roman"/>
      <w:i/>
      <w:color w:val="000000"/>
      <w:sz w:val="20"/>
      <w:szCs w:val="20"/>
    </w:rPr>
  </w:style>
  <w:style w:type="character" w:customStyle="1" w:styleId="IntenseQuoteChar4">
    <w:name w:val="Intense Quote Char4"/>
    <w:link w:val="2fff8"/>
    <w:locked/>
    <w:rsid w:val="0063589A"/>
    <w:rPr>
      <w:b/>
      <w:i/>
      <w:color w:val="4F81BD"/>
    </w:rPr>
  </w:style>
  <w:style w:type="paragraph" w:customStyle="1" w:styleId="2fff8">
    <w:name w:val="Выделенная цитата2"/>
    <w:basedOn w:val="a3"/>
    <w:next w:val="a3"/>
    <w:link w:val="IntenseQuoteChar4"/>
    <w:rsid w:val="0063589A"/>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63589A"/>
    <w:rPr>
      <w:rFonts w:ascii="Calibri" w:hAnsi="Calibri" w:cs="Times New Roman"/>
      <w:b/>
      <w:i/>
      <w:color w:val="4F81BD"/>
      <w:sz w:val="20"/>
      <w:szCs w:val="20"/>
    </w:rPr>
  </w:style>
  <w:style w:type="character" w:customStyle="1" w:styleId="5510">
    <w:name w:val="Знак Знак551"/>
    <w:locked/>
    <w:rsid w:val="0063589A"/>
    <w:rPr>
      <w:sz w:val="24"/>
      <w:lang w:val="ru-RU" w:eastAsia="ru-RU"/>
    </w:rPr>
  </w:style>
  <w:style w:type="character" w:customStyle="1" w:styleId="6510">
    <w:name w:val="Знак Знак651"/>
    <w:locked/>
    <w:rsid w:val="0063589A"/>
    <w:rPr>
      <w:b/>
      <w:sz w:val="27"/>
      <w:lang w:val="ru-RU" w:eastAsia="ru-RU"/>
    </w:rPr>
  </w:style>
  <w:style w:type="character" w:customStyle="1" w:styleId="6410">
    <w:name w:val="Знак Знак641"/>
    <w:locked/>
    <w:rsid w:val="0063589A"/>
    <w:rPr>
      <w:b/>
      <w:sz w:val="28"/>
      <w:lang w:val="ru-RU" w:eastAsia="ru-RU"/>
    </w:rPr>
  </w:style>
  <w:style w:type="character" w:customStyle="1" w:styleId="631">
    <w:name w:val="Знак Знак631"/>
    <w:locked/>
    <w:rsid w:val="0063589A"/>
    <w:rPr>
      <w:b/>
      <w:i/>
      <w:sz w:val="26"/>
      <w:lang w:val="ru-RU" w:eastAsia="ru-RU"/>
    </w:rPr>
  </w:style>
  <w:style w:type="character" w:customStyle="1" w:styleId="6210">
    <w:name w:val="Знак Знак621"/>
    <w:locked/>
    <w:rsid w:val="0063589A"/>
    <w:rPr>
      <w:sz w:val="24"/>
      <w:lang w:val="ru-RU" w:eastAsia="ru-RU"/>
    </w:rPr>
  </w:style>
  <w:style w:type="character" w:customStyle="1" w:styleId="6010">
    <w:name w:val="Знак Знак601"/>
    <w:locked/>
    <w:rsid w:val="0063589A"/>
    <w:rPr>
      <w:i/>
      <w:sz w:val="24"/>
      <w:lang w:val="ru-RU" w:eastAsia="ru-RU"/>
    </w:rPr>
  </w:style>
  <w:style w:type="character" w:customStyle="1" w:styleId="591">
    <w:name w:val="Знак Знак591"/>
    <w:locked/>
    <w:rsid w:val="0063589A"/>
    <w:rPr>
      <w:rFonts w:ascii="Arial" w:hAnsi="Arial"/>
      <w:sz w:val="22"/>
      <w:lang w:val="ru-RU" w:eastAsia="ru-RU"/>
    </w:rPr>
  </w:style>
  <w:style w:type="character" w:customStyle="1" w:styleId="5810">
    <w:name w:val="Знак Знак581"/>
    <w:locked/>
    <w:rsid w:val="0063589A"/>
    <w:rPr>
      <w:rFonts w:ascii="Courier New" w:hAnsi="Courier New"/>
      <w:lang w:val="ru-RU" w:eastAsia="ru-RU"/>
    </w:rPr>
  </w:style>
  <w:style w:type="character" w:customStyle="1" w:styleId="5710">
    <w:name w:val="Знак Знак571"/>
    <w:locked/>
    <w:rsid w:val="0063589A"/>
    <w:rPr>
      <w:lang w:val="ru-RU" w:eastAsia="ru-RU"/>
    </w:rPr>
  </w:style>
  <w:style w:type="character" w:customStyle="1" w:styleId="5610">
    <w:name w:val="Знак Знак561"/>
    <w:locked/>
    <w:rsid w:val="0063589A"/>
    <w:rPr>
      <w:sz w:val="24"/>
      <w:lang w:val="ru-RU" w:eastAsia="ru-RU"/>
    </w:rPr>
  </w:style>
  <w:style w:type="character" w:customStyle="1" w:styleId="5410">
    <w:name w:val="Знак Знак541"/>
    <w:locked/>
    <w:rsid w:val="0063589A"/>
    <w:rPr>
      <w:sz w:val="24"/>
      <w:lang w:val="en-US" w:eastAsia="ru-RU"/>
    </w:rPr>
  </w:style>
  <w:style w:type="character" w:customStyle="1" w:styleId="6710">
    <w:name w:val="Знак Знак671"/>
    <w:rsid w:val="0063589A"/>
    <w:rPr>
      <w:rFonts w:ascii="Arial" w:hAnsi="Arial"/>
      <w:b/>
      <w:sz w:val="26"/>
    </w:rPr>
  </w:style>
  <w:style w:type="character" w:customStyle="1" w:styleId="6610">
    <w:name w:val="Знак Знак661"/>
    <w:rsid w:val="0063589A"/>
    <w:rPr>
      <w:b/>
      <w:sz w:val="28"/>
    </w:rPr>
  </w:style>
  <w:style w:type="character" w:customStyle="1" w:styleId="7010">
    <w:name w:val="Знак Знак701"/>
    <w:rsid w:val="0063589A"/>
    <w:rPr>
      <w:rFonts w:ascii="Arial" w:hAnsi="Arial"/>
      <w:b/>
      <w:sz w:val="26"/>
    </w:rPr>
  </w:style>
  <w:style w:type="character" w:customStyle="1" w:styleId="691">
    <w:name w:val="Знак Знак691"/>
    <w:rsid w:val="0063589A"/>
    <w:rPr>
      <w:b/>
      <w:sz w:val="28"/>
    </w:rPr>
  </w:style>
  <w:style w:type="character" w:customStyle="1" w:styleId="681">
    <w:name w:val="Знак Знак681"/>
    <w:rsid w:val="0063589A"/>
    <w:rPr>
      <w:b/>
      <w:i/>
      <w:sz w:val="26"/>
    </w:rPr>
  </w:style>
  <w:style w:type="character" w:customStyle="1" w:styleId="2fff9">
    <w:name w:val="Текст сноски Знак2"/>
    <w:semiHidden/>
    <w:rsid w:val="0063589A"/>
    <w:rPr>
      <w:rFonts w:ascii="Times New Roman" w:hAnsi="Times New Roman"/>
      <w:sz w:val="20"/>
    </w:rPr>
  </w:style>
  <w:style w:type="paragraph" w:customStyle="1" w:styleId="3fd">
    <w:name w:val="3"/>
    <w:basedOn w:val="a3"/>
    <w:next w:val="114"/>
    <w:rsid w:val="0063589A"/>
    <w:pPr>
      <w:jc w:val="center"/>
    </w:pPr>
    <w:rPr>
      <w:sz w:val="28"/>
      <w:lang w:val="en-US"/>
    </w:rPr>
  </w:style>
  <w:style w:type="paragraph" w:customStyle="1" w:styleId="3fe">
    <w:name w:val="Абзац списка3"/>
    <w:basedOn w:val="a3"/>
    <w:link w:val="ListParagraphChar3"/>
    <w:rsid w:val="0063589A"/>
    <w:pPr>
      <w:ind w:left="708"/>
    </w:pPr>
    <w:rPr>
      <w:sz w:val="20"/>
      <w:szCs w:val="20"/>
    </w:rPr>
  </w:style>
  <w:style w:type="character" w:customStyle="1" w:styleId="ListParagraphChar3">
    <w:name w:val="List Paragraph Char3"/>
    <w:link w:val="3fe"/>
    <w:locked/>
    <w:rsid w:val="0063589A"/>
    <w:rPr>
      <w:rFonts w:ascii="Times New Roman" w:eastAsia="Times New Roman" w:hAnsi="Times New Roman" w:cs="Times New Roman"/>
      <w:sz w:val="20"/>
      <w:szCs w:val="20"/>
      <w:lang w:eastAsia="ru-RU"/>
    </w:rPr>
  </w:style>
  <w:style w:type="paragraph" w:customStyle="1" w:styleId="5a">
    <w:name w:val="Обычный5"/>
    <w:rsid w:val="0063589A"/>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63589A"/>
    <w:rPr>
      <w:rFonts w:ascii="Times New Roman" w:hAnsi="Times New Roman"/>
    </w:rPr>
  </w:style>
  <w:style w:type="paragraph" w:customStyle="1" w:styleId="msonormal0">
    <w:name w:val="msonormal"/>
    <w:basedOn w:val="a3"/>
    <w:rsid w:val="0063589A"/>
    <w:pPr>
      <w:spacing w:before="100" w:beforeAutospacing="1" w:after="100" w:afterAutospacing="1"/>
    </w:pPr>
  </w:style>
  <w:style w:type="table" w:customStyle="1" w:styleId="2fffa">
    <w:name w:val="Сетка таблицы2"/>
    <w:rsid w:val="0063589A"/>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63589A"/>
    <w:rPr>
      <w:lang w:val="en-US"/>
    </w:rPr>
  </w:style>
  <w:style w:type="paragraph" w:customStyle="1" w:styleId="2fffb">
    <w:name w:val="Без интервала2"/>
    <w:link w:val="NoSpacingChar2"/>
    <w:rsid w:val="0063589A"/>
    <w:pPr>
      <w:spacing w:beforeAutospacing="1" w:after="0" w:afterAutospacing="1" w:line="240" w:lineRule="auto"/>
    </w:pPr>
    <w:rPr>
      <w:lang w:val="en-US"/>
    </w:rPr>
  </w:style>
  <w:style w:type="paragraph" w:customStyle="1" w:styleId="21f5">
    <w:name w:val="Обычный21"/>
    <w:rsid w:val="0063589A"/>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63589A"/>
    <w:rPr>
      <w:color w:val="808080"/>
    </w:rPr>
  </w:style>
  <w:style w:type="character" w:customStyle="1" w:styleId="2fffd">
    <w:name w:val="Слабое выделение2"/>
    <w:rsid w:val="0063589A"/>
    <w:rPr>
      <w:i/>
      <w:color w:val="808080"/>
    </w:rPr>
  </w:style>
  <w:style w:type="character" w:customStyle="1" w:styleId="2fffe">
    <w:name w:val="Сильное выделение2"/>
    <w:rsid w:val="0063589A"/>
    <w:rPr>
      <w:b/>
      <w:i/>
      <w:color w:val="4F81BD"/>
    </w:rPr>
  </w:style>
  <w:style w:type="character" w:customStyle="1" w:styleId="2ffff">
    <w:name w:val="Слабая ссылка2"/>
    <w:rsid w:val="0063589A"/>
    <w:rPr>
      <w:smallCaps/>
      <w:color w:val="C0504D"/>
      <w:u w:val="single"/>
    </w:rPr>
  </w:style>
  <w:style w:type="character" w:customStyle="1" w:styleId="2ffff0">
    <w:name w:val="Сильная ссылка2"/>
    <w:rsid w:val="0063589A"/>
    <w:rPr>
      <w:b/>
      <w:smallCaps/>
      <w:color w:val="C0504D"/>
      <w:spacing w:val="5"/>
      <w:u w:val="single"/>
    </w:rPr>
  </w:style>
  <w:style w:type="character" w:customStyle="1" w:styleId="2ffff1">
    <w:name w:val="Название книги2"/>
    <w:rsid w:val="0063589A"/>
    <w:rPr>
      <w:b/>
      <w:smallCaps/>
      <w:spacing w:val="5"/>
    </w:rPr>
  </w:style>
  <w:style w:type="paragraph" w:customStyle="1" w:styleId="2ffff2">
    <w:name w:val="Заголовок оглавления2"/>
    <w:basedOn w:val="11"/>
    <w:next w:val="a3"/>
    <w:rsid w:val="0063589A"/>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63589A"/>
    <w:pPr>
      <w:jc w:val="center"/>
    </w:pPr>
    <w:rPr>
      <w:sz w:val="20"/>
      <w:szCs w:val="20"/>
      <w:lang w:val="en-US"/>
    </w:rPr>
  </w:style>
  <w:style w:type="character" w:customStyle="1" w:styleId="3ff">
    <w:name w:val="Название Знак3"/>
    <w:link w:val="83"/>
    <w:locked/>
    <w:rsid w:val="0063589A"/>
    <w:rPr>
      <w:rFonts w:ascii="Times New Roman" w:eastAsia="Times New Roman" w:hAnsi="Times New Roman" w:cs="Times New Roman"/>
      <w:sz w:val="20"/>
      <w:szCs w:val="20"/>
      <w:lang w:val="en-US" w:eastAsia="ru-RU"/>
    </w:rPr>
  </w:style>
  <w:style w:type="paragraph" w:customStyle="1" w:styleId="31e">
    <w:name w:val="Абзац списка31"/>
    <w:basedOn w:val="a3"/>
    <w:rsid w:val="0063589A"/>
    <w:pPr>
      <w:ind w:left="708"/>
    </w:pPr>
    <w:rPr>
      <w:sz w:val="20"/>
      <w:szCs w:val="20"/>
    </w:rPr>
  </w:style>
  <w:style w:type="character" w:customStyle="1" w:styleId="21f6">
    <w:name w:val="Слабое выделение21"/>
    <w:rsid w:val="0063589A"/>
    <w:rPr>
      <w:i/>
      <w:color w:val="808080"/>
    </w:rPr>
  </w:style>
  <w:style w:type="paragraph" w:customStyle="1" w:styleId="516">
    <w:name w:val="Обычный51"/>
    <w:basedOn w:val="a3"/>
    <w:rsid w:val="0063589A"/>
    <w:pPr>
      <w:spacing w:before="100" w:beforeAutospacing="1" w:after="100" w:afterAutospacing="1"/>
    </w:pPr>
  </w:style>
  <w:style w:type="paragraph" w:customStyle="1" w:styleId="21f7">
    <w:name w:val="Без интервала21"/>
    <w:rsid w:val="0063589A"/>
    <w:pPr>
      <w:spacing w:after="0" w:line="240" w:lineRule="auto"/>
    </w:pPr>
    <w:rPr>
      <w:rFonts w:ascii="Calibri" w:eastAsia="Times New Roman" w:hAnsi="Calibri" w:cs="Times New Roman"/>
      <w:lang w:val="en-US"/>
    </w:rPr>
  </w:style>
  <w:style w:type="character" w:customStyle="1" w:styleId="21f8">
    <w:name w:val="Сильное выделение21"/>
    <w:rsid w:val="0063589A"/>
    <w:rPr>
      <w:b/>
      <w:i/>
      <w:color w:val="4F81BD"/>
    </w:rPr>
  </w:style>
  <w:style w:type="paragraph" w:customStyle="1" w:styleId="2ffff3">
    <w:name w:val="Подзаголовок2"/>
    <w:basedOn w:val="a3"/>
    <w:rsid w:val="0063589A"/>
    <w:pPr>
      <w:spacing w:line="312" w:lineRule="auto"/>
    </w:pPr>
    <w:rPr>
      <w:rFonts w:ascii="Arial" w:hAnsi="Arial" w:cs="Arial"/>
      <w:b/>
      <w:bCs/>
      <w:color w:val="000000"/>
      <w:sz w:val="20"/>
      <w:szCs w:val="20"/>
    </w:rPr>
  </w:style>
  <w:style w:type="paragraph" w:customStyle="1" w:styleId="6c">
    <w:name w:val="Обычный6"/>
    <w:basedOn w:val="a3"/>
    <w:rsid w:val="0063589A"/>
    <w:pPr>
      <w:spacing w:before="100" w:beforeAutospacing="1" w:after="100" w:afterAutospacing="1"/>
    </w:pPr>
  </w:style>
  <w:style w:type="paragraph" w:customStyle="1" w:styleId="3ff0">
    <w:name w:val="Подзаголовок3"/>
    <w:basedOn w:val="a3"/>
    <w:rsid w:val="0063589A"/>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63589A"/>
    <w:rPr>
      <w:rFonts w:ascii="Courier New" w:hAnsi="Courier New"/>
      <w:sz w:val="20"/>
    </w:rPr>
  </w:style>
  <w:style w:type="character" w:customStyle="1" w:styleId="3311">
    <w:name w:val="Знак3 Знак Знак Знак31"/>
    <w:locked/>
    <w:rsid w:val="0063589A"/>
    <w:rPr>
      <w:rFonts w:ascii="Arial" w:hAnsi="Arial"/>
      <w:b/>
      <w:kern w:val="32"/>
      <w:sz w:val="32"/>
    </w:rPr>
  </w:style>
  <w:style w:type="character" w:customStyle="1" w:styleId="353">
    <w:name w:val="Знак3 Знак Знак5 Знак Знак"/>
    <w:semiHidden/>
    <w:locked/>
    <w:rsid w:val="0063589A"/>
    <w:rPr>
      <w:rFonts w:ascii="Courier New" w:hAnsi="Courier New"/>
      <w:color w:val="000000"/>
      <w:sz w:val="24"/>
    </w:rPr>
  </w:style>
  <w:style w:type="paragraph" w:customStyle="1" w:styleId="3ff1">
    <w:name w:val="Без интервала3"/>
    <w:rsid w:val="0063589A"/>
    <w:pPr>
      <w:spacing w:after="0" w:line="240" w:lineRule="auto"/>
    </w:pPr>
    <w:rPr>
      <w:rFonts w:ascii="Calibri" w:eastAsia="Times New Roman" w:hAnsi="Calibri" w:cs="Times New Roman"/>
      <w:lang w:val="en-US"/>
    </w:rPr>
  </w:style>
  <w:style w:type="character" w:customStyle="1" w:styleId="172">
    <w:name w:val="Знак Знак172"/>
    <w:locked/>
    <w:rsid w:val="0063589A"/>
    <w:rPr>
      <w:sz w:val="16"/>
    </w:rPr>
  </w:style>
  <w:style w:type="paragraph" w:customStyle="1" w:styleId="233">
    <w:name w:val="Основной текст 23"/>
    <w:basedOn w:val="a3"/>
    <w:rsid w:val="0063589A"/>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63589A"/>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63589A"/>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63589A"/>
    <w:rPr>
      <w:rFonts w:ascii="Times New Roman" w:hAnsi="Times New Roman"/>
      <w:b/>
      <w:i/>
      <w:sz w:val="26"/>
    </w:rPr>
  </w:style>
  <w:style w:type="character" w:customStyle="1" w:styleId="Heading6Char1">
    <w:name w:val="Heading 6 Char1"/>
    <w:locked/>
    <w:rsid w:val="0063589A"/>
    <w:rPr>
      <w:rFonts w:ascii="Times New Roman" w:hAnsi="Times New Roman"/>
      <w:b/>
      <w:lang w:eastAsia="ru-RU"/>
    </w:rPr>
  </w:style>
  <w:style w:type="character" w:customStyle="1" w:styleId="Heading7Char1">
    <w:name w:val="Heading 7 Char1"/>
    <w:locked/>
    <w:rsid w:val="0063589A"/>
    <w:rPr>
      <w:rFonts w:ascii="Times New Roman" w:hAnsi="Times New Roman"/>
      <w:sz w:val="20"/>
      <w:lang w:eastAsia="ru-RU"/>
    </w:rPr>
  </w:style>
  <w:style w:type="character" w:customStyle="1" w:styleId="Heading8Char1">
    <w:name w:val="Heading 8 Char1"/>
    <w:locked/>
    <w:rsid w:val="0063589A"/>
    <w:rPr>
      <w:rFonts w:ascii="Calibri" w:hAnsi="Calibri"/>
      <w:i/>
      <w:sz w:val="24"/>
    </w:rPr>
  </w:style>
  <w:style w:type="character" w:customStyle="1" w:styleId="Heading9Char1">
    <w:name w:val="Heading 9 Char1"/>
    <w:locked/>
    <w:rsid w:val="0063589A"/>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63589A"/>
    <w:rPr>
      <w:rFonts w:ascii="Times New Roman" w:hAnsi="Times New Roman"/>
      <w:sz w:val="24"/>
    </w:rPr>
  </w:style>
  <w:style w:type="character" w:customStyle="1" w:styleId="BodyText3Char2">
    <w:name w:val="Body Text 3 Char2"/>
    <w:aliases w:val="Знак5 Char2"/>
    <w:locked/>
    <w:rsid w:val="0063589A"/>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63589A"/>
    <w:rPr>
      <w:rFonts w:ascii="Courier New" w:hAnsi="Courier New"/>
      <w:color w:val="000000"/>
      <w:sz w:val="24"/>
    </w:rPr>
  </w:style>
  <w:style w:type="character" w:customStyle="1" w:styleId="BodyTextFirstIndent2Char2">
    <w:name w:val="Body Text First Indent 2 Char2"/>
    <w:locked/>
    <w:rsid w:val="0063589A"/>
    <w:rPr>
      <w:rFonts w:ascii="Times New Roman" w:hAnsi="Times New Roman"/>
      <w:sz w:val="24"/>
      <w:lang w:eastAsia="ru-RU"/>
    </w:rPr>
  </w:style>
  <w:style w:type="character" w:customStyle="1" w:styleId="HTMLPreformattedChar1">
    <w:name w:val="HTML Preformatted Char1"/>
    <w:locked/>
    <w:rsid w:val="0063589A"/>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63589A"/>
    <w:rPr>
      <w:rFonts w:ascii="Cambria" w:hAnsi="Cambria"/>
      <w:b/>
      <w:kern w:val="32"/>
      <w:sz w:val="32"/>
    </w:rPr>
  </w:style>
  <w:style w:type="character" w:customStyle="1" w:styleId="Heading3Char2">
    <w:name w:val="Heading 3 Char2"/>
    <w:aliases w:val="Знак2 Char3,Heading 3 Char21"/>
    <w:locked/>
    <w:rsid w:val="0063589A"/>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63589A"/>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63589A"/>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63589A"/>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63589A"/>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63589A"/>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63589A"/>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63589A"/>
    <w:rPr>
      <w:sz w:val="24"/>
    </w:rPr>
  </w:style>
  <w:style w:type="character" w:customStyle="1" w:styleId="3120">
    <w:name w:val="Основной текст 3 Знак12"/>
    <w:aliases w:val="Знак5 Знак11"/>
    <w:rsid w:val="0063589A"/>
    <w:rPr>
      <w:sz w:val="16"/>
    </w:rPr>
  </w:style>
  <w:style w:type="character" w:customStyle="1" w:styleId="3140">
    <w:name w:val="Основной текст 3 Знак14"/>
    <w:aliases w:val="Знак5 Знак12,Знак5 Знак13"/>
    <w:semiHidden/>
    <w:rsid w:val="0063589A"/>
    <w:rPr>
      <w:sz w:val="16"/>
    </w:rPr>
  </w:style>
  <w:style w:type="character" w:customStyle="1" w:styleId="CommentSubjectChar3">
    <w:name w:val="Comment Subject Char3"/>
    <w:locked/>
    <w:rsid w:val="0063589A"/>
    <w:rPr>
      <w:sz w:val="16"/>
    </w:rPr>
  </w:style>
  <w:style w:type="character" w:customStyle="1" w:styleId="1200">
    <w:name w:val="Тема примечания Знак120"/>
    <w:semiHidden/>
    <w:rsid w:val="0063589A"/>
    <w:rPr>
      <w:rFonts w:ascii="Times New Roman" w:hAnsi="Times New Roman"/>
      <w:b/>
      <w:sz w:val="20"/>
      <w:lang w:val="ru-RU" w:eastAsia="ru-RU"/>
    </w:rPr>
  </w:style>
  <w:style w:type="character" w:customStyle="1" w:styleId="1190">
    <w:name w:val="Тема примечания Знак119"/>
    <w:semiHidden/>
    <w:rsid w:val="0063589A"/>
    <w:rPr>
      <w:rFonts w:ascii="Times New Roman" w:hAnsi="Times New Roman"/>
      <w:b/>
      <w:sz w:val="20"/>
      <w:lang w:val="ru-RU" w:eastAsia="ru-RU"/>
    </w:rPr>
  </w:style>
  <w:style w:type="character" w:customStyle="1" w:styleId="1180">
    <w:name w:val="Тема примечания Знак118"/>
    <w:semiHidden/>
    <w:rsid w:val="0063589A"/>
    <w:rPr>
      <w:rFonts w:ascii="Times New Roman" w:hAnsi="Times New Roman"/>
      <w:b/>
      <w:sz w:val="20"/>
      <w:lang w:val="ru-RU" w:eastAsia="ru-RU"/>
    </w:rPr>
  </w:style>
  <w:style w:type="character" w:customStyle="1" w:styleId="1170">
    <w:name w:val="Тема примечания Знак117"/>
    <w:rsid w:val="0063589A"/>
    <w:rPr>
      <w:rFonts w:ascii="Times New Roman" w:hAnsi="Times New Roman"/>
      <w:b/>
      <w:sz w:val="20"/>
      <w:lang w:val="ru-RU" w:eastAsia="ru-RU"/>
    </w:rPr>
  </w:style>
  <w:style w:type="character" w:customStyle="1" w:styleId="1160">
    <w:name w:val="Тема примечания Знак116"/>
    <w:semiHidden/>
    <w:rsid w:val="0063589A"/>
    <w:rPr>
      <w:rFonts w:ascii="Times New Roman" w:hAnsi="Times New Roman"/>
      <w:b/>
      <w:sz w:val="20"/>
      <w:lang w:val="ru-RU" w:eastAsia="ru-RU"/>
    </w:rPr>
  </w:style>
  <w:style w:type="character" w:customStyle="1" w:styleId="1150">
    <w:name w:val="Тема примечания Знак115"/>
    <w:semiHidden/>
    <w:rsid w:val="0063589A"/>
    <w:rPr>
      <w:rFonts w:ascii="Times New Roman" w:hAnsi="Times New Roman"/>
      <w:b/>
      <w:sz w:val="20"/>
      <w:lang w:val="ru-RU" w:eastAsia="ru-RU"/>
    </w:rPr>
  </w:style>
  <w:style w:type="character" w:customStyle="1" w:styleId="1140">
    <w:name w:val="Тема примечания Знак114"/>
    <w:semiHidden/>
    <w:rsid w:val="0063589A"/>
    <w:rPr>
      <w:rFonts w:ascii="Times New Roman" w:hAnsi="Times New Roman"/>
      <w:b/>
      <w:sz w:val="20"/>
      <w:lang w:val="ru-RU" w:eastAsia="ru-RU"/>
    </w:rPr>
  </w:style>
  <w:style w:type="character" w:customStyle="1" w:styleId="1130">
    <w:name w:val="Тема примечания Знак113"/>
    <w:semiHidden/>
    <w:rsid w:val="0063589A"/>
    <w:rPr>
      <w:rFonts w:ascii="Times New Roman" w:hAnsi="Times New Roman"/>
      <w:b/>
      <w:sz w:val="20"/>
      <w:lang w:val="ru-RU" w:eastAsia="ru-RU"/>
    </w:rPr>
  </w:style>
  <w:style w:type="character" w:customStyle="1" w:styleId="1120">
    <w:name w:val="Тема примечания Знак112"/>
    <w:semiHidden/>
    <w:rsid w:val="0063589A"/>
    <w:rPr>
      <w:rFonts w:ascii="Times New Roman" w:hAnsi="Times New Roman"/>
      <w:b/>
      <w:sz w:val="20"/>
      <w:lang w:val="ru-RU" w:eastAsia="ru-RU"/>
    </w:rPr>
  </w:style>
  <w:style w:type="character" w:customStyle="1" w:styleId="1112">
    <w:name w:val="Тема примечания Знак111"/>
    <w:rsid w:val="0063589A"/>
    <w:rPr>
      <w:rFonts w:ascii="Times New Roman" w:hAnsi="Times New Roman"/>
      <w:b/>
      <w:sz w:val="20"/>
      <w:lang w:val="ru-RU" w:eastAsia="ru-RU"/>
    </w:rPr>
  </w:style>
  <w:style w:type="character" w:customStyle="1" w:styleId="1101">
    <w:name w:val="Тема примечания Знак110"/>
    <w:semiHidden/>
    <w:rsid w:val="0063589A"/>
    <w:rPr>
      <w:rFonts w:ascii="Times New Roman" w:hAnsi="Times New Roman"/>
      <w:b/>
      <w:sz w:val="20"/>
      <w:lang w:val="ru-RU" w:eastAsia="ru-RU"/>
    </w:rPr>
  </w:style>
  <w:style w:type="character" w:customStyle="1" w:styleId="192">
    <w:name w:val="Тема примечания Знак19"/>
    <w:rsid w:val="0063589A"/>
    <w:rPr>
      <w:rFonts w:ascii="Times New Roman" w:hAnsi="Times New Roman"/>
      <w:b/>
      <w:sz w:val="20"/>
      <w:lang w:val="ru-RU" w:eastAsia="ru-RU"/>
    </w:rPr>
  </w:style>
  <w:style w:type="character" w:customStyle="1" w:styleId="182">
    <w:name w:val="Тема примечания Знак18"/>
    <w:semiHidden/>
    <w:rsid w:val="0063589A"/>
    <w:rPr>
      <w:rFonts w:ascii="Times New Roman" w:hAnsi="Times New Roman"/>
      <w:b/>
      <w:sz w:val="20"/>
      <w:lang w:val="ru-RU" w:eastAsia="ru-RU"/>
    </w:rPr>
  </w:style>
  <w:style w:type="character" w:customStyle="1" w:styleId="173">
    <w:name w:val="Тема примечания Знак17"/>
    <w:semiHidden/>
    <w:rsid w:val="0063589A"/>
    <w:rPr>
      <w:rFonts w:ascii="Times New Roman" w:hAnsi="Times New Roman"/>
      <w:b/>
      <w:sz w:val="20"/>
      <w:lang w:val="ru-RU" w:eastAsia="ru-RU"/>
    </w:rPr>
  </w:style>
  <w:style w:type="character" w:customStyle="1" w:styleId="163">
    <w:name w:val="Тема примечания Знак16"/>
    <w:semiHidden/>
    <w:rsid w:val="0063589A"/>
    <w:rPr>
      <w:rFonts w:ascii="Times New Roman" w:hAnsi="Times New Roman"/>
      <w:b/>
      <w:sz w:val="20"/>
      <w:lang w:val="ru-RU" w:eastAsia="ru-RU"/>
    </w:rPr>
  </w:style>
  <w:style w:type="character" w:customStyle="1" w:styleId="152">
    <w:name w:val="Тема примечания Знак15"/>
    <w:rsid w:val="0063589A"/>
    <w:rPr>
      <w:rFonts w:ascii="Times New Roman" w:hAnsi="Times New Roman"/>
      <w:b/>
      <w:sz w:val="20"/>
      <w:lang w:val="ru-RU" w:eastAsia="ru-RU"/>
    </w:rPr>
  </w:style>
  <w:style w:type="character" w:customStyle="1" w:styleId="146">
    <w:name w:val="Тема примечания Знак14"/>
    <w:semiHidden/>
    <w:rsid w:val="0063589A"/>
    <w:rPr>
      <w:rFonts w:ascii="Times New Roman" w:hAnsi="Times New Roman"/>
      <w:b/>
      <w:sz w:val="20"/>
      <w:lang w:val="ru-RU" w:eastAsia="ru-RU"/>
    </w:rPr>
  </w:style>
  <w:style w:type="character" w:customStyle="1" w:styleId="138">
    <w:name w:val="Тема примечания Знак13"/>
    <w:semiHidden/>
    <w:rsid w:val="0063589A"/>
    <w:rPr>
      <w:rFonts w:ascii="Times New Roman" w:hAnsi="Times New Roman"/>
      <w:b/>
      <w:sz w:val="20"/>
      <w:lang w:val="ru-RU" w:eastAsia="ru-RU"/>
    </w:rPr>
  </w:style>
  <w:style w:type="character" w:customStyle="1" w:styleId="12e">
    <w:name w:val="Тема примечания Знак12"/>
    <w:rsid w:val="0063589A"/>
    <w:rPr>
      <w:rFonts w:ascii="Times New Roman" w:hAnsi="Times New Roman"/>
      <w:b/>
      <w:sz w:val="20"/>
      <w:lang w:val="ru-RU" w:eastAsia="ru-RU"/>
    </w:rPr>
  </w:style>
  <w:style w:type="character" w:customStyle="1" w:styleId="11f2">
    <w:name w:val="Тема примечания Знак11"/>
    <w:rsid w:val="0063589A"/>
    <w:rPr>
      <w:b/>
      <w:lang w:val="ru-RU" w:eastAsia="ru-RU"/>
    </w:rPr>
  </w:style>
  <w:style w:type="character" w:customStyle="1" w:styleId="HTMLAddressChar2">
    <w:name w:val="HTML Address Char2"/>
    <w:locked/>
    <w:rsid w:val="0063589A"/>
    <w:rPr>
      <w:i/>
      <w:sz w:val="24"/>
      <w:lang w:eastAsia="ru-RU"/>
    </w:rPr>
  </w:style>
  <w:style w:type="character" w:customStyle="1" w:styleId="HTML120">
    <w:name w:val="Адрес HTML Знак120"/>
    <w:semiHidden/>
    <w:rsid w:val="0063589A"/>
    <w:rPr>
      <w:i/>
      <w:sz w:val="24"/>
    </w:rPr>
  </w:style>
  <w:style w:type="character" w:customStyle="1" w:styleId="HTML119">
    <w:name w:val="Адрес HTML Знак119"/>
    <w:semiHidden/>
    <w:rsid w:val="0063589A"/>
    <w:rPr>
      <w:i/>
      <w:sz w:val="24"/>
    </w:rPr>
  </w:style>
  <w:style w:type="character" w:customStyle="1" w:styleId="HTML118">
    <w:name w:val="Адрес HTML Знак118"/>
    <w:semiHidden/>
    <w:rsid w:val="0063589A"/>
    <w:rPr>
      <w:i/>
      <w:sz w:val="24"/>
    </w:rPr>
  </w:style>
  <w:style w:type="character" w:customStyle="1" w:styleId="HTML117">
    <w:name w:val="Адрес HTML Знак117"/>
    <w:rsid w:val="0063589A"/>
    <w:rPr>
      <w:i/>
      <w:sz w:val="24"/>
    </w:rPr>
  </w:style>
  <w:style w:type="character" w:customStyle="1" w:styleId="HTML116">
    <w:name w:val="Адрес HTML Знак116"/>
    <w:semiHidden/>
    <w:rsid w:val="0063589A"/>
    <w:rPr>
      <w:i/>
      <w:sz w:val="24"/>
    </w:rPr>
  </w:style>
  <w:style w:type="character" w:customStyle="1" w:styleId="HTML115">
    <w:name w:val="Адрес HTML Знак115"/>
    <w:semiHidden/>
    <w:rsid w:val="0063589A"/>
    <w:rPr>
      <w:i/>
      <w:sz w:val="24"/>
    </w:rPr>
  </w:style>
  <w:style w:type="character" w:customStyle="1" w:styleId="HTML114">
    <w:name w:val="Адрес HTML Знак114"/>
    <w:semiHidden/>
    <w:rsid w:val="0063589A"/>
    <w:rPr>
      <w:i/>
      <w:sz w:val="24"/>
    </w:rPr>
  </w:style>
  <w:style w:type="character" w:customStyle="1" w:styleId="HTML113">
    <w:name w:val="Адрес HTML Знак113"/>
    <w:semiHidden/>
    <w:rsid w:val="0063589A"/>
    <w:rPr>
      <w:i/>
      <w:sz w:val="24"/>
    </w:rPr>
  </w:style>
  <w:style w:type="character" w:customStyle="1" w:styleId="HTML112">
    <w:name w:val="Адрес HTML Знак112"/>
    <w:semiHidden/>
    <w:rsid w:val="0063589A"/>
    <w:rPr>
      <w:i/>
      <w:sz w:val="24"/>
    </w:rPr>
  </w:style>
  <w:style w:type="character" w:customStyle="1" w:styleId="HTML111">
    <w:name w:val="Адрес HTML Знак111"/>
    <w:rsid w:val="0063589A"/>
    <w:rPr>
      <w:i/>
      <w:sz w:val="24"/>
    </w:rPr>
  </w:style>
  <w:style w:type="character" w:customStyle="1" w:styleId="HTML110">
    <w:name w:val="Адрес HTML Знак110"/>
    <w:semiHidden/>
    <w:rsid w:val="0063589A"/>
    <w:rPr>
      <w:i/>
      <w:sz w:val="24"/>
    </w:rPr>
  </w:style>
  <w:style w:type="character" w:customStyle="1" w:styleId="HTML19">
    <w:name w:val="Адрес HTML Знак19"/>
    <w:rsid w:val="0063589A"/>
    <w:rPr>
      <w:i/>
      <w:sz w:val="24"/>
    </w:rPr>
  </w:style>
  <w:style w:type="character" w:customStyle="1" w:styleId="HTML18">
    <w:name w:val="Адрес HTML Знак18"/>
    <w:semiHidden/>
    <w:rsid w:val="0063589A"/>
    <w:rPr>
      <w:i/>
      <w:sz w:val="24"/>
    </w:rPr>
  </w:style>
  <w:style w:type="character" w:customStyle="1" w:styleId="HTML17">
    <w:name w:val="Адрес HTML Знак17"/>
    <w:semiHidden/>
    <w:rsid w:val="0063589A"/>
    <w:rPr>
      <w:i/>
      <w:sz w:val="24"/>
    </w:rPr>
  </w:style>
  <w:style w:type="character" w:customStyle="1" w:styleId="HTML16">
    <w:name w:val="Адрес HTML Знак16"/>
    <w:semiHidden/>
    <w:rsid w:val="0063589A"/>
    <w:rPr>
      <w:i/>
      <w:sz w:val="24"/>
    </w:rPr>
  </w:style>
  <w:style w:type="character" w:customStyle="1" w:styleId="HTML15">
    <w:name w:val="Адрес HTML Знак15"/>
    <w:rsid w:val="0063589A"/>
    <w:rPr>
      <w:i/>
      <w:sz w:val="24"/>
    </w:rPr>
  </w:style>
  <w:style w:type="character" w:customStyle="1" w:styleId="HTML14">
    <w:name w:val="Адрес HTML Знак14"/>
    <w:semiHidden/>
    <w:rsid w:val="0063589A"/>
    <w:rPr>
      <w:i/>
      <w:sz w:val="24"/>
    </w:rPr>
  </w:style>
  <w:style w:type="character" w:customStyle="1" w:styleId="HTML130">
    <w:name w:val="Адрес HTML Знак13"/>
    <w:semiHidden/>
    <w:rsid w:val="0063589A"/>
    <w:rPr>
      <w:i/>
      <w:sz w:val="24"/>
    </w:rPr>
  </w:style>
  <w:style w:type="character" w:customStyle="1" w:styleId="HTML121">
    <w:name w:val="Адрес HTML Знак12"/>
    <w:rsid w:val="0063589A"/>
    <w:rPr>
      <w:i/>
      <w:sz w:val="22"/>
    </w:rPr>
  </w:style>
  <w:style w:type="character" w:customStyle="1" w:styleId="1220">
    <w:name w:val="Знак1 Знак Знак22"/>
    <w:locked/>
    <w:rsid w:val="0063589A"/>
    <w:rPr>
      <w:sz w:val="24"/>
    </w:rPr>
  </w:style>
  <w:style w:type="character" w:customStyle="1" w:styleId="IntenseQuoteChar7">
    <w:name w:val="Intense Quote Char7"/>
    <w:locked/>
    <w:rsid w:val="0063589A"/>
    <w:rPr>
      <w:rFonts w:ascii="Calibri" w:hAnsi="Calibri"/>
      <w:b/>
      <w:i/>
      <w:color w:val="4F81BD"/>
      <w:sz w:val="24"/>
    </w:rPr>
  </w:style>
  <w:style w:type="character" w:customStyle="1" w:styleId="1250">
    <w:name w:val="Знак1 Знак Знак25"/>
    <w:locked/>
    <w:rsid w:val="0063589A"/>
    <w:rPr>
      <w:sz w:val="24"/>
    </w:rPr>
  </w:style>
  <w:style w:type="character" w:customStyle="1" w:styleId="1240">
    <w:name w:val="Знак1 Знак Знак24"/>
    <w:locked/>
    <w:rsid w:val="0063589A"/>
    <w:rPr>
      <w:sz w:val="24"/>
    </w:rPr>
  </w:style>
  <w:style w:type="character" w:customStyle="1" w:styleId="1230">
    <w:name w:val="Знак1 Знак Знак23"/>
    <w:locked/>
    <w:rsid w:val="0063589A"/>
    <w:rPr>
      <w:sz w:val="24"/>
    </w:rPr>
  </w:style>
  <w:style w:type="character" w:customStyle="1" w:styleId="1201">
    <w:name w:val="Выделенная цитата Знак120"/>
    <w:rsid w:val="0063589A"/>
    <w:rPr>
      <w:i/>
      <w:color w:val="5B9BD5"/>
      <w:sz w:val="24"/>
    </w:rPr>
  </w:style>
  <w:style w:type="character" w:customStyle="1" w:styleId="1191">
    <w:name w:val="Выделенная цитата Знак119"/>
    <w:rsid w:val="0063589A"/>
    <w:rPr>
      <w:i/>
      <w:color w:val="5B9BD5"/>
      <w:sz w:val="24"/>
    </w:rPr>
  </w:style>
  <w:style w:type="character" w:customStyle="1" w:styleId="1181">
    <w:name w:val="Выделенная цитата Знак118"/>
    <w:rsid w:val="0063589A"/>
    <w:rPr>
      <w:i/>
      <w:color w:val="5B9BD5"/>
      <w:sz w:val="24"/>
    </w:rPr>
  </w:style>
  <w:style w:type="character" w:customStyle="1" w:styleId="1171">
    <w:name w:val="Выделенная цитата Знак117"/>
    <w:rsid w:val="0063589A"/>
    <w:rPr>
      <w:i/>
      <w:color w:val="5B9BD5"/>
      <w:sz w:val="24"/>
    </w:rPr>
  </w:style>
  <w:style w:type="character" w:customStyle="1" w:styleId="1161">
    <w:name w:val="Выделенная цитата Знак116"/>
    <w:rsid w:val="0063589A"/>
    <w:rPr>
      <w:i/>
      <w:color w:val="5B9BD5"/>
      <w:sz w:val="24"/>
    </w:rPr>
  </w:style>
  <w:style w:type="character" w:customStyle="1" w:styleId="1151">
    <w:name w:val="Выделенная цитата Знак115"/>
    <w:rsid w:val="0063589A"/>
    <w:rPr>
      <w:i/>
      <w:color w:val="5B9BD5"/>
      <w:sz w:val="24"/>
    </w:rPr>
  </w:style>
  <w:style w:type="character" w:customStyle="1" w:styleId="1141">
    <w:name w:val="Выделенная цитата Знак114"/>
    <w:rsid w:val="0063589A"/>
    <w:rPr>
      <w:i/>
      <w:color w:val="5B9BD5"/>
      <w:sz w:val="24"/>
    </w:rPr>
  </w:style>
  <w:style w:type="character" w:customStyle="1" w:styleId="1131">
    <w:name w:val="Выделенная цитата Знак113"/>
    <w:rsid w:val="0063589A"/>
    <w:rPr>
      <w:i/>
      <w:color w:val="5B9BD5"/>
      <w:sz w:val="24"/>
    </w:rPr>
  </w:style>
  <w:style w:type="character" w:customStyle="1" w:styleId="1121">
    <w:name w:val="Выделенная цитата Знак112"/>
    <w:rsid w:val="0063589A"/>
    <w:rPr>
      <w:i/>
      <w:color w:val="5B9BD5"/>
      <w:sz w:val="24"/>
    </w:rPr>
  </w:style>
  <w:style w:type="character" w:customStyle="1" w:styleId="1113">
    <w:name w:val="Выделенная цитата Знак111"/>
    <w:rsid w:val="0063589A"/>
    <w:rPr>
      <w:i/>
      <w:color w:val="5B9BD5"/>
      <w:sz w:val="24"/>
    </w:rPr>
  </w:style>
  <w:style w:type="character" w:customStyle="1" w:styleId="1102">
    <w:name w:val="Выделенная цитата Знак110"/>
    <w:rsid w:val="0063589A"/>
    <w:rPr>
      <w:i/>
      <w:color w:val="5B9BD5"/>
      <w:sz w:val="24"/>
    </w:rPr>
  </w:style>
  <w:style w:type="character" w:customStyle="1" w:styleId="193">
    <w:name w:val="Выделенная цитата Знак19"/>
    <w:rsid w:val="0063589A"/>
    <w:rPr>
      <w:i/>
      <w:color w:val="5B9BD5"/>
      <w:sz w:val="24"/>
    </w:rPr>
  </w:style>
  <w:style w:type="character" w:customStyle="1" w:styleId="183">
    <w:name w:val="Выделенная цитата Знак18"/>
    <w:rsid w:val="0063589A"/>
    <w:rPr>
      <w:i/>
      <w:color w:val="5B9BD5"/>
      <w:sz w:val="24"/>
    </w:rPr>
  </w:style>
  <w:style w:type="character" w:customStyle="1" w:styleId="174">
    <w:name w:val="Выделенная цитата Знак17"/>
    <w:rsid w:val="0063589A"/>
    <w:rPr>
      <w:i/>
      <w:color w:val="5B9BD5"/>
      <w:sz w:val="24"/>
    </w:rPr>
  </w:style>
  <w:style w:type="character" w:customStyle="1" w:styleId="164">
    <w:name w:val="Выделенная цитата Знак16"/>
    <w:rsid w:val="0063589A"/>
    <w:rPr>
      <w:i/>
      <w:color w:val="5B9BD5"/>
      <w:sz w:val="24"/>
    </w:rPr>
  </w:style>
  <w:style w:type="character" w:customStyle="1" w:styleId="153">
    <w:name w:val="Выделенная цитата Знак15"/>
    <w:rsid w:val="0063589A"/>
    <w:rPr>
      <w:i/>
      <w:color w:val="5B9BD5"/>
      <w:sz w:val="24"/>
    </w:rPr>
  </w:style>
  <w:style w:type="character" w:customStyle="1" w:styleId="147">
    <w:name w:val="Выделенная цитата Знак14"/>
    <w:rsid w:val="0063589A"/>
    <w:rPr>
      <w:i/>
      <w:color w:val="5B9BD5"/>
      <w:sz w:val="24"/>
    </w:rPr>
  </w:style>
  <w:style w:type="character" w:customStyle="1" w:styleId="139">
    <w:name w:val="Выделенная цитата Знак13"/>
    <w:rsid w:val="0063589A"/>
    <w:rPr>
      <w:i/>
      <w:color w:val="5B9BD5"/>
      <w:sz w:val="24"/>
    </w:rPr>
  </w:style>
  <w:style w:type="character" w:customStyle="1" w:styleId="12f">
    <w:name w:val="Выделенная цитата Знак12"/>
    <w:rsid w:val="0063589A"/>
    <w:rPr>
      <w:i/>
      <w:color w:val="5B9BD5"/>
      <w:sz w:val="24"/>
    </w:rPr>
  </w:style>
  <w:style w:type="character" w:customStyle="1" w:styleId="3113">
    <w:name w:val="Основной текст 3 Знак11"/>
    <w:aliases w:val="Знак5 Знак25"/>
    <w:locked/>
    <w:rsid w:val="0063589A"/>
    <w:rPr>
      <w:rFonts w:ascii="Times New Roman" w:hAnsi="Times New Roman"/>
      <w:sz w:val="16"/>
      <w:lang w:val="ru-RU" w:eastAsia="ru-RU"/>
    </w:rPr>
  </w:style>
  <w:style w:type="character" w:customStyle="1" w:styleId="HTML11a">
    <w:name w:val="Адрес HTML Знак11"/>
    <w:rsid w:val="0063589A"/>
    <w:rPr>
      <w:rFonts w:ascii="Times New Roman" w:hAnsi="Times New Roman"/>
      <w:i/>
      <w:sz w:val="24"/>
    </w:rPr>
  </w:style>
  <w:style w:type="character" w:customStyle="1" w:styleId="1ffffffc">
    <w:name w:val="Без интервала Знак1"/>
    <w:link w:val="4d"/>
    <w:locked/>
    <w:rsid w:val="0063589A"/>
  </w:style>
  <w:style w:type="paragraph" w:customStyle="1" w:styleId="4d">
    <w:name w:val="Без интервала4"/>
    <w:link w:val="1ffffffc"/>
    <w:rsid w:val="0063589A"/>
    <w:pPr>
      <w:spacing w:after="0" w:line="240" w:lineRule="auto"/>
    </w:pPr>
  </w:style>
  <w:style w:type="character" w:customStyle="1" w:styleId="3114">
    <w:name w:val="Знак3 Знак Знак11"/>
    <w:aliases w:val="Знак3 Знак Знак Знак12"/>
    <w:locked/>
    <w:rsid w:val="0063589A"/>
    <w:rPr>
      <w:rFonts w:ascii="Arial" w:hAnsi="Arial"/>
      <w:b/>
      <w:i/>
      <w:sz w:val="28"/>
      <w:lang w:val="ru-RU" w:eastAsia="en-US"/>
    </w:rPr>
  </w:style>
  <w:style w:type="character" w:customStyle="1" w:styleId="11f3">
    <w:name w:val="Выделенная цитата Знак11"/>
    <w:rsid w:val="0063589A"/>
    <w:rPr>
      <w:b/>
      <w:i/>
      <w:color w:val="4F81BD"/>
      <w:sz w:val="24"/>
    </w:rPr>
  </w:style>
  <w:style w:type="character" w:customStyle="1" w:styleId="2115">
    <w:name w:val="Цитата 2 Знак11"/>
    <w:rsid w:val="0063589A"/>
    <w:rPr>
      <w:i/>
      <w:color w:val="404040"/>
      <w:sz w:val="24"/>
    </w:rPr>
  </w:style>
  <w:style w:type="character" w:customStyle="1" w:styleId="1ffffffd">
    <w:name w:val="Абзац списка Знак1"/>
    <w:locked/>
    <w:rsid w:val="0063589A"/>
    <w:rPr>
      <w:rFonts w:ascii="Times New Roman" w:hAnsi="Times New Roman"/>
      <w:sz w:val="24"/>
    </w:rPr>
  </w:style>
  <w:style w:type="character" w:customStyle="1" w:styleId="202">
    <w:name w:val="Знак Знак202"/>
    <w:rsid w:val="0063589A"/>
    <w:rPr>
      <w:rFonts w:ascii="Arial" w:hAnsi="Arial"/>
      <w:sz w:val="22"/>
    </w:rPr>
  </w:style>
  <w:style w:type="paragraph" w:customStyle="1" w:styleId="3ff2">
    <w:name w:val="Знак Знак Знак Знак Знак Знак3"/>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63589A"/>
    <w:rPr>
      <w:b/>
      <w:sz w:val="27"/>
      <w:lang w:val="ru-RU" w:eastAsia="ru-RU"/>
    </w:rPr>
  </w:style>
  <w:style w:type="character" w:customStyle="1" w:styleId="102">
    <w:name w:val="Знак Знак102"/>
    <w:locked/>
    <w:rsid w:val="0063589A"/>
    <w:rPr>
      <w:sz w:val="16"/>
      <w:lang w:val="ru-RU" w:eastAsia="ru-RU"/>
    </w:rPr>
  </w:style>
  <w:style w:type="character" w:customStyle="1" w:styleId="6120">
    <w:name w:val="Знак Знак612"/>
    <w:rsid w:val="0063589A"/>
    <w:rPr>
      <w:rFonts w:ascii="Arial" w:hAnsi="Arial"/>
      <w:b/>
      <w:i/>
      <w:sz w:val="28"/>
      <w:lang w:val="ru-RU" w:eastAsia="en-US"/>
    </w:rPr>
  </w:style>
  <w:style w:type="character" w:customStyle="1" w:styleId="1630">
    <w:name w:val="Знак Знак163"/>
    <w:locked/>
    <w:rsid w:val="0063589A"/>
    <w:rPr>
      <w:b/>
      <w:caps/>
      <w:sz w:val="24"/>
      <w:lang w:val="ru-RU" w:eastAsia="ru-RU"/>
    </w:rPr>
  </w:style>
  <w:style w:type="character" w:customStyle="1" w:styleId="4e">
    <w:name w:val="Знак Знак Знак4"/>
    <w:rsid w:val="0063589A"/>
    <w:rPr>
      <w:rFonts w:ascii="Times New Roman" w:hAnsi="Times New Roman"/>
      <w:b/>
      <w:caps/>
      <w:sz w:val="28"/>
    </w:rPr>
  </w:style>
  <w:style w:type="character" w:customStyle="1" w:styleId="2520">
    <w:name w:val="Знак Знак252"/>
    <w:rsid w:val="0063589A"/>
    <w:rPr>
      <w:rFonts w:ascii="Times New Roman" w:hAnsi="Times New Roman"/>
      <w:b/>
      <w:sz w:val="28"/>
    </w:rPr>
  </w:style>
  <w:style w:type="character" w:customStyle="1" w:styleId="2220">
    <w:name w:val="Знак Знак222"/>
    <w:rsid w:val="0063589A"/>
    <w:rPr>
      <w:rFonts w:ascii="Times New Roman" w:hAnsi="Times New Roman"/>
      <w:sz w:val="24"/>
    </w:rPr>
  </w:style>
  <w:style w:type="character" w:customStyle="1" w:styleId="1920">
    <w:name w:val="Знак Знак192"/>
    <w:rsid w:val="0063589A"/>
    <w:rPr>
      <w:rFonts w:ascii="Times New Roman" w:hAnsi="Times New Roman"/>
      <w:sz w:val="16"/>
      <w:lang w:eastAsia="ru-RU"/>
    </w:rPr>
  </w:style>
  <w:style w:type="character" w:customStyle="1" w:styleId="1820">
    <w:name w:val="Знак Знак182"/>
    <w:rsid w:val="0063589A"/>
    <w:rPr>
      <w:rFonts w:ascii="Courier New" w:hAnsi="Courier New"/>
    </w:rPr>
  </w:style>
  <w:style w:type="character" w:customStyle="1" w:styleId="1520">
    <w:name w:val="Знак Знак152"/>
    <w:rsid w:val="0063589A"/>
    <w:rPr>
      <w:b/>
      <w:sz w:val="28"/>
    </w:rPr>
  </w:style>
  <w:style w:type="character" w:customStyle="1" w:styleId="4120">
    <w:name w:val="Знак Знак412"/>
    <w:locked/>
    <w:rsid w:val="0063589A"/>
    <w:rPr>
      <w:rFonts w:ascii="Arial" w:hAnsi="Arial"/>
      <w:b/>
      <w:i/>
      <w:sz w:val="28"/>
      <w:lang w:val="ru-RU" w:eastAsia="en-US"/>
    </w:rPr>
  </w:style>
  <w:style w:type="character" w:customStyle="1" w:styleId="2330">
    <w:name w:val="Знак Знак23 Знак3"/>
    <w:aliases w:val="Знак Знак3 Знак3"/>
    <w:locked/>
    <w:rsid w:val="0063589A"/>
    <w:rPr>
      <w:rFonts w:ascii="Tahoma" w:hAnsi="Tahoma"/>
      <w:sz w:val="16"/>
    </w:rPr>
  </w:style>
  <w:style w:type="paragraph" w:customStyle="1" w:styleId="4f">
    <w:name w:val="Знак Знак Знак Знак Знак Знак Знак Знак Знак Знак Знак Знак Знак4"/>
    <w:basedOn w:val="a3"/>
    <w:rsid w:val="0063589A"/>
    <w:pPr>
      <w:spacing w:after="160" w:line="240" w:lineRule="exact"/>
    </w:pPr>
    <w:rPr>
      <w:rFonts w:ascii="Verdana" w:hAnsi="Verdana"/>
      <w:lang w:val="en-US" w:eastAsia="en-US"/>
    </w:rPr>
  </w:style>
  <w:style w:type="paragraph" w:customStyle="1" w:styleId="32a">
    <w:name w:val="Знак32"/>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63589A"/>
    <w:rPr>
      <w:b/>
      <w:caps/>
      <w:sz w:val="24"/>
      <w:lang w:val="ru-RU" w:eastAsia="ru-RU"/>
    </w:rPr>
  </w:style>
  <w:style w:type="character" w:customStyle="1" w:styleId="2ffff5">
    <w:name w:val="Без интервала Знак2"/>
    <w:locked/>
    <w:rsid w:val="0063589A"/>
    <w:rPr>
      <w:sz w:val="24"/>
      <w:lang w:eastAsia="en-US"/>
    </w:rPr>
  </w:style>
  <w:style w:type="character" w:customStyle="1" w:styleId="1122">
    <w:name w:val="Знак1 Знак Знак12"/>
    <w:locked/>
    <w:rsid w:val="0063589A"/>
    <w:rPr>
      <w:rFonts w:ascii="Times New Roman" w:hAnsi="Times New Roman"/>
      <w:sz w:val="24"/>
      <w:lang w:eastAsia="ru-RU"/>
    </w:rPr>
  </w:style>
  <w:style w:type="character" w:customStyle="1" w:styleId="462">
    <w:name w:val="Знак Знак462"/>
    <w:locked/>
    <w:rsid w:val="0063589A"/>
    <w:rPr>
      <w:b/>
      <w:sz w:val="27"/>
      <w:lang w:val="ru-RU" w:eastAsia="ru-RU"/>
    </w:rPr>
  </w:style>
  <w:style w:type="character" w:customStyle="1" w:styleId="482">
    <w:name w:val="Знак Знак482"/>
    <w:locked/>
    <w:rsid w:val="0063589A"/>
    <w:rPr>
      <w:b/>
      <w:sz w:val="27"/>
      <w:lang w:val="ru-RU" w:eastAsia="ru-RU"/>
    </w:rPr>
  </w:style>
  <w:style w:type="character" w:customStyle="1" w:styleId="442">
    <w:name w:val="Знак Знак442"/>
    <w:locked/>
    <w:rsid w:val="0063589A"/>
    <w:rPr>
      <w:sz w:val="24"/>
    </w:rPr>
  </w:style>
  <w:style w:type="character" w:customStyle="1" w:styleId="5120">
    <w:name w:val="Знак Знак512"/>
    <w:locked/>
    <w:rsid w:val="0063589A"/>
    <w:rPr>
      <w:b/>
      <w:sz w:val="27"/>
      <w:lang w:val="ru-RU" w:eastAsia="ru-RU"/>
    </w:rPr>
  </w:style>
  <w:style w:type="character" w:customStyle="1" w:styleId="432">
    <w:name w:val="Знак Знак432"/>
    <w:locked/>
    <w:rsid w:val="0063589A"/>
    <w:rPr>
      <w:color w:val="000000"/>
      <w:sz w:val="24"/>
      <w:lang w:eastAsia="ru-RU"/>
    </w:rPr>
  </w:style>
  <w:style w:type="character" w:customStyle="1" w:styleId="4220">
    <w:name w:val="Знак Знак422"/>
    <w:rsid w:val="0063589A"/>
    <w:rPr>
      <w:rFonts w:ascii="Times New Roman" w:hAnsi="Times New Roman"/>
      <w:sz w:val="16"/>
    </w:rPr>
  </w:style>
  <w:style w:type="character" w:customStyle="1" w:styleId="4920">
    <w:name w:val="Знак Знак492"/>
    <w:rsid w:val="0063589A"/>
    <w:rPr>
      <w:rFonts w:ascii="Times New Roman" w:hAnsi="Times New Roman"/>
      <w:b/>
      <w:caps/>
      <w:sz w:val="24"/>
      <w:lang w:eastAsia="ru-RU"/>
    </w:rPr>
  </w:style>
  <w:style w:type="character" w:customStyle="1" w:styleId="472">
    <w:name w:val="Знак Знак472"/>
    <w:rsid w:val="0063589A"/>
    <w:rPr>
      <w:rFonts w:ascii="Times New Roman" w:hAnsi="Times New Roman"/>
      <w:b/>
      <w:sz w:val="27"/>
      <w:lang w:eastAsia="ru-RU"/>
    </w:rPr>
  </w:style>
  <w:style w:type="character" w:customStyle="1" w:styleId="452">
    <w:name w:val="Знак Знак452"/>
    <w:rsid w:val="0063589A"/>
    <w:rPr>
      <w:rFonts w:ascii="Times New Roman" w:hAnsi="Times New Roman"/>
      <w:b/>
      <w:i/>
      <w:sz w:val="26"/>
      <w:lang w:eastAsia="ru-RU"/>
    </w:rPr>
  </w:style>
  <w:style w:type="character" w:customStyle="1" w:styleId="5020">
    <w:name w:val="Знак Знак502"/>
    <w:locked/>
    <w:rsid w:val="0063589A"/>
    <w:rPr>
      <w:b/>
      <w:sz w:val="28"/>
      <w:lang w:val="ru-RU" w:eastAsia="ru-RU"/>
    </w:rPr>
  </w:style>
  <w:style w:type="character" w:customStyle="1" w:styleId="522">
    <w:name w:val="Знак Знак522"/>
    <w:rsid w:val="0063589A"/>
    <w:rPr>
      <w:rFonts w:ascii="Arial" w:hAnsi="Arial"/>
      <w:b/>
      <w:i/>
      <w:sz w:val="28"/>
    </w:rPr>
  </w:style>
  <w:style w:type="character" w:customStyle="1" w:styleId="5121">
    <w:name w:val="Знак5 Знак Знак12"/>
    <w:locked/>
    <w:rsid w:val="0063589A"/>
    <w:rPr>
      <w:sz w:val="16"/>
      <w:lang w:val="ru-RU" w:eastAsia="ru-RU"/>
    </w:rPr>
  </w:style>
  <w:style w:type="character" w:customStyle="1" w:styleId="624">
    <w:name w:val="Знак6 Знак Знак2"/>
    <w:rsid w:val="0063589A"/>
    <w:rPr>
      <w:sz w:val="24"/>
      <w:lang w:val="ru-RU" w:eastAsia="ru-RU"/>
    </w:rPr>
  </w:style>
  <w:style w:type="character" w:customStyle="1" w:styleId="UnresolvedMention">
    <w:name w:val="Unresolved Mention"/>
    <w:semiHidden/>
    <w:rsid w:val="0063589A"/>
    <w:rPr>
      <w:color w:val="605E5C"/>
      <w:shd w:val="clear" w:color="auto" w:fill="E1DFDD"/>
    </w:rPr>
  </w:style>
  <w:style w:type="character" w:customStyle="1" w:styleId="203">
    <w:name w:val="Знак Знак203"/>
    <w:rsid w:val="0063589A"/>
    <w:rPr>
      <w:rFonts w:ascii="Arial" w:hAnsi="Arial"/>
      <w:sz w:val="22"/>
    </w:rPr>
  </w:style>
  <w:style w:type="paragraph" w:customStyle="1" w:styleId="4f0">
    <w:name w:val="Знак Знак Знак Знак Знак Знак4"/>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63589A"/>
    <w:rPr>
      <w:sz w:val="16"/>
      <w:lang w:val="ru-RU" w:eastAsia="ru-RU"/>
    </w:rPr>
  </w:style>
  <w:style w:type="character" w:customStyle="1" w:styleId="1430">
    <w:name w:val="Знак Знак143"/>
    <w:locked/>
    <w:rsid w:val="0063589A"/>
    <w:rPr>
      <w:b/>
      <w:sz w:val="27"/>
      <w:lang w:val="ru-RU" w:eastAsia="ru-RU"/>
    </w:rPr>
  </w:style>
  <w:style w:type="character" w:customStyle="1" w:styleId="103">
    <w:name w:val="Знак Знак103"/>
    <w:locked/>
    <w:rsid w:val="0063589A"/>
    <w:rPr>
      <w:sz w:val="16"/>
      <w:lang w:val="ru-RU" w:eastAsia="ru-RU"/>
    </w:rPr>
  </w:style>
  <w:style w:type="character" w:customStyle="1" w:styleId="6130">
    <w:name w:val="Знак Знак613"/>
    <w:rsid w:val="0063589A"/>
    <w:rPr>
      <w:rFonts w:ascii="Arial" w:hAnsi="Arial"/>
      <w:b/>
      <w:i/>
      <w:sz w:val="28"/>
      <w:lang w:val="ru-RU" w:eastAsia="en-US"/>
    </w:rPr>
  </w:style>
  <w:style w:type="character" w:customStyle="1" w:styleId="1640">
    <w:name w:val="Знак Знак164"/>
    <w:locked/>
    <w:rsid w:val="0063589A"/>
    <w:rPr>
      <w:b/>
      <w:caps/>
      <w:sz w:val="24"/>
      <w:lang w:val="ru-RU" w:eastAsia="ru-RU"/>
    </w:rPr>
  </w:style>
  <w:style w:type="character" w:customStyle="1" w:styleId="5b">
    <w:name w:val="Знак Знак Знак5"/>
    <w:rsid w:val="0063589A"/>
    <w:rPr>
      <w:rFonts w:ascii="Times New Roman" w:hAnsi="Times New Roman"/>
      <w:b/>
      <w:caps/>
      <w:sz w:val="28"/>
    </w:rPr>
  </w:style>
  <w:style w:type="character" w:customStyle="1" w:styleId="253">
    <w:name w:val="Знак Знак253"/>
    <w:rsid w:val="0063589A"/>
    <w:rPr>
      <w:rFonts w:ascii="Times New Roman" w:hAnsi="Times New Roman"/>
      <w:b/>
      <w:sz w:val="28"/>
    </w:rPr>
  </w:style>
  <w:style w:type="character" w:customStyle="1" w:styleId="2230">
    <w:name w:val="Знак Знак223"/>
    <w:rsid w:val="0063589A"/>
    <w:rPr>
      <w:rFonts w:ascii="Times New Roman" w:hAnsi="Times New Roman"/>
      <w:sz w:val="24"/>
    </w:rPr>
  </w:style>
  <w:style w:type="character" w:customStyle="1" w:styleId="1930">
    <w:name w:val="Знак Знак193"/>
    <w:rsid w:val="0063589A"/>
    <w:rPr>
      <w:rFonts w:ascii="Times New Roman" w:hAnsi="Times New Roman"/>
      <w:sz w:val="16"/>
      <w:lang w:eastAsia="ru-RU"/>
    </w:rPr>
  </w:style>
  <w:style w:type="character" w:customStyle="1" w:styleId="1830">
    <w:name w:val="Знак Знак183"/>
    <w:rsid w:val="0063589A"/>
    <w:rPr>
      <w:rFonts w:ascii="Courier New" w:hAnsi="Courier New"/>
    </w:rPr>
  </w:style>
  <w:style w:type="character" w:customStyle="1" w:styleId="1730">
    <w:name w:val="Знак Знак173"/>
    <w:rsid w:val="0063589A"/>
    <w:rPr>
      <w:rFonts w:ascii="Times New Roman" w:hAnsi="Times New Roman"/>
      <w:sz w:val="24"/>
    </w:rPr>
  </w:style>
  <w:style w:type="character" w:customStyle="1" w:styleId="1530">
    <w:name w:val="Знак Знак153"/>
    <w:rsid w:val="0063589A"/>
    <w:rPr>
      <w:b/>
      <w:sz w:val="28"/>
    </w:rPr>
  </w:style>
  <w:style w:type="character" w:customStyle="1" w:styleId="4130">
    <w:name w:val="Знак Знак413"/>
    <w:locked/>
    <w:rsid w:val="0063589A"/>
    <w:rPr>
      <w:rFonts w:ascii="Arial" w:hAnsi="Arial"/>
      <w:b/>
      <w:i/>
      <w:sz w:val="28"/>
      <w:lang w:val="ru-RU" w:eastAsia="en-US"/>
    </w:rPr>
  </w:style>
  <w:style w:type="character" w:customStyle="1" w:styleId="2340">
    <w:name w:val="Знак Знак23 Знак4"/>
    <w:aliases w:val="Знак Знак3 Знак4"/>
    <w:locked/>
    <w:rsid w:val="0063589A"/>
    <w:rPr>
      <w:rFonts w:ascii="Tahoma" w:hAnsi="Tahoma"/>
      <w:sz w:val="16"/>
    </w:rPr>
  </w:style>
  <w:style w:type="paragraph" w:customStyle="1" w:styleId="5c">
    <w:name w:val="Знак Знак Знак Знак Знак Знак Знак Знак Знак Знак Знак Знак Знак5"/>
    <w:basedOn w:val="a3"/>
    <w:rsid w:val="0063589A"/>
    <w:pPr>
      <w:spacing w:after="160" w:line="240" w:lineRule="exact"/>
    </w:pPr>
    <w:rPr>
      <w:rFonts w:ascii="Verdana" w:hAnsi="Verdana"/>
      <w:lang w:val="en-US" w:eastAsia="en-US"/>
    </w:rPr>
  </w:style>
  <w:style w:type="paragraph" w:customStyle="1" w:styleId="332">
    <w:name w:val="Знак33"/>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63589A"/>
    <w:rPr>
      <w:b/>
      <w:caps/>
      <w:sz w:val="24"/>
      <w:lang w:val="ru-RU" w:eastAsia="ru-RU"/>
    </w:rPr>
  </w:style>
  <w:style w:type="character" w:customStyle="1" w:styleId="3ff3">
    <w:name w:val="Без интервала Знак3"/>
    <w:locked/>
    <w:rsid w:val="0063589A"/>
    <w:rPr>
      <w:sz w:val="24"/>
      <w:lang w:eastAsia="en-US"/>
    </w:rPr>
  </w:style>
  <w:style w:type="character" w:customStyle="1" w:styleId="1132">
    <w:name w:val="Знак1 Знак Знак13"/>
    <w:locked/>
    <w:rsid w:val="0063589A"/>
    <w:rPr>
      <w:rFonts w:ascii="Times New Roman" w:hAnsi="Times New Roman"/>
      <w:sz w:val="24"/>
      <w:lang w:eastAsia="ru-RU"/>
    </w:rPr>
  </w:style>
  <w:style w:type="character" w:customStyle="1" w:styleId="463">
    <w:name w:val="Знак Знак463"/>
    <w:locked/>
    <w:rsid w:val="0063589A"/>
    <w:rPr>
      <w:b/>
      <w:sz w:val="27"/>
      <w:lang w:val="ru-RU" w:eastAsia="ru-RU"/>
    </w:rPr>
  </w:style>
  <w:style w:type="character" w:customStyle="1" w:styleId="483">
    <w:name w:val="Знак Знак483"/>
    <w:locked/>
    <w:rsid w:val="0063589A"/>
    <w:rPr>
      <w:b/>
      <w:sz w:val="27"/>
      <w:lang w:val="ru-RU" w:eastAsia="ru-RU"/>
    </w:rPr>
  </w:style>
  <w:style w:type="character" w:customStyle="1" w:styleId="443">
    <w:name w:val="Знак Знак443"/>
    <w:locked/>
    <w:rsid w:val="0063589A"/>
    <w:rPr>
      <w:sz w:val="24"/>
    </w:rPr>
  </w:style>
  <w:style w:type="character" w:customStyle="1" w:styleId="5130">
    <w:name w:val="Знак Знак513"/>
    <w:locked/>
    <w:rsid w:val="0063589A"/>
    <w:rPr>
      <w:b/>
      <w:sz w:val="27"/>
      <w:lang w:val="ru-RU" w:eastAsia="ru-RU"/>
    </w:rPr>
  </w:style>
  <w:style w:type="character" w:customStyle="1" w:styleId="433">
    <w:name w:val="Знак Знак433"/>
    <w:locked/>
    <w:rsid w:val="0063589A"/>
    <w:rPr>
      <w:color w:val="000000"/>
      <w:sz w:val="24"/>
      <w:lang w:eastAsia="ru-RU"/>
    </w:rPr>
  </w:style>
  <w:style w:type="character" w:customStyle="1" w:styleId="423">
    <w:name w:val="Знак Знак423"/>
    <w:rsid w:val="0063589A"/>
    <w:rPr>
      <w:rFonts w:ascii="Times New Roman" w:hAnsi="Times New Roman"/>
      <w:sz w:val="16"/>
    </w:rPr>
  </w:style>
  <w:style w:type="character" w:customStyle="1" w:styleId="493">
    <w:name w:val="Знак Знак493"/>
    <w:rsid w:val="0063589A"/>
    <w:rPr>
      <w:rFonts w:ascii="Times New Roman" w:hAnsi="Times New Roman"/>
      <w:b/>
      <w:caps/>
      <w:sz w:val="24"/>
      <w:lang w:eastAsia="ru-RU"/>
    </w:rPr>
  </w:style>
  <w:style w:type="character" w:customStyle="1" w:styleId="473">
    <w:name w:val="Знак Знак473"/>
    <w:rsid w:val="0063589A"/>
    <w:rPr>
      <w:rFonts w:ascii="Times New Roman" w:hAnsi="Times New Roman"/>
      <w:b/>
      <w:sz w:val="27"/>
      <w:lang w:eastAsia="ru-RU"/>
    </w:rPr>
  </w:style>
  <w:style w:type="character" w:customStyle="1" w:styleId="453">
    <w:name w:val="Знак Знак453"/>
    <w:rsid w:val="0063589A"/>
    <w:rPr>
      <w:rFonts w:ascii="Times New Roman" w:hAnsi="Times New Roman"/>
      <w:b/>
      <w:i/>
      <w:sz w:val="26"/>
      <w:lang w:eastAsia="ru-RU"/>
    </w:rPr>
  </w:style>
  <w:style w:type="character" w:customStyle="1" w:styleId="503">
    <w:name w:val="Знак Знак503"/>
    <w:locked/>
    <w:rsid w:val="0063589A"/>
    <w:rPr>
      <w:b/>
      <w:sz w:val="28"/>
      <w:lang w:val="ru-RU" w:eastAsia="ru-RU"/>
    </w:rPr>
  </w:style>
  <w:style w:type="character" w:customStyle="1" w:styleId="523">
    <w:name w:val="Знак Знак523"/>
    <w:rsid w:val="0063589A"/>
    <w:rPr>
      <w:rFonts w:ascii="Arial" w:hAnsi="Arial"/>
      <w:b/>
      <w:i/>
      <w:sz w:val="28"/>
    </w:rPr>
  </w:style>
  <w:style w:type="character" w:customStyle="1" w:styleId="5131">
    <w:name w:val="Знак5 Знак Знак13"/>
    <w:locked/>
    <w:rsid w:val="0063589A"/>
    <w:rPr>
      <w:sz w:val="16"/>
      <w:lang w:val="ru-RU" w:eastAsia="ru-RU"/>
    </w:rPr>
  </w:style>
  <w:style w:type="character" w:customStyle="1" w:styleId="632">
    <w:name w:val="Знак6 Знак Знак3"/>
    <w:rsid w:val="0063589A"/>
    <w:rPr>
      <w:sz w:val="24"/>
      <w:lang w:val="ru-RU" w:eastAsia="ru-RU"/>
    </w:rPr>
  </w:style>
  <w:style w:type="paragraph" w:customStyle="1" w:styleId="5d">
    <w:name w:val="Знак Знак Знак Знак Знак Знак5"/>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63589A"/>
    <w:rPr>
      <w:sz w:val="16"/>
      <w:lang w:val="ru-RU" w:eastAsia="ru-RU"/>
    </w:rPr>
  </w:style>
  <w:style w:type="character" w:customStyle="1" w:styleId="1440">
    <w:name w:val="Знак Знак144"/>
    <w:locked/>
    <w:rsid w:val="0063589A"/>
    <w:rPr>
      <w:b/>
      <w:sz w:val="27"/>
      <w:lang w:val="ru-RU" w:eastAsia="ru-RU"/>
    </w:rPr>
  </w:style>
  <w:style w:type="character" w:customStyle="1" w:styleId="104">
    <w:name w:val="Знак Знак104"/>
    <w:locked/>
    <w:rsid w:val="0063589A"/>
    <w:rPr>
      <w:sz w:val="16"/>
      <w:lang w:val="ru-RU" w:eastAsia="ru-RU"/>
    </w:rPr>
  </w:style>
  <w:style w:type="character" w:customStyle="1" w:styleId="6140">
    <w:name w:val="Знак Знак614"/>
    <w:rsid w:val="0063589A"/>
    <w:rPr>
      <w:rFonts w:ascii="Arial" w:hAnsi="Arial"/>
      <w:b/>
      <w:i/>
      <w:sz w:val="28"/>
      <w:lang w:val="ru-RU" w:eastAsia="en-US"/>
    </w:rPr>
  </w:style>
  <w:style w:type="character" w:customStyle="1" w:styleId="165">
    <w:name w:val="Знак Знак165"/>
    <w:locked/>
    <w:rsid w:val="0063589A"/>
    <w:rPr>
      <w:b/>
      <w:caps/>
      <w:sz w:val="24"/>
      <w:lang w:val="ru-RU" w:eastAsia="ru-RU"/>
    </w:rPr>
  </w:style>
  <w:style w:type="character" w:customStyle="1" w:styleId="6d">
    <w:name w:val="Знак Знак Знак6"/>
    <w:rsid w:val="0063589A"/>
    <w:rPr>
      <w:rFonts w:ascii="Times New Roman" w:hAnsi="Times New Roman"/>
      <w:b/>
      <w:caps/>
      <w:sz w:val="28"/>
    </w:rPr>
  </w:style>
  <w:style w:type="character" w:customStyle="1" w:styleId="254">
    <w:name w:val="Знак Знак254"/>
    <w:rsid w:val="0063589A"/>
    <w:rPr>
      <w:rFonts w:ascii="Times New Roman" w:hAnsi="Times New Roman"/>
      <w:b/>
      <w:sz w:val="28"/>
    </w:rPr>
  </w:style>
  <w:style w:type="character" w:customStyle="1" w:styleId="2240">
    <w:name w:val="Знак Знак224"/>
    <w:rsid w:val="0063589A"/>
    <w:rPr>
      <w:rFonts w:ascii="Times New Roman" w:hAnsi="Times New Roman"/>
      <w:sz w:val="24"/>
    </w:rPr>
  </w:style>
  <w:style w:type="character" w:customStyle="1" w:styleId="204">
    <w:name w:val="Знак Знак204"/>
    <w:rsid w:val="0063589A"/>
    <w:rPr>
      <w:rFonts w:ascii="Arial" w:hAnsi="Arial"/>
      <w:sz w:val="22"/>
    </w:rPr>
  </w:style>
  <w:style w:type="character" w:customStyle="1" w:styleId="194">
    <w:name w:val="Знак Знак194"/>
    <w:rsid w:val="0063589A"/>
    <w:rPr>
      <w:rFonts w:ascii="Times New Roman" w:hAnsi="Times New Roman"/>
      <w:sz w:val="16"/>
      <w:lang w:eastAsia="ru-RU"/>
    </w:rPr>
  </w:style>
  <w:style w:type="character" w:customStyle="1" w:styleId="184">
    <w:name w:val="Знак Знак184"/>
    <w:rsid w:val="0063589A"/>
    <w:rPr>
      <w:rFonts w:ascii="Courier New" w:hAnsi="Courier New"/>
    </w:rPr>
  </w:style>
  <w:style w:type="character" w:customStyle="1" w:styleId="1740">
    <w:name w:val="Знак Знак174"/>
    <w:rsid w:val="0063589A"/>
    <w:rPr>
      <w:rFonts w:ascii="Times New Roman" w:hAnsi="Times New Roman"/>
      <w:sz w:val="24"/>
    </w:rPr>
  </w:style>
  <w:style w:type="character" w:customStyle="1" w:styleId="154">
    <w:name w:val="Знак Знак154"/>
    <w:rsid w:val="0063589A"/>
    <w:rPr>
      <w:b/>
      <w:sz w:val="28"/>
    </w:rPr>
  </w:style>
  <w:style w:type="character" w:customStyle="1" w:styleId="4140">
    <w:name w:val="Знак Знак414"/>
    <w:locked/>
    <w:rsid w:val="0063589A"/>
    <w:rPr>
      <w:rFonts w:ascii="Arial" w:hAnsi="Arial"/>
      <w:b/>
      <w:i/>
      <w:sz w:val="28"/>
      <w:lang w:val="ru-RU" w:eastAsia="en-US"/>
    </w:rPr>
  </w:style>
  <w:style w:type="character" w:customStyle="1" w:styleId="235">
    <w:name w:val="Знак Знак23 Знак5"/>
    <w:aliases w:val="Знак Знак3 Знак5"/>
    <w:locked/>
    <w:rsid w:val="0063589A"/>
    <w:rPr>
      <w:rFonts w:ascii="Tahoma" w:hAnsi="Tahoma"/>
      <w:sz w:val="16"/>
    </w:rPr>
  </w:style>
  <w:style w:type="paragraph" w:customStyle="1" w:styleId="6e">
    <w:name w:val="Знак Знак Знак Знак Знак Знак Знак Знак Знак Знак Знак Знак Знак6"/>
    <w:basedOn w:val="a3"/>
    <w:rsid w:val="0063589A"/>
    <w:pPr>
      <w:spacing w:after="160" w:line="240" w:lineRule="exact"/>
    </w:pPr>
    <w:rPr>
      <w:rFonts w:ascii="Verdana" w:hAnsi="Verdana"/>
      <w:lang w:val="en-US" w:eastAsia="en-US"/>
    </w:rPr>
  </w:style>
  <w:style w:type="paragraph" w:customStyle="1" w:styleId="344">
    <w:name w:val="Знак34"/>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63589A"/>
    <w:rPr>
      <w:b/>
      <w:caps/>
      <w:sz w:val="24"/>
      <w:lang w:val="ru-RU" w:eastAsia="ru-RU"/>
    </w:rPr>
  </w:style>
  <w:style w:type="character" w:customStyle="1" w:styleId="4f1">
    <w:name w:val="Без интервала Знак4"/>
    <w:locked/>
    <w:rsid w:val="0063589A"/>
    <w:rPr>
      <w:sz w:val="24"/>
      <w:lang w:eastAsia="en-US"/>
    </w:rPr>
  </w:style>
  <w:style w:type="character" w:customStyle="1" w:styleId="1142">
    <w:name w:val="Знак1 Знак Знак14"/>
    <w:locked/>
    <w:rsid w:val="0063589A"/>
    <w:rPr>
      <w:rFonts w:ascii="Times New Roman" w:hAnsi="Times New Roman"/>
      <w:sz w:val="24"/>
      <w:lang w:eastAsia="ru-RU"/>
    </w:rPr>
  </w:style>
  <w:style w:type="character" w:customStyle="1" w:styleId="464">
    <w:name w:val="Знак Знак464"/>
    <w:locked/>
    <w:rsid w:val="0063589A"/>
    <w:rPr>
      <w:b/>
      <w:sz w:val="27"/>
      <w:lang w:val="ru-RU" w:eastAsia="ru-RU"/>
    </w:rPr>
  </w:style>
  <w:style w:type="character" w:customStyle="1" w:styleId="484">
    <w:name w:val="Знак Знак484"/>
    <w:locked/>
    <w:rsid w:val="0063589A"/>
    <w:rPr>
      <w:b/>
      <w:sz w:val="27"/>
      <w:lang w:val="ru-RU" w:eastAsia="ru-RU"/>
    </w:rPr>
  </w:style>
  <w:style w:type="character" w:customStyle="1" w:styleId="444">
    <w:name w:val="Знак Знак444"/>
    <w:locked/>
    <w:rsid w:val="0063589A"/>
    <w:rPr>
      <w:sz w:val="24"/>
    </w:rPr>
  </w:style>
  <w:style w:type="character" w:customStyle="1" w:styleId="5140">
    <w:name w:val="Знак Знак514"/>
    <w:locked/>
    <w:rsid w:val="0063589A"/>
    <w:rPr>
      <w:b/>
      <w:sz w:val="27"/>
      <w:lang w:val="ru-RU" w:eastAsia="ru-RU"/>
    </w:rPr>
  </w:style>
  <w:style w:type="character" w:customStyle="1" w:styleId="434">
    <w:name w:val="Знак Знак434"/>
    <w:locked/>
    <w:rsid w:val="0063589A"/>
    <w:rPr>
      <w:color w:val="000000"/>
      <w:sz w:val="24"/>
      <w:lang w:eastAsia="ru-RU"/>
    </w:rPr>
  </w:style>
  <w:style w:type="character" w:customStyle="1" w:styleId="424">
    <w:name w:val="Знак Знак424"/>
    <w:rsid w:val="0063589A"/>
    <w:rPr>
      <w:rFonts w:ascii="Times New Roman" w:hAnsi="Times New Roman"/>
      <w:sz w:val="16"/>
    </w:rPr>
  </w:style>
  <w:style w:type="character" w:customStyle="1" w:styleId="494">
    <w:name w:val="Знак Знак494"/>
    <w:rsid w:val="0063589A"/>
    <w:rPr>
      <w:rFonts w:ascii="Times New Roman" w:hAnsi="Times New Roman"/>
      <w:b/>
      <w:caps/>
      <w:sz w:val="24"/>
      <w:lang w:eastAsia="ru-RU"/>
    </w:rPr>
  </w:style>
  <w:style w:type="character" w:customStyle="1" w:styleId="474">
    <w:name w:val="Знак Знак474"/>
    <w:rsid w:val="0063589A"/>
    <w:rPr>
      <w:rFonts w:ascii="Times New Roman" w:hAnsi="Times New Roman"/>
      <w:b/>
      <w:sz w:val="27"/>
      <w:lang w:eastAsia="ru-RU"/>
    </w:rPr>
  </w:style>
  <w:style w:type="character" w:customStyle="1" w:styleId="454">
    <w:name w:val="Знак Знак454"/>
    <w:rsid w:val="0063589A"/>
    <w:rPr>
      <w:rFonts w:ascii="Times New Roman" w:hAnsi="Times New Roman"/>
      <w:b/>
      <w:i/>
      <w:sz w:val="26"/>
      <w:lang w:eastAsia="ru-RU"/>
    </w:rPr>
  </w:style>
  <w:style w:type="character" w:customStyle="1" w:styleId="552">
    <w:name w:val="Знак5 Знак Знак5"/>
    <w:locked/>
    <w:rsid w:val="0063589A"/>
    <w:rPr>
      <w:sz w:val="16"/>
    </w:rPr>
  </w:style>
  <w:style w:type="character" w:customStyle="1" w:styleId="504">
    <w:name w:val="Знак Знак504"/>
    <w:locked/>
    <w:rsid w:val="0063589A"/>
    <w:rPr>
      <w:b/>
      <w:sz w:val="28"/>
      <w:lang w:val="ru-RU" w:eastAsia="ru-RU"/>
    </w:rPr>
  </w:style>
  <w:style w:type="character" w:customStyle="1" w:styleId="524">
    <w:name w:val="Знак Знак524"/>
    <w:rsid w:val="0063589A"/>
    <w:rPr>
      <w:rFonts w:ascii="Arial" w:hAnsi="Arial"/>
      <w:b/>
      <w:i/>
      <w:sz w:val="28"/>
    </w:rPr>
  </w:style>
  <w:style w:type="character" w:customStyle="1" w:styleId="5141">
    <w:name w:val="Знак5 Знак Знак14"/>
    <w:locked/>
    <w:rsid w:val="0063589A"/>
    <w:rPr>
      <w:sz w:val="16"/>
      <w:lang w:val="ru-RU" w:eastAsia="ru-RU"/>
    </w:rPr>
  </w:style>
  <w:style w:type="character" w:customStyle="1" w:styleId="642">
    <w:name w:val="Знак6 Знак Знак4"/>
    <w:rsid w:val="0063589A"/>
    <w:rPr>
      <w:sz w:val="24"/>
      <w:lang w:val="ru-RU" w:eastAsia="ru-RU"/>
    </w:rPr>
  </w:style>
  <w:style w:type="character" w:customStyle="1" w:styleId="205">
    <w:name w:val="Знак Знак205"/>
    <w:rsid w:val="0063589A"/>
    <w:rPr>
      <w:rFonts w:ascii="Arial" w:hAnsi="Arial"/>
      <w:sz w:val="22"/>
    </w:rPr>
  </w:style>
  <w:style w:type="character" w:customStyle="1" w:styleId="206">
    <w:name w:val="Знак Знак206"/>
    <w:rsid w:val="0063589A"/>
    <w:rPr>
      <w:rFonts w:ascii="Arial" w:hAnsi="Arial"/>
      <w:sz w:val="22"/>
    </w:rPr>
  </w:style>
  <w:style w:type="paragraph" w:customStyle="1" w:styleId="6f">
    <w:name w:val="Знак Знак Знак Знак Знак Знак6"/>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63589A"/>
    <w:rPr>
      <w:sz w:val="16"/>
      <w:lang w:val="ru-RU" w:eastAsia="ru-RU"/>
    </w:rPr>
  </w:style>
  <w:style w:type="character" w:customStyle="1" w:styleId="1450">
    <w:name w:val="Знак Знак145"/>
    <w:locked/>
    <w:rsid w:val="0063589A"/>
    <w:rPr>
      <w:b/>
      <w:sz w:val="27"/>
      <w:lang w:val="ru-RU" w:eastAsia="ru-RU"/>
    </w:rPr>
  </w:style>
  <w:style w:type="character" w:customStyle="1" w:styleId="105">
    <w:name w:val="Знак Знак105"/>
    <w:locked/>
    <w:rsid w:val="0063589A"/>
    <w:rPr>
      <w:sz w:val="16"/>
      <w:lang w:val="ru-RU" w:eastAsia="ru-RU"/>
    </w:rPr>
  </w:style>
  <w:style w:type="character" w:customStyle="1" w:styleId="6150">
    <w:name w:val="Знак Знак615"/>
    <w:rsid w:val="0063589A"/>
    <w:rPr>
      <w:rFonts w:ascii="Arial" w:hAnsi="Arial"/>
      <w:b/>
      <w:i/>
      <w:sz w:val="28"/>
      <w:lang w:val="ru-RU" w:eastAsia="en-US"/>
    </w:rPr>
  </w:style>
  <w:style w:type="character" w:customStyle="1" w:styleId="166">
    <w:name w:val="Знак Знак166"/>
    <w:locked/>
    <w:rsid w:val="0063589A"/>
    <w:rPr>
      <w:b/>
      <w:caps/>
      <w:sz w:val="24"/>
      <w:lang w:val="ru-RU" w:eastAsia="ru-RU"/>
    </w:rPr>
  </w:style>
  <w:style w:type="character" w:customStyle="1" w:styleId="78">
    <w:name w:val="Знак Знак Знак7"/>
    <w:rsid w:val="0063589A"/>
    <w:rPr>
      <w:rFonts w:ascii="Times New Roman" w:hAnsi="Times New Roman"/>
      <w:b/>
      <w:caps/>
      <w:sz w:val="28"/>
    </w:rPr>
  </w:style>
  <w:style w:type="character" w:customStyle="1" w:styleId="255">
    <w:name w:val="Знак Знак255"/>
    <w:rsid w:val="0063589A"/>
    <w:rPr>
      <w:rFonts w:ascii="Times New Roman" w:hAnsi="Times New Roman"/>
      <w:b/>
      <w:sz w:val="28"/>
    </w:rPr>
  </w:style>
  <w:style w:type="character" w:customStyle="1" w:styleId="2250">
    <w:name w:val="Знак Знак225"/>
    <w:rsid w:val="0063589A"/>
    <w:rPr>
      <w:rFonts w:ascii="Times New Roman" w:hAnsi="Times New Roman"/>
      <w:sz w:val="24"/>
    </w:rPr>
  </w:style>
  <w:style w:type="character" w:customStyle="1" w:styleId="195">
    <w:name w:val="Знак Знак195"/>
    <w:rsid w:val="0063589A"/>
    <w:rPr>
      <w:rFonts w:ascii="Times New Roman" w:hAnsi="Times New Roman"/>
      <w:sz w:val="16"/>
      <w:lang w:eastAsia="ru-RU"/>
    </w:rPr>
  </w:style>
  <w:style w:type="character" w:customStyle="1" w:styleId="185">
    <w:name w:val="Знак Знак185"/>
    <w:rsid w:val="0063589A"/>
    <w:rPr>
      <w:rFonts w:ascii="Courier New" w:hAnsi="Courier New"/>
    </w:rPr>
  </w:style>
  <w:style w:type="character" w:customStyle="1" w:styleId="175">
    <w:name w:val="Знак Знак175"/>
    <w:rsid w:val="0063589A"/>
    <w:rPr>
      <w:rFonts w:ascii="Times New Roman" w:hAnsi="Times New Roman"/>
      <w:sz w:val="24"/>
    </w:rPr>
  </w:style>
  <w:style w:type="character" w:customStyle="1" w:styleId="155">
    <w:name w:val="Знак Знак155"/>
    <w:rsid w:val="0063589A"/>
    <w:rPr>
      <w:b/>
      <w:sz w:val="28"/>
    </w:rPr>
  </w:style>
  <w:style w:type="character" w:customStyle="1" w:styleId="4150">
    <w:name w:val="Знак Знак415"/>
    <w:locked/>
    <w:rsid w:val="0063589A"/>
    <w:rPr>
      <w:rFonts w:ascii="Arial" w:hAnsi="Arial"/>
      <w:b/>
      <w:i/>
      <w:sz w:val="28"/>
      <w:lang w:val="ru-RU" w:eastAsia="en-US"/>
    </w:rPr>
  </w:style>
  <w:style w:type="character" w:customStyle="1" w:styleId="236">
    <w:name w:val="Знак Знак23 Знак6"/>
    <w:aliases w:val="Знак Знак3 Знак6"/>
    <w:locked/>
    <w:rsid w:val="0063589A"/>
    <w:rPr>
      <w:rFonts w:ascii="Tahoma" w:hAnsi="Tahoma"/>
      <w:sz w:val="16"/>
    </w:rPr>
  </w:style>
  <w:style w:type="paragraph" w:customStyle="1" w:styleId="7a">
    <w:name w:val="Знак Знак Знак Знак Знак Знак Знак Знак Знак Знак Знак Знак Знак7"/>
    <w:basedOn w:val="a3"/>
    <w:rsid w:val="0063589A"/>
    <w:pPr>
      <w:spacing w:after="160" w:line="240" w:lineRule="exact"/>
    </w:pPr>
    <w:rPr>
      <w:rFonts w:ascii="Verdana" w:hAnsi="Verdana"/>
      <w:lang w:val="en-US" w:eastAsia="en-US"/>
    </w:rPr>
  </w:style>
  <w:style w:type="paragraph" w:customStyle="1" w:styleId="354">
    <w:name w:val="Знак35"/>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63589A"/>
    <w:rPr>
      <w:b/>
      <w:caps/>
      <w:sz w:val="24"/>
      <w:lang w:val="ru-RU" w:eastAsia="ru-RU"/>
    </w:rPr>
  </w:style>
  <w:style w:type="character" w:customStyle="1" w:styleId="5e">
    <w:name w:val="Без интервала Знак5"/>
    <w:locked/>
    <w:rsid w:val="0063589A"/>
    <w:rPr>
      <w:sz w:val="24"/>
      <w:lang w:eastAsia="en-US"/>
    </w:rPr>
  </w:style>
  <w:style w:type="character" w:customStyle="1" w:styleId="1152">
    <w:name w:val="Знак1 Знак Знак15"/>
    <w:locked/>
    <w:rsid w:val="0063589A"/>
    <w:rPr>
      <w:rFonts w:ascii="Times New Roman" w:hAnsi="Times New Roman"/>
      <w:sz w:val="24"/>
      <w:lang w:eastAsia="ru-RU"/>
    </w:rPr>
  </w:style>
  <w:style w:type="character" w:customStyle="1" w:styleId="465">
    <w:name w:val="Знак Знак465"/>
    <w:locked/>
    <w:rsid w:val="0063589A"/>
    <w:rPr>
      <w:b/>
      <w:sz w:val="27"/>
      <w:lang w:val="ru-RU" w:eastAsia="ru-RU"/>
    </w:rPr>
  </w:style>
  <w:style w:type="character" w:customStyle="1" w:styleId="485">
    <w:name w:val="Знак Знак485"/>
    <w:locked/>
    <w:rsid w:val="0063589A"/>
    <w:rPr>
      <w:b/>
      <w:sz w:val="27"/>
      <w:lang w:val="ru-RU" w:eastAsia="ru-RU"/>
    </w:rPr>
  </w:style>
  <w:style w:type="character" w:customStyle="1" w:styleId="445">
    <w:name w:val="Знак Знак445"/>
    <w:locked/>
    <w:rsid w:val="0063589A"/>
    <w:rPr>
      <w:sz w:val="24"/>
    </w:rPr>
  </w:style>
  <w:style w:type="character" w:customStyle="1" w:styleId="5150">
    <w:name w:val="Знак Знак515"/>
    <w:locked/>
    <w:rsid w:val="0063589A"/>
    <w:rPr>
      <w:b/>
      <w:sz w:val="27"/>
      <w:lang w:val="ru-RU" w:eastAsia="ru-RU"/>
    </w:rPr>
  </w:style>
  <w:style w:type="character" w:customStyle="1" w:styleId="435">
    <w:name w:val="Знак Знак435"/>
    <w:locked/>
    <w:rsid w:val="0063589A"/>
    <w:rPr>
      <w:color w:val="000000"/>
      <w:sz w:val="24"/>
      <w:lang w:eastAsia="ru-RU"/>
    </w:rPr>
  </w:style>
  <w:style w:type="character" w:customStyle="1" w:styleId="425">
    <w:name w:val="Знак Знак425"/>
    <w:rsid w:val="0063589A"/>
    <w:rPr>
      <w:rFonts w:ascii="Times New Roman" w:hAnsi="Times New Roman"/>
      <w:sz w:val="16"/>
    </w:rPr>
  </w:style>
  <w:style w:type="character" w:customStyle="1" w:styleId="495">
    <w:name w:val="Знак Знак495"/>
    <w:rsid w:val="0063589A"/>
    <w:rPr>
      <w:rFonts w:ascii="Times New Roman" w:hAnsi="Times New Roman"/>
      <w:b/>
      <w:caps/>
      <w:sz w:val="24"/>
      <w:lang w:eastAsia="ru-RU"/>
    </w:rPr>
  </w:style>
  <w:style w:type="character" w:customStyle="1" w:styleId="475">
    <w:name w:val="Знак Знак475"/>
    <w:rsid w:val="0063589A"/>
    <w:rPr>
      <w:rFonts w:ascii="Times New Roman" w:hAnsi="Times New Roman"/>
      <w:b/>
      <w:sz w:val="27"/>
      <w:lang w:eastAsia="ru-RU"/>
    </w:rPr>
  </w:style>
  <w:style w:type="character" w:customStyle="1" w:styleId="455">
    <w:name w:val="Знак Знак455"/>
    <w:rsid w:val="0063589A"/>
    <w:rPr>
      <w:rFonts w:ascii="Times New Roman" w:hAnsi="Times New Roman"/>
      <w:b/>
      <w:i/>
      <w:sz w:val="26"/>
      <w:lang w:eastAsia="ru-RU"/>
    </w:rPr>
  </w:style>
  <w:style w:type="character" w:customStyle="1" w:styleId="562">
    <w:name w:val="Знак5 Знак Знак6"/>
    <w:locked/>
    <w:rsid w:val="0063589A"/>
    <w:rPr>
      <w:sz w:val="16"/>
    </w:rPr>
  </w:style>
  <w:style w:type="character" w:customStyle="1" w:styleId="505">
    <w:name w:val="Знак Знак505"/>
    <w:locked/>
    <w:rsid w:val="0063589A"/>
    <w:rPr>
      <w:b/>
      <w:sz w:val="28"/>
      <w:lang w:val="ru-RU" w:eastAsia="ru-RU"/>
    </w:rPr>
  </w:style>
  <w:style w:type="character" w:customStyle="1" w:styleId="525">
    <w:name w:val="Знак Знак525"/>
    <w:rsid w:val="0063589A"/>
    <w:rPr>
      <w:rFonts w:ascii="Arial" w:hAnsi="Arial"/>
      <w:b/>
      <w:i/>
      <w:sz w:val="28"/>
    </w:rPr>
  </w:style>
  <w:style w:type="character" w:customStyle="1" w:styleId="5151">
    <w:name w:val="Знак5 Знак Знак15"/>
    <w:locked/>
    <w:rsid w:val="0063589A"/>
    <w:rPr>
      <w:sz w:val="16"/>
      <w:lang w:val="ru-RU" w:eastAsia="ru-RU"/>
    </w:rPr>
  </w:style>
  <w:style w:type="character" w:customStyle="1" w:styleId="652">
    <w:name w:val="Знак6 Знак Знак5"/>
    <w:rsid w:val="0063589A"/>
    <w:rPr>
      <w:sz w:val="24"/>
      <w:lang w:val="ru-RU" w:eastAsia="ru-RU"/>
    </w:rPr>
  </w:style>
  <w:style w:type="character" w:customStyle="1" w:styleId="207">
    <w:name w:val="Знак Знак207"/>
    <w:rsid w:val="0063589A"/>
    <w:rPr>
      <w:rFonts w:ascii="Arial" w:hAnsi="Arial"/>
      <w:sz w:val="22"/>
    </w:rPr>
  </w:style>
  <w:style w:type="character" w:customStyle="1" w:styleId="208">
    <w:name w:val="Знак Знак208"/>
    <w:rsid w:val="0063589A"/>
    <w:rPr>
      <w:rFonts w:ascii="Arial" w:hAnsi="Arial"/>
      <w:sz w:val="22"/>
    </w:rPr>
  </w:style>
  <w:style w:type="character" w:customStyle="1" w:styleId="209">
    <w:name w:val="Знак Знак209"/>
    <w:rsid w:val="0063589A"/>
    <w:rPr>
      <w:rFonts w:ascii="Arial" w:hAnsi="Arial"/>
      <w:sz w:val="22"/>
    </w:rPr>
  </w:style>
  <w:style w:type="character" w:customStyle="1" w:styleId="616">
    <w:name w:val="Знак Знак616"/>
    <w:rsid w:val="0063589A"/>
    <w:rPr>
      <w:rFonts w:ascii="Calibri" w:hAnsi="Calibri"/>
      <w:i/>
      <w:sz w:val="24"/>
    </w:rPr>
  </w:style>
  <w:style w:type="paragraph" w:customStyle="1" w:styleId="7b">
    <w:name w:val="Знак Знак Знак Знак Знак Знак7"/>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63589A"/>
    <w:rPr>
      <w:sz w:val="16"/>
      <w:lang w:val="ru-RU" w:eastAsia="ru-RU"/>
    </w:rPr>
  </w:style>
  <w:style w:type="character" w:customStyle="1" w:styleId="1460">
    <w:name w:val="Знак Знак146"/>
    <w:locked/>
    <w:rsid w:val="0063589A"/>
    <w:rPr>
      <w:b/>
      <w:sz w:val="27"/>
      <w:lang w:val="ru-RU" w:eastAsia="ru-RU"/>
    </w:rPr>
  </w:style>
  <w:style w:type="character" w:customStyle="1" w:styleId="106">
    <w:name w:val="Знак Знак106"/>
    <w:locked/>
    <w:rsid w:val="0063589A"/>
    <w:rPr>
      <w:sz w:val="16"/>
      <w:lang w:val="ru-RU" w:eastAsia="ru-RU"/>
    </w:rPr>
  </w:style>
  <w:style w:type="character" w:customStyle="1" w:styleId="167">
    <w:name w:val="Знак Знак167"/>
    <w:locked/>
    <w:rsid w:val="0063589A"/>
    <w:rPr>
      <w:b/>
      <w:caps/>
      <w:sz w:val="24"/>
      <w:lang w:val="ru-RU" w:eastAsia="ru-RU"/>
    </w:rPr>
  </w:style>
  <w:style w:type="character" w:customStyle="1" w:styleId="84">
    <w:name w:val="Знак Знак Знак8"/>
    <w:rsid w:val="0063589A"/>
    <w:rPr>
      <w:rFonts w:ascii="Times New Roman" w:hAnsi="Times New Roman"/>
      <w:b/>
      <w:caps/>
      <w:sz w:val="28"/>
    </w:rPr>
  </w:style>
  <w:style w:type="character" w:customStyle="1" w:styleId="256">
    <w:name w:val="Знак Знак256"/>
    <w:rsid w:val="0063589A"/>
    <w:rPr>
      <w:rFonts w:ascii="Times New Roman" w:hAnsi="Times New Roman"/>
      <w:b/>
      <w:sz w:val="28"/>
    </w:rPr>
  </w:style>
  <w:style w:type="character" w:customStyle="1" w:styleId="2260">
    <w:name w:val="Знак Знак226"/>
    <w:rsid w:val="0063589A"/>
    <w:rPr>
      <w:rFonts w:ascii="Times New Roman" w:hAnsi="Times New Roman"/>
      <w:sz w:val="24"/>
    </w:rPr>
  </w:style>
  <w:style w:type="character" w:customStyle="1" w:styleId="196">
    <w:name w:val="Знак Знак196"/>
    <w:rsid w:val="0063589A"/>
    <w:rPr>
      <w:rFonts w:ascii="Times New Roman" w:hAnsi="Times New Roman"/>
      <w:sz w:val="16"/>
      <w:lang w:eastAsia="ru-RU"/>
    </w:rPr>
  </w:style>
  <w:style w:type="character" w:customStyle="1" w:styleId="186">
    <w:name w:val="Знак Знак186"/>
    <w:rsid w:val="0063589A"/>
    <w:rPr>
      <w:rFonts w:ascii="Courier New" w:hAnsi="Courier New"/>
    </w:rPr>
  </w:style>
  <w:style w:type="character" w:customStyle="1" w:styleId="176">
    <w:name w:val="Знак Знак176"/>
    <w:rsid w:val="0063589A"/>
    <w:rPr>
      <w:rFonts w:ascii="Times New Roman" w:hAnsi="Times New Roman"/>
      <w:sz w:val="24"/>
    </w:rPr>
  </w:style>
  <w:style w:type="character" w:customStyle="1" w:styleId="156">
    <w:name w:val="Знак Знак156"/>
    <w:rsid w:val="0063589A"/>
    <w:rPr>
      <w:b/>
      <w:sz w:val="28"/>
    </w:rPr>
  </w:style>
  <w:style w:type="character" w:customStyle="1" w:styleId="4160">
    <w:name w:val="Знак Знак416"/>
    <w:locked/>
    <w:rsid w:val="0063589A"/>
    <w:rPr>
      <w:rFonts w:ascii="Arial" w:hAnsi="Arial"/>
      <w:b/>
      <w:i/>
      <w:sz w:val="28"/>
      <w:lang w:val="ru-RU" w:eastAsia="en-US"/>
    </w:rPr>
  </w:style>
  <w:style w:type="character" w:customStyle="1" w:styleId="237">
    <w:name w:val="Знак Знак23 Знак7"/>
    <w:aliases w:val="Знак Знак3 Знак7"/>
    <w:locked/>
    <w:rsid w:val="0063589A"/>
    <w:rPr>
      <w:rFonts w:ascii="Tahoma" w:hAnsi="Tahoma"/>
      <w:sz w:val="16"/>
    </w:rPr>
  </w:style>
  <w:style w:type="paragraph" w:customStyle="1" w:styleId="86">
    <w:name w:val="Знак Знак Знак Знак Знак Знак Знак Знак Знак Знак Знак Знак Знак8"/>
    <w:basedOn w:val="a3"/>
    <w:rsid w:val="0063589A"/>
    <w:pPr>
      <w:spacing w:after="160" w:line="240" w:lineRule="exact"/>
    </w:pPr>
    <w:rPr>
      <w:rFonts w:ascii="Verdana" w:hAnsi="Verdana"/>
      <w:lang w:val="en-US" w:eastAsia="en-US"/>
    </w:rPr>
  </w:style>
  <w:style w:type="paragraph" w:customStyle="1" w:styleId="362">
    <w:name w:val="Знак36"/>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63589A"/>
    <w:rPr>
      <w:b/>
      <w:caps/>
      <w:sz w:val="24"/>
      <w:lang w:val="ru-RU" w:eastAsia="ru-RU"/>
    </w:rPr>
  </w:style>
  <w:style w:type="character" w:customStyle="1" w:styleId="6f0">
    <w:name w:val="Без интервала Знак6"/>
    <w:locked/>
    <w:rsid w:val="0063589A"/>
    <w:rPr>
      <w:rFonts w:ascii="Times New Roman" w:hAnsi="Times New Roman"/>
      <w:sz w:val="22"/>
    </w:rPr>
  </w:style>
  <w:style w:type="character" w:customStyle="1" w:styleId="466">
    <w:name w:val="Знак Знак466"/>
    <w:locked/>
    <w:rsid w:val="0063589A"/>
    <w:rPr>
      <w:b/>
      <w:sz w:val="27"/>
      <w:lang w:val="ru-RU" w:eastAsia="ru-RU"/>
    </w:rPr>
  </w:style>
  <w:style w:type="character" w:customStyle="1" w:styleId="486">
    <w:name w:val="Знак Знак486"/>
    <w:locked/>
    <w:rsid w:val="0063589A"/>
    <w:rPr>
      <w:b/>
      <w:sz w:val="27"/>
      <w:lang w:val="ru-RU" w:eastAsia="ru-RU"/>
    </w:rPr>
  </w:style>
  <w:style w:type="character" w:customStyle="1" w:styleId="446">
    <w:name w:val="Знак Знак446"/>
    <w:locked/>
    <w:rsid w:val="0063589A"/>
    <w:rPr>
      <w:sz w:val="24"/>
    </w:rPr>
  </w:style>
  <w:style w:type="character" w:customStyle="1" w:styleId="5160">
    <w:name w:val="Знак Знак516"/>
    <w:locked/>
    <w:rsid w:val="0063589A"/>
    <w:rPr>
      <w:b/>
      <w:sz w:val="27"/>
      <w:lang w:val="ru-RU" w:eastAsia="ru-RU"/>
    </w:rPr>
  </w:style>
  <w:style w:type="character" w:customStyle="1" w:styleId="436">
    <w:name w:val="Знак Знак436"/>
    <w:locked/>
    <w:rsid w:val="0063589A"/>
    <w:rPr>
      <w:color w:val="000000"/>
      <w:sz w:val="24"/>
      <w:lang w:eastAsia="ru-RU"/>
    </w:rPr>
  </w:style>
  <w:style w:type="character" w:customStyle="1" w:styleId="426">
    <w:name w:val="Знак Знак426"/>
    <w:rsid w:val="0063589A"/>
    <w:rPr>
      <w:rFonts w:ascii="Times New Roman" w:hAnsi="Times New Roman"/>
      <w:sz w:val="16"/>
    </w:rPr>
  </w:style>
  <w:style w:type="character" w:customStyle="1" w:styleId="496">
    <w:name w:val="Знак Знак496"/>
    <w:rsid w:val="0063589A"/>
    <w:rPr>
      <w:rFonts w:ascii="Times New Roman" w:hAnsi="Times New Roman"/>
      <w:b/>
      <w:caps/>
      <w:sz w:val="24"/>
      <w:lang w:eastAsia="ru-RU"/>
    </w:rPr>
  </w:style>
  <w:style w:type="character" w:customStyle="1" w:styleId="476">
    <w:name w:val="Знак Знак476"/>
    <w:rsid w:val="0063589A"/>
    <w:rPr>
      <w:rFonts w:ascii="Times New Roman" w:hAnsi="Times New Roman"/>
      <w:b/>
      <w:sz w:val="27"/>
      <w:lang w:eastAsia="ru-RU"/>
    </w:rPr>
  </w:style>
  <w:style w:type="character" w:customStyle="1" w:styleId="456">
    <w:name w:val="Знак Знак456"/>
    <w:rsid w:val="0063589A"/>
    <w:rPr>
      <w:rFonts w:ascii="Times New Roman" w:hAnsi="Times New Roman"/>
      <w:b/>
      <w:i/>
      <w:sz w:val="26"/>
      <w:lang w:eastAsia="ru-RU"/>
    </w:rPr>
  </w:style>
  <w:style w:type="character" w:customStyle="1" w:styleId="572">
    <w:name w:val="Знак5 Знак Знак7"/>
    <w:locked/>
    <w:rsid w:val="0063589A"/>
    <w:rPr>
      <w:sz w:val="16"/>
    </w:rPr>
  </w:style>
  <w:style w:type="character" w:customStyle="1" w:styleId="506">
    <w:name w:val="Знак Знак506"/>
    <w:locked/>
    <w:rsid w:val="0063589A"/>
    <w:rPr>
      <w:b/>
      <w:sz w:val="28"/>
      <w:lang w:val="ru-RU" w:eastAsia="ru-RU"/>
    </w:rPr>
  </w:style>
  <w:style w:type="character" w:customStyle="1" w:styleId="526">
    <w:name w:val="Знак Знак526"/>
    <w:rsid w:val="0063589A"/>
    <w:rPr>
      <w:rFonts w:ascii="Arial" w:hAnsi="Arial"/>
      <w:b/>
      <w:i/>
      <w:sz w:val="28"/>
    </w:rPr>
  </w:style>
  <w:style w:type="character" w:customStyle="1" w:styleId="662">
    <w:name w:val="Знак6 Знак Знак6"/>
    <w:rsid w:val="0063589A"/>
    <w:rPr>
      <w:sz w:val="24"/>
      <w:lang w:val="ru-RU" w:eastAsia="ru-RU"/>
    </w:rPr>
  </w:style>
  <w:style w:type="character" w:customStyle="1" w:styleId="403">
    <w:name w:val="Знак Знак40 Знак"/>
    <w:locked/>
    <w:rsid w:val="0063589A"/>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63589A"/>
    <w:rPr>
      <w:rFonts w:ascii="Arial" w:hAnsi="Arial"/>
      <w:b/>
      <w:kern w:val="32"/>
      <w:sz w:val="32"/>
      <w:lang w:val="ru-RU" w:eastAsia="ru-RU"/>
    </w:rPr>
  </w:style>
  <w:style w:type="paragraph" w:customStyle="1" w:styleId="paragraph">
    <w:name w:val="paragraph"/>
    <w:basedOn w:val="a3"/>
    <w:rsid w:val="0063589A"/>
  </w:style>
  <w:style w:type="paragraph" w:customStyle="1" w:styleId="Style88">
    <w:name w:val="Style88"/>
    <w:basedOn w:val="a3"/>
    <w:rsid w:val="0063589A"/>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63589A"/>
    <w:rPr>
      <w:color w:val="808080"/>
      <w:shd w:val="clear" w:color="auto" w:fill="E6E6E6"/>
    </w:rPr>
  </w:style>
  <w:style w:type="paragraph" w:customStyle="1" w:styleId="96">
    <w:name w:val="Знак Знак Знак Знак Знак Знак9"/>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63589A"/>
    <w:rPr>
      <w:sz w:val="16"/>
      <w:lang w:val="ru-RU" w:eastAsia="ru-RU"/>
    </w:rPr>
  </w:style>
  <w:style w:type="character" w:customStyle="1" w:styleId="148">
    <w:name w:val="Знак Знак148"/>
    <w:locked/>
    <w:rsid w:val="0063589A"/>
    <w:rPr>
      <w:b/>
      <w:sz w:val="27"/>
      <w:lang w:val="ru-RU" w:eastAsia="ru-RU"/>
    </w:rPr>
  </w:style>
  <w:style w:type="character" w:customStyle="1" w:styleId="108">
    <w:name w:val="Знак Знак108"/>
    <w:locked/>
    <w:rsid w:val="0063589A"/>
    <w:rPr>
      <w:sz w:val="16"/>
      <w:lang w:val="ru-RU" w:eastAsia="ru-RU"/>
    </w:rPr>
  </w:style>
  <w:style w:type="character" w:customStyle="1" w:styleId="6200">
    <w:name w:val="Знак Знак620"/>
    <w:rsid w:val="0063589A"/>
    <w:rPr>
      <w:rFonts w:ascii="Arial" w:hAnsi="Arial"/>
      <w:b/>
      <w:i/>
      <w:sz w:val="28"/>
      <w:lang w:val="ru-RU" w:eastAsia="en-US"/>
    </w:rPr>
  </w:style>
  <w:style w:type="character" w:customStyle="1" w:styleId="169">
    <w:name w:val="Знак Знак169"/>
    <w:locked/>
    <w:rsid w:val="0063589A"/>
    <w:rPr>
      <w:b/>
      <w:caps/>
      <w:sz w:val="24"/>
      <w:lang w:val="ru-RU" w:eastAsia="ru-RU"/>
    </w:rPr>
  </w:style>
  <w:style w:type="character" w:customStyle="1" w:styleId="107">
    <w:name w:val="Знак Знак Знак10"/>
    <w:rsid w:val="0063589A"/>
    <w:rPr>
      <w:rFonts w:ascii="Times New Roman" w:hAnsi="Times New Roman"/>
      <w:b/>
      <w:caps/>
      <w:sz w:val="28"/>
    </w:rPr>
  </w:style>
  <w:style w:type="character" w:customStyle="1" w:styleId="258">
    <w:name w:val="Знак Знак258"/>
    <w:rsid w:val="0063589A"/>
    <w:rPr>
      <w:rFonts w:ascii="Times New Roman" w:hAnsi="Times New Roman"/>
      <w:b/>
      <w:sz w:val="28"/>
    </w:rPr>
  </w:style>
  <w:style w:type="character" w:customStyle="1" w:styleId="2280">
    <w:name w:val="Знак Знак228"/>
    <w:rsid w:val="0063589A"/>
    <w:rPr>
      <w:rFonts w:ascii="Times New Roman" w:hAnsi="Times New Roman"/>
      <w:sz w:val="24"/>
    </w:rPr>
  </w:style>
  <w:style w:type="character" w:customStyle="1" w:styleId="2011">
    <w:name w:val="Знак Знак2011"/>
    <w:rsid w:val="0063589A"/>
    <w:rPr>
      <w:rFonts w:ascii="Arial" w:hAnsi="Arial"/>
      <w:sz w:val="22"/>
    </w:rPr>
  </w:style>
  <w:style w:type="character" w:customStyle="1" w:styleId="198">
    <w:name w:val="Знак Знак198"/>
    <w:rsid w:val="0063589A"/>
    <w:rPr>
      <w:rFonts w:ascii="Times New Roman" w:hAnsi="Times New Roman"/>
      <w:sz w:val="16"/>
      <w:lang w:eastAsia="ru-RU"/>
    </w:rPr>
  </w:style>
  <w:style w:type="character" w:customStyle="1" w:styleId="188">
    <w:name w:val="Знак Знак188"/>
    <w:rsid w:val="0063589A"/>
    <w:rPr>
      <w:rFonts w:ascii="Courier New" w:hAnsi="Courier New"/>
    </w:rPr>
  </w:style>
  <w:style w:type="character" w:customStyle="1" w:styleId="178">
    <w:name w:val="Знак Знак178"/>
    <w:rsid w:val="0063589A"/>
    <w:rPr>
      <w:rFonts w:ascii="Times New Roman" w:hAnsi="Times New Roman"/>
      <w:sz w:val="24"/>
    </w:rPr>
  </w:style>
  <w:style w:type="paragraph" w:customStyle="1" w:styleId="4f2">
    <w:name w:val="Основной текст4"/>
    <w:basedOn w:val="516"/>
    <w:rsid w:val="0063589A"/>
    <w:pPr>
      <w:spacing w:before="0" w:beforeAutospacing="0" w:after="0" w:afterAutospacing="0" w:line="360" w:lineRule="auto"/>
    </w:pPr>
    <w:rPr>
      <w:szCs w:val="20"/>
    </w:rPr>
  </w:style>
  <w:style w:type="character" w:customStyle="1" w:styleId="158">
    <w:name w:val="Знак Знак158"/>
    <w:rsid w:val="0063589A"/>
    <w:rPr>
      <w:b/>
      <w:sz w:val="28"/>
    </w:rPr>
  </w:style>
  <w:style w:type="paragraph" w:customStyle="1" w:styleId="3ff4">
    <w:name w:val="Цитата3"/>
    <w:basedOn w:val="a3"/>
    <w:rsid w:val="0063589A"/>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63589A"/>
    <w:rPr>
      <w:rFonts w:ascii="Courier New" w:hAnsi="Courier New"/>
      <w:sz w:val="20"/>
      <w:szCs w:val="20"/>
    </w:rPr>
  </w:style>
  <w:style w:type="paragraph" w:customStyle="1" w:styleId="333">
    <w:name w:val="Основной текст 33"/>
    <w:basedOn w:val="516"/>
    <w:rsid w:val="0063589A"/>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63589A"/>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63589A"/>
    <w:pPr>
      <w:spacing w:line="360" w:lineRule="auto"/>
      <w:ind w:firstLine="709"/>
      <w:jc w:val="both"/>
    </w:pPr>
    <w:rPr>
      <w:sz w:val="28"/>
      <w:szCs w:val="20"/>
    </w:rPr>
  </w:style>
  <w:style w:type="paragraph" w:customStyle="1" w:styleId="2ffff6">
    <w:name w:val="Верхний колонтитул2"/>
    <w:basedOn w:val="a3"/>
    <w:rsid w:val="0063589A"/>
    <w:pPr>
      <w:tabs>
        <w:tab w:val="center" w:pos="4153"/>
        <w:tab w:val="right" w:pos="8306"/>
      </w:tabs>
    </w:pPr>
    <w:rPr>
      <w:rFonts w:ascii="Arial" w:hAnsi="Arial"/>
      <w:szCs w:val="20"/>
    </w:rPr>
  </w:style>
  <w:style w:type="character" w:customStyle="1" w:styleId="418">
    <w:name w:val="Знак Знак418"/>
    <w:locked/>
    <w:rsid w:val="0063589A"/>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63589A"/>
    <w:pPr>
      <w:spacing w:after="160" w:line="240" w:lineRule="exact"/>
    </w:pPr>
    <w:rPr>
      <w:rFonts w:ascii="Verdana" w:hAnsi="Verdana"/>
      <w:lang w:val="en-US" w:eastAsia="en-US"/>
    </w:rPr>
  </w:style>
  <w:style w:type="paragraph" w:customStyle="1" w:styleId="382">
    <w:name w:val="Знак38"/>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63589A"/>
    <w:rPr>
      <w:b/>
      <w:caps/>
      <w:sz w:val="24"/>
      <w:lang w:val="ru-RU" w:eastAsia="ru-RU"/>
    </w:rPr>
  </w:style>
  <w:style w:type="character" w:customStyle="1" w:styleId="1182">
    <w:name w:val="Знак1 Знак Знак18"/>
    <w:locked/>
    <w:rsid w:val="0063589A"/>
    <w:rPr>
      <w:rFonts w:ascii="Times New Roman" w:hAnsi="Times New Roman"/>
      <w:sz w:val="24"/>
      <w:lang w:eastAsia="ru-RU"/>
    </w:rPr>
  </w:style>
  <w:style w:type="character" w:customStyle="1" w:styleId="468">
    <w:name w:val="Знак Знак468"/>
    <w:locked/>
    <w:rsid w:val="0063589A"/>
    <w:rPr>
      <w:b/>
      <w:sz w:val="27"/>
      <w:lang w:val="ru-RU" w:eastAsia="ru-RU"/>
    </w:rPr>
  </w:style>
  <w:style w:type="character" w:customStyle="1" w:styleId="488">
    <w:name w:val="Знак Знак488"/>
    <w:locked/>
    <w:rsid w:val="0063589A"/>
    <w:rPr>
      <w:b/>
      <w:sz w:val="27"/>
      <w:lang w:val="ru-RU" w:eastAsia="ru-RU"/>
    </w:rPr>
  </w:style>
  <w:style w:type="character" w:customStyle="1" w:styleId="448">
    <w:name w:val="Знак Знак448"/>
    <w:locked/>
    <w:rsid w:val="0063589A"/>
    <w:rPr>
      <w:sz w:val="24"/>
    </w:rPr>
  </w:style>
  <w:style w:type="character" w:customStyle="1" w:styleId="518">
    <w:name w:val="Знак Знак518"/>
    <w:locked/>
    <w:rsid w:val="0063589A"/>
    <w:rPr>
      <w:b/>
      <w:sz w:val="27"/>
      <w:lang w:val="ru-RU" w:eastAsia="ru-RU"/>
    </w:rPr>
  </w:style>
  <w:style w:type="character" w:customStyle="1" w:styleId="438">
    <w:name w:val="Знак Знак438"/>
    <w:locked/>
    <w:rsid w:val="0063589A"/>
    <w:rPr>
      <w:color w:val="000000"/>
      <w:sz w:val="24"/>
      <w:lang w:eastAsia="ru-RU"/>
    </w:rPr>
  </w:style>
  <w:style w:type="character" w:customStyle="1" w:styleId="428">
    <w:name w:val="Знак Знак428"/>
    <w:rsid w:val="0063589A"/>
    <w:rPr>
      <w:rFonts w:ascii="Times New Roman" w:hAnsi="Times New Roman"/>
      <w:sz w:val="16"/>
    </w:rPr>
  </w:style>
  <w:style w:type="character" w:customStyle="1" w:styleId="498">
    <w:name w:val="Знак Знак498"/>
    <w:rsid w:val="0063589A"/>
    <w:rPr>
      <w:rFonts w:ascii="Times New Roman" w:hAnsi="Times New Roman"/>
      <w:b/>
      <w:caps/>
      <w:sz w:val="24"/>
      <w:lang w:eastAsia="ru-RU"/>
    </w:rPr>
  </w:style>
  <w:style w:type="paragraph" w:customStyle="1" w:styleId="427">
    <w:name w:val="Заголовок 42"/>
    <w:basedOn w:val="516"/>
    <w:next w:val="516"/>
    <w:rsid w:val="0063589A"/>
    <w:pPr>
      <w:keepNext/>
      <w:spacing w:before="0" w:beforeAutospacing="0" w:after="0" w:afterAutospacing="0"/>
    </w:pPr>
    <w:rPr>
      <w:szCs w:val="20"/>
    </w:rPr>
  </w:style>
  <w:style w:type="character" w:customStyle="1" w:styleId="478">
    <w:name w:val="Знак Знак478"/>
    <w:rsid w:val="0063589A"/>
    <w:rPr>
      <w:rFonts w:ascii="Times New Roman" w:hAnsi="Times New Roman"/>
      <w:b/>
      <w:sz w:val="27"/>
      <w:lang w:eastAsia="ru-RU"/>
    </w:rPr>
  </w:style>
  <w:style w:type="character" w:customStyle="1" w:styleId="458">
    <w:name w:val="Знак Знак458"/>
    <w:rsid w:val="0063589A"/>
    <w:rPr>
      <w:rFonts w:ascii="Times New Roman" w:hAnsi="Times New Roman"/>
      <w:b/>
      <w:i/>
      <w:sz w:val="26"/>
      <w:lang w:eastAsia="ru-RU"/>
    </w:rPr>
  </w:style>
  <w:style w:type="character" w:customStyle="1" w:styleId="592">
    <w:name w:val="Знак5 Знак Знак9"/>
    <w:locked/>
    <w:rsid w:val="0063589A"/>
    <w:rPr>
      <w:sz w:val="16"/>
    </w:rPr>
  </w:style>
  <w:style w:type="character" w:customStyle="1" w:styleId="508">
    <w:name w:val="Знак Знак508"/>
    <w:locked/>
    <w:rsid w:val="0063589A"/>
    <w:rPr>
      <w:b/>
      <w:sz w:val="28"/>
      <w:lang w:val="ru-RU" w:eastAsia="ru-RU"/>
    </w:rPr>
  </w:style>
  <w:style w:type="character" w:customStyle="1" w:styleId="528">
    <w:name w:val="Знак Знак528"/>
    <w:rsid w:val="0063589A"/>
    <w:rPr>
      <w:rFonts w:ascii="Arial" w:hAnsi="Arial"/>
      <w:b/>
      <w:i/>
      <w:sz w:val="28"/>
    </w:rPr>
  </w:style>
  <w:style w:type="character" w:customStyle="1" w:styleId="5180">
    <w:name w:val="Знак5 Знак Знак18"/>
    <w:locked/>
    <w:rsid w:val="0063589A"/>
    <w:rPr>
      <w:sz w:val="16"/>
      <w:lang w:val="ru-RU" w:eastAsia="ru-RU"/>
    </w:rPr>
  </w:style>
  <w:style w:type="character" w:customStyle="1" w:styleId="682">
    <w:name w:val="Знак6 Знак Знак8"/>
    <w:rsid w:val="0063589A"/>
    <w:rPr>
      <w:sz w:val="24"/>
      <w:lang w:val="ru-RU" w:eastAsia="ru-RU"/>
    </w:rPr>
  </w:style>
  <w:style w:type="character" w:customStyle="1" w:styleId="5520">
    <w:name w:val="Знак Знак552"/>
    <w:locked/>
    <w:rsid w:val="0063589A"/>
    <w:rPr>
      <w:sz w:val="24"/>
      <w:lang w:val="ru-RU" w:eastAsia="ru-RU"/>
    </w:rPr>
  </w:style>
  <w:style w:type="character" w:customStyle="1" w:styleId="6520">
    <w:name w:val="Знак Знак652"/>
    <w:locked/>
    <w:rsid w:val="0063589A"/>
    <w:rPr>
      <w:b/>
      <w:sz w:val="27"/>
      <w:lang w:val="ru-RU" w:eastAsia="ru-RU"/>
    </w:rPr>
  </w:style>
  <w:style w:type="character" w:customStyle="1" w:styleId="6420">
    <w:name w:val="Знак Знак642"/>
    <w:locked/>
    <w:rsid w:val="0063589A"/>
    <w:rPr>
      <w:b/>
      <w:sz w:val="28"/>
      <w:lang w:val="ru-RU" w:eastAsia="ru-RU"/>
    </w:rPr>
  </w:style>
  <w:style w:type="character" w:customStyle="1" w:styleId="6320">
    <w:name w:val="Знак Знак632"/>
    <w:locked/>
    <w:rsid w:val="0063589A"/>
    <w:rPr>
      <w:b/>
      <w:i/>
      <w:sz w:val="26"/>
      <w:lang w:val="ru-RU" w:eastAsia="ru-RU"/>
    </w:rPr>
  </w:style>
  <w:style w:type="character" w:customStyle="1" w:styleId="6220">
    <w:name w:val="Знак Знак622"/>
    <w:locked/>
    <w:rsid w:val="0063589A"/>
    <w:rPr>
      <w:sz w:val="24"/>
      <w:lang w:val="ru-RU" w:eastAsia="ru-RU"/>
    </w:rPr>
  </w:style>
  <w:style w:type="character" w:customStyle="1" w:styleId="619">
    <w:name w:val="Знак Знак619"/>
    <w:locked/>
    <w:rsid w:val="0063589A"/>
    <w:rPr>
      <w:sz w:val="24"/>
      <w:lang w:val="ru-RU" w:eastAsia="ru-RU"/>
    </w:rPr>
  </w:style>
  <w:style w:type="character" w:customStyle="1" w:styleId="602">
    <w:name w:val="Знак Знак602"/>
    <w:locked/>
    <w:rsid w:val="0063589A"/>
    <w:rPr>
      <w:i/>
      <w:sz w:val="24"/>
      <w:lang w:val="ru-RU" w:eastAsia="ru-RU"/>
    </w:rPr>
  </w:style>
  <w:style w:type="character" w:customStyle="1" w:styleId="5920">
    <w:name w:val="Знак Знак592"/>
    <w:locked/>
    <w:rsid w:val="0063589A"/>
    <w:rPr>
      <w:rFonts w:ascii="Arial" w:hAnsi="Arial"/>
      <w:sz w:val="22"/>
      <w:lang w:val="ru-RU" w:eastAsia="ru-RU"/>
    </w:rPr>
  </w:style>
  <w:style w:type="character" w:customStyle="1" w:styleId="582">
    <w:name w:val="Знак Знак582"/>
    <w:locked/>
    <w:rsid w:val="0063589A"/>
    <w:rPr>
      <w:rFonts w:ascii="Courier New" w:hAnsi="Courier New"/>
      <w:lang w:val="ru-RU" w:eastAsia="ru-RU"/>
    </w:rPr>
  </w:style>
  <w:style w:type="character" w:customStyle="1" w:styleId="5720">
    <w:name w:val="Знак Знак572"/>
    <w:locked/>
    <w:rsid w:val="0063589A"/>
    <w:rPr>
      <w:lang w:val="ru-RU" w:eastAsia="ru-RU"/>
    </w:rPr>
  </w:style>
  <w:style w:type="character" w:customStyle="1" w:styleId="5620">
    <w:name w:val="Знак Знак562"/>
    <w:locked/>
    <w:rsid w:val="0063589A"/>
    <w:rPr>
      <w:sz w:val="24"/>
      <w:lang w:val="ru-RU" w:eastAsia="ru-RU"/>
    </w:rPr>
  </w:style>
  <w:style w:type="character" w:customStyle="1" w:styleId="542">
    <w:name w:val="Знак Знак542"/>
    <w:locked/>
    <w:rsid w:val="0063589A"/>
    <w:rPr>
      <w:sz w:val="24"/>
      <w:lang w:val="en-US" w:eastAsia="ru-RU"/>
    </w:rPr>
  </w:style>
  <w:style w:type="paragraph" w:customStyle="1" w:styleId="238">
    <w:name w:val="Заголовок 23"/>
    <w:basedOn w:val="a3"/>
    <w:next w:val="a3"/>
    <w:rsid w:val="0063589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63589A"/>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63589A"/>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63589A"/>
    <w:pPr>
      <w:tabs>
        <w:tab w:val="left" w:pos="1440"/>
      </w:tabs>
      <w:suppressAutoHyphens/>
      <w:spacing w:before="240" w:after="60"/>
      <w:ind w:left="1440" w:hanging="1440"/>
      <w:outlineLvl w:val="7"/>
    </w:pPr>
    <w:rPr>
      <w:i/>
      <w:iCs/>
      <w:lang w:eastAsia="zh-CN"/>
    </w:rPr>
  </w:style>
  <w:style w:type="character" w:customStyle="1" w:styleId="672">
    <w:name w:val="Знак Знак672"/>
    <w:rsid w:val="0063589A"/>
    <w:rPr>
      <w:rFonts w:ascii="Arial" w:hAnsi="Arial"/>
      <w:b/>
      <w:sz w:val="26"/>
    </w:rPr>
  </w:style>
  <w:style w:type="character" w:customStyle="1" w:styleId="6620">
    <w:name w:val="Знак Знак662"/>
    <w:rsid w:val="0063589A"/>
    <w:rPr>
      <w:b/>
      <w:sz w:val="28"/>
    </w:rPr>
  </w:style>
  <w:style w:type="character" w:customStyle="1" w:styleId="702">
    <w:name w:val="Знак Знак702"/>
    <w:rsid w:val="0063589A"/>
    <w:rPr>
      <w:rFonts w:ascii="Arial" w:hAnsi="Arial"/>
      <w:b/>
      <w:sz w:val="26"/>
    </w:rPr>
  </w:style>
  <w:style w:type="character" w:customStyle="1" w:styleId="692">
    <w:name w:val="Знак Знак692"/>
    <w:rsid w:val="0063589A"/>
    <w:rPr>
      <w:b/>
      <w:sz w:val="28"/>
    </w:rPr>
  </w:style>
  <w:style w:type="character" w:customStyle="1" w:styleId="6820">
    <w:name w:val="Знак Знак682"/>
    <w:rsid w:val="0063589A"/>
    <w:rPr>
      <w:b/>
      <w:i/>
      <w:sz w:val="26"/>
    </w:rPr>
  </w:style>
  <w:style w:type="paragraph" w:customStyle="1" w:styleId="HTML21">
    <w:name w:val="Стандартный HTML2"/>
    <w:basedOn w:val="a3"/>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63589A"/>
    <w:rPr>
      <w:rFonts w:ascii="Arial" w:hAnsi="Arial"/>
      <w:sz w:val="22"/>
    </w:rPr>
  </w:style>
  <w:style w:type="character" w:customStyle="1" w:styleId="618">
    <w:name w:val="Знак Знак618"/>
    <w:rsid w:val="0063589A"/>
    <w:rPr>
      <w:rFonts w:ascii="Arial" w:hAnsi="Arial"/>
      <w:b/>
      <w:i/>
      <w:sz w:val="28"/>
      <w:lang w:val="ru-RU" w:eastAsia="en-US"/>
    </w:rPr>
  </w:style>
  <w:style w:type="paragraph" w:customStyle="1" w:styleId="87">
    <w:name w:val="Знак Знак Знак Знак Знак Знак8"/>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63589A"/>
    <w:rPr>
      <w:sz w:val="16"/>
      <w:lang w:val="ru-RU" w:eastAsia="ru-RU"/>
    </w:rPr>
  </w:style>
  <w:style w:type="paragraph" w:customStyle="1" w:styleId="7c">
    <w:name w:val="Обычный7"/>
    <w:rsid w:val="0063589A"/>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63589A"/>
    <w:rPr>
      <w:b/>
      <w:sz w:val="27"/>
      <w:lang w:val="ru-RU" w:eastAsia="ru-RU"/>
    </w:rPr>
  </w:style>
  <w:style w:type="character" w:customStyle="1" w:styleId="1070">
    <w:name w:val="Знак Знак107"/>
    <w:locked/>
    <w:rsid w:val="0063589A"/>
    <w:rPr>
      <w:sz w:val="16"/>
      <w:lang w:val="ru-RU" w:eastAsia="ru-RU"/>
    </w:rPr>
  </w:style>
  <w:style w:type="paragraph" w:customStyle="1" w:styleId="4f3">
    <w:name w:val="Абзац списка4"/>
    <w:basedOn w:val="a3"/>
    <w:rsid w:val="0063589A"/>
    <w:pPr>
      <w:spacing w:after="200" w:line="276" w:lineRule="auto"/>
      <w:ind w:left="720"/>
    </w:pPr>
    <w:rPr>
      <w:rFonts w:ascii="Calibri" w:hAnsi="Calibri"/>
      <w:sz w:val="22"/>
      <w:szCs w:val="22"/>
      <w:lang w:eastAsia="en-US"/>
    </w:rPr>
  </w:style>
  <w:style w:type="character" w:customStyle="1" w:styleId="168">
    <w:name w:val="Знак Знак168"/>
    <w:locked/>
    <w:rsid w:val="0063589A"/>
    <w:rPr>
      <w:b/>
      <w:caps/>
      <w:sz w:val="24"/>
      <w:lang w:val="ru-RU" w:eastAsia="ru-RU"/>
    </w:rPr>
  </w:style>
  <w:style w:type="paragraph" w:customStyle="1" w:styleId="242">
    <w:name w:val="Основной текст 24"/>
    <w:basedOn w:val="a3"/>
    <w:rsid w:val="0063589A"/>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63589A"/>
    <w:rPr>
      <w:rFonts w:ascii="Times New Roman" w:hAnsi="Times New Roman"/>
      <w:b/>
      <w:caps/>
      <w:sz w:val="28"/>
    </w:rPr>
  </w:style>
  <w:style w:type="character" w:customStyle="1" w:styleId="257">
    <w:name w:val="Знак Знак257"/>
    <w:rsid w:val="0063589A"/>
    <w:rPr>
      <w:rFonts w:ascii="Times New Roman" w:hAnsi="Times New Roman"/>
      <w:b/>
      <w:sz w:val="28"/>
    </w:rPr>
  </w:style>
  <w:style w:type="character" w:customStyle="1" w:styleId="2270">
    <w:name w:val="Знак Знак227"/>
    <w:rsid w:val="0063589A"/>
    <w:rPr>
      <w:rFonts w:ascii="Times New Roman" w:hAnsi="Times New Roman"/>
      <w:sz w:val="24"/>
    </w:rPr>
  </w:style>
  <w:style w:type="character" w:customStyle="1" w:styleId="197">
    <w:name w:val="Знак Знак197"/>
    <w:rsid w:val="0063589A"/>
    <w:rPr>
      <w:rFonts w:ascii="Times New Roman" w:hAnsi="Times New Roman"/>
      <w:sz w:val="16"/>
      <w:lang w:eastAsia="ru-RU"/>
    </w:rPr>
  </w:style>
  <w:style w:type="character" w:customStyle="1" w:styleId="187">
    <w:name w:val="Знак Знак187"/>
    <w:rsid w:val="0063589A"/>
    <w:rPr>
      <w:rFonts w:ascii="Courier New" w:hAnsi="Courier New"/>
    </w:rPr>
  </w:style>
  <w:style w:type="character" w:customStyle="1" w:styleId="177">
    <w:name w:val="Знак Знак177"/>
    <w:rsid w:val="0063589A"/>
    <w:rPr>
      <w:rFonts w:ascii="Times New Roman" w:hAnsi="Times New Roman"/>
      <w:sz w:val="24"/>
    </w:rPr>
  </w:style>
  <w:style w:type="paragraph" w:customStyle="1" w:styleId="346">
    <w:name w:val="Заголовок 34"/>
    <w:basedOn w:val="7c"/>
    <w:next w:val="7c"/>
    <w:rsid w:val="0063589A"/>
    <w:pPr>
      <w:keepNext/>
      <w:widowControl/>
      <w:ind w:left="0" w:firstLine="0"/>
      <w:outlineLvl w:val="2"/>
    </w:pPr>
    <w:rPr>
      <w:sz w:val="24"/>
    </w:rPr>
  </w:style>
  <w:style w:type="paragraph" w:customStyle="1" w:styleId="5f">
    <w:name w:val="Основной текст5"/>
    <w:basedOn w:val="7c"/>
    <w:rsid w:val="0063589A"/>
    <w:pPr>
      <w:widowControl/>
      <w:spacing w:line="360" w:lineRule="auto"/>
      <w:ind w:left="0" w:firstLine="0"/>
    </w:pPr>
    <w:rPr>
      <w:sz w:val="24"/>
    </w:rPr>
  </w:style>
  <w:style w:type="character" w:customStyle="1" w:styleId="157">
    <w:name w:val="Знак Знак157"/>
    <w:rsid w:val="0063589A"/>
    <w:rPr>
      <w:b/>
      <w:sz w:val="28"/>
    </w:rPr>
  </w:style>
  <w:style w:type="paragraph" w:customStyle="1" w:styleId="243">
    <w:name w:val="Заголовок 24"/>
    <w:basedOn w:val="a3"/>
    <w:next w:val="a3"/>
    <w:rsid w:val="0063589A"/>
    <w:pPr>
      <w:keepNext/>
      <w:widowControl w:val="0"/>
      <w:jc w:val="center"/>
    </w:pPr>
    <w:rPr>
      <w:b/>
      <w:sz w:val="26"/>
      <w:szCs w:val="20"/>
    </w:rPr>
  </w:style>
  <w:style w:type="paragraph" w:customStyle="1" w:styleId="88">
    <w:name w:val="Обычный8"/>
    <w:basedOn w:val="a3"/>
    <w:rsid w:val="0063589A"/>
    <w:pPr>
      <w:spacing w:before="100" w:beforeAutospacing="1" w:after="100" w:afterAutospacing="1"/>
    </w:pPr>
  </w:style>
  <w:style w:type="paragraph" w:customStyle="1" w:styleId="4f4">
    <w:name w:val="Цитата4"/>
    <w:basedOn w:val="a3"/>
    <w:rsid w:val="0063589A"/>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63589A"/>
    <w:rPr>
      <w:rFonts w:ascii="Courier New" w:hAnsi="Courier New"/>
      <w:sz w:val="20"/>
      <w:szCs w:val="20"/>
    </w:rPr>
  </w:style>
  <w:style w:type="paragraph" w:customStyle="1" w:styleId="348">
    <w:name w:val="Основной текст 34"/>
    <w:basedOn w:val="7c"/>
    <w:rsid w:val="0063589A"/>
    <w:pPr>
      <w:widowControl/>
      <w:tabs>
        <w:tab w:val="left" w:pos="360"/>
      </w:tabs>
      <w:ind w:left="0" w:firstLine="0"/>
      <w:jc w:val="both"/>
    </w:pPr>
    <w:rPr>
      <w:i/>
      <w:sz w:val="26"/>
    </w:rPr>
  </w:style>
  <w:style w:type="paragraph" w:customStyle="1" w:styleId="239">
    <w:name w:val="Основной текст с отступом 23"/>
    <w:basedOn w:val="a3"/>
    <w:rsid w:val="0063589A"/>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63589A"/>
    <w:pPr>
      <w:spacing w:line="360" w:lineRule="auto"/>
      <w:ind w:firstLine="709"/>
      <w:jc w:val="both"/>
    </w:pPr>
    <w:rPr>
      <w:sz w:val="28"/>
      <w:szCs w:val="20"/>
    </w:rPr>
  </w:style>
  <w:style w:type="paragraph" w:customStyle="1" w:styleId="3ff6">
    <w:name w:val="Верхний колонтитул3"/>
    <w:basedOn w:val="a3"/>
    <w:rsid w:val="0063589A"/>
    <w:pPr>
      <w:tabs>
        <w:tab w:val="center" w:pos="4153"/>
        <w:tab w:val="right" w:pos="8306"/>
      </w:tabs>
    </w:pPr>
    <w:rPr>
      <w:rFonts w:ascii="Arial" w:hAnsi="Arial"/>
      <w:szCs w:val="20"/>
    </w:rPr>
  </w:style>
  <w:style w:type="character" w:customStyle="1" w:styleId="3ff7">
    <w:name w:val="Слабое выделение3"/>
    <w:rsid w:val="0063589A"/>
    <w:rPr>
      <w:i/>
      <w:color w:val="808080"/>
    </w:rPr>
  </w:style>
  <w:style w:type="character" w:customStyle="1" w:styleId="4170">
    <w:name w:val="Знак Знак417"/>
    <w:locked/>
    <w:rsid w:val="0063589A"/>
    <w:rPr>
      <w:rFonts w:ascii="Arial" w:hAnsi="Arial"/>
      <w:b/>
      <w:i/>
      <w:sz w:val="28"/>
      <w:lang w:val="ru-RU" w:eastAsia="en-US"/>
    </w:rPr>
  </w:style>
  <w:style w:type="character" w:customStyle="1" w:styleId="3ff8">
    <w:name w:val="Основной шрифт абзаца3"/>
    <w:rsid w:val="0063589A"/>
  </w:style>
  <w:style w:type="paragraph" w:customStyle="1" w:styleId="98">
    <w:name w:val="Знак Знак Знак Знак Знак Знак Знак Знак Знак Знак Знак Знак Знак9"/>
    <w:basedOn w:val="a3"/>
    <w:rsid w:val="0063589A"/>
    <w:pPr>
      <w:spacing w:after="160" w:line="240" w:lineRule="exact"/>
    </w:pPr>
    <w:rPr>
      <w:rFonts w:ascii="Verdana" w:hAnsi="Verdana"/>
      <w:lang w:val="en-US" w:eastAsia="en-US"/>
    </w:rPr>
  </w:style>
  <w:style w:type="paragraph" w:customStyle="1" w:styleId="372">
    <w:name w:val="Знак37"/>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63589A"/>
    <w:rPr>
      <w:b/>
      <w:caps/>
      <w:sz w:val="24"/>
      <w:lang w:val="ru-RU" w:eastAsia="ru-RU"/>
    </w:rPr>
  </w:style>
  <w:style w:type="character" w:customStyle="1" w:styleId="1172">
    <w:name w:val="Знак1 Знак Знак17"/>
    <w:locked/>
    <w:rsid w:val="0063589A"/>
    <w:rPr>
      <w:rFonts w:ascii="Times New Roman" w:hAnsi="Times New Roman"/>
      <w:sz w:val="24"/>
      <w:lang w:eastAsia="ru-RU"/>
    </w:rPr>
  </w:style>
  <w:style w:type="character" w:customStyle="1" w:styleId="467">
    <w:name w:val="Знак Знак467"/>
    <w:locked/>
    <w:rsid w:val="0063589A"/>
    <w:rPr>
      <w:b/>
      <w:sz w:val="27"/>
      <w:lang w:val="ru-RU" w:eastAsia="ru-RU"/>
    </w:rPr>
  </w:style>
  <w:style w:type="character" w:customStyle="1" w:styleId="487">
    <w:name w:val="Знак Знак487"/>
    <w:locked/>
    <w:rsid w:val="0063589A"/>
    <w:rPr>
      <w:b/>
      <w:sz w:val="27"/>
      <w:lang w:val="ru-RU" w:eastAsia="ru-RU"/>
    </w:rPr>
  </w:style>
  <w:style w:type="character" w:customStyle="1" w:styleId="447">
    <w:name w:val="Знак Знак447"/>
    <w:locked/>
    <w:rsid w:val="0063589A"/>
    <w:rPr>
      <w:sz w:val="24"/>
    </w:rPr>
  </w:style>
  <w:style w:type="character" w:customStyle="1" w:styleId="517">
    <w:name w:val="Знак Знак517"/>
    <w:locked/>
    <w:rsid w:val="0063589A"/>
    <w:rPr>
      <w:b/>
      <w:sz w:val="27"/>
      <w:lang w:val="ru-RU" w:eastAsia="ru-RU"/>
    </w:rPr>
  </w:style>
  <w:style w:type="character" w:customStyle="1" w:styleId="4370">
    <w:name w:val="Знак Знак437"/>
    <w:locked/>
    <w:rsid w:val="0063589A"/>
    <w:rPr>
      <w:color w:val="000000"/>
      <w:sz w:val="24"/>
      <w:lang w:eastAsia="ru-RU"/>
    </w:rPr>
  </w:style>
  <w:style w:type="character" w:customStyle="1" w:styleId="4270">
    <w:name w:val="Знак Знак427"/>
    <w:rsid w:val="0063589A"/>
    <w:rPr>
      <w:rFonts w:ascii="Times New Roman" w:hAnsi="Times New Roman"/>
      <w:sz w:val="16"/>
    </w:rPr>
  </w:style>
  <w:style w:type="character" w:customStyle="1" w:styleId="497">
    <w:name w:val="Знак Знак497"/>
    <w:rsid w:val="0063589A"/>
    <w:rPr>
      <w:rFonts w:ascii="Times New Roman" w:hAnsi="Times New Roman"/>
      <w:b/>
      <w:caps/>
      <w:sz w:val="24"/>
      <w:lang w:eastAsia="ru-RU"/>
    </w:rPr>
  </w:style>
  <w:style w:type="paragraph" w:customStyle="1" w:styleId="449">
    <w:name w:val="Заголовок 44"/>
    <w:basedOn w:val="7c"/>
    <w:next w:val="7c"/>
    <w:rsid w:val="0063589A"/>
    <w:pPr>
      <w:keepNext/>
      <w:widowControl/>
      <w:ind w:left="0" w:firstLine="0"/>
    </w:pPr>
    <w:rPr>
      <w:sz w:val="24"/>
    </w:rPr>
  </w:style>
  <w:style w:type="character" w:customStyle="1" w:styleId="477">
    <w:name w:val="Знак Знак477"/>
    <w:rsid w:val="0063589A"/>
    <w:rPr>
      <w:rFonts w:ascii="Times New Roman" w:hAnsi="Times New Roman"/>
      <w:b/>
      <w:sz w:val="27"/>
      <w:lang w:eastAsia="ru-RU"/>
    </w:rPr>
  </w:style>
  <w:style w:type="character" w:customStyle="1" w:styleId="457">
    <w:name w:val="Знак Знак457"/>
    <w:rsid w:val="0063589A"/>
    <w:rPr>
      <w:rFonts w:ascii="Times New Roman" w:hAnsi="Times New Roman"/>
      <w:b/>
      <w:i/>
      <w:sz w:val="26"/>
      <w:lang w:eastAsia="ru-RU"/>
    </w:rPr>
  </w:style>
  <w:style w:type="paragraph" w:customStyle="1" w:styleId="633">
    <w:name w:val="Заголовок 63"/>
    <w:rsid w:val="0063589A"/>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63589A"/>
    <w:rPr>
      <w:sz w:val="16"/>
    </w:rPr>
  </w:style>
  <w:style w:type="character" w:customStyle="1" w:styleId="507">
    <w:name w:val="Знак Знак507"/>
    <w:locked/>
    <w:rsid w:val="0063589A"/>
    <w:rPr>
      <w:b/>
      <w:sz w:val="28"/>
      <w:lang w:val="ru-RU" w:eastAsia="ru-RU"/>
    </w:rPr>
  </w:style>
  <w:style w:type="character" w:customStyle="1" w:styleId="527">
    <w:name w:val="Знак Знак527"/>
    <w:rsid w:val="0063589A"/>
    <w:rPr>
      <w:rFonts w:ascii="Arial" w:hAnsi="Arial"/>
      <w:b/>
      <w:i/>
      <w:sz w:val="28"/>
    </w:rPr>
  </w:style>
  <w:style w:type="paragraph" w:customStyle="1" w:styleId="2211">
    <w:name w:val="Цитата 221"/>
    <w:basedOn w:val="a3"/>
    <w:next w:val="a3"/>
    <w:rsid w:val="0063589A"/>
    <w:rPr>
      <w:rFonts w:ascii="Calibri" w:hAnsi="Calibri"/>
      <w:i/>
      <w:iCs/>
      <w:color w:val="000000"/>
    </w:rPr>
  </w:style>
  <w:style w:type="paragraph" w:customStyle="1" w:styleId="21fa">
    <w:name w:val="Выделенная цитата21"/>
    <w:basedOn w:val="a3"/>
    <w:next w:val="a3"/>
    <w:rsid w:val="0063589A"/>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63589A"/>
    <w:rPr>
      <w:sz w:val="16"/>
      <w:lang w:val="ru-RU" w:eastAsia="ru-RU"/>
    </w:rPr>
  </w:style>
  <w:style w:type="character" w:customStyle="1" w:styleId="673">
    <w:name w:val="Знак6 Знак Знак7"/>
    <w:rsid w:val="0063589A"/>
    <w:rPr>
      <w:sz w:val="24"/>
      <w:lang w:val="ru-RU" w:eastAsia="ru-RU"/>
    </w:rPr>
  </w:style>
  <w:style w:type="character" w:customStyle="1" w:styleId="21fb">
    <w:name w:val="Замещающий текст21"/>
    <w:rsid w:val="0063589A"/>
    <w:rPr>
      <w:color w:val="808080"/>
    </w:rPr>
  </w:style>
  <w:style w:type="paragraph" w:customStyle="1" w:styleId="12f0">
    <w:name w:val="Заголовок 12"/>
    <w:basedOn w:val="a3"/>
    <w:next w:val="a3"/>
    <w:rsid w:val="0063589A"/>
    <w:pPr>
      <w:suppressAutoHyphens/>
      <w:ind w:firstLine="454"/>
    </w:pPr>
    <w:rPr>
      <w:b/>
      <w:caps/>
      <w:lang w:eastAsia="zh-CN"/>
    </w:rPr>
  </w:style>
  <w:style w:type="character" w:customStyle="1" w:styleId="617">
    <w:name w:val="Знак Знак617"/>
    <w:locked/>
    <w:rsid w:val="0063589A"/>
    <w:rPr>
      <w:sz w:val="24"/>
      <w:lang w:val="ru-RU" w:eastAsia="ru-RU"/>
    </w:rPr>
  </w:style>
  <w:style w:type="paragraph" w:customStyle="1" w:styleId="259">
    <w:name w:val="Заголовок 25"/>
    <w:basedOn w:val="a3"/>
    <w:next w:val="a3"/>
    <w:rsid w:val="0063589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63589A"/>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63589A"/>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63589A"/>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63589A"/>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63589A"/>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63589A"/>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63589A"/>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63589A"/>
    <w:rPr>
      <w:b/>
    </w:rPr>
  </w:style>
  <w:style w:type="paragraph" w:customStyle="1" w:styleId="HTML31">
    <w:name w:val="Стандартный HTML3"/>
    <w:basedOn w:val="a3"/>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63589A"/>
    <w:rPr>
      <w:sz w:val="24"/>
      <w:lang w:val="ru-RU" w:eastAsia="ru-RU"/>
    </w:rPr>
  </w:style>
  <w:style w:type="paragraph" w:customStyle="1" w:styleId="921">
    <w:name w:val="Знак92"/>
    <w:basedOn w:val="a3"/>
    <w:rsid w:val="0063589A"/>
    <w:pPr>
      <w:spacing w:after="160" w:line="240" w:lineRule="exact"/>
    </w:pPr>
    <w:rPr>
      <w:rFonts w:ascii="Verdana" w:hAnsi="Verdana"/>
      <w:lang w:val="en-US" w:eastAsia="en-US"/>
    </w:rPr>
  </w:style>
  <w:style w:type="character" w:customStyle="1" w:styleId="4141">
    <w:name w:val="Знак4 Знак Знак14"/>
    <w:locked/>
    <w:rsid w:val="0063589A"/>
    <w:rPr>
      <w:rFonts w:ascii="Arial" w:hAnsi="Arial"/>
      <w:b/>
      <w:kern w:val="32"/>
      <w:sz w:val="32"/>
      <w:lang w:val="ru-RU" w:eastAsia="ru-RU"/>
    </w:rPr>
  </w:style>
  <w:style w:type="character" w:customStyle="1" w:styleId="2124">
    <w:name w:val="Знак2 Знак Знак12"/>
    <w:locked/>
    <w:rsid w:val="0063589A"/>
    <w:rPr>
      <w:b/>
      <w:sz w:val="27"/>
      <w:lang w:val="ru-RU" w:eastAsia="ru-RU"/>
    </w:rPr>
  </w:style>
  <w:style w:type="character" w:customStyle="1" w:styleId="23a">
    <w:name w:val="Знак2 Знак Знак3"/>
    <w:locked/>
    <w:rsid w:val="0063589A"/>
    <w:rPr>
      <w:rFonts w:ascii="Arial" w:hAnsi="Arial"/>
      <w:b/>
      <w:sz w:val="26"/>
      <w:lang w:val="ru-RU" w:eastAsia="ru-RU"/>
    </w:rPr>
  </w:style>
  <w:style w:type="paragraph" w:customStyle="1" w:styleId="5f0">
    <w:name w:val="Абзац списка5"/>
    <w:basedOn w:val="a3"/>
    <w:rsid w:val="0063589A"/>
    <w:pPr>
      <w:ind w:left="708"/>
    </w:pPr>
    <w:rPr>
      <w:rFonts w:ascii="Calibri" w:hAnsi="Calibri"/>
      <w:szCs w:val="20"/>
    </w:rPr>
  </w:style>
  <w:style w:type="character" w:customStyle="1" w:styleId="4f6">
    <w:name w:val="Слабое выделение4"/>
    <w:rsid w:val="0063589A"/>
    <w:rPr>
      <w:i/>
      <w:color w:val="808080"/>
    </w:rPr>
  </w:style>
  <w:style w:type="paragraph" w:customStyle="1" w:styleId="23b">
    <w:name w:val="Цитата 23"/>
    <w:basedOn w:val="a3"/>
    <w:next w:val="a3"/>
    <w:rsid w:val="0063589A"/>
    <w:rPr>
      <w:rFonts w:ascii="Calibri" w:hAnsi="Calibri"/>
      <w:i/>
      <w:iCs/>
      <w:color w:val="000000"/>
    </w:rPr>
  </w:style>
  <w:style w:type="paragraph" w:customStyle="1" w:styleId="3ffa">
    <w:name w:val="Выделенная цитата3"/>
    <w:basedOn w:val="a3"/>
    <w:next w:val="a3"/>
    <w:rsid w:val="0063589A"/>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63589A"/>
    <w:rPr>
      <w:b/>
    </w:rPr>
  </w:style>
  <w:style w:type="character" w:customStyle="1" w:styleId="3ffb">
    <w:name w:val="Замещающий текст3"/>
    <w:rsid w:val="0063589A"/>
    <w:rPr>
      <w:color w:val="808080"/>
    </w:rPr>
  </w:style>
  <w:style w:type="character" w:customStyle="1" w:styleId="1260">
    <w:name w:val="Знак1 Знак Знак26"/>
    <w:locked/>
    <w:rsid w:val="0063589A"/>
    <w:rPr>
      <w:sz w:val="24"/>
    </w:rPr>
  </w:style>
  <w:style w:type="character" w:customStyle="1" w:styleId="1271">
    <w:name w:val="Знак1 Знак Знак27"/>
    <w:locked/>
    <w:rsid w:val="0063589A"/>
    <w:rPr>
      <w:sz w:val="24"/>
    </w:rPr>
  </w:style>
  <w:style w:type="character" w:customStyle="1" w:styleId="7d">
    <w:name w:val="Без интервала Знак7"/>
    <w:locked/>
    <w:rsid w:val="0063589A"/>
    <w:rPr>
      <w:sz w:val="24"/>
      <w:lang w:eastAsia="en-US"/>
    </w:rPr>
  </w:style>
  <w:style w:type="character" w:customStyle="1" w:styleId="393">
    <w:name w:val="Знак Знак393"/>
    <w:rsid w:val="0063589A"/>
    <w:rPr>
      <w:rFonts w:ascii="Arial" w:hAnsi="Arial"/>
      <w:b/>
      <w:sz w:val="26"/>
    </w:rPr>
  </w:style>
  <w:style w:type="character" w:customStyle="1" w:styleId="383">
    <w:name w:val="Знак Знак383"/>
    <w:rsid w:val="0063589A"/>
    <w:rPr>
      <w:b/>
      <w:sz w:val="28"/>
    </w:rPr>
  </w:style>
  <w:style w:type="character" w:customStyle="1" w:styleId="373">
    <w:name w:val="Знак Знак373"/>
    <w:rsid w:val="0063589A"/>
    <w:rPr>
      <w:b/>
      <w:i/>
      <w:sz w:val="26"/>
    </w:rPr>
  </w:style>
  <w:style w:type="character" w:customStyle="1" w:styleId="363">
    <w:name w:val="Знак Знак363"/>
    <w:rsid w:val="0063589A"/>
    <w:rPr>
      <w:b/>
      <w:sz w:val="22"/>
      <w:lang w:val="ru-RU" w:eastAsia="ru-RU"/>
    </w:rPr>
  </w:style>
  <w:style w:type="character" w:customStyle="1" w:styleId="3530">
    <w:name w:val="Знак Знак353"/>
    <w:rsid w:val="0063589A"/>
    <w:rPr>
      <w:sz w:val="24"/>
      <w:lang w:val="ru-RU" w:eastAsia="ru-RU"/>
    </w:rPr>
  </w:style>
  <w:style w:type="character" w:customStyle="1" w:styleId="3430">
    <w:name w:val="Знак Знак343"/>
    <w:rsid w:val="0063589A"/>
    <w:rPr>
      <w:rFonts w:ascii="Calibri" w:hAnsi="Calibri"/>
      <w:i/>
      <w:sz w:val="24"/>
      <w:lang w:eastAsia="en-US"/>
    </w:rPr>
  </w:style>
  <w:style w:type="character" w:customStyle="1" w:styleId="3230">
    <w:name w:val="Знак Знак323"/>
    <w:rsid w:val="0063589A"/>
    <w:rPr>
      <w:sz w:val="16"/>
    </w:rPr>
  </w:style>
  <w:style w:type="character" w:customStyle="1" w:styleId="3141">
    <w:name w:val="Знак Знак314"/>
    <w:rsid w:val="0063589A"/>
    <w:rPr>
      <w:sz w:val="24"/>
    </w:rPr>
  </w:style>
  <w:style w:type="paragraph" w:customStyle="1" w:styleId="10a">
    <w:name w:val="Знак Знак Знак Знак Знак Знак10"/>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63589A"/>
    <w:rPr>
      <w:sz w:val="24"/>
    </w:rPr>
  </w:style>
  <w:style w:type="character" w:customStyle="1" w:styleId="293">
    <w:name w:val="Знак Знак293"/>
    <w:rsid w:val="0063589A"/>
    <w:rPr>
      <w:sz w:val="24"/>
    </w:rPr>
  </w:style>
  <w:style w:type="character" w:customStyle="1" w:styleId="7130">
    <w:name w:val="Знак Знак713"/>
    <w:rsid w:val="0063589A"/>
    <w:rPr>
      <w:sz w:val="16"/>
      <w:lang w:val="ru-RU" w:eastAsia="ru-RU"/>
    </w:rPr>
  </w:style>
  <w:style w:type="paragraph" w:customStyle="1" w:styleId="99">
    <w:name w:val="Обычный9"/>
    <w:rsid w:val="0063589A"/>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63589A"/>
    <w:rPr>
      <w:b/>
      <w:sz w:val="27"/>
      <w:lang w:val="ru-RU" w:eastAsia="ru-RU"/>
    </w:rPr>
  </w:style>
  <w:style w:type="character" w:customStyle="1" w:styleId="283">
    <w:name w:val="Знак Знак283"/>
    <w:rsid w:val="0063589A"/>
    <w:rPr>
      <w:rFonts w:ascii="Tahoma" w:hAnsi="Tahoma"/>
    </w:rPr>
  </w:style>
  <w:style w:type="character" w:customStyle="1" w:styleId="273">
    <w:name w:val="Знак Знак273"/>
    <w:rsid w:val="0063589A"/>
    <w:rPr>
      <w:sz w:val="24"/>
    </w:rPr>
  </w:style>
  <w:style w:type="character" w:customStyle="1" w:styleId="1090">
    <w:name w:val="Знак Знак109"/>
    <w:locked/>
    <w:rsid w:val="0063589A"/>
    <w:rPr>
      <w:sz w:val="16"/>
      <w:lang w:val="ru-RU" w:eastAsia="ru-RU"/>
    </w:rPr>
  </w:style>
  <w:style w:type="character" w:customStyle="1" w:styleId="626">
    <w:name w:val="Знак Знак626"/>
    <w:rsid w:val="0063589A"/>
    <w:rPr>
      <w:rFonts w:ascii="Arial" w:hAnsi="Arial"/>
      <w:b/>
      <w:i/>
      <w:sz w:val="28"/>
      <w:lang w:val="ru-RU" w:eastAsia="en-US"/>
    </w:rPr>
  </w:style>
  <w:style w:type="character" w:customStyle="1" w:styleId="2130">
    <w:name w:val="Знак Знак213"/>
    <w:locked/>
    <w:rsid w:val="0063589A"/>
    <w:rPr>
      <w:sz w:val="24"/>
      <w:lang w:val="en-US"/>
    </w:rPr>
  </w:style>
  <w:style w:type="character" w:customStyle="1" w:styleId="1231">
    <w:name w:val="Знак Знак123"/>
    <w:rsid w:val="0063589A"/>
    <w:rPr>
      <w:sz w:val="16"/>
    </w:rPr>
  </w:style>
  <w:style w:type="character" w:customStyle="1" w:styleId="1350">
    <w:name w:val="Знак Знак135"/>
    <w:rsid w:val="0063589A"/>
    <w:rPr>
      <w:lang w:val="ru-RU" w:eastAsia="ru-RU"/>
    </w:rPr>
  </w:style>
  <w:style w:type="character" w:customStyle="1" w:styleId="1610">
    <w:name w:val="Знак Знак1610"/>
    <w:locked/>
    <w:rsid w:val="0063589A"/>
    <w:rPr>
      <w:b/>
      <w:caps/>
      <w:sz w:val="24"/>
      <w:lang w:val="ru-RU" w:eastAsia="ru-RU"/>
    </w:rPr>
  </w:style>
  <w:style w:type="character" w:customStyle="1" w:styleId="1153">
    <w:name w:val="Знак Знак115"/>
    <w:rsid w:val="0063589A"/>
    <w:rPr>
      <w:sz w:val="24"/>
    </w:rPr>
  </w:style>
  <w:style w:type="paragraph" w:customStyle="1" w:styleId="25a">
    <w:name w:val="Основной текст 25"/>
    <w:basedOn w:val="a3"/>
    <w:rsid w:val="0063589A"/>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63589A"/>
    <w:rPr>
      <w:rFonts w:ascii="Times New Roman" w:hAnsi="Times New Roman"/>
      <w:b/>
      <w:caps/>
      <w:sz w:val="28"/>
    </w:rPr>
  </w:style>
  <w:style w:type="character" w:customStyle="1" w:styleId="2590">
    <w:name w:val="Знак Знак259"/>
    <w:rsid w:val="0063589A"/>
    <w:rPr>
      <w:rFonts w:ascii="Times New Roman" w:hAnsi="Times New Roman"/>
      <w:b/>
      <w:sz w:val="28"/>
    </w:rPr>
  </w:style>
  <w:style w:type="character" w:customStyle="1" w:styleId="2290">
    <w:name w:val="Знак Знак229"/>
    <w:rsid w:val="0063589A"/>
    <w:rPr>
      <w:rFonts w:ascii="Times New Roman" w:hAnsi="Times New Roman"/>
      <w:sz w:val="24"/>
    </w:rPr>
  </w:style>
  <w:style w:type="character" w:customStyle="1" w:styleId="2016">
    <w:name w:val="Знак Знак2016"/>
    <w:rsid w:val="0063589A"/>
    <w:rPr>
      <w:rFonts w:ascii="Arial" w:hAnsi="Arial"/>
      <w:sz w:val="22"/>
    </w:rPr>
  </w:style>
  <w:style w:type="character" w:customStyle="1" w:styleId="199">
    <w:name w:val="Знак Знак199"/>
    <w:rsid w:val="0063589A"/>
    <w:rPr>
      <w:rFonts w:ascii="Times New Roman" w:hAnsi="Times New Roman"/>
      <w:sz w:val="16"/>
      <w:lang w:eastAsia="ru-RU"/>
    </w:rPr>
  </w:style>
  <w:style w:type="character" w:customStyle="1" w:styleId="1811">
    <w:name w:val="Знак Знак1811"/>
    <w:rsid w:val="0063589A"/>
    <w:rPr>
      <w:rFonts w:ascii="Courier New" w:hAnsi="Courier New"/>
    </w:rPr>
  </w:style>
  <w:style w:type="character" w:customStyle="1" w:styleId="179">
    <w:name w:val="Знак Знак179"/>
    <w:rsid w:val="0063589A"/>
    <w:rPr>
      <w:rFonts w:ascii="Times New Roman" w:hAnsi="Times New Roman"/>
      <w:sz w:val="24"/>
    </w:rPr>
  </w:style>
  <w:style w:type="character" w:customStyle="1" w:styleId="950">
    <w:name w:val="Знак Знак95"/>
    <w:rsid w:val="0063589A"/>
    <w:rPr>
      <w:rFonts w:ascii="PragmaticaCTT" w:hAnsi="PragmaticaCTT"/>
      <w:b/>
      <w:sz w:val="24"/>
      <w:lang w:val="ru-RU" w:eastAsia="ru-RU"/>
    </w:rPr>
  </w:style>
  <w:style w:type="character" w:customStyle="1" w:styleId="840">
    <w:name w:val="Знак Знак84"/>
    <w:rsid w:val="0063589A"/>
    <w:rPr>
      <w:sz w:val="24"/>
    </w:rPr>
  </w:style>
  <w:style w:type="character" w:customStyle="1" w:styleId="5200">
    <w:name w:val="Знак Знак520"/>
    <w:aliases w:val="Знак Знак5101"/>
    <w:rsid w:val="0063589A"/>
    <w:rPr>
      <w:rFonts w:ascii="Tahoma" w:hAnsi="Tahoma"/>
      <w:sz w:val="16"/>
      <w:lang w:val="ru-RU" w:eastAsia="ru-RU"/>
    </w:rPr>
  </w:style>
  <w:style w:type="paragraph" w:customStyle="1" w:styleId="364">
    <w:name w:val="Заголовок 36"/>
    <w:basedOn w:val="99"/>
    <w:next w:val="99"/>
    <w:rsid w:val="0063589A"/>
    <w:pPr>
      <w:keepNext/>
      <w:widowControl/>
      <w:ind w:left="0" w:firstLine="0"/>
      <w:outlineLvl w:val="2"/>
    </w:pPr>
    <w:rPr>
      <w:sz w:val="24"/>
    </w:rPr>
  </w:style>
  <w:style w:type="paragraph" w:customStyle="1" w:styleId="6f1">
    <w:name w:val="Основной текст6"/>
    <w:basedOn w:val="99"/>
    <w:rsid w:val="0063589A"/>
    <w:pPr>
      <w:widowControl/>
      <w:spacing w:line="360" w:lineRule="auto"/>
      <w:ind w:left="0" w:firstLine="0"/>
    </w:pPr>
    <w:rPr>
      <w:sz w:val="24"/>
    </w:rPr>
  </w:style>
  <w:style w:type="character" w:customStyle="1" w:styleId="159">
    <w:name w:val="Знак Знак159"/>
    <w:rsid w:val="0063589A"/>
    <w:rPr>
      <w:b/>
      <w:sz w:val="28"/>
    </w:rPr>
  </w:style>
  <w:style w:type="character" w:customStyle="1" w:styleId="800">
    <w:name w:val="Знак Знак80"/>
    <w:rsid w:val="0063589A"/>
    <w:rPr>
      <w:rFonts w:ascii="Times New Roman" w:hAnsi="Times New Roman"/>
      <w:lang w:eastAsia="en-US"/>
    </w:rPr>
  </w:style>
  <w:style w:type="paragraph" w:customStyle="1" w:styleId="264">
    <w:name w:val="Заголовок 26"/>
    <w:basedOn w:val="a3"/>
    <w:next w:val="a3"/>
    <w:rsid w:val="0063589A"/>
    <w:pPr>
      <w:keepNext/>
      <w:widowControl w:val="0"/>
      <w:jc w:val="center"/>
    </w:pPr>
    <w:rPr>
      <w:b/>
      <w:sz w:val="26"/>
      <w:szCs w:val="20"/>
    </w:rPr>
  </w:style>
  <w:style w:type="paragraph" w:customStyle="1" w:styleId="5f1">
    <w:name w:val="Цитата5"/>
    <w:basedOn w:val="a3"/>
    <w:rsid w:val="0063589A"/>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63589A"/>
    <w:rPr>
      <w:i/>
      <w:color w:val="000000"/>
      <w:sz w:val="24"/>
    </w:rPr>
  </w:style>
  <w:style w:type="character" w:customStyle="1" w:styleId="2ffff7">
    <w:name w:val="Выделенная цитата Знак2"/>
    <w:rsid w:val="0063589A"/>
    <w:rPr>
      <w:b/>
      <w:i/>
      <w:color w:val="4F81BD"/>
      <w:sz w:val="24"/>
    </w:rPr>
  </w:style>
  <w:style w:type="paragraph" w:customStyle="1" w:styleId="5f2">
    <w:name w:val="Текст5"/>
    <w:basedOn w:val="a3"/>
    <w:rsid w:val="0063589A"/>
    <w:rPr>
      <w:rFonts w:ascii="Courier New" w:hAnsi="Courier New"/>
      <w:sz w:val="20"/>
      <w:szCs w:val="20"/>
    </w:rPr>
  </w:style>
  <w:style w:type="paragraph" w:customStyle="1" w:styleId="356">
    <w:name w:val="Основной текст 35"/>
    <w:basedOn w:val="99"/>
    <w:rsid w:val="0063589A"/>
    <w:pPr>
      <w:widowControl/>
      <w:tabs>
        <w:tab w:val="left" w:pos="360"/>
      </w:tabs>
      <w:ind w:left="0" w:firstLine="0"/>
      <w:jc w:val="both"/>
    </w:pPr>
    <w:rPr>
      <w:i/>
      <w:sz w:val="26"/>
    </w:rPr>
  </w:style>
  <w:style w:type="paragraph" w:customStyle="1" w:styleId="244">
    <w:name w:val="Основной текст с отступом 24"/>
    <w:basedOn w:val="a3"/>
    <w:rsid w:val="0063589A"/>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63589A"/>
    <w:pPr>
      <w:spacing w:line="360" w:lineRule="auto"/>
      <w:ind w:firstLine="709"/>
      <w:jc w:val="both"/>
    </w:pPr>
    <w:rPr>
      <w:sz w:val="28"/>
      <w:szCs w:val="20"/>
    </w:rPr>
  </w:style>
  <w:style w:type="paragraph" w:customStyle="1" w:styleId="4f8">
    <w:name w:val="Верхний колонтитул4"/>
    <w:basedOn w:val="a3"/>
    <w:rsid w:val="0063589A"/>
    <w:pPr>
      <w:tabs>
        <w:tab w:val="center" w:pos="4153"/>
        <w:tab w:val="right" w:pos="8306"/>
      </w:tabs>
    </w:pPr>
    <w:rPr>
      <w:rFonts w:ascii="Arial" w:hAnsi="Arial"/>
      <w:szCs w:val="20"/>
    </w:rPr>
  </w:style>
  <w:style w:type="character" w:customStyle="1" w:styleId="419">
    <w:name w:val="Знак Знак419"/>
    <w:locked/>
    <w:rsid w:val="0063589A"/>
    <w:rPr>
      <w:rFonts w:ascii="Arial" w:hAnsi="Arial"/>
      <w:b/>
      <w:i/>
      <w:sz w:val="28"/>
      <w:lang w:val="ru-RU" w:eastAsia="en-US"/>
    </w:rPr>
  </w:style>
  <w:style w:type="character" w:customStyle="1" w:styleId="429">
    <w:name w:val="Знак4 Знак2"/>
    <w:locked/>
    <w:rsid w:val="0063589A"/>
    <w:rPr>
      <w:sz w:val="24"/>
      <w:lang w:val="ru-RU" w:eastAsia="ru-RU"/>
    </w:rPr>
  </w:style>
  <w:style w:type="character" w:customStyle="1" w:styleId="4f9">
    <w:name w:val="Основной шрифт абзаца4"/>
    <w:rsid w:val="0063589A"/>
  </w:style>
  <w:style w:type="character" w:customStyle="1" w:styleId="2380">
    <w:name w:val="Знак Знак23 Знак8"/>
    <w:aliases w:val="Знак Знак3 Знак8"/>
    <w:locked/>
    <w:rsid w:val="0063589A"/>
    <w:rPr>
      <w:rFonts w:ascii="Tahoma" w:hAnsi="Tahoma"/>
      <w:sz w:val="16"/>
    </w:rPr>
  </w:style>
  <w:style w:type="paragraph" w:customStyle="1" w:styleId="13a">
    <w:name w:val="Знак Знак Знак Знак Знак Знак Знак Знак Знак Знак Знак Знак Знак13"/>
    <w:basedOn w:val="a3"/>
    <w:rsid w:val="0063589A"/>
    <w:pPr>
      <w:spacing w:after="160" w:line="240" w:lineRule="exact"/>
    </w:pPr>
    <w:rPr>
      <w:rFonts w:ascii="Verdana" w:hAnsi="Verdana"/>
      <w:lang w:val="en-US" w:eastAsia="en-US"/>
    </w:rPr>
  </w:style>
  <w:style w:type="paragraph" w:customStyle="1" w:styleId="392">
    <w:name w:val="Знак39"/>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63589A"/>
    <w:rPr>
      <w:b/>
      <w:caps/>
      <w:sz w:val="24"/>
      <w:lang w:val="ru-RU" w:eastAsia="ru-RU"/>
    </w:rPr>
  </w:style>
  <w:style w:type="character" w:customStyle="1" w:styleId="11100">
    <w:name w:val="Знак1 Знак Знак110"/>
    <w:locked/>
    <w:rsid w:val="0063589A"/>
    <w:rPr>
      <w:rFonts w:ascii="Times New Roman" w:hAnsi="Times New Roman"/>
      <w:sz w:val="24"/>
      <w:lang w:eastAsia="ru-RU"/>
    </w:rPr>
  </w:style>
  <w:style w:type="character" w:customStyle="1" w:styleId="469">
    <w:name w:val="Знак Знак469"/>
    <w:locked/>
    <w:rsid w:val="0063589A"/>
    <w:rPr>
      <w:b/>
      <w:sz w:val="27"/>
      <w:lang w:val="ru-RU" w:eastAsia="ru-RU"/>
    </w:rPr>
  </w:style>
  <w:style w:type="character" w:customStyle="1" w:styleId="489">
    <w:name w:val="Знак Знак489"/>
    <w:locked/>
    <w:rsid w:val="0063589A"/>
    <w:rPr>
      <w:b/>
      <w:sz w:val="27"/>
      <w:lang w:val="ru-RU" w:eastAsia="ru-RU"/>
    </w:rPr>
  </w:style>
  <w:style w:type="character" w:customStyle="1" w:styleId="4490">
    <w:name w:val="Знак Знак449"/>
    <w:locked/>
    <w:rsid w:val="0063589A"/>
    <w:rPr>
      <w:sz w:val="24"/>
    </w:rPr>
  </w:style>
  <w:style w:type="character" w:customStyle="1" w:styleId="51100">
    <w:name w:val="Знак Знак5110"/>
    <w:locked/>
    <w:rsid w:val="0063589A"/>
    <w:rPr>
      <w:b/>
      <w:sz w:val="27"/>
      <w:lang w:val="ru-RU" w:eastAsia="ru-RU"/>
    </w:rPr>
  </w:style>
  <w:style w:type="character" w:customStyle="1" w:styleId="439">
    <w:name w:val="Знак Знак439"/>
    <w:locked/>
    <w:rsid w:val="0063589A"/>
    <w:rPr>
      <w:color w:val="000000"/>
      <w:sz w:val="24"/>
      <w:lang w:eastAsia="ru-RU"/>
    </w:rPr>
  </w:style>
  <w:style w:type="character" w:customStyle="1" w:styleId="4290">
    <w:name w:val="Знак Знак429"/>
    <w:rsid w:val="0063589A"/>
    <w:rPr>
      <w:rFonts w:ascii="Times New Roman" w:hAnsi="Times New Roman"/>
      <w:sz w:val="16"/>
    </w:rPr>
  </w:style>
  <w:style w:type="character" w:customStyle="1" w:styleId="499">
    <w:name w:val="Знак Знак499"/>
    <w:rsid w:val="0063589A"/>
    <w:rPr>
      <w:rFonts w:ascii="Times New Roman" w:hAnsi="Times New Roman"/>
      <w:b/>
      <w:caps/>
      <w:sz w:val="24"/>
      <w:lang w:eastAsia="ru-RU"/>
    </w:rPr>
  </w:style>
  <w:style w:type="paragraph" w:customStyle="1" w:styleId="46a">
    <w:name w:val="Заголовок 46"/>
    <w:basedOn w:val="99"/>
    <w:next w:val="99"/>
    <w:rsid w:val="0063589A"/>
    <w:pPr>
      <w:keepNext/>
      <w:widowControl/>
      <w:ind w:left="0" w:firstLine="0"/>
    </w:pPr>
    <w:rPr>
      <w:sz w:val="24"/>
    </w:rPr>
  </w:style>
  <w:style w:type="character" w:customStyle="1" w:styleId="479">
    <w:name w:val="Знак Знак479"/>
    <w:rsid w:val="0063589A"/>
    <w:rPr>
      <w:rFonts w:ascii="Times New Roman" w:hAnsi="Times New Roman"/>
      <w:b/>
      <w:sz w:val="27"/>
      <w:lang w:eastAsia="ru-RU"/>
    </w:rPr>
  </w:style>
  <w:style w:type="character" w:customStyle="1" w:styleId="4590">
    <w:name w:val="Знак Знак459"/>
    <w:rsid w:val="0063589A"/>
    <w:rPr>
      <w:rFonts w:ascii="Times New Roman" w:hAnsi="Times New Roman"/>
      <w:b/>
      <w:i/>
      <w:sz w:val="26"/>
      <w:lang w:eastAsia="ru-RU"/>
    </w:rPr>
  </w:style>
  <w:style w:type="paragraph" w:customStyle="1" w:styleId="653">
    <w:name w:val="Заголовок 65"/>
    <w:rsid w:val="0063589A"/>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63589A"/>
    <w:rPr>
      <w:sz w:val="16"/>
    </w:rPr>
  </w:style>
  <w:style w:type="character" w:customStyle="1" w:styleId="509">
    <w:name w:val="Знак Знак509"/>
    <w:locked/>
    <w:rsid w:val="0063589A"/>
    <w:rPr>
      <w:b/>
      <w:sz w:val="28"/>
      <w:lang w:val="ru-RU" w:eastAsia="ru-RU"/>
    </w:rPr>
  </w:style>
  <w:style w:type="character" w:customStyle="1" w:styleId="5290">
    <w:name w:val="Знак Знак529"/>
    <w:rsid w:val="0063589A"/>
    <w:rPr>
      <w:rFonts w:ascii="Arial" w:hAnsi="Arial"/>
      <w:b/>
      <w:i/>
      <w:sz w:val="28"/>
    </w:rPr>
  </w:style>
  <w:style w:type="character" w:customStyle="1" w:styleId="519">
    <w:name w:val="Знак5 Знак Знак19"/>
    <w:locked/>
    <w:rsid w:val="0063589A"/>
    <w:rPr>
      <w:sz w:val="16"/>
      <w:lang w:val="ru-RU" w:eastAsia="ru-RU"/>
    </w:rPr>
  </w:style>
  <w:style w:type="character" w:customStyle="1" w:styleId="6101">
    <w:name w:val="Знак6 Знак Знак10"/>
    <w:rsid w:val="0063589A"/>
    <w:rPr>
      <w:sz w:val="24"/>
      <w:lang w:val="ru-RU" w:eastAsia="ru-RU"/>
    </w:rPr>
  </w:style>
  <w:style w:type="character" w:customStyle="1" w:styleId="553">
    <w:name w:val="Знак Знак553"/>
    <w:locked/>
    <w:rsid w:val="0063589A"/>
    <w:rPr>
      <w:sz w:val="24"/>
      <w:lang w:val="ru-RU" w:eastAsia="ru-RU"/>
    </w:rPr>
  </w:style>
  <w:style w:type="paragraph" w:customStyle="1" w:styleId="Heading13">
    <w:name w:val="Heading 13"/>
    <w:basedOn w:val="a3"/>
    <w:next w:val="a3"/>
    <w:rsid w:val="0063589A"/>
    <w:pPr>
      <w:suppressAutoHyphens/>
      <w:ind w:firstLine="454"/>
    </w:pPr>
    <w:rPr>
      <w:b/>
      <w:caps/>
      <w:lang w:eastAsia="zh-CN"/>
    </w:rPr>
  </w:style>
  <w:style w:type="character" w:customStyle="1" w:styleId="6530">
    <w:name w:val="Знак Знак653"/>
    <w:locked/>
    <w:rsid w:val="0063589A"/>
    <w:rPr>
      <w:b/>
      <w:sz w:val="27"/>
      <w:lang w:val="ru-RU" w:eastAsia="ru-RU"/>
    </w:rPr>
  </w:style>
  <w:style w:type="character" w:customStyle="1" w:styleId="6430">
    <w:name w:val="Знак Знак643"/>
    <w:locked/>
    <w:rsid w:val="0063589A"/>
    <w:rPr>
      <w:b/>
      <w:sz w:val="28"/>
      <w:lang w:val="ru-RU" w:eastAsia="ru-RU"/>
    </w:rPr>
  </w:style>
  <w:style w:type="character" w:customStyle="1" w:styleId="6330">
    <w:name w:val="Знак Знак633"/>
    <w:locked/>
    <w:rsid w:val="0063589A"/>
    <w:rPr>
      <w:b/>
      <w:i/>
      <w:sz w:val="26"/>
      <w:lang w:val="ru-RU" w:eastAsia="ru-RU"/>
    </w:rPr>
  </w:style>
  <w:style w:type="character" w:customStyle="1" w:styleId="625">
    <w:name w:val="Знак Знак625"/>
    <w:locked/>
    <w:rsid w:val="0063589A"/>
    <w:rPr>
      <w:sz w:val="24"/>
      <w:lang w:val="ru-RU" w:eastAsia="ru-RU"/>
    </w:rPr>
  </w:style>
  <w:style w:type="character" w:customStyle="1" w:styleId="61100">
    <w:name w:val="Знак Знак6110"/>
    <w:locked/>
    <w:rsid w:val="0063589A"/>
    <w:rPr>
      <w:sz w:val="24"/>
      <w:lang w:val="ru-RU" w:eastAsia="ru-RU"/>
    </w:rPr>
  </w:style>
  <w:style w:type="character" w:customStyle="1" w:styleId="603">
    <w:name w:val="Знак Знак603"/>
    <w:locked/>
    <w:rsid w:val="0063589A"/>
    <w:rPr>
      <w:i/>
      <w:sz w:val="24"/>
      <w:lang w:val="ru-RU" w:eastAsia="ru-RU"/>
    </w:rPr>
  </w:style>
  <w:style w:type="character" w:customStyle="1" w:styleId="593">
    <w:name w:val="Знак Знак593"/>
    <w:locked/>
    <w:rsid w:val="0063589A"/>
    <w:rPr>
      <w:rFonts w:ascii="Arial" w:hAnsi="Arial"/>
      <w:sz w:val="22"/>
      <w:lang w:val="ru-RU" w:eastAsia="ru-RU"/>
    </w:rPr>
  </w:style>
  <w:style w:type="character" w:customStyle="1" w:styleId="5830">
    <w:name w:val="Знак Знак583"/>
    <w:locked/>
    <w:rsid w:val="0063589A"/>
    <w:rPr>
      <w:rFonts w:ascii="Courier New" w:hAnsi="Courier New"/>
      <w:lang w:val="ru-RU" w:eastAsia="ru-RU"/>
    </w:rPr>
  </w:style>
  <w:style w:type="character" w:customStyle="1" w:styleId="573">
    <w:name w:val="Знак Знак573"/>
    <w:locked/>
    <w:rsid w:val="0063589A"/>
    <w:rPr>
      <w:lang w:val="ru-RU" w:eastAsia="ru-RU"/>
    </w:rPr>
  </w:style>
  <w:style w:type="character" w:customStyle="1" w:styleId="563">
    <w:name w:val="Знак Знак563"/>
    <w:locked/>
    <w:rsid w:val="0063589A"/>
    <w:rPr>
      <w:sz w:val="24"/>
      <w:lang w:val="ru-RU" w:eastAsia="ru-RU"/>
    </w:rPr>
  </w:style>
  <w:style w:type="character" w:customStyle="1" w:styleId="543">
    <w:name w:val="Знак Знак543"/>
    <w:locked/>
    <w:rsid w:val="0063589A"/>
    <w:rPr>
      <w:sz w:val="24"/>
      <w:lang w:val="en-US" w:eastAsia="ru-RU"/>
    </w:rPr>
  </w:style>
  <w:style w:type="paragraph" w:customStyle="1" w:styleId="Heading52">
    <w:name w:val="Heading 52"/>
    <w:basedOn w:val="a3"/>
    <w:next w:val="a3"/>
    <w:rsid w:val="0063589A"/>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63589A"/>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63589A"/>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63589A"/>
    <w:rPr>
      <w:rFonts w:ascii="Arial" w:hAnsi="Arial"/>
      <w:b/>
      <w:sz w:val="26"/>
    </w:rPr>
  </w:style>
  <w:style w:type="character" w:customStyle="1" w:styleId="663">
    <w:name w:val="Знак Знак663"/>
    <w:rsid w:val="0063589A"/>
    <w:rPr>
      <w:b/>
      <w:sz w:val="28"/>
    </w:rPr>
  </w:style>
  <w:style w:type="character" w:customStyle="1" w:styleId="703">
    <w:name w:val="Знак Знак703"/>
    <w:rsid w:val="0063589A"/>
    <w:rPr>
      <w:rFonts w:ascii="Arial" w:hAnsi="Arial"/>
      <w:b/>
      <w:sz w:val="26"/>
    </w:rPr>
  </w:style>
  <w:style w:type="character" w:customStyle="1" w:styleId="693">
    <w:name w:val="Знак Знак693"/>
    <w:rsid w:val="0063589A"/>
    <w:rPr>
      <w:b/>
      <w:sz w:val="28"/>
    </w:rPr>
  </w:style>
  <w:style w:type="character" w:customStyle="1" w:styleId="683">
    <w:name w:val="Знак Знак683"/>
    <w:rsid w:val="0063589A"/>
    <w:rPr>
      <w:b/>
      <w:i/>
      <w:sz w:val="26"/>
    </w:rPr>
  </w:style>
  <w:style w:type="paragraph" w:customStyle="1" w:styleId="HTML40">
    <w:name w:val="Стандартный HTML4"/>
    <w:basedOn w:val="a3"/>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63589A"/>
    <w:pPr>
      <w:keepNext/>
      <w:widowControl/>
    </w:pPr>
    <w:rPr>
      <w:sz w:val="24"/>
    </w:rPr>
  </w:style>
  <w:style w:type="paragraph" w:customStyle="1" w:styleId="Heading221">
    <w:name w:val="Heading 221"/>
    <w:basedOn w:val="a3"/>
    <w:next w:val="a3"/>
    <w:rsid w:val="0063589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63589A"/>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63589A"/>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63589A"/>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63589A"/>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63589A"/>
    <w:rPr>
      <w:smallCaps/>
      <w:color w:val="C0504D"/>
      <w:u w:val="single"/>
    </w:rPr>
  </w:style>
  <w:style w:type="character" w:customStyle="1" w:styleId="11f7">
    <w:name w:val="Сильная ссылка11"/>
    <w:rsid w:val="0063589A"/>
    <w:rPr>
      <w:b/>
      <w:smallCaps/>
      <w:color w:val="C0504D"/>
      <w:spacing w:val="5"/>
      <w:u w:val="single"/>
    </w:rPr>
  </w:style>
  <w:style w:type="character" w:customStyle="1" w:styleId="11f8">
    <w:name w:val="Название книги11"/>
    <w:rsid w:val="0063589A"/>
    <w:rPr>
      <w:b/>
      <w:smallCaps/>
      <w:spacing w:val="5"/>
    </w:rPr>
  </w:style>
  <w:style w:type="paragraph" w:customStyle="1" w:styleId="930">
    <w:name w:val="Знак93"/>
    <w:basedOn w:val="a3"/>
    <w:rsid w:val="0063589A"/>
    <w:pPr>
      <w:spacing w:after="160" w:line="240" w:lineRule="exact"/>
    </w:pPr>
    <w:rPr>
      <w:rFonts w:ascii="Verdana" w:hAnsi="Verdana"/>
      <w:lang w:val="en-US" w:eastAsia="en-US"/>
    </w:rPr>
  </w:style>
  <w:style w:type="character" w:customStyle="1" w:styleId="4151">
    <w:name w:val="Знак4 Знак Знак15"/>
    <w:locked/>
    <w:rsid w:val="0063589A"/>
    <w:rPr>
      <w:rFonts w:ascii="Arial" w:hAnsi="Arial"/>
      <w:b/>
      <w:kern w:val="32"/>
      <w:sz w:val="32"/>
      <w:lang w:val="ru-RU" w:eastAsia="ru-RU"/>
    </w:rPr>
  </w:style>
  <w:style w:type="character" w:customStyle="1" w:styleId="2131">
    <w:name w:val="Знак2 Знак Знак13"/>
    <w:locked/>
    <w:rsid w:val="0063589A"/>
    <w:rPr>
      <w:b/>
      <w:sz w:val="27"/>
      <w:lang w:val="ru-RU" w:eastAsia="ru-RU"/>
    </w:rPr>
  </w:style>
  <w:style w:type="character" w:customStyle="1" w:styleId="43a">
    <w:name w:val="Знак4 Знак Знак3"/>
    <w:locked/>
    <w:rsid w:val="0063589A"/>
    <w:rPr>
      <w:rFonts w:ascii="Arial" w:hAnsi="Arial"/>
      <w:b/>
      <w:kern w:val="32"/>
      <w:sz w:val="32"/>
      <w:lang w:val="ru-RU" w:eastAsia="ru-RU"/>
    </w:rPr>
  </w:style>
  <w:style w:type="character" w:customStyle="1" w:styleId="245">
    <w:name w:val="Знак2 Знак Знак4"/>
    <w:semiHidden/>
    <w:locked/>
    <w:rsid w:val="0063589A"/>
    <w:rPr>
      <w:rFonts w:ascii="Arial" w:hAnsi="Arial"/>
      <w:b/>
      <w:sz w:val="26"/>
      <w:lang w:val="ru-RU" w:eastAsia="ru-RU"/>
    </w:rPr>
  </w:style>
  <w:style w:type="character" w:customStyle="1" w:styleId="FontStyle270">
    <w:name w:val="Font Style27"/>
    <w:rsid w:val="0063589A"/>
    <w:rPr>
      <w:rFonts w:ascii="Times New Roman" w:hAnsi="Times New Roman"/>
      <w:sz w:val="26"/>
    </w:rPr>
  </w:style>
  <w:style w:type="character" w:customStyle="1" w:styleId="2100">
    <w:name w:val="Знак Знак210"/>
    <w:locked/>
    <w:rsid w:val="0063589A"/>
    <w:rPr>
      <w:rFonts w:ascii="Arial" w:hAnsi="Arial"/>
      <w:vanish/>
      <w:sz w:val="16"/>
      <w:lang w:eastAsia="ru-RU"/>
    </w:rPr>
  </w:style>
  <w:style w:type="paragraph" w:customStyle="1" w:styleId="11f9">
    <w:name w:val="Стиль11"/>
    <w:basedOn w:val="a3"/>
    <w:next w:val="114"/>
    <w:rsid w:val="0063589A"/>
    <w:pPr>
      <w:jc w:val="center"/>
    </w:pPr>
    <w:rPr>
      <w:lang w:val="en-US"/>
    </w:rPr>
  </w:style>
  <w:style w:type="paragraph" w:customStyle="1" w:styleId="6f2">
    <w:name w:val="Абзац списка6"/>
    <w:basedOn w:val="a3"/>
    <w:rsid w:val="0063589A"/>
    <w:pPr>
      <w:ind w:left="708"/>
    </w:pPr>
    <w:rPr>
      <w:rFonts w:ascii="Calibri" w:hAnsi="Calibri"/>
      <w:sz w:val="22"/>
      <w:szCs w:val="22"/>
      <w:lang w:eastAsia="en-US"/>
    </w:rPr>
  </w:style>
  <w:style w:type="character" w:customStyle="1" w:styleId="5f3">
    <w:name w:val="Слабое выделение5"/>
    <w:rsid w:val="0063589A"/>
    <w:rPr>
      <w:i/>
      <w:color w:val="808080"/>
    </w:rPr>
  </w:style>
  <w:style w:type="paragraph" w:customStyle="1" w:styleId="5f4">
    <w:name w:val="Без интервала5"/>
    <w:rsid w:val="0063589A"/>
    <w:pPr>
      <w:spacing w:after="0" w:line="240" w:lineRule="auto"/>
    </w:pPr>
    <w:rPr>
      <w:rFonts w:ascii="Calibri" w:eastAsia="Times New Roman" w:hAnsi="Calibri" w:cs="Times New Roman"/>
      <w:lang w:val="en-US"/>
    </w:rPr>
  </w:style>
  <w:style w:type="paragraph" w:customStyle="1" w:styleId="246">
    <w:name w:val="Цитата 24"/>
    <w:basedOn w:val="a3"/>
    <w:next w:val="a3"/>
    <w:rsid w:val="0063589A"/>
    <w:rPr>
      <w:rFonts w:ascii="Calibri" w:hAnsi="Calibri"/>
      <w:i/>
      <w:color w:val="000000"/>
      <w:szCs w:val="22"/>
      <w:lang w:eastAsia="en-US"/>
    </w:rPr>
  </w:style>
  <w:style w:type="paragraph" w:customStyle="1" w:styleId="4fa">
    <w:name w:val="Выделенная цитата4"/>
    <w:basedOn w:val="a3"/>
    <w:next w:val="a3"/>
    <w:rsid w:val="0063589A"/>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63589A"/>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63589A"/>
    <w:rPr>
      <w:b/>
      <w:i/>
      <w:color w:val="4F81BD"/>
    </w:rPr>
  </w:style>
  <w:style w:type="character" w:customStyle="1" w:styleId="21fd">
    <w:name w:val="Слабая ссылка21"/>
    <w:rsid w:val="0063589A"/>
    <w:rPr>
      <w:smallCaps/>
      <w:color w:val="C0504D"/>
      <w:u w:val="single"/>
    </w:rPr>
  </w:style>
  <w:style w:type="character" w:customStyle="1" w:styleId="21fe">
    <w:name w:val="Сильная ссылка21"/>
    <w:rsid w:val="0063589A"/>
    <w:rPr>
      <w:b/>
      <w:smallCaps/>
      <w:color w:val="C0504D"/>
      <w:spacing w:val="5"/>
      <w:u w:val="single"/>
    </w:rPr>
  </w:style>
  <w:style w:type="character" w:customStyle="1" w:styleId="21ff">
    <w:name w:val="Название книги21"/>
    <w:rsid w:val="0063589A"/>
    <w:rPr>
      <w:b/>
      <w:smallCaps/>
      <w:spacing w:val="5"/>
    </w:rPr>
  </w:style>
  <w:style w:type="character" w:customStyle="1" w:styleId="4fb">
    <w:name w:val="Замещающий текст4"/>
    <w:rsid w:val="0063589A"/>
    <w:rPr>
      <w:color w:val="808080"/>
    </w:rPr>
  </w:style>
  <w:style w:type="character" w:customStyle="1" w:styleId="FontStyle89">
    <w:name w:val="Font Style89"/>
    <w:rsid w:val="0063589A"/>
    <w:rPr>
      <w:rFonts w:ascii="Times New Roman" w:hAnsi="Times New Roman"/>
      <w:i/>
      <w:sz w:val="14"/>
    </w:rPr>
  </w:style>
  <w:style w:type="paragraph" w:customStyle="1" w:styleId="10b">
    <w:name w:val="Стиль10"/>
    <w:basedOn w:val="a3"/>
    <w:next w:val="aff2"/>
    <w:rsid w:val="0063589A"/>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63589A"/>
    <w:rPr>
      <w:spacing w:val="-20"/>
      <w:sz w:val="28"/>
      <w:u w:val="single"/>
      <w:lang w:val="ru-RU" w:eastAsia="ru-RU"/>
    </w:rPr>
  </w:style>
  <w:style w:type="paragraph" w:customStyle="1" w:styleId="10c">
    <w:name w:val="Обычный10"/>
    <w:rsid w:val="0063589A"/>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63589A"/>
    <w:pPr>
      <w:widowControl w:val="0"/>
    </w:pPr>
    <w:rPr>
      <w:rFonts w:ascii="Courier New" w:hAnsi="Courier New"/>
      <w:sz w:val="20"/>
      <w:szCs w:val="20"/>
    </w:rPr>
  </w:style>
  <w:style w:type="paragraph" w:customStyle="1" w:styleId="7e">
    <w:name w:val="Абзац списка7"/>
    <w:basedOn w:val="a3"/>
    <w:rsid w:val="0063589A"/>
    <w:pPr>
      <w:ind w:left="720"/>
      <w:contextualSpacing/>
    </w:pPr>
  </w:style>
  <w:style w:type="character" w:customStyle="1" w:styleId="7120">
    <w:name w:val="Знак Знак712"/>
    <w:rsid w:val="0063589A"/>
    <w:rPr>
      <w:sz w:val="16"/>
      <w:lang w:val="ru-RU" w:eastAsia="ru-RU"/>
    </w:rPr>
  </w:style>
  <w:style w:type="paragraph" w:customStyle="1" w:styleId="12f1">
    <w:name w:val="Знак Знак Знак Знак Знак Знак Знак Знак Знак Знак Знак Знак Знак12"/>
    <w:basedOn w:val="a3"/>
    <w:rsid w:val="0063589A"/>
    <w:pPr>
      <w:spacing w:after="160" w:line="240" w:lineRule="exact"/>
    </w:pPr>
    <w:rPr>
      <w:rFonts w:ascii="Verdana" w:hAnsi="Verdana"/>
      <w:lang w:val="en-US" w:eastAsia="en-US"/>
    </w:rPr>
  </w:style>
  <w:style w:type="paragraph" w:customStyle="1" w:styleId="7f">
    <w:name w:val="Основной текст7"/>
    <w:basedOn w:val="a3"/>
    <w:rsid w:val="0063589A"/>
    <w:pPr>
      <w:widowControl w:val="0"/>
      <w:snapToGrid w:val="0"/>
      <w:jc w:val="both"/>
    </w:pPr>
    <w:rPr>
      <w:szCs w:val="20"/>
    </w:rPr>
  </w:style>
  <w:style w:type="paragraph" w:customStyle="1" w:styleId="25b">
    <w:name w:val="Основной текст с отступом 25"/>
    <w:basedOn w:val="a3"/>
    <w:rsid w:val="0063589A"/>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63589A"/>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63589A"/>
    <w:rPr>
      <w:sz w:val="24"/>
    </w:rPr>
  </w:style>
  <w:style w:type="character" w:customStyle="1" w:styleId="6240">
    <w:name w:val="Знак Знак624"/>
    <w:locked/>
    <w:rsid w:val="0063589A"/>
    <w:rPr>
      <w:b/>
      <w:caps/>
      <w:sz w:val="24"/>
      <w:lang w:val="ru-RU" w:eastAsia="ru-RU"/>
    </w:rPr>
  </w:style>
  <w:style w:type="character" w:customStyle="1" w:styleId="5190">
    <w:name w:val="Знак Знак519"/>
    <w:locked/>
    <w:rsid w:val="0063589A"/>
    <w:rPr>
      <w:b/>
      <w:sz w:val="27"/>
      <w:lang w:val="ru-RU" w:eastAsia="ru-RU"/>
    </w:rPr>
  </w:style>
  <w:style w:type="paragraph" w:customStyle="1" w:styleId="265">
    <w:name w:val="Основной текст 26"/>
    <w:basedOn w:val="a3"/>
    <w:rsid w:val="0063589A"/>
    <w:pPr>
      <w:shd w:val="clear" w:color="auto" w:fill="FFFFFF"/>
      <w:spacing w:before="233" w:line="360" w:lineRule="auto"/>
      <w:ind w:left="1701" w:hanging="567"/>
    </w:pPr>
    <w:rPr>
      <w:b/>
      <w:color w:val="000000"/>
      <w:spacing w:val="-5"/>
      <w:sz w:val="28"/>
      <w:szCs w:val="20"/>
    </w:rPr>
  </w:style>
  <w:style w:type="character" w:customStyle="1" w:styleId="bold1">
    <w:name w:val="bold1"/>
    <w:rsid w:val="0063589A"/>
    <w:rPr>
      <w:rFonts w:ascii="Arial" w:hAnsi="Arial"/>
      <w:b/>
    </w:rPr>
  </w:style>
  <w:style w:type="character" w:customStyle="1" w:styleId="b-serp-itemtextpassage1">
    <w:name w:val="b-serp-item__text_passage1"/>
    <w:rsid w:val="0063589A"/>
    <w:rPr>
      <w:b/>
    </w:rPr>
  </w:style>
  <w:style w:type="character" w:customStyle="1" w:styleId="afffffffffff6">
    <w:name w:val="текст Знак Знак"/>
    <w:rsid w:val="0063589A"/>
    <w:rPr>
      <w:sz w:val="24"/>
      <w:lang w:val="ru-RU" w:eastAsia="ru-RU"/>
    </w:rPr>
  </w:style>
  <w:style w:type="paragraph" w:customStyle="1" w:styleId="1ffffffe">
    <w:name w:val="Стиль Заголовок 1 (тем обзор)"/>
    <w:basedOn w:val="11"/>
    <w:link w:val="1fffffff"/>
    <w:rsid w:val="0063589A"/>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63589A"/>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63589A"/>
    <w:pPr>
      <w:spacing w:line="360" w:lineRule="auto"/>
      <w:ind w:firstLine="709"/>
      <w:jc w:val="both"/>
    </w:pPr>
    <w:rPr>
      <w:sz w:val="28"/>
      <w:szCs w:val="20"/>
    </w:rPr>
  </w:style>
  <w:style w:type="paragraph" w:customStyle="1" w:styleId="47a">
    <w:name w:val="Заголовок 47"/>
    <w:basedOn w:val="10c"/>
    <w:next w:val="10c"/>
    <w:rsid w:val="0063589A"/>
    <w:pPr>
      <w:keepNext/>
      <w:spacing w:line="240" w:lineRule="auto"/>
      <w:ind w:right="0" w:firstLine="0"/>
    </w:pPr>
  </w:style>
  <w:style w:type="paragraph" w:customStyle="1" w:styleId="res-desc1">
    <w:name w:val="res-desc1"/>
    <w:basedOn w:val="a3"/>
    <w:rsid w:val="0063589A"/>
    <w:pPr>
      <w:spacing w:before="72"/>
    </w:pPr>
    <w:rPr>
      <w:rFonts w:ascii="a_Timer" w:hAnsi="a_Timer" w:cs="a_Timer"/>
      <w:color w:val="000000"/>
    </w:rPr>
  </w:style>
  <w:style w:type="paragraph" w:customStyle="1" w:styleId="-3">
    <w:name w:val="А - об"/>
    <w:basedOn w:val="a3"/>
    <w:rsid w:val="0063589A"/>
    <w:pPr>
      <w:spacing w:line="360" w:lineRule="auto"/>
      <w:ind w:firstLine="397"/>
    </w:pPr>
    <w:rPr>
      <w:b/>
      <w:sz w:val="20"/>
      <w:szCs w:val="20"/>
    </w:rPr>
  </w:style>
  <w:style w:type="paragraph" w:customStyle="1" w:styleId="366">
    <w:name w:val="Основной текст 36"/>
    <w:basedOn w:val="10c"/>
    <w:rsid w:val="0063589A"/>
    <w:pPr>
      <w:spacing w:line="240" w:lineRule="auto"/>
      <w:ind w:right="0" w:firstLine="0"/>
      <w:jc w:val="both"/>
    </w:pPr>
    <w:rPr>
      <w:i/>
      <w:sz w:val="26"/>
    </w:rPr>
  </w:style>
  <w:style w:type="character" w:customStyle="1" w:styleId="description1">
    <w:name w:val="description1"/>
    <w:rsid w:val="0063589A"/>
    <w:rPr>
      <w:color w:val="000000"/>
      <w:sz w:val="17"/>
    </w:rPr>
  </w:style>
  <w:style w:type="paragraph" w:customStyle="1" w:styleId="1fffffff0">
    <w:name w:val="1_темы"/>
    <w:basedOn w:val="a3"/>
    <w:rsid w:val="0063589A"/>
    <w:pPr>
      <w:ind w:left="567"/>
      <w:jc w:val="both"/>
    </w:pPr>
    <w:rPr>
      <w:b/>
      <w:lang w:eastAsia="fr-FR"/>
    </w:rPr>
  </w:style>
  <w:style w:type="paragraph" w:customStyle="1" w:styleId="374">
    <w:name w:val="Заголовок 37"/>
    <w:basedOn w:val="a3"/>
    <w:next w:val="a3"/>
    <w:rsid w:val="0063589A"/>
    <w:pPr>
      <w:keepNext/>
      <w:snapToGrid w:val="0"/>
      <w:spacing w:before="240" w:after="60"/>
    </w:pPr>
    <w:rPr>
      <w:rFonts w:ascii="Arial" w:hAnsi="Arial"/>
      <w:szCs w:val="20"/>
    </w:rPr>
  </w:style>
  <w:style w:type="character" w:customStyle="1" w:styleId="940">
    <w:name w:val="Знак Знак94"/>
    <w:rsid w:val="0063589A"/>
    <w:rPr>
      <w:rFonts w:ascii="Times New Roman" w:hAnsi="Times New Roman"/>
      <w:sz w:val="24"/>
    </w:rPr>
  </w:style>
  <w:style w:type="character" w:customStyle="1" w:styleId="1340">
    <w:name w:val="Знак Знак134"/>
    <w:locked/>
    <w:rsid w:val="0063589A"/>
    <w:rPr>
      <w:rFonts w:ascii="Arial" w:hAnsi="Arial"/>
      <w:b/>
      <w:kern w:val="32"/>
      <w:sz w:val="32"/>
      <w:lang w:val="ru-RU" w:eastAsia="ru-RU"/>
    </w:rPr>
  </w:style>
  <w:style w:type="character" w:customStyle="1" w:styleId="bibliocaption1">
    <w:name w:val="bibliocaption1"/>
    <w:rsid w:val="0063589A"/>
    <w:rPr>
      <w:rFonts w:ascii="Verdana" w:hAnsi="Verdana"/>
      <w:b/>
      <w:color w:val="080000"/>
      <w:sz w:val="22"/>
      <w:u w:val="none"/>
    </w:rPr>
  </w:style>
  <w:style w:type="paragraph" w:customStyle="1" w:styleId="afffffffffff7">
    <w:name w:val="ͮ𬠫"/>
    <w:rsid w:val="0063589A"/>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63589A"/>
  </w:style>
  <w:style w:type="character" w:customStyle="1" w:styleId="ft1067">
    <w:name w:val="ft1067"/>
    <w:rsid w:val="0063589A"/>
  </w:style>
  <w:style w:type="character" w:customStyle="1" w:styleId="ft1144">
    <w:name w:val="ft1144"/>
    <w:rsid w:val="0063589A"/>
  </w:style>
  <w:style w:type="character" w:customStyle="1" w:styleId="ft1207">
    <w:name w:val="ft1207"/>
    <w:rsid w:val="0063589A"/>
  </w:style>
  <w:style w:type="character" w:customStyle="1" w:styleId="ft1213">
    <w:name w:val="ft1213"/>
    <w:rsid w:val="0063589A"/>
  </w:style>
  <w:style w:type="character" w:customStyle="1" w:styleId="ft1214">
    <w:name w:val="ft1214"/>
    <w:rsid w:val="0063589A"/>
  </w:style>
  <w:style w:type="character" w:customStyle="1" w:styleId="ft1289">
    <w:name w:val="ft1289"/>
    <w:rsid w:val="0063589A"/>
  </w:style>
  <w:style w:type="character" w:customStyle="1" w:styleId="ft1311">
    <w:name w:val="ft1311"/>
    <w:rsid w:val="0063589A"/>
  </w:style>
  <w:style w:type="character" w:customStyle="1" w:styleId="ft3008">
    <w:name w:val="ft3008"/>
    <w:rsid w:val="0063589A"/>
  </w:style>
  <w:style w:type="character" w:customStyle="1" w:styleId="ft3181">
    <w:name w:val="ft3181"/>
    <w:rsid w:val="0063589A"/>
  </w:style>
  <w:style w:type="character" w:customStyle="1" w:styleId="ft722">
    <w:name w:val="ft722"/>
    <w:rsid w:val="0063589A"/>
  </w:style>
  <w:style w:type="character" w:customStyle="1" w:styleId="ft728">
    <w:name w:val="ft728"/>
    <w:rsid w:val="0063589A"/>
  </w:style>
  <w:style w:type="character" w:customStyle="1" w:styleId="ft730">
    <w:name w:val="ft730"/>
    <w:rsid w:val="0063589A"/>
  </w:style>
  <w:style w:type="character" w:customStyle="1" w:styleId="ft72">
    <w:name w:val="ft72"/>
    <w:rsid w:val="0063589A"/>
  </w:style>
  <w:style w:type="character" w:customStyle="1" w:styleId="ft731">
    <w:name w:val="ft731"/>
    <w:rsid w:val="0063589A"/>
  </w:style>
  <w:style w:type="character" w:customStyle="1" w:styleId="ft732">
    <w:name w:val="ft732"/>
    <w:rsid w:val="0063589A"/>
  </w:style>
  <w:style w:type="character" w:customStyle="1" w:styleId="ft735">
    <w:name w:val="ft735"/>
    <w:rsid w:val="0063589A"/>
  </w:style>
  <w:style w:type="character" w:customStyle="1" w:styleId="ft738">
    <w:name w:val="ft738"/>
    <w:rsid w:val="0063589A"/>
  </w:style>
  <w:style w:type="character" w:customStyle="1" w:styleId="ft747">
    <w:name w:val="ft747"/>
    <w:rsid w:val="0063589A"/>
  </w:style>
  <w:style w:type="character" w:customStyle="1" w:styleId="ft758">
    <w:name w:val="ft758"/>
    <w:rsid w:val="0063589A"/>
  </w:style>
  <w:style w:type="paragraph" w:customStyle="1" w:styleId="Picture">
    <w:name w:val="Picture"/>
    <w:basedOn w:val="a3"/>
    <w:next w:val="a3"/>
    <w:rsid w:val="0063589A"/>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63589A"/>
    <w:rPr>
      <w:color w:val="auto"/>
      <w:lang w:val="en-US" w:eastAsia="en-US"/>
    </w:rPr>
  </w:style>
  <w:style w:type="paragraph" w:customStyle="1" w:styleId="1fffffff1">
    <w:name w:val="Çàãîëîâîê 1"/>
    <w:basedOn w:val="Default"/>
    <w:next w:val="Default"/>
    <w:rsid w:val="0063589A"/>
    <w:rPr>
      <w:color w:val="auto"/>
      <w:lang w:val="en-US" w:eastAsia="en-US"/>
    </w:rPr>
  </w:style>
  <w:style w:type="character" w:customStyle="1" w:styleId="ft2100">
    <w:name w:val="ft2100"/>
    <w:rsid w:val="0063589A"/>
  </w:style>
  <w:style w:type="character" w:customStyle="1" w:styleId="ft2109">
    <w:name w:val="ft2109"/>
    <w:rsid w:val="0063589A"/>
  </w:style>
  <w:style w:type="character" w:customStyle="1" w:styleId="ft2121">
    <w:name w:val="ft2121"/>
    <w:rsid w:val="0063589A"/>
  </w:style>
  <w:style w:type="character" w:customStyle="1" w:styleId="ft2130">
    <w:name w:val="ft2130"/>
    <w:rsid w:val="0063589A"/>
  </w:style>
  <w:style w:type="character" w:customStyle="1" w:styleId="ft24421">
    <w:name w:val="ft24421"/>
    <w:rsid w:val="0063589A"/>
    <w:rPr>
      <w:rFonts w:ascii="Times" w:hAnsi="Times"/>
      <w:b/>
      <w:color w:val="000000"/>
      <w:spacing w:val="15"/>
      <w:sz w:val="27"/>
    </w:rPr>
  </w:style>
  <w:style w:type="paragraph" w:customStyle="1" w:styleId="afffffffffff8">
    <w:name w:val="Стиль для методичек"/>
    <w:basedOn w:val="a3"/>
    <w:rsid w:val="0063589A"/>
    <w:pPr>
      <w:ind w:left="284" w:firstLine="340"/>
      <w:jc w:val="both"/>
    </w:pPr>
    <w:rPr>
      <w:rFonts w:ascii="Calibri" w:hAnsi="Calibri" w:cs="Calibri"/>
      <w:sz w:val="28"/>
      <w:szCs w:val="28"/>
    </w:rPr>
  </w:style>
  <w:style w:type="paragraph" w:customStyle="1" w:styleId="Preformatted">
    <w:name w:val="Preformatted"/>
    <w:basedOn w:val="a3"/>
    <w:rsid w:val="0063589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63589A"/>
    <w:rPr>
      <w:rFonts w:ascii="Times New Roman" w:hAnsi="Times New Roman"/>
      <w:i/>
      <w:sz w:val="26"/>
    </w:rPr>
  </w:style>
  <w:style w:type="character" w:customStyle="1" w:styleId="rvts9">
    <w:name w:val="rvts9"/>
    <w:rsid w:val="0063589A"/>
  </w:style>
  <w:style w:type="character" w:customStyle="1" w:styleId="rvts15">
    <w:name w:val="rvts15"/>
    <w:rsid w:val="0063589A"/>
  </w:style>
  <w:style w:type="paragraph" w:customStyle="1" w:styleId="2TimesNewW1">
    <w:name w:val="Стиль Заголовок 2 + Times New (W1)"/>
    <w:basedOn w:val="21"/>
    <w:rsid w:val="0063589A"/>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63589A"/>
    <w:pPr>
      <w:spacing w:before="100" w:beforeAutospacing="1" w:after="100" w:afterAutospacing="1"/>
    </w:pPr>
  </w:style>
  <w:style w:type="paragraph" w:customStyle="1" w:styleId="1125">
    <w:name w:val="Стиль Заголовок 1 + по ширине Первая строка:  125 см"/>
    <w:basedOn w:val="11"/>
    <w:rsid w:val="0063589A"/>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63589A"/>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63589A"/>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63589A"/>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63589A"/>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63589A"/>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63589A"/>
  </w:style>
  <w:style w:type="character" w:customStyle="1" w:styleId="ft404">
    <w:name w:val="ft404"/>
    <w:rsid w:val="0063589A"/>
  </w:style>
  <w:style w:type="character" w:customStyle="1" w:styleId="ft2">
    <w:name w:val="ft2"/>
    <w:rsid w:val="0063589A"/>
  </w:style>
  <w:style w:type="character" w:customStyle="1" w:styleId="ft405">
    <w:name w:val="ft405"/>
    <w:rsid w:val="0063589A"/>
  </w:style>
  <w:style w:type="character" w:customStyle="1" w:styleId="ft407">
    <w:name w:val="ft407"/>
    <w:rsid w:val="0063589A"/>
  </w:style>
  <w:style w:type="character" w:customStyle="1" w:styleId="ft411">
    <w:name w:val="ft411"/>
    <w:rsid w:val="0063589A"/>
  </w:style>
  <w:style w:type="character" w:customStyle="1" w:styleId="ft416">
    <w:name w:val="ft416"/>
    <w:rsid w:val="0063589A"/>
  </w:style>
  <w:style w:type="character" w:customStyle="1" w:styleId="ft438">
    <w:name w:val="ft438"/>
    <w:rsid w:val="0063589A"/>
  </w:style>
  <w:style w:type="character" w:customStyle="1" w:styleId="ft461">
    <w:name w:val="ft461"/>
    <w:rsid w:val="0063589A"/>
  </w:style>
  <w:style w:type="character" w:customStyle="1" w:styleId="ft485">
    <w:name w:val="ft485"/>
    <w:rsid w:val="0063589A"/>
  </w:style>
  <w:style w:type="character" w:customStyle="1" w:styleId="ft507">
    <w:name w:val="ft507"/>
    <w:rsid w:val="0063589A"/>
  </w:style>
  <w:style w:type="character" w:customStyle="1" w:styleId="ft464">
    <w:name w:val="ft464"/>
    <w:rsid w:val="0063589A"/>
  </w:style>
  <w:style w:type="character" w:customStyle="1" w:styleId="ft515">
    <w:name w:val="ft515"/>
    <w:rsid w:val="0063589A"/>
  </w:style>
  <w:style w:type="character" w:customStyle="1" w:styleId="ft518">
    <w:name w:val="ft518"/>
    <w:rsid w:val="0063589A"/>
  </w:style>
  <w:style w:type="character" w:customStyle="1" w:styleId="ft521">
    <w:name w:val="ft521"/>
    <w:rsid w:val="0063589A"/>
  </w:style>
  <w:style w:type="character" w:customStyle="1" w:styleId="ft525">
    <w:name w:val="ft525"/>
    <w:rsid w:val="0063589A"/>
  </w:style>
  <w:style w:type="character" w:customStyle="1" w:styleId="ft549">
    <w:name w:val="ft549"/>
    <w:rsid w:val="0063589A"/>
  </w:style>
  <w:style w:type="character" w:customStyle="1" w:styleId="ft554">
    <w:name w:val="ft554"/>
    <w:rsid w:val="0063589A"/>
  </w:style>
  <w:style w:type="character" w:customStyle="1" w:styleId="ft557">
    <w:name w:val="ft557"/>
    <w:rsid w:val="0063589A"/>
  </w:style>
  <w:style w:type="character" w:customStyle="1" w:styleId="ft561">
    <w:name w:val="ft561"/>
    <w:rsid w:val="0063589A"/>
  </w:style>
  <w:style w:type="character" w:customStyle="1" w:styleId="ft565">
    <w:name w:val="ft565"/>
    <w:rsid w:val="0063589A"/>
  </w:style>
  <w:style w:type="character" w:customStyle="1" w:styleId="ft570">
    <w:name w:val="ft570"/>
    <w:rsid w:val="0063589A"/>
  </w:style>
  <w:style w:type="character" w:customStyle="1" w:styleId="ft594">
    <w:name w:val="ft594"/>
    <w:rsid w:val="0063589A"/>
  </w:style>
  <w:style w:type="character" w:customStyle="1" w:styleId="ft600">
    <w:name w:val="ft600"/>
    <w:rsid w:val="0063589A"/>
  </w:style>
  <w:style w:type="character" w:customStyle="1" w:styleId="ft625">
    <w:name w:val="ft625"/>
    <w:rsid w:val="0063589A"/>
  </w:style>
  <w:style w:type="character" w:customStyle="1" w:styleId="ft646">
    <w:name w:val="ft646"/>
    <w:rsid w:val="0063589A"/>
  </w:style>
  <w:style w:type="character" w:customStyle="1" w:styleId="ft648">
    <w:name w:val="ft648"/>
    <w:rsid w:val="0063589A"/>
  </w:style>
  <w:style w:type="character" w:customStyle="1" w:styleId="ft650">
    <w:name w:val="ft650"/>
    <w:rsid w:val="0063589A"/>
  </w:style>
  <w:style w:type="character" w:customStyle="1" w:styleId="ft651">
    <w:name w:val="ft651"/>
    <w:rsid w:val="0063589A"/>
  </w:style>
  <w:style w:type="character" w:customStyle="1" w:styleId="ft654">
    <w:name w:val="ft654"/>
    <w:rsid w:val="0063589A"/>
  </w:style>
  <w:style w:type="character" w:customStyle="1" w:styleId="ft655">
    <w:name w:val="ft655"/>
    <w:rsid w:val="0063589A"/>
  </w:style>
  <w:style w:type="character" w:customStyle="1" w:styleId="ft674">
    <w:name w:val="ft674"/>
    <w:rsid w:val="0063589A"/>
  </w:style>
  <w:style w:type="character" w:customStyle="1" w:styleId="ft698">
    <w:name w:val="ft698"/>
    <w:rsid w:val="0063589A"/>
  </w:style>
  <w:style w:type="character" w:customStyle="1" w:styleId="ft709">
    <w:name w:val="ft709"/>
    <w:rsid w:val="0063589A"/>
  </w:style>
  <w:style w:type="character" w:customStyle="1" w:styleId="ft723">
    <w:name w:val="ft723"/>
    <w:rsid w:val="0063589A"/>
  </w:style>
  <w:style w:type="character" w:customStyle="1" w:styleId="ft746">
    <w:name w:val="ft746"/>
    <w:rsid w:val="0063589A"/>
  </w:style>
  <w:style w:type="character" w:customStyle="1" w:styleId="ft770">
    <w:name w:val="ft770"/>
    <w:rsid w:val="0063589A"/>
  </w:style>
  <w:style w:type="character" w:customStyle="1" w:styleId="ft772">
    <w:name w:val="ft772"/>
    <w:rsid w:val="0063589A"/>
  </w:style>
  <w:style w:type="character" w:customStyle="1" w:styleId="ft774">
    <w:name w:val="ft774"/>
    <w:rsid w:val="0063589A"/>
  </w:style>
  <w:style w:type="character" w:customStyle="1" w:styleId="ft777">
    <w:name w:val="ft777"/>
    <w:rsid w:val="0063589A"/>
  </w:style>
  <w:style w:type="character" w:customStyle="1" w:styleId="ft778">
    <w:name w:val="ft778"/>
    <w:rsid w:val="0063589A"/>
  </w:style>
  <w:style w:type="character" w:customStyle="1" w:styleId="ft780">
    <w:name w:val="ft780"/>
    <w:rsid w:val="0063589A"/>
  </w:style>
  <w:style w:type="character" w:customStyle="1" w:styleId="ft794">
    <w:name w:val="ft794"/>
    <w:rsid w:val="0063589A"/>
  </w:style>
  <w:style w:type="character" w:customStyle="1" w:styleId="ft813">
    <w:name w:val="ft813"/>
    <w:rsid w:val="0063589A"/>
  </w:style>
  <w:style w:type="character" w:customStyle="1" w:styleId="ft845">
    <w:name w:val="ft845"/>
    <w:rsid w:val="0063589A"/>
  </w:style>
  <w:style w:type="character" w:customStyle="1" w:styleId="ft846">
    <w:name w:val="ft846"/>
    <w:rsid w:val="0063589A"/>
  </w:style>
  <w:style w:type="character" w:customStyle="1" w:styleId="ft869">
    <w:name w:val="ft869"/>
    <w:rsid w:val="0063589A"/>
  </w:style>
  <w:style w:type="character" w:customStyle="1" w:styleId="ft345">
    <w:name w:val="ft345"/>
    <w:rsid w:val="0063589A"/>
  </w:style>
  <w:style w:type="character" w:customStyle="1" w:styleId="ft348">
    <w:name w:val="ft348"/>
    <w:rsid w:val="0063589A"/>
  </w:style>
  <w:style w:type="character" w:customStyle="1" w:styleId="ft350">
    <w:name w:val="ft350"/>
    <w:rsid w:val="0063589A"/>
  </w:style>
  <w:style w:type="character" w:customStyle="1" w:styleId="ft351">
    <w:name w:val="ft351"/>
    <w:rsid w:val="0063589A"/>
  </w:style>
  <w:style w:type="character" w:customStyle="1" w:styleId="ft353">
    <w:name w:val="ft353"/>
    <w:rsid w:val="0063589A"/>
  </w:style>
  <w:style w:type="character" w:customStyle="1" w:styleId="ft355">
    <w:name w:val="ft355"/>
    <w:rsid w:val="0063589A"/>
  </w:style>
  <w:style w:type="character" w:customStyle="1" w:styleId="ft372">
    <w:name w:val="ft372"/>
    <w:rsid w:val="0063589A"/>
  </w:style>
  <w:style w:type="character" w:customStyle="1" w:styleId="ft219">
    <w:name w:val="ft219"/>
    <w:rsid w:val="0063589A"/>
  </w:style>
  <w:style w:type="character" w:customStyle="1" w:styleId="ft255">
    <w:name w:val="ft255"/>
    <w:rsid w:val="0063589A"/>
  </w:style>
  <w:style w:type="character" w:customStyle="1" w:styleId="ft264">
    <w:name w:val="ft264"/>
    <w:rsid w:val="0063589A"/>
  </w:style>
  <w:style w:type="character" w:customStyle="1" w:styleId="ft269">
    <w:name w:val="ft269"/>
    <w:rsid w:val="0063589A"/>
  </w:style>
  <w:style w:type="character" w:customStyle="1" w:styleId="ft292">
    <w:name w:val="ft292"/>
    <w:rsid w:val="0063589A"/>
  </w:style>
  <w:style w:type="character" w:customStyle="1" w:styleId="ft300">
    <w:name w:val="ft300"/>
    <w:rsid w:val="0063589A"/>
  </w:style>
  <w:style w:type="character" w:customStyle="1" w:styleId="ft308">
    <w:name w:val="ft308"/>
    <w:rsid w:val="0063589A"/>
  </w:style>
  <w:style w:type="character" w:customStyle="1" w:styleId="ft334">
    <w:name w:val="ft334"/>
    <w:rsid w:val="0063589A"/>
  </w:style>
  <w:style w:type="character" w:customStyle="1" w:styleId="ft346">
    <w:name w:val="ft346"/>
    <w:rsid w:val="0063589A"/>
  </w:style>
  <w:style w:type="character" w:customStyle="1" w:styleId="ft3">
    <w:name w:val="ft3"/>
    <w:rsid w:val="0063589A"/>
  </w:style>
  <w:style w:type="character" w:customStyle="1" w:styleId="ft381">
    <w:name w:val="ft381"/>
    <w:rsid w:val="0063589A"/>
  </w:style>
  <w:style w:type="character" w:customStyle="1" w:styleId="ft391">
    <w:name w:val="ft391"/>
    <w:rsid w:val="0063589A"/>
  </w:style>
  <w:style w:type="character" w:customStyle="1" w:styleId="ft397">
    <w:name w:val="ft397"/>
    <w:rsid w:val="0063589A"/>
  </w:style>
  <w:style w:type="character" w:customStyle="1" w:styleId="ft176">
    <w:name w:val="ft176"/>
    <w:rsid w:val="0063589A"/>
  </w:style>
  <w:style w:type="character" w:customStyle="1" w:styleId="ft410">
    <w:name w:val="ft410"/>
    <w:rsid w:val="0063589A"/>
  </w:style>
  <w:style w:type="character" w:customStyle="1" w:styleId="ft421">
    <w:name w:val="ft421"/>
    <w:rsid w:val="0063589A"/>
  </w:style>
  <w:style w:type="character" w:customStyle="1" w:styleId="ft467">
    <w:name w:val="ft467"/>
    <w:rsid w:val="0063589A"/>
  </w:style>
  <w:style w:type="character" w:customStyle="1" w:styleId="ft479">
    <w:name w:val="ft479"/>
    <w:rsid w:val="0063589A"/>
  </w:style>
  <w:style w:type="character" w:customStyle="1" w:styleId="ft578">
    <w:name w:val="ft578"/>
    <w:rsid w:val="0063589A"/>
  </w:style>
  <w:style w:type="character" w:customStyle="1" w:styleId="ft624">
    <w:name w:val="ft624"/>
    <w:rsid w:val="0063589A"/>
  </w:style>
  <w:style w:type="character" w:customStyle="1" w:styleId="ft631">
    <w:name w:val="ft631"/>
    <w:rsid w:val="0063589A"/>
  </w:style>
  <w:style w:type="character" w:customStyle="1" w:styleId="ft679">
    <w:name w:val="ft679"/>
    <w:rsid w:val="0063589A"/>
  </w:style>
  <w:style w:type="character" w:customStyle="1" w:styleId="ft725">
    <w:name w:val="ft725"/>
    <w:rsid w:val="0063589A"/>
  </w:style>
  <w:style w:type="character" w:customStyle="1" w:styleId="ft769">
    <w:name w:val="ft769"/>
    <w:rsid w:val="0063589A"/>
  </w:style>
  <w:style w:type="character" w:customStyle="1" w:styleId="ft819">
    <w:name w:val="ft819"/>
    <w:rsid w:val="0063589A"/>
  </w:style>
  <w:style w:type="character" w:customStyle="1" w:styleId="ft877">
    <w:name w:val="ft877"/>
    <w:rsid w:val="0063589A"/>
  </w:style>
  <w:style w:type="character" w:customStyle="1" w:styleId="ft275">
    <w:name w:val="ft275"/>
    <w:rsid w:val="0063589A"/>
  </w:style>
  <w:style w:type="character" w:customStyle="1" w:styleId="ft935">
    <w:name w:val="ft935"/>
    <w:rsid w:val="0063589A"/>
  </w:style>
  <w:style w:type="character" w:customStyle="1" w:styleId="ft969">
    <w:name w:val="ft969"/>
    <w:rsid w:val="0063589A"/>
  </w:style>
  <w:style w:type="character" w:customStyle="1" w:styleId="ft1010">
    <w:name w:val="ft1010"/>
    <w:rsid w:val="0063589A"/>
  </w:style>
  <w:style w:type="character" w:customStyle="1" w:styleId="ft1058">
    <w:name w:val="ft1058"/>
    <w:rsid w:val="0063589A"/>
  </w:style>
  <w:style w:type="character" w:customStyle="1" w:styleId="ft1101">
    <w:name w:val="ft1101"/>
    <w:rsid w:val="0063589A"/>
  </w:style>
  <w:style w:type="character" w:customStyle="1" w:styleId="ft1162">
    <w:name w:val="ft1162"/>
    <w:rsid w:val="0063589A"/>
  </w:style>
  <w:style w:type="character" w:customStyle="1" w:styleId="ft1197">
    <w:name w:val="ft1197"/>
    <w:rsid w:val="0063589A"/>
  </w:style>
  <w:style w:type="character" w:customStyle="1" w:styleId="ft1248">
    <w:name w:val="ft1248"/>
    <w:rsid w:val="0063589A"/>
  </w:style>
  <w:style w:type="character" w:customStyle="1" w:styleId="ft1293">
    <w:name w:val="ft1293"/>
    <w:rsid w:val="0063589A"/>
  </w:style>
  <w:style w:type="character" w:customStyle="1" w:styleId="ft1308">
    <w:name w:val="ft1308"/>
    <w:rsid w:val="0063589A"/>
  </w:style>
  <w:style w:type="character" w:customStyle="1" w:styleId="ft1366">
    <w:name w:val="ft1366"/>
    <w:rsid w:val="0063589A"/>
  </w:style>
  <w:style w:type="character" w:customStyle="1" w:styleId="ft1377">
    <w:name w:val="ft1377"/>
    <w:rsid w:val="0063589A"/>
  </w:style>
  <w:style w:type="character" w:customStyle="1" w:styleId="ft1380">
    <w:name w:val="ft1380"/>
    <w:rsid w:val="0063589A"/>
  </w:style>
  <w:style w:type="character" w:customStyle="1" w:styleId="ft1389">
    <w:name w:val="ft1389"/>
    <w:rsid w:val="0063589A"/>
  </w:style>
  <w:style w:type="character" w:customStyle="1" w:styleId="ft1393">
    <w:name w:val="ft1393"/>
    <w:rsid w:val="0063589A"/>
  </w:style>
  <w:style w:type="character" w:customStyle="1" w:styleId="ft1400">
    <w:name w:val="ft1400"/>
    <w:rsid w:val="0063589A"/>
  </w:style>
  <w:style w:type="character" w:customStyle="1" w:styleId="ft1407">
    <w:name w:val="ft1407"/>
    <w:rsid w:val="0063589A"/>
  </w:style>
  <w:style w:type="character" w:customStyle="1" w:styleId="ft1410">
    <w:name w:val="ft1410"/>
    <w:rsid w:val="0063589A"/>
  </w:style>
  <w:style w:type="character" w:customStyle="1" w:styleId="ft1427">
    <w:name w:val="ft1427"/>
    <w:rsid w:val="0063589A"/>
  </w:style>
  <w:style w:type="character" w:customStyle="1" w:styleId="ft1478">
    <w:name w:val="ft1478"/>
    <w:rsid w:val="0063589A"/>
  </w:style>
  <w:style w:type="character" w:customStyle="1" w:styleId="ft1533">
    <w:name w:val="ft1533"/>
    <w:rsid w:val="0063589A"/>
  </w:style>
  <w:style w:type="character" w:customStyle="1" w:styleId="ft1586">
    <w:name w:val="ft1586"/>
    <w:rsid w:val="0063589A"/>
  </w:style>
  <w:style w:type="character" w:customStyle="1" w:styleId="ft1627">
    <w:name w:val="ft1627"/>
    <w:rsid w:val="0063589A"/>
  </w:style>
  <w:style w:type="character" w:customStyle="1" w:styleId="ft1634">
    <w:name w:val="ft1634"/>
    <w:rsid w:val="0063589A"/>
  </w:style>
  <w:style w:type="character" w:customStyle="1" w:styleId="ft1638">
    <w:name w:val="ft1638"/>
    <w:rsid w:val="0063589A"/>
  </w:style>
  <w:style w:type="character" w:customStyle="1" w:styleId="ft1643">
    <w:name w:val="ft1643"/>
    <w:rsid w:val="0063589A"/>
  </w:style>
  <w:style w:type="character" w:customStyle="1" w:styleId="ft1659">
    <w:name w:val="ft1659"/>
    <w:rsid w:val="0063589A"/>
  </w:style>
  <w:style w:type="character" w:customStyle="1" w:styleId="ft1665">
    <w:name w:val="ft1665"/>
    <w:rsid w:val="0063589A"/>
  </w:style>
  <w:style w:type="character" w:customStyle="1" w:styleId="ft1711">
    <w:name w:val="ft1711"/>
    <w:rsid w:val="0063589A"/>
  </w:style>
  <w:style w:type="character" w:customStyle="1" w:styleId="ft1757">
    <w:name w:val="ft1757"/>
    <w:rsid w:val="0063589A"/>
  </w:style>
  <w:style w:type="character" w:customStyle="1" w:styleId="ft1804">
    <w:name w:val="ft1804"/>
    <w:rsid w:val="0063589A"/>
  </w:style>
  <w:style w:type="character" w:customStyle="1" w:styleId="ft1855">
    <w:name w:val="ft1855"/>
    <w:rsid w:val="0063589A"/>
  </w:style>
  <w:style w:type="character" w:customStyle="1" w:styleId="ft1883">
    <w:name w:val="ft1883"/>
    <w:rsid w:val="0063589A"/>
  </w:style>
  <w:style w:type="character" w:customStyle="1" w:styleId="ft1937">
    <w:name w:val="ft1937"/>
    <w:rsid w:val="0063589A"/>
  </w:style>
  <w:style w:type="character" w:customStyle="1" w:styleId="ft1983">
    <w:name w:val="ft1983"/>
    <w:rsid w:val="0063589A"/>
  </w:style>
  <w:style w:type="character" w:customStyle="1" w:styleId="ft2028">
    <w:name w:val="ft2028"/>
    <w:rsid w:val="0063589A"/>
  </w:style>
  <w:style w:type="character" w:customStyle="1" w:styleId="ft2049">
    <w:name w:val="ft2049"/>
    <w:rsid w:val="0063589A"/>
  </w:style>
  <w:style w:type="character" w:customStyle="1" w:styleId="ft2096">
    <w:name w:val="ft2096"/>
    <w:rsid w:val="0063589A"/>
  </w:style>
  <w:style w:type="character" w:customStyle="1" w:styleId="ft2144">
    <w:name w:val="ft2144"/>
    <w:rsid w:val="0063589A"/>
  </w:style>
  <w:style w:type="character" w:customStyle="1" w:styleId="ft2234">
    <w:name w:val="ft2234"/>
    <w:rsid w:val="0063589A"/>
  </w:style>
  <w:style w:type="character" w:customStyle="1" w:styleId="ft2289">
    <w:name w:val="ft2289"/>
    <w:rsid w:val="0063589A"/>
  </w:style>
  <w:style w:type="character" w:customStyle="1" w:styleId="ft1884">
    <w:name w:val="ft1884"/>
    <w:rsid w:val="0063589A"/>
  </w:style>
  <w:style w:type="character" w:customStyle="1" w:styleId="ft2343">
    <w:name w:val="ft2343"/>
    <w:rsid w:val="0063589A"/>
  </w:style>
  <w:style w:type="character" w:customStyle="1" w:styleId="ft2392">
    <w:name w:val="ft2392"/>
    <w:rsid w:val="0063589A"/>
  </w:style>
  <w:style w:type="character" w:customStyle="1" w:styleId="ft2439">
    <w:name w:val="ft2439"/>
    <w:rsid w:val="0063589A"/>
  </w:style>
  <w:style w:type="character" w:customStyle="1" w:styleId="ft2489">
    <w:name w:val="ft2489"/>
    <w:rsid w:val="0063589A"/>
  </w:style>
  <w:style w:type="character" w:customStyle="1" w:styleId="ft2500">
    <w:name w:val="ft2500"/>
    <w:rsid w:val="0063589A"/>
  </w:style>
  <w:style w:type="character" w:customStyle="1" w:styleId="ft2555">
    <w:name w:val="ft2555"/>
    <w:rsid w:val="0063589A"/>
  </w:style>
  <w:style w:type="character" w:customStyle="1" w:styleId="ft2562">
    <w:name w:val="ft2562"/>
    <w:rsid w:val="0063589A"/>
  </w:style>
  <w:style w:type="character" w:customStyle="1" w:styleId="ft2569">
    <w:name w:val="ft2569"/>
    <w:rsid w:val="0063589A"/>
  </w:style>
  <w:style w:type="character" w:customStyle="1" w:styleId="ft2572">
    <w:name w:val="ft2572"/>
    <w:rsid w:val="0063589A"/>
  </w:style>
  <w:style w:type="character" w:customStyle="1" w:styleId="ft2581">
    <w:name w:val="ft2581"/>
    <w:rsid w:val="0063589A"/>
  </w:style>
  <w:style w:type="character" w:customStyle="1" w:styleId="ft2590">
    <w:name w:val="ft2590"/>
    <w:rsid w:val="0063589A"/>
  </w:style>
  <w:style w:type="character" w:customStyle="1" w:styleId="ft2624">
    <w:name w:val="ft2624"/>
    <w:rsid w:val="0063589A"/>
  </w:style>
  <w:style w:type="character" w:customStyle="1" w:styleId="ft2669">
    <w:name w:val="ft2669"/>
    <w:rsid w:val="0063589A"/>
  </w:style>
  <w:style w:type="character" w:customStyle="1" w:styleId="ft2679">
    <w:name w:val="ft2679"/>
    <w:rsid w:val="0063589A"/>
  </w:style>
  <w:style w:type="character" w:customStyle="1" w:styleId="ft2716">
    <w:name w:val="ft2716"/>
    <w:rsid w:val="0063589A"/>
  </w:style>
  <w:style w:type="character" w:customStyle="1" w:styleId="ft2726">
    <w:name w:val="ft2726"/>
    <w:rsid w:val="0063589A"/>
  </w:style>
  <w:style w:type="character" w:customStyle="1" w:styleId="ft2773">
    <w:name w:val="ft2773"/>
    <w:rsid w:val="0063589A"/>
  </w:style>
  <w:style w:type="character" w:customStyle="1" w:styleId="ft2782">
    <w:name w:val="ft2782"/>
    <w:rsid w:val="0063589A"/>
  </w:style>
  <w:style w:type="character" w:customStyle="1" w:styleId="ft2828">
    <w:name w:val="ft2828"/>
    <w:rsid w:val="0063589A"/>
  </w:style>
  <w:style w:type="character" w:customStyle="1" w:styleId="ft2877">
    <w:name w:val="ft2877"/>
    <w:rsid w:val="0063589A"/>
  </w:style>
  <w:style w:type="character" w:customStyle="1" w:styleId="ft2921">
    <w:name w:val="ft2921"/>
    <w:rsid w:val="0063589A"/>
  </w:style>
  <w:style w:type="character" w:customStyle="1" w:styleId="ft2927">
    <w:name w:val="ft2927"/>
    <w:rsid w:val="0063589A"/>
  </w:style>
  <w:style w:type="character" w:customStyle="1" w:styleId="ft2935">
    <w:name w:val="ft2935"/>
    <w:rsid w:val="0063589A"/>
  </w:style>
  <w:style w:type="character" w:customStyle="1" w:styleId="ft2943">
    <w:name w:val="ft2943"/>
    <w:rsid w:val="0063589A"/>
  </w:style>
  <w:style w:type="character" w:customStyle="1" w:styleId="ft2952">
    <w:name w:val="ft2952"/>
    <w:rsid w:val="0063589A"/>
  </w:style>
  <w:style w:type="character" w:customStyle="1" w:styleId="ft2954">
    <w:name w:val="ft2954"/>
    <w:rsid w:val="0063589A"/>
  </w:style>
  <w:style w:type="character" w:customStyle="1" w:styleId="ft2955">
    <w:name w:val="ft2955"/>
    <w:rsid w:val="0063589A"/>
  </w:style>
  <w:style w:type="character" w:customStyle="1" w:styleId="ft2962">
    <w:name w:val="ft2962"/>
    <w:rsid w:val="0063589A"/>
  </w:style>
  <w:style w:type="character" w:customStyle="1" w:styleId="ft2968">
    <w:name w:val="ft2968"/>
    <w:rsid w:val="0063589A"/>
  </w:style>
  <w:style w:type="character" w:customStyle="1" w:styleId="ft2973">
    <w:name w:val="ft2973"/>
    <w:rsid w:val="0063589A"/>
  </w:style>
  <w:style w:type="character" w:customStyle="1" w:styleId="ft2974">
    <w:name w:val="ft2974"/>
    <w:rsid w:val="0063589A"/>
  </w:style>
  <w:style w:type="character" w:customStyle="1" w:styleId="ft2976">
    <w:name w:val="ft2976"/>
    <w:rsid w:val="0063589A"/>
  </w:style>
  <w:style w:type="character" w:customStyle="1" w:styleId="ft2985">
    <w:name w:val="ft2985"/>
    <w:rsid w:val="0063589A"/>
  </w:style>
  <w:style w:type="character" w:customStyle="1" w:styleId="ft3002">
    <w:name w:val="ft3002"/>
    <w:rsid w:val="0063589A"/>
  </w:style>
  <w:style w:type="character" w:customStyle="1" w:styleId="ft3037">
    <w:name w:val="ft3037"/>
    <w:rsid w:val="0063589A"/>
  </w:style>
  <w:style w:type="character" w:customStyle="1" w:styleId="ft3084">
    <w:name w:val="ft3084"/>
    <w:rsid w:val="0063589A"/>
  </w:style>
  <w:style w:type="character" w:customStyle="1" w:styleId="ft3127">
    <w:name w:val="ft3127"/>
    <w:rsid w:val="0063589A"/>
  </w:style>
  <w:style w:type="character" w:customStyle="1" w:styleId="ft3156">
    <w:name w:val="ft3156"/>
    <w:rsid w:val="0063589A"/>
  </w:style>
  <w:style w:type="character" w:customStyle="1" w:styleId="ft3206">
    <w:name w:val="ft3206"/>
    <w:rsid w:val="0063589A"/>
  </w:style>
  <w:style w:type="character" w:customStyle="1" w:styleId="ft3264">
    <w:name w:val="ft3264"/>
    <w:rsid w:val="0063589A"/>
  </w:style>
  <w:style w:type="character" w:customStyle="1" w:styleId="ft3315">
    <w:name w:val="ft3315"/>
    <w:rsid w:val="0063589A"/>
  </w:style>
  <w:style w:type="character" w:customStyle="1" w:styleId="ft3373">
    <w:name w:val="ft3373"/>
    <w:rsid w:val="0063589A"/>
  </w:style>
  <w:style w:type="character" w:customStyle="1" w:styleId="ft3432">
    <w:name w:val="ft3432"/>
    <w:rsid w:val="0063589A"/>
  </w:style>
  <w:style w:type="character" w:customStyle="1" w:styleId="ft3489">
    <w:name w:val="ft3489"/>
    <w:rsid w:val="0063589A"/>
  </w:style>
  <w:style w:type="character" w:customStyle="1" w:styleId="ft3546">
    <w:name w:val="ft3546"/>
    <w:rsid w:val="0063589A"/>
  </w:style>
  <w:style w:type="character" w:customStyle="1" w:styleId="ft3608">
    <w:name w:val="ft3608"/>
    <w:rsid w:val="0063589A"/>
  </w:style>
  <w:style w:type="character" w:customStyle="1" w:styleId="ft3651">
    <w:name w:val="ft3651"/>
    <w:rsid w:val="0063589A"/>
  </w:style>
  <w:style w:type="paragraph" w:customStyle="1" w:styleId="c4c8c7c24">
    <w:name w:val="c4 c8 c7 c24"/>
    <w:basedOn w:val="a3"/>
    <w:rsid w:val="0063589A"/>
    <w:pPr>
      <w:spacing w:before="90" w:after="90"/>
    </w:pPr>
  </w:style>
  <w:style w:type="character" w:customStyle="1" w:styleId="c5">
    <w:name w:val="c5"/>
    <w:rsid w:val="0063589A"/>
  </w:style>
  <w:style w:type="character" w:customStyle="1" w:styleId="1143">
    <w:name w:val="Знак Знак114"/>
    <w:locked/>
    <w:rsid w:val="0063589A"/>
    <w:rPr>
      <w:rFonts w:ascii="Arial" w:hAnsi="Arial"/>
      <w:b/>
      <w:color w:val="000000"/>
      <w:sz w:val="26"/>
      <w:lang w:val="ru-RU" w:eastAsia="ru-RU"/>
    </w:rPr>
  </w:style>
  <w:style w:type="paragraph" w:customStyle="1" w:styleId="1123">
    <w:name w:val="Стиль Заголовок 1 + 12 пт"/>
    <w:basedOn w:val="11"/>
    <w:rsid w:val="0063589A"/>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63589A"/>
  </w:style>
  <w:style w:type="character" w:customStyle="1" w:styleId="ft9274">
    <w:name w:val="ft9274"/>
    <w:rsid w:val="0063589A"/>
  </w:style>
  <w:style w:type="character" w:customStyle="1" w:styleId="ft9282">
    <w:name w:val="ft9282"/>
    <w:rsid w:val="0063589A"/>
  </w:style>
  <w:style w:type="character" w:customStyle="1" w:styleId="ft9284">
    <w:name w:val="ft9284"/>
    <w:rsid w:val="0063589A"/>
  </w:style>
  <w:style w:type="character" w:customStyle="1" w:styleId="ft9287">
    <w:name w:val="ft9287"/>
    <w:rsid w:val="0063589A"/>
  </w:style>
  <w:style w:type="character" w:customStyle="1" w:styleId="ft9293">
    <w:name w:val="ft9293"/>
    <w:rsid w:val="0063589A"/>
  </w:style>
  <w:style w:type="character" w:customStyle="1" w:styleId="ft9299">
    <w:name w:val="ft9299"/>
    <w:rsid w:val="0063589A"/>
  </w:style>
  <w:style w:type="character" w:customStyle="1" w:styleId="ft9306">
    <w:name w:val="ft9306"/>
    <w:rsid w:val="0063589A"/>
  </w:style>
  <w:style w:type="character" w:customStyle="1" w:styleId="ft8849">
    <w:name w:val="ft8849"/>
    <w:rsid w:val="0063589A"/>
  </w:style>
  <w:style w:type="character" w:customStyle="1" w:styleId="ft9312">
    <w:name w:val="ft9312"/>
    <w:rsid w:val="0063589A"/>
  </w:style>
  <w:style w:type="character" w:customStyle="1" w:styleId="ft9316">
    <w:name w:val="ft9316"/>
    <w:rsid w:val="0063589A"/>
  </w:style>
  <w:style w:type="character" w:customStyle="1" w:styleId="ft9324">
    <w:name w:val="ft9324"/>
    <w:rsid w:val="0063589A"/>
  </w:style>
  <w:style w:type="character" w:customStyle="1" w:styleId="ft9330">
    <w:name w:val="ft9330"/>
    <w:rsid w:val="0063589A"/>
  </w:style>
  <w:style w:type="character" w:customStyle="1" w:styleId="1810">
    <w:name w:val="Знак Знак1810"/>
    <w:rsid w:val="0063589A"/>
    <w:rPr>
      <w:rFonts w:eastAsia="SimSun"/>
      <w:b/>
      <w:caps/>
      <w:sz w:val="24"/>
      <w:lang w:val="ru-RU" w:eastAsia="ru-RU"/>
    </w:rPr>
  </w:style>
  <w:style w:type="character" w:customStyle="1" w:styleId="WW8Num36z0">
    <w:name w:val="WW8Num36z0"/>
    <w:rsid w:val="0063589A"/>
    <w:rPr>
      <w:rFonts w:ascii="Wingdings" w:hAnsi="Wingdings"/>
    </w:rPr>
  </w:style>
  <w:style w:type="character" w:customStyle="1" w:styleId="WW8Num39z0">
    <w:name w:val="WW8Num39z0"/>
    <w:rsid w:val="0063589A"/>
    <w:rPr>
      <w:rFonts w:ascii="Wingdings" w:hAnsi="Wingdings"/>
    </w:rPr>
  </w:style>
  <w:style w:type="character" w:customStyle="1" w:styleId="WW8Num42z0">
    <w:name w:val="WW8Num42z0"/>
    <w:rsid w:val="0063589A"/>
    <w:rPr>
      <w:rFonts w:ascii="Wingdings" w:hAnsi="Wingdings"/>
    </w:rPr>
  </w:style>
  <w:style w:type="character" w:customStyle="1" w:styleId="WW8Num44z0">
    <w:name w:val="WW8Num44z0"/>
    <w:rsid w:val="0063589A"/>
    <w:rPr>
      <w:rFonts w:ascii="Wingdings" w:hAnsi="Wingdings"/>
    </w:rPr>
  </w:style>
  <w:style w:type="character" w:customStyle="1" w:styleId="WW8Num44z1">
    <w:name w:val="WW8Num44z1"/>
    <w:rsid w:val="0063589A"/>
    <w:rPr>
      <w:rFonts w:ascii="Courier New" w:hAnsi="Courier New"/>
    </w:rPr>
  </w:style>
  <w:style w:type="character" w:customStyle="1" w:styleId="WW8Num44z3">
    <w:name w:val="WW8Num44z3"/>
    <w:rsid w:val="0063589A"/>
    <w:rPr>
      <w:rFonts w:ascii="Symbol" w:hAnsi="Symbol"/>
    </w:rPr>
  </w:style>
  <w:style w:type="character" w:customStyle="1" w:styleId="WW8Num47z0">
    <w:name w:val="WW8Num47z0"/>
    <w:rsid w:val="0063589A"/>
    <w:rPr>
      <w:rFonts w:ascii="Wingdings" w:hAnsi="Wingdings"/>
    </w:rPr>
  </w:style>
  <w:style w:type="character" w:customStyle="1" w:styleId="WW8Num47z1">
    <w:name w:val="WW8Num47z1"/>
    <w:rsid w:val="0063589A"/>
    <w:rPr>
      <w:rFonts w:ascii="Courier New" w:hAnsi="Courier New"/>
    </w:rPr>
  </w:style>
  <w:style w:type="character" w:customStyle="1" w:styleId="WW8Num47z3">
    <w:name w:val="WW8Num47z3"/>
    <w:rsid w:val="0063589A"/>
    <w:rPr>
      <w:rFonts w:ascii="Symbol" w:hAnsi="Symbol"/>
    </w:rPr>
  </w:style>
  <w:style w:type="character" w:customStyle="1" w:styleId="WW8Num50z0">
    <w:name w:val="WW8Num50z0"/>
    <w:rsid w:val="0063589A"/>
    <w:rPr>
      <w:rFonts w:ascii="Wingdings" w:hAnsi="Wingdings"/>
    </w:rPr>
  </w:style>
  <w:style w:type="character" w:customStyle="1" w:styleId="WW8Num51z0">
    <w:name w:val="WW8Num51z0"/>
    <w:rsid w:val="0063589A"/>
    <w:rPr>
      <w:rFonts w:ascii="Wingdings" w:hAnsi="Wingdings"/>
    </w:rPr>
  </w:style>
  <w:style w:type="character" w:customStyle="1" w:styleId="WW8Num52z0">
    <w:name w:val="WW8Num52z0"/>
    <w:rsid w:val="0063589A"/>
    <w:rPr>
      <w:rFonts w:ascii="Symbol" w:hAnsi="Symbol"/>
    </w:rPr>
  </w:style>
  <w:style w:type="character" w:customStyle="1" w:styleId="WW8Num53z0">
    <w:name w:val="WW8Num53z0"/>
    <w:rsid w:val="0063589A"/>
    <w:rPr>
      <w:rFonts w:ascii="Wingdings" w:hAnsi="Wingdings"/>
    </w:rPr>
  </w:style>
  <w:style w:type="character" w:customStyle="1" w:styleId="WW8Num53z1">
    <w:name w:val="WW8Num53z1"/>
    <w:rsid w:val="0063589A"/>
    <w:rPr>
      <w:rFonts w:ascii="Courier New" w:hAnsi="Courier New"/>
    </w:rPr>
  </w:style>
  <w:style w:type="character" w:customStyle="1" w:styleId="WW8Num53z3">
    <w:name w:val="WW8Num53z3"/>
    <w:rsid w:val="0063589A"/>
    <w:rPr>
      <w:rFonts w:ascii="Symbol" w:hAnsi="Symbol"/>
    </w:rPr>
  </w:style>
  <w:style w:type="character" w:customStyle="1" w:styleId="WW8Num55z0">
    <w:name w:val="WW8Num55z0"/>
    <w:rsid w:val="0063589A"/>
    <w:rPr>
      <w:rFonts w:ascii="Symbol" w:hAnsi="Symbol"/>
    </w:rPr>
  </w:style>
  <w:style w:type="character" w:customStyle="1" w:styleId="WW8Num56z0">
    <w:name w:val="WW8Num56z0"/>
    <w:rsid w:val="0063589A"/>
    <w:rPr>
      <w:rFonts w:ascii="Symbol" w:hAnsi="Symbol"/>
    </w:rPr>
  </w:style>
  <w:style w:type="character" w:customStyle="1" w:styleId="WW8Num59z0">
    <w:name w:val="WW8Num59z0"/>
    <w:rsid w:val="0063589A"/>
    <w:rPr>
      <w:rFonts w:ascii="Symbol" w:hAnsi="Symbol"/>
    </w:rPr>
  </w:style>
  <w:style w:type="character" w:customStyle="1" w:styleId="WW8Num63z0">
    <w:name w:val="WW8Num63z0"/>
    <w:rsid w:val="0063589A"/>
    <w:rPr>
      <w:rFonts w:ascii="Symbol" w:hAnsi="Symbol"/>
    </w:rPr>
  </w:style>
  <w:style w:type="character" w:customStyle="1" w:styleId="WW8Num66z0">
    <w:name w:val="WW8Num66z0"/>
    <w:rsid w:val="0063589A"/>
    <w:rPr>
      <w:rFonts w:ascii="Symbol" w:hAnsi="Symbol"/>
    </w:rPr>
  </w:style>
  <w:style w:type="character" w:customStyle="1" w:styleId="WW8Num69z1">
    <w:name w:val="WW8Num69z1"/>
    <w:rsid w:val="0063589A"/>
    <w:rPr>
      <w:rFonts w:ascii="Wingdings" w:hAnsi="Wingdings"/>
    </w:rPr>
  </w:style>
  <w:style w:type="character" w:customStyle="1" w:styleId="WW8Num72z0">
    <w:name w:val="WW8Num72z0"/>
    <w:rsid w:val="0063589A"/>
    <w:rPr>
      <w:rFonts w:ascii="Symbol" w:hAnsi="Symbol"/>
    </w:rPr>
  </w:style>
  <w:style w:type="character" w:customStyle="1" w:styleId="WW8Num72z1">
    <w:name w:val="WW8Num72z1"/>
    <w:rsid w:val="0063589A"/>
    <w:rPr>
      <w:rFonts w:ascii="Courier New" w:hAnsi="Courier New"/>
    </w:rPr>
  </w:style>
  <w:style w:type="character" w:customStyle="1" w:styleId="WW8Num72z2">
    <w:name w:val="WW8Num72z2"/>
    <w:rsid w:val="0063589A"/>
    <w:rPr>
      <w:rFonts w:ascii="Wingdings" w:hAnsi="Wingdings"/>
    </w:rPr>
  </w:style>
  <w:style w:type="character" w:customStyle="1" w:styleId="WW8Num74z0">
    <w:name w:val="WW8Num74z0"/>
    <w:rsid w:val="0063589A"/>
    <w:rPr>
      <w:rFonts w:ascii="Symbol" w:hAnsi="Symbol"/>
    </w:rPr>
  </w:style>
  <w:style w:type="character" w:customStyle="1" w:styleId="WW8Num75z0">
    <w:name w:val="WW8Num75z0"/>
    <w:rsid w:val="0063589A"/>
    <w:rPr>
      <w:rFonts w:ascii="Wingdings" w:hAnsi="Wingdings"/>
    </w:rPr>
  </w:style>
  <w:style w:type="character" w:customStyle="1" w:styleId="WW8Num75z1">
    <w:name w:val="WW8Num75z1"/>
    <w:rsid w:val="0063589A"/>
    <w:rPr>
      <w:rFonts w:ascii="Courier New" w:hAnsi="Courier New"/>
    </w:rPr>
  </w:style>
  <w:style w:type="character" w:customStyle="1" w:styleId="WW8Num75z3">
    <w:name w:val="WW8Num75z3"/>
    <w:rsid w:val="0063589A"/>
    <w:rPr>
      <w:rFonts w:ascii="Symbol" w:hAnsi="Symbol"/>
    </w:rPr>
  </w:style>
  <w:style w:type="character" w:customStyle="1" w:styleId="WW8Num77z0">
    <w:name w:val="WW8Num77z0"/>
    <w:rsid w:val="0063589A"/>
    <w:rPr>
      <w:rFonts w:ascii="Symbol" w:hAnsi="Symbol"/>
    </w:rPr>
  </w:style>
  <w:style w:type="character" w:customStyle="1" w:styleId="WW8Num78z0">
    <w:name w:val="WW8Num78z0"/>
    <w:rsid w:val="0063589A"/>
    <w:rPr>
      <w:rFonts w:ascii="Wingdings" w:hAnsi="Wingdings"/>
    </w:rPr>
  </w:style>
  <w:style w:type="character" w:customStyle="1" w:styleId="WW8Num78z1">
    <w:name w:val="WW8Num78z1"/>
    <w:rsid w:val="0063589A"/>
    <w:rPr>
      <w:rFonts w:ascii="Courier New" w:hAnsi="Courier New"/>
    </w:rPr>
  </w:style>
  <w:style w:type="character" w:customStyle="1" w:styleId="WW8Num78z3">
    <w:name w:val="WW8Num78z3"/>
    <w:rsid w:val="0063589A"/>
    <w:rPr>
      <w:rFonts w:ascii="Symbol" w:hAnsi="Symbol"/>
    </w:rPr>
  </w:style>
  <w:style w:type="character" w:customStyle="1" w:styleId="WW8Num79z0">
    <w:name w:val="WW8Num79z0"/>
    <w:rsid w:val="0063589A"/>
    <w:rPr>
      <w:rFonts w:ascii="Symbol" w:hAnsi="Symbol"/>
    </w:rPr>
  </w:style>
  <w:style w:type="character" w:customStyle="1" w:styleId="WW8Num86z0">
    <w:name w:val="WW8Num86z0"/>
    <w:rsid w:val="0063589A"/>
    <w:rPr>
      <w:rFonts w:ascii="Wingdings" w:hAnsi="Wingdings"/>
    </w:rPr>
  </w:style>
  <w:style w:type="character" w:customStyle="1" w:styleId="WW8Num86z1">
    <w:name w:val="WW8Num86z1"/>
    <w:rsid w:val="0063589A"/>
    <w:rPr>
      <w:rFonts w:ascii="Courier New" w:hAnsi="Courier New"/>
    </w:rPr>
  </w:style>
  <w:style w:type="character" w:customStyle="1" w:styleId="WW8Num86z3">
    <w:name w:val="WW8Num86z3"/>
    <w:rsid w:val="0063589A"/>
    <w:rPr>
      <w:rFonts w:ascii="Symbol" w:hAnsi="Symbol"/>
    </w:rPr>
  </w:style>
  <w:style w:type="character" w:customStyle="1" w:styleId="WW8Num87z0">
    <w:name w:val="WW8Num87z0"/>
    <w:rsid w:val="0063589A"/>
    <w:rPr>
      <w:rFonts w:ascii="Symbol" w:hAnsi="Symbol"/>
    </w:rPr>
  </w:style>
  <w:style w:type="character" w:customStyle="1" w:styleId="WW8Num89z0">
    <w:name w:val="WW8Num89z0"/>
    <w:rsid w:val="0063589A"/>
    <w:rPr>
      <w:rFonts w:ascii="Symbol" w:hAnsi="Symbol"/>
    </w:rPr>
  </w:style>
  <w:style w:type="character" w:customStyle="1" w:styleId="WW8Num90z0">
    <w:name w:val="WW8Num90z0"/>
    <w:rsid w:val="0063589A"/>
    <w:rPr>
      <w:rFonts w:ascii="Symbol" w:hAnsi="Symbol"/>
    </w:rPr>
  </w:style>
  <w:style w:type="character" w:customStyle="1" w:styleId="WW8Num92z0">
    <w:name w:val="WW8Num92z0"/>
    <w:rsid w:val="0063589A"/>
    <w:rPr>
      <w:rFonts w:ascii="Symbol" w:hAnsi="Symbol"/>
    </w:rPr>
  </w:style>
  <w:style w:type="character" w:customStyle="1" w:styleId="WW8Num93z0">
    <w:name w:val="WW8Num93z0"/>
    <w:rsid w:val="0063589A"/>
    <w:rPr>
      <w:rFonts w:ascii="Wingdings" w:hAnsi="Wingdings"/>
    </w:rPr>
  </w:style>
  <w:style w:type="character" w:customStyle="1" w:styleId="WW8Num93z1">
    <w:name w:val="WW8Num93z1"/>
    <w:rsid w:val="0063589A"/>
    <w:rPr>
      <w:rFonts w:ascii="Courier New" w:hAnsi="Courier New"/>
    </w:rPr>
  </w:style>
  <w:style w:type="character" w:customStyle="1" w:styleId="WW8Num93z3">
    <w:name w:val="WW8Num93z3"/>
    <w:rsid w:val="0063589A"/>
    <w:rPr>
      <w:rFonts w:ascii="Symbol" w:hAnsi="Symbol"/>
    </w:rPr>
  </w:style>
  <w:style w:type="character" w:customStyle="1" w:styleId="WW8Num94z0">
    <w:name w:val="WW8Num94z0"/>
    <w:rsid w:val="0063589A"/>
    <w:rPr>
      <w:rFonts w:ascii="Symbol" w:hAnsi="Symbol"/>
    </w:rPr>
  </w:style>
  <w:style w:type="character" w:customStyle="1" w:styleId="WW8Num97z0">
    <w:name w:val="WW8Num97z0"/>
    <w:rsid w:val="0063589A"/>
    <w:rPr>
      <w:rFonts w:ascii="Symbol" w:hAnsi="Symbol"/>
    </w:rPr>
  </w:style>
  <w:style w:type="character" w:customStyle="1" w:styleId="WW8Num99z0">
    <w:name w:val="WW8Num99z0"/>
    <w:rsid w:val="0063589A"/>
    <w:rPr>
      <w:rFonts w:ascii="Symbol" w:hAnsi="Symbol"/>
    </w:rPr>
  </w:style>
  <w:style w:type="character" w:customStyle="1" w:styleId="WW8Num101z0">
    <w:name w:val="WW8Num101z0"/>
    <w:rsid w:val="0063589A"/>
    <w:rPr>
      <w:rFonts w:ascii="Symbol" w:hAnsi="Symbol"/>
    </w:rPr>
  </w:style>
  <w:style w:type="character" w:customStyle="1" w:styleId="WW8Num104z0">
    <w:name w:val="WW8Num104z0"/>
    <w:rsid w:val="0063589A"/>
    <w:rPr>
      <w:rFonts w:ascii="Symbol" w:hAnsi="Symbol"/>
    </w:rPr>
  </w:style>
  <w:style w:type="character" w:customStyle="1" w:styleId="WW8Num107z0">
    <w:name w:val="WW8Num107z0"/>
    <w:rsid w:val="0063589A"/>
    <w:rPr>
      <w:rFonts w:ascii="Symbol" w:hAnsi="Symbol"/>
    </w:rPr>
  </w:style>
  <w:style w:type="character" w:customStyle="1" w:styleId="WW8Num109z0">
    <w:name w:val="WW8Num109z0"/>
    <w:rsid w:val="0063589A"/>
    <w:rPr>
      <w:rFonts w:ascii="Symbol" w:hAnsi="Symbol"/>
    </w:rPr>
  </w:style>
  <w:style w:type="character" w:customStyle="1" w:styleId="WW8Num112z1">
    <w:name w:val="WW8Num112z1"/>
    <w:rsid w:val="0063589A"/>
    <w:rPr>
      <w:color w:val="000000"/>
    </w:rPr>
  </w:style>
  <w:style w:type="character" w:customStyle="1" w:styleId="WW8Num114z0">
    <w:name w:val="WW8Num114z0"/>
    <w:rsid w:val="0063589A"/>
    <w:rPr>
      <w:rFonts w:ascii="Symbol" w:hAnsi="Symbol"/>
    </w:rPr>
  </w:style>
  <w:style w:type="character" w:customStyle="1" w:styleId="WW8Num117z0">
    <w:name w:val="WW8Num117z0"/>
    <w:rsid w:val="0063589A"/>
    <w:rPr>
      <w:rFonts w:ascii="Symbol" w:hAnsi="Symbol"/>
    </w:rPr>
  </w:style>
  <w:style w:type="character" w:customStyle="1" w:styleId="WW8Num118z0">
    <w:name w:val="WW8Num118z0"/>
    <w:rsid w:val="0063589A"/>
    <w:rPr>
      <w:rFonts w:ascii="Wingdings" w:hAnsi="Wingdings"/>
    </w:rPr>
  </w:style>
  <w:style w:type="character" w:customStyle="1" w:styleId="WW8Num118z1">
    <w:name w:val="WW8Num118z1"/>
    <w:rsid w:val="0063589A"/>
    <w:rPr>
      <w:rFonts w:ascii="Courier New" w:hAnsi="Courier New"/>
    </w:rPr>
  </w:style>
  <w:style w:type="character" w:customStyle="1" w:styleId="WW8Num118z3">
    <w:name w:val="WW8Num118z3"/>
    <w:rsid w:val="0063589A"/>
    <w:rPr>
      <w:rFonts w:ascii="Symbol" w:hAnsi="Symbol"/>
    </w:rPr>
  </w:style>
  <w:style w:type="character" w:customStyle="1" w:styleId="WW8Num120z0">
    <w:name w:val="WW8Num120z0"/>
    <w:rsid w:val="0063589A"/>
    <w:rPr>
      <w:rFonts w:ascii="Symbol" w:hAnsi="Symbol"/>
    </w:rPr>
  </w:style>
  <w:style w:type="character" w:customStyle="1" w:styleId="WW8Num121z0">
    <w:name w:val="WW8Num121z0"/>
    <w:rsid w:val="0063589A"/>
    <w:rPr>
      <w:rFonts w:ascii="Symbol" w:hAnsi="Symbol"/>
    </w:rPr>
  </w:style>
  <w:style w:type="character" w:customStyle="1" w:styleId="WW8Num124z0">
    <w:name w:val="WW8Num124z0"/>
    <w:rsid w:val="0063589A"/>
    <w:rPr>
      <w:rFonts w:ascii="Symbol" w:hAnsi="Symbol"/>
    </w:rPr>
  </w:style>
  <w:style w:type="character" w:customStyle="1" w:styleId="WW8Num125z0">
    <w:name w:val="WW8Num125z0"/>
    <w:rsid w:val="0063589A"/>
    <w:rPr>
      <w:rFonts w:ascii="Wingdings" w:hAnsi="Wingdings"/>
    </w:rPr>
  </w:style>
  <w:style w:type="character" w:customStyle="1" w:styleId="WW8Num125z1">
    <w:name w:val="WW8Num125z1"/>
    <w:rsid w:val="0063589A"/>
    <w:rPr>
      <w:rFonts w:ascii="Courier New" w:hAnsi="Courier New"/>
    </w:rPr>
  </w:style>
  <w:style w:type="character" w:customStyle="1" w:styleId="WW8Num125z3">
    <w:name w:val="WW8Num125z3"/>
    <w:rsid w:val="0063589A"/>
    <w:rPr>
      <w:rFonts w:ascii="Symbol" w:hAnsi="Symbol"/>
    </w:rPr>
  </w:style>
  <w:style w:type="character" w:customStyle="1" w:styleId="WW8Num126z0">
    <w:name w:val="WW8Num126z0"/>
    <w:rsid w:val="0063589A"/>
    <w:rPr>
      <w:rFonts w:ascii="Symbol" w:hAnsi="Symbol"/>
    </w:rPr>
  </w:style>
  <w:style w:type="character" w:customStyle="1" w:styleId="WW8Num127z0">
    <w:name w:val="WW8Num127z0"/>
    <w:rsid w:val="0063589A"/>
    <w:rPr>
      <w:rFonts w:ascii="Symbol" w:hAnsi="Symbol"/>
    </w:rPr>
  </w:style>
  <w:style w:type="character" w:customStyle="1" w:styleId="WW8Num130z0">
    <w:name w:val="WW8Num130z0"/>
    <w:rsid w:val="0063589A"/>
    <w:rPr>
      <w:rFonts w:ascii="Symbol" w:hAnsi="Symbol"/>
    </w:rPr>
  </w:style>
  <w:style w:type="character" w:customStyle="1" w:styleId="WW8Num131z0">
    <w:name w:val="WW8Num131z0"/>
    <w:rsid w:val="0063589A"/>
    <w:rPr>
      <w:rFonts w:ascii="Symbol" w:hAnsi="Symbol"/>
    </w:rPr>
  </w:style>
  <w:style w:type="character" w:customStyle="1" w:styleId="WW8Num132z0">
    <w:name w:val="WW8Num132z0"/>
    <w:rsid w:val="0063589A"/>
    <w:rPr>
      <w:rFonts w:ascii="Symbol" w:hAnsi="Symbol"/>
    </w:rPr>
  </w:style>
  <w:style w:type="character" w:customStyle="1" w:styleId="WW8Num134z0">
    <w:name w:val="WW8Num134z0"/>
    <w:rsid w:val="0063589A"/>
    <w:rPr>
      <w:rFonts w:ascii="Wingdings" w:hAnsi="Wingdings"/>
    </w:rPr>
  </w:style>
  <w:style w:type="character" w:customStyle="1" w:styleId="WW8Num136z0">
    <w:name w:val="WW8Num136z0"/>
    <w:rsid w:val="0063589A"/>
    <w:rPr>
      <w:rFonts w:ascii="Symbol" w:hAnsi="Symbol"/>
    </w:rPr>
  </w:style>
  <w:style w:type="character" w:customStyle="1" w:styleId="WW8Num139z0">
    <w:name w:val="WW8Num139z0"/>
    <w:rsid w:val="0063589A"/>
    <w:rPr>
      <w:rFonts w:ascii="Symbol" w:hAnsi="Symbol"/>
    </w:rPr>
  </w:style>
  <w:style w:type="character" w:customStyle="1" w:styleId="WW8Num143z0">
    <w:name w:val="WW8Num143z0"/>
    <w:rsid w:val="0063589A"/>
    <w:rPr>
      <w:rFonts w:ascii="Symbol" w:hAnsi="Symbol"/>
    </w:rPr>
  </w:style>
  <w:style w:type="character" w:customStyle="1" w:styleId="WW8Num144z0">
    <w:name w:val="WW8Num144z0"/>
    <w:rsid w:val="0063589A"/>
    <w:rPr>
      <w:rFonts w:ascii="Symbol" w:hAnsi="Symbol"/>
    </w:rPr>
  </w:style>
  <w:style w:type="character" w:customStyle="1" w:styleId="WW8Num145z0">
    <w:name w:val="WW8Num145z0"/>
    <w:rsid w:val="0063589A"/>
    <w:rPr>
      <w:rFonts w:ascii="Symbol" w:hAnsi="Symbol"/>
    </w:rPr>
  </w:style>
  <w:style w:type="character" w:customStyle="1" w:styleId="WW8Num146z0">
    <w:name w:val="WW8Num146z0"/>
    <w:rsid w:val="0063589A"/>
    <w:rPr>
      <w:rFonts w:ascii="Symbol" w:hAnsi="Symbol"/>
    </w:rPr>
  </w:style>
  <w:style w:type="character" w:customStyle="1" w:styleId="WW8Num147z0">
    <w:name w:val="WW8Num147z0"/>
    <w:rsid w:val="0063589A"/>
    <w:rPr>
      <w:rFonts w:ascii="Wingdings" w:hAnsi="Wingdings"/>
    </w:rPr>
  </w:style>
  <w:style w:type="character" w:customStyle="1" w:styleId="WW8Num147z1">
    <w:name w:val="WW8Num147z1"/>
    <w:rsid w:val="0063589A"/>
    <w:rPr>
      <w:rFonts w:ascii="Courier New" w:hAnsi="Courier New"/>
    </w:rPr>
  </w:style>
  <w:style w:type="character" w:customStyle="1" w:styleId="WW8Num147z3">
    <w:name w:val="WW8Num147z3"/>
    <w:rsid w:val="0063589A"/>
    <w:rPr>
      <w:rFonts w:ascii="Symbol" w:hAnsi="Symbol"/>
    </w:rPr>
  </w:style>
  <w:style w:type="character" w:customStyle="1" w:styleId="WW8Num150z0">
    <w:name w:val="WW8Num150z0"/>
    <w:rsid w:val="0063589A"/>
    <w:rPr>
      <w:rFonts w:ascii="Symbol" w:hAnsi="Symbol"/>
    </w:rPr>
  </w:style>
  <w:style w:type="character" w:customStyle="1" w:styleId="WW8Num157z0">
    <w:name w:val="WW8Num157z0"/>
    <w:rsid w:val="0063589A"/>
    <w:rPr>
      <w:rFonts w:ascii="Symbol" w:hAnsi="Symbol"/>
    </w:rPr>
  </w:style>
  <w:style w:type="character" w:customStyle="1" w:styleId="WW8Num159z0">
    <w:name w:val="WW8Num159z0"/>
    <w:rsid w:val="0063589A"/>
    <w:rPr>
      <w:rFonts w:ascii="Symbol" w:hAnsi="Symbol"/>
    </w:rPr>
  </w:style>
  <w:style w:type="character" w:customStyle="1" w:styleId="WW8Num160z0">
    <w:name w:val="WW8Num160z0"/>
    <w:rsid w:val="0063589A"/>
    <w:rPr>
      <w:rFonts w:ascii="Symbol" w:hAnsi="Symbol"/>
    </w:rPr>
  </w:style>
  <w:style w:type="character" w:customStyle="1" w:styleId="WW8Num162z0">
    <w:name w:val="WW8Num162z0"/>
    <w:rsid w:val="0063589A"/>
    <w:rPr>
      <w:rFonts w:ascii="Symbol" w:hAnsi="Symbol"/>
    </w:rPr>
  </w:style>
  <w:style w:type="character" w:customStyle="1" w:styleId="WW8Num163z0">
    <w:name w:val="WW8Num163z0"/>
    <w:rsid w:val="0063589A"/>
    <w:rPr>
      <w:rFonts w:ascii="Symbol" w:hAnsi="Symbol"/>
    </w:rPr>
  </w:style>
  <w:style w:type="character" w:customStyle="1" w:styleId="WW8Num164z0">
    <w:name w:val="WW8Num164z0"/>
    <w:rsid w:val="0063589A"/>
    <w:rPr>
      <w:rFonts w:ascii="Wingdings" w:hAnsi="Wingdings"/>
    </w:rPr>
  </w:style>
  <w:style w:type="character" w:customStyle="1" w:styleId="WW8Num164z1">
    <w:name w:val="WW8Num164z1"/>
    <w:rsid w:val="0063589A"/>
    <w:rPr>
      <w:rFonts w:ascii="Courier New" w:hAnsi="Courier New"/>
    </w:rPr>
  </w:style>
  <w:style w:type="character" w:customStyle="1" w:styleId="WW8Num164z3">
    <w:name w:val="WW8Num164z3"/>
    <w:rsid w:val="0063589A"/>
    <w:rPr>
      <w:rFonts w:ascii="Symbol" w:hAnsi="Symbol"/>
    </w:rPr>
  </w:style>
  <w:style w:type="character" w:customStyle="1" w:styleId="WW8Num168z0">
    <w:name w:val="WW8Num168z0"/>
    <w:rsid w:val="0063589A"/>
    <w:rPr>
      <w:rFonts w:ascii="Symbol" w:hAnsi="Symbol"/>
    </w:rPr>
  </w:style>
  <w:style w:type="character" w:customStyle="1" w:styleId="WW8Num169z0">
    <w:name w:val="WW8Num169z0"/>
    <w:rsid w:val="0063589A"/>
    <w:rPr>
      <w:rFonts w:ascii="Symbol" w:hAnsi="Symbol"/>
    </w:rPr>
  </w:style>
  <w:style w:type="character" w:customStyle="1" w:styleId="WW8Num170z0">
    <w:name w:val="WW8Num170z0"/>
    <w:rsid w:val="0063589A"/>
    <w:rPr>
      <w:rFonts w:ascii="Symbol" w:hAnsi="Symbol"/>
    </w:rPr>
  </w:style>
  <w:style w:type="character" w:customStyle="1" w:styleId="WW8Num174z0">
    <w:name w:val="WW8Num174z0"/>
    <w:rsid w:val="0063589A"/>
    <w:rPr>
      <w:rFonts w:ascii="Symbol" w:hAnsi="Symbol"/>
    </w:rPr>
  </w:style>
  <w:style w:type="character" w:customStyle="1" w:styleId="WW8Num177z0">
    <w:name w:val="WW8Num177z0"/>
    <w:rsid w:val="0063589A"/>
    <w:rPr>
      <w:rFonts w:ascii="Symbol" w:hAnsi="Symbol"/>
    </w:rPr>
  </w:style>
  <w:style w:type="character" w:customStyle="1" w:styleId="WW8Num178z0">
    <w:name w:val="WW8Num178z0"/>
    <w:rsid w:val="0063589A"/>
    <w:rPr>
      <w:rFonts w:ascii="Symbol" w:hAnsi="Symbol"/>
    </w:rPr>
  </w:style>
  <w:style w:type="character" w:customStyle="1" w:styleId="WW8Num182z0">
    <w:name w:val="WW8Num182z0"/>
    <w:rsid w:val="0063589A"/>
    <w:rPr>
      <w:rFonts w:ascii="Symbol" w:hAnsi="Symbol"/>
    </w:rPr>
  </w:style>
  <w:style w:type="character" w:customStyle="1" w:styleId="WW8Num37z0">
    <w:name w:val="WW8Num37z0"/>
    <w:rsid w:val="0063589A"/>
    <w:rPr>
      <w:rFonts w:ascii="Wingdings" w:hAnsi="Wingdings"/>
    </w:rPr>
  </w:style>
  <w:style w:type="character" w:customStyle="1" w:styleId="WW8Num38z0">
    <w:name w:val="WW8Num38z0"/>
    <w:rsid w:val="0063589A"/>
    <w:rPr>
      <w:rFonts w:ascii="Wingdings" w:hAnsi="Wingdings"/>
    </w:rPr>
  </w:style>
  <w:style w:type="character" w:customStyle="1" w:styleId="WW8Num40z0">
    <w:name w:val="WW8Num40z0"/>
    <w:rsid w:val="0063589A"/>
    <w:rPr>
      <w:rFonts w:ascii="Wingdings" w:hAnsi="Wingdings"/>
    </w:rPr>
  </w:style>
  <w:style w:type="character" w:customStyle="1" w:styleId="WW8Num41z0">
    <w:name w:val="WW8Num41z0"/>
    <w:rsid w:val="0063589A"/>
    <w:rPr>
      <w:rFonts w:ascii="Wingdings" w:hAnsi="Wingdings"/>
    </w:rPr>
  </w:style>
  <w:style w:type="character" w:customStyle="1" w:styleId="WW8Num43z0">
    <w:name w:val="WW8Num43z0"/>
    <w:rsid w:val="0063589A"/>
    <w:rPr>
      <w:rFonts w:ascii="Wingdings" w:hAnsi="Wingdings"/>
    </w:rPr>
  </w:style>
  <w:style w:type="character" w:customStyle="1" w:styleId="WW8Num20z1">
    <w:name w:val="WW8Num20z1"/>
    <w:rsid w:val="0063589A"/>
    <w:rPr>
      <w:rFonts w:ascii="Courier New" w:hAnsi="Courier New"/>
    </w:rPr>
  </w:style>
  <w:style w:type="character" w:customStyle="1" w:styleId="WW8Num20z3">
    <w:name w:val="WW8Num20z3"/>
    <w:rsid w:val="0063589A"/>
    <w:rPr>
      <w:rFonts w:ascii="Symbol" w:hAnsi="Symbol"/>
    </w:rPr>
  </w:style>
  <w:style w:type="character" w:customStyle="1" w:styleId="WW8Num26z3">
    <w:name w:val="WW8Num26z3"/>
    <w:rsid w:val="0063589A"/>
    <w:rPr>
      <w:rFonts w:ascii="Symbol" w:hAnsi="Symbol"/>
    </w:rPr>
  </w:style>
  <w:style w:type="character" w:customStyle="1" w:styleId="WW8Num33z0">
    <w:name w:val="WW8Num33z0"/>
    <w:rsid w:val="0063589A"/>
    <w:rPr>
      <w:rFonts w:ascii="Wingdings" w:hAnsi="Wingdings"/>
    </w:rPr>
  </w:style>
  <w:style w:type="character" w:customStyle="1" w:styleId="WW8Num33z3">
    <w:name w:val="WW8Num33z3"/>
    <w:rsid w:val="0063589A"/>
    <w:rPr>
      <w:rFonts w:ascii="Symbol" w:hAnsi="Symbol"/>
    </w:rPr>
  </w:style>
  <w:style w:type="character" w:customStyle="1" w:styleId="WW8Num33z4">
    <w:name w:val="WW8Num33z4"/>
    <w:rsid w:val="0063589A"/>
    <w:rPr>
      <w:rFonts w:ascii="Courier New" w:hAnsi="Courier New"/>
    </w:rPr>
  </w:style>
  <w:style w:type="character" w:customStyle="1" w:styleId="WW8Num34z0">
    <w:name w:val="WW8Num34z0"/>
    <w:rsid w:val="0063589A"/>
    <w:rPr>
      <w:rFonts w:ascii="Wingdings" w:hAnsi="Wingdings"/>
    </w:rPr>
  </w:style>
  <w:style w:type="character" w:customStyle="1" w:styleId="WW8Num34z1">
    <w:name w:val="WW8Num34z1"/>
    <w:rsid w:val="0063589A"/>
    <w:rPr>
      <w:rFonts w:ascii="Courier New" w:hAnsi="Courier New"/>
    </w:rPr>
  </w:style>
  <w:style w:type="character" w:customStyle="1" w:styleId="WW8Num34z3">
    <w:name w:val="WW8Num34z3"/>
    <w:rsid w:val="0063589A"/>
    <w:rPr>
      <w:rFonts w:ascii="Symbol" w:hAnsi="Symbol"/>
    </w:rPr>
  </w:style>
  <w:style w:type="character" w:customStyle="1" w:styleId="WW8Num35z0">
    <w:name w:val="WW8Num35z0"/>
    <w:rsid w:val="0063589A"/>
    <w:rPr>
      <w:rFonts w:ascii="Wingdings" w:hAnsi="Wingdings"/>
    </w:rPr>
  </w:style>
  <w:style w:type="character" w:customStyle="1" w:styleId="WW8Num35z1">
    <w:name w:val="WW8Num35z1"/>
    <w:rsid w:val="0063589A"/>
    <w:rPr>
      <w:rFonts w:ascii="Courier New" w:hAnsi="Courier New"/>
    </w:rPr>
  </w:style>
  <w:style w:type="character" w:customStyle="1" w:styleId="WW8Num35z3">
    <w:name w:val="WW8Num35z3"/>
    <w:rsid w:val="0063589A"/>
    <w:rPr>
      <w:rFonts w:ascii="Symbol" w:hAnsi="Symbol"/>
    </w:rPr>
  </w:style>
  <w:style w:type="character" w:customStyle="1" w:styleId="WW8Num36z1">
    <w:name w:val="WW8Num36z1"/>
    <w:rsid w:val="0063589A"/>
    <w:rPr>
      <w:rFonts w:ascii="Courier New" w:hAnsi="Courier New"/>
    </w:rPr>
  </w:style>
  <w:style w:type="character" w:customStyle="1" w:styleId="WW8Num36z3">
    <w:name w:val="WW8Num36z3"/>
    <w:rsid w:val="0063589A"/>
    <w:rPr>
      <w:rFonts w:ascii="Symbol" w:hAnsi="Symbol"/>
    </w:rPr>
  </w:style>
  <w:style w:type="character" w:customStyle="1" w:styleId="WW8Num37z1">
    <w:name w:val="WW8Num37z1"/>
    <w:rsid w:val="0063589A"/>
    <w:rPr>
      <w:rFonts w:ascii="Courier New" w:hAnsi="Courier New"/>
    </w:rPr>
  </w:style>
  <w:style w:type="character" w:customStyle="1" w:styleId="WW8Num37z3">
    <w:name w:val="WW8Num37z3"/>
    <w:rsid w:val="0063589A"/>
    <w:rPr>
      <w:rFonts w:ascii="Symbol" w:hAnsi="Symbol"/>
    </w:rPr>
  </w:style>
  <w:style w:type="character" w:customStyle="1" w:styleId="WW8Num39z1">
    <w:name w:val="WW8Num39z1"/>
    <w:rsid w:val="0063589A"/>
    <w:rPr>
      <w:rFonts w:ascii="Times New Roman" w:hAnsi="Times New Roman"/>
    </w:rPr>
  </w:style>
  <w:style w:type="character" w:customStyle="1" w:styleId="WW8Num39z3">
    <w:name w:val="WW8Num39z3"/>
    <w:rsid w:val="0063589A"/>
    <w:rPr>
      <w:rFonts w:ascii="Symbol" w:hAnsi="Symbol"/>
    </w:rPr>
  </w:style>
  <w:style w:type="character" w:customStyle="1" w:styleId="WW8Num39z4">
    <w:name w:val="WW8Num39z4"/>
    <w:rsid w:val="0063589A"/>
    <w:rPr>
      <w:rFonts w:ascii="Courier New" w:hAnsi="Courier New"/>
    </w:rPr>
  </w:style>
  <w:style w:type="character" w:customStyle="1" w:styleId="WW8Num42z1">
    <w:name w:val="WW8Num42z1"/>
    <w:rsid w:val="0063589A"/>
    <w:rPr>
      <w:rFonts w:ascii="Courier New" w:hAnsi="Courier New"/>
    </w:rPr>
  </w:style>
  <w:style w:type="character" w:customStyle="1" w:styleId="WW8Num42z3">
    <w:name w:val="WW8Num42z3"/>
    <w:rsid w:val="0063589A"/>
    <w:rPr>
      <w:rFonts w:ascii="Symbol" w:hAnsi="Symbol"/>
    </w:rPr>
  </w:style>
  <w:style w:type="character" w:customStyle="1" w:styleId="WW8Num45z0">
    <w:name w:val="WW8Num45z0"/>
    <w:rsid w:val="0063589A"/>
    <w:rPr>
      <w:rFonts w:ascii="Wingdings" w:hAnsi="Wingdings"/>
    </w:rPr>
  </w:style>
  <w:style w:type="character" w:customStyle="1" w:styleId="WW8Num45z1">
    <w:name w:val="WW8Num45z1"/>
    <w:rsid w:val="0063589A"/>
    <w:rPr>
      <w:rFonts w:ascii="Courier New" w:hAnsi="Courier New"/>
    </w:rPr>
  </w:style>
  <w:style w:type="character" w:customStyle="1" w:styleId="WW8Num45z3">
    <w:name w:val="WW8Num45z3"/>
    <w:rsid w:val="0063589A"/>
    <w:rPr>
      <w:rFonts w:ascii="Symbol" w:hAnsi="Symbol"/>
    </w:rPr>
  </w:style>
  <w:style w:type="character" w:customStyle="1" w:styleId="WW8Num46z0">
    <w:name w:val="WW8Num46z0"/>
    <w:rsid w:val="0063589A"/>
    <w:rPr>
      <w:rFonts w:ascii="Wingdings" w:hAnsi="Wingdings"/>
    </w:rPr>
  </w:style>
  <w:style w:type="character" w:customStyle="1" w:styleId="WW8Num46z1">
    <w:name w:val="WW8Num46z1"/>
    <w:rsid w:val="0063589A"/>
    <w:rPr>
      <w:rFonts w:ascii="Courier New" w:hAnsi="Courier New"/>
    </w:rPr>
  </w:style>
  <w:style w:type="character" w:customStyle="1" w:styleId="WW8Num46z3">
    <w:name w:val="WW8Num46z3"/>
    <w:rsid w:val="0063589A"/>
    <w:rPr>
      <w:rFonts w:ascii="Symbol" w:hAnsi="Symbol"/>
    </w:rPr>
  </w:style>
  <w:style w:type="character" w:customStyle="1" w:styleId="WW8Num48z0">
    <w:name w:val="WW8Num48z0"/>
    <w:rsid w:val="0063589A"/>
    <w:rPr>
      <w:rFonts w:ascii="Wingdings" w:hAnsi="Wingdings"/>
    </w:rPr>
  </w:style>
  <w:style w:type="character" w:customStyle="1" w:styleId="WW8Num48z1">
    <w:name w:val="WW8Num48z1"/>
    <w:rsid w:val="0063589A"/>
    <w:rPr>
      <w:rFonts w:ascii="Courier New" w:hAnsi="Courier New"/>
    </w:rPr>
  </w:style>
  <w:style w:type="character" w:customStyle="1" w:styleId="WW8Num48z3">
    <w:name w:val="WW8Num48z3"/>
    <w:rsid w:val="0063589A"/>
    <w:rPr>
      <w:rFonts w:ascii="Symbol" w:hAnsi="Symbol"/>
    </w:rPr>
  </w:style>
  <w:style w:type="character" w:customStyle="1" w:styleId="WW8Num49z0">
    <w:name w:val="WW8Num49z0"/>
    <w:rsid w:val="0063589A"/>
    <w:rPr>
      <w:rFonts w:ascii="Wingdings" w:hAnsi="Wingdings"/>
    </w:rPr>
  </w:style>
  <w:style w:type="character" w:customStyle="1" w:styleId="WW8Num49z1">
    <w:name w:val="WW8Num49z1"/>
    <w:rsid w:val="0063589A"/>
    <w:rPr>
      <w:rFonts w:ascii="Courier New" w:hAnsi="Courier New"/>
    </w:rPr>
  </w:style>
  <w:style w:type="character" w:customStyle="1" w:styleId="WW8Num49z3">
    <w:name w:val="WW8Num49z3"/>
    <w:rsid w:val="0063589A"/>
    <w:rPr>
      <w:rFonts w:ascii="Symbol" w:hAnsi="Symbol"/>
    </w:rPr>
  </w:style>
  <w:style w:type="character" w:customStyle="1" w:styleId="WW8Num50z1">
    <w:name w:val="WW8Num50z1"/>
    <w:rsid w:val="0063589A"/>
    <w:rPr>
      <w:rFonts w:ascii="Courier New" w:hAnsi="Courier New"/>
    </w:rPr>
  </w:style>
  <w:style w:type="character" w:customStyle="1" w:styleId="WW8Num50z3">
    <w:name w:val="WW8Num50z3"/>
    <w:rsid w:val="0063589A"/>
    <w:rPr>
      <w:rFonts w:ascii="Symbol" w:hAnsi="Symbol"/>
    </w:rPr>
  </w:style>
  <w:style w:type="character" w:customStyle="1" w:styleId="WW8Num51z1">
    <w:name w:val="WW8Num51z1"/>
    <w:rsid w:val="0063589A"/>
    <w:rPr>
      <w:rFonts w:ascii="Courier New" w:hAnsi="Courier New"/>
    </w:rPr>
  </w:style>
  <w:style w:type="character" w:customStyle="1" w:styleId="WW8Num51z3">
    <w:name w:val="WW8Num51z3"/>
    <w:rsid w:val="0063589A"/>
    <w:rPr>
      <w:rFonts w:ascii="Symbol" w:hAnsi="Symbol"/>
    </w:rPr>
  </w:style>
  <w:style w:type="character" w:customStyle="1" w:styleId="WW-">
    <w:name w:val="WW-Основной шрифт абзаца"/>
    <w:rsid w:val="0063589A"/>
  </w:style>
  <w:style w:type="character" w:customStyle="1" w:styleId="FontStyle1600">
    <w:name w:val="Font Style160"/>
    <w:rsid w:val="0063589A"/>
    <w:rPr>
      <w:rFonts w:ascii="Bookman Old Style" w:hAnsi="Bookman Old Style"/>
      <w:sz w:val="18"/>
    </w:rPr>
  </w:style>
  <w:style w:type="character" w:customStyle="1" w:styleId="FontStyle116">
    <w:name w:val="Font Style116"/>
    <w:rsid w:val="0063589A"/>
    <w:rPr>
      <w:rFonts w:ascii="Bookman Old Style" w:hAnsi="Bookman Old Style"/>
      <w:sz w:val="18"/>
    </w:rPr>
  </w:style>
  <w:style w:type="character" w:customStyle="1" w:styleId="FontStyle131">
    <w:name w:val="Font Style131"/>
    <w:rsid w:val="0063589A"/>
    <w:rPr>
      <w:rFonts w:ascii="Arial" w:hAnsi="Arial"/>
      <w:b/>
      <w:sz w:val="16"/>
    </w:rPr>
  </w:style>
  <w:style w:type="character" w:customStyle="1" w:styleId="FontStyle221">
    <w:name w:val="Font Style221"/>
    <w:rsid w:val="0063589A"/>
    <w:rPr>
      <w:rFonts w:ascii="Times New Roman" w:hAnsi="Times New Roman"/>
      <w:sz w:val="20"/>
    </w:rPr>
  </w:style>
  <w:style w:type="paragraph" w:customStyle="1" w:styleId="3ffc">
    <w:name w:val="Заголовок оглавления3"/>
    <w:basedOn w:val="11"/>
    <w:next w:val="a3"/>
    <w:rsid w:val="0063589A"/>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63589A"/>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63589A"/>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63589A"/>
    <w:pPr>
      <w:spacing w:before="100" w:beforeAutospacing="1" w:after="100" w:afterAutospacing="1"/>
    </w:pPr>
  </w:style>
  <w:style w:type="character" w:customStyle="1" w:styleId="31f">
    <w:name w:val="Основной текст + Полужирный31"/>
    <w:rsid w:val="0063589A"/>
    <w:rPr>
      <w:rFonts w:ascii="Microsoft Sans Serif" w:hAnsi="Microsoft Sans Serif"/>
      <w:b/>
      <w:spacing w:val="10"/>
      <w:sz w:val="26"/>
    </w:rPr>
  </w:style>
  <w:style w:type="character" w:customStyle="1" w:styleId="303">
    <w:name w:val="Основной текст + Полужирный30"/>
    <w:rsid w:val="0063589A"/>
    <w:rPr>
      <w:rFonts w:ascii="Microsoft Sans Serif" w:hAnsi="Microsoft Sans Serif"/>
      <w:b/>
      <w:spacing w:val="10"/>
      <w:sz w:val="26"/>
    </w:rPr>
  </w:style>
  <w:style w:type="character" w:customStyle="1" w:styleId="294">
    <w:name w:val="Основной текст + Полужирный29"/>
    <w:rsid w:val="0063589A"/>
    <w:rPr>
      <w:rFonts w:ascii="Microsoft Sans Serif" w:hAnsi="Microsoft Sans Serif"/>
      <w:b/>
      <w:spacing w:val="10"/>
      <w:sz w:val="26"/>
    </w:rPr>
  </w:style>
  <w:style w:type="character" w:customStyle="1" w:styleId="282">
    <w:name w:val="Основной текст + Полужирный28"/>
    <w:rsid w:val="0063589A"/>
    <w:rPr>
      <w:rFonts w:ascii="Microsoft Sans Serif" w:hAnsi="Microsoft Sans Serif"/>
      <w:b/>
      <w:spacing w:val="10"/>
      <w:sz w:val="26"/>
    </w:rPr>
  </w:style>
  <w:style w:type="character" w:customStyle="1" w:styleId="274">
    <w:name w:val="Основной текст + Полужирный27"/>
    <w:rsid w:val="0063589A"/>
    <w:rPr>
      <w:rFonts w:ascii="Microsoft Sans Serif" w:hAnsi="Microsoft Sans Serif"/>
      <w:b/>
      <w:spacing w:val="10"/>
      <w:sz w:val="26"/>
    </w:rPr>
  </w:style>
  <w:style w:type="character" w:customStyle="1" w:styleId="12pt21">
    <w:name w:val="Основной текст + 12 pt21"/>
    <w:aliases w:val="Курсив31,Интервал 1 pt37"/>
    <w:rsid w:val="0063589A"/>
    <w:rPr>
      <w:rFonts w:ascii="Microsoft Sans Serif" w:hAnsi="Microsoft Sans Serif"/>
      <w:i/>
      <w:spacing w:val="30"/>
      <w:sz w:val="24"/>
    </w:rPr>
  </w:style>
  <w:style w:type="character" w:customStyle="1" w:styleId="12pt20">
    <w:name w:val="Основной текст + 12 pt20"/>
    <w:aliases w:val="Курсив30,Интервал 1 pt36"/>
    <w:rsid w:val="0063589A"/>
    <w:rPr>
      <w:rFonts w:ascii="Microsoft Sans Serif" w:hAnsi="Microsoft Sans Serif"/>
      <w:i/>
      <w:spacing w:val="30"/>
      <w:sz w:val="24"/>
    </w:rPr>
  </w:style>
  <w:style w:type="character" w:customStyle="1" w:styleId="12pt19">
    <w:name w:val="Основной текст + 12 pt19"/>
    <w:aliases w:val="Курсив29,Интервал 1 pt35"/>
    <w:rsid w:val="0063589A"/>
    <w:rPr>
      <w:rFonts w:ascii="Microsoft Sans Serif" w:hAnsi="Microsoft Sans Serif"/>
      <w:i/>
      <w:spacing w:val="30"/>
      <w:sz w:val="24"/>
    </w:rPr>
  </w:style>
  <w:style w:type="character" w:customStyle="1" w:styleId="6f4">
    <w:name w:val="Заголовок №6_"/>
    <w:link w:val="6f5"/>
    <w:locked/>
    <w:rsid w:val="0063589A"/>
    <w:rPr>
      <w:rFonts w:ascii="Microsoft Sans Serif" w:hAnsi="Microsoft Sans Serif"/>
      <w:b/>
      <w:spacing w:val="10"/>
      <w:sz w:val="26"/>
      <w:shd w:val="clear" w:color="auto" w:fill="FFFFFF"/>
    </w:rPr>
  </w:style>
  <w:style w:type="paragraph" w:customStyle="1" w:styleId="6f5">
    <w:name w:val="Заголовок №6"/>
    <w:basedOn w:val="a3"/>
    <w:link w:val="6f4"/>
    <w:rsid w:val="0063589A"/>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63589A"/>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63589A"/>
    <w:rPr>
      <w:rFonts w:ascii="Microsoft Sans Serif" w:hAnsi="Microsoft Sans Serif"/>
      <w:i/>
      <w:spacing w:val="30"/>
      <w:sz w:val="24"/>
    </w:rPr>
  </w:style>
  <w:style w:type="character" w:customStyle="1" w:styleId="12pt17">
    <w:name w:val="Основной текст + 12 pt17"/>
    <w:aliases w:val="Курсив27,Интервал 1 pt33"/>
    <w:rsid w:val="0063589A"/>
    <w:rPr>
      <w:rFonts w:ascii="Microsoft Sans Serif" w:hAnsi="Microsoft Sans Serif"/>
      <w:i/>
      <w:spacing w:val="30"/>
      <w:sz w:val="24"/>
    </w:rPr>
  </w:style>
  <w:style w:type="character" w:customStyle="1" w:styleId="266">
    <w:name w:val="Основной текст + Полужирный26"/>
    <w:rsid w:val="0063589A"/>
    <w:rPr>
      <w:rFonts w:ascii="Microsoft Sans Serif" w:hAnsi="Microsoft Sans Serif"/>
      <w:b/>
      <w:spacing w:val="10"/>
      <w:sz w:val="26"/>
    </w:rPr>
  </w:style>
  <w:style w:type="character" w:customStyle="1" w:styleId="25c">
    <w:name w:val="Основной текст + Полужирный25"/>
    <w:rsid w:val="0063589A"/>
    <w:rPr>
      <w:rFonts w:ascii="Microsoft Sans Serif" w:hAnsi="Microsoft Sans Serif"/>
      <w:b/>
      <w:spacing w:val="10"/>
      <w:sz w:val="26"/>
    </w:rPr>
  </w:style>
  <w:style w:type="character" w:customStyle="1" w:styleId="247">
    <w:name w:val="Основной текст + Полужирный24"/>
    <w:rsid w:val="0063589A"/>
    <w:rPr>
      <w:rFonts w:ascii="Microsoft Sans Serif" w:hAnsi="Microsoft Sans Serif"/>
      <w:b/>
      <w:spacing w:val="10"/>
      <w:sz w:val="26"/>
    </w:rPr>
  </w:style>
  <w:style w:type="character" w:customStyle="1" w:styleId="12pt16">
    <w:name w:val="Основной текст + 12 pt16"/>
    <w:aliases w:val="Курсив26,Интервал 1 pt32"/>
    <w:rsid w:val="0063589A"/>
    <w:rPr>
      <w:rFonts w:ascii="Microsoft Sans Serif" w:hAnsi="Microsoft Sans Serif"/>
      <w:i/>
      <w:spacing w:val="30"/>
      <w:sz w:val="24"/>
    </w:rPr>
  </w:style>
  <w:style w:type="character" w:customStyle="1" w:styleId="23c">
    <w:name w:val="Основной текст + Полужирный23"/>
    <w:rsid w:val="0063589A"/>
    <w:rPr>
      <w:rFonts w:ascii="Microsoft Sans Serif" w:hAnsi="Microsoft Sans Serif"/>
      <w:b/>
      <w:spacing w:val="10"/>
      <w:sz w:val="26"/>
    </w:rPr>
  </w:style>
  <w:style w:type="character" w:customStyle="1" w:styleId="22f0">
    <w:name w:val="Основной текст + Полужирный22"/>
    <w:rsid w:val="0063589A"/>
    <w:rPr>
      <w:rFonts w:ascii="Microsoft Sans Serif" w:hAnsi="Microsoft Sans Serif"/>
      <w:b/>
      <w:spacing w:val="10"/>
      <w:sz w:val="26"/>
    </w:rPr>
  </w:style>
  <w:style w:type="character" w:customStyle="1" w:styleId="21ff0">
    <w:name w:val="Основной текст + Полужирный21"/>
    <w:rsid w:val="0063589A"/>
    <w:rPr>
      <w:rFonts w:ascii="Microsoft Sans Serif" w:hAnsi="Microsoft Sans Serif"/>
      <w:b/>
      <w:spacing w:val="10"/>
      <w:sz w:val="26"/>
    </w:rPr>
  </w:style>
  <w:style w:type="character" w:customStyle="1" w:styleId="20a">
    <w:name w:val="Основной текст + Полужирный20"/>
    <w:rsid w:val="0063589A"/>
    <w:rPr>
      <w:rFonts w:ascii="Microsoft Sans Serif" w:hAnsi="Microsoft Sans Serif"/>
      <w:b/>
      <w:spacing w:val="10"/>
      <w:sz w:val="26"/>
    </w:rPr>
  </w:style>
  <w:style w:type="character" w:customStyle="1" w:styleId="4pt">
    <w:name w:val="Основной текст + Интервал 4 pt"/>
    <w:rsid w:val="0063589A"/>
    <w:rPr>
      <w:rFonts w:ascii="Microsoft Sans Serif" w:hAnsi="Microsoft Sans Serif"/>
      <w:spacing w:val="80"/>
      <w:sz w:val="26"/>
    </w:rPr>
  </w:style>
  <w:style w:type="character" w:customStyle="1" w:styleId="19a">
    <w:name w:val="Основной текст + Полужирный19"/>
    <w:rsid w:val="0063589A"/>
    <w:rPr>
      <w:rFonts w:ascii="Microsoft Sans Serif" w:hAnsi="Microsoft Sans Serif"/>
      <w:b/>
      <w:spacing w:val="10"/>
      <w:sz w:val="26"/>
    </w:rPr>
  </w:style>
  <w:style w:type="character" w:customStyle="1" w:styleId="189">
    <w:name w:val="Основной текст + Полужирный18"/>
    <w:rsid w:val="0063589A"/>
    <w:rPr>
      <w:rFonts w:ascii="Microsoft Sans Serif" w:hAnsi="Microsoft Sans Serif"/>
      <w:b/>
      <w:spacing w:val="10"/>
      <w:sz w:val="26"/>
    </w:rPr>
  </w:style>
  <w:style w:type="character" w:customStyle="1" w:styleId="17a">
    <w:name w:val="Основной текст + Полужирный17"/>
    <w:rsid w:val="0063589A"/>
    <w:rPr>
      <w:rFonts w:ascii="Microsoft Sans Serif" w:hAnsi="Microsoft Sans Serif"/>
      <w:b/>
      <w:spacing w:val="10"/>
      <w:sz w:val="26"/>
    </w:rPr>
  </w:style>
  <w:style w:type="character" w:customStyle="1" w:styleId="12pt14">
    <w:name w:val="Основной текст + 12 pt14"/>
    <w:aliases w:val="Курсив24,Интервал 1 pt30"/>
    <w:rsid w:val="0063589A"/>
    <w:rPr>
      <w:rFonts w:ascii="Microsoft Sans Serif" w:hAnsi="Microsoft Sans Serif"/>
      <w:i/>
      <w:spacing w:val="30"/>
      <w:sz w:val="24"/>
    </w:rPr>
  </w:style>
  <w:style w:type="character" w:customStyle="1" w:styleId="16a">
    <w:name w:val="Основной текст + Полужирный16"/>
    <w:rsid w:val="0063589A"/>
    <w:rPr>
      <w:rFonts w:ascii="Microsoft Sans Serif" w:hAnsi="Microsoft Sans Serif"/>
      <w:b/>
      <w:spacing w:val="10"/>
      <w:sz w:val="26"/>
    </w:rPr>
  </w:style>
  <w:style w:type="character" w:customStyle="1" w:styleId="17b">
    <w:name w:val="Основной текст (17)_"/>
    <w:link w:val="17c"/>
    <w:locked/>
    <w:rsid w:val="0063589A"/>
    <w:rPr>
      <w:i/>
      <w:spacing w:val="20"/>
      <w:sz w:val="26"/>
      <w:shd w:val="clear" w:color="auto" w:fill="FFFFFF"/>
      <w:lang w:val="en-US"/>
    </w:rPr>
  </w:style>
  <w:style w:type="paragraph" w:customStyle="1" w:styleId="17c">
    <w:name w:val="Основной текст (17)"/>
    <w:basedOn w:val="a3"/>
    <w:link w:val="17b"/>
    <w:rsid w:val="0063589A"/>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63589A"/>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63589A"/>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63589A"/>
    <w:rPr>
      <w:rFonts w:ascii="Microsoft Sans Serif" w:hAnsi="Microsoft Sans Serif"/>
      <w:i/>
      <w:spacing w:val="30"/>
      <w:sz w:val="24"/>
    </w:rPr>
  </w:style>
  <w:style w:type="character" w:customStyle="1" w:styleId="12pt12">
    <w:name w:val="Основной текст + 12 pt12"/>
    <w:aliases w:val="Курсив21,Интервал 1 pt27"/>
    <w:rsid w:val="0063589A"/>
    <w:rPr>
      <w:rFonts w:ascii="Microsoft Sans Serif" w:hAnsi="Microsoft Sans Serif"/>
      <w:i/>
      <w:spacing w:val="30"/>
      <w:sz w:val="24"/>
    </w:rPr>
  </w:style>
  <w:style w:type="character" w:customStyle="1" w:styleId="15a">
    <w:name w:val="Основной текст + Полужирный15"/>
    <w:rsid w:val="0063589A"/>
    <w:rPr>
      <w:rFonts w:ascii="Microsoft Sans Serif" w:hAnsi="Microsoft Sans Serif"/>
      <w:b/>
      <w:spacing w:val="10"/>
      <w:sz w:val="26"/>
    </w:rPr>
  </w:style>
  <w:style w:type="character" w:customStyle="1" w:styleId="2ffffa">
    <w:name w:val="Основной текст + Полужирный2"/>
    <w:rsid w:val="0063589A"/>
    <w:rPr>
      <w:rFonts w:ascii="Microsoft Sans Serif" w:hAnsi="Microsoft Sans Serif"/>
      <w:b/>
      <w:spacing w:val="10"/>
      <w:sz w:val="26"/>
    </w:rPr>
  </w:style>
  <w:style w:type="character" w:customStyle="1" w:styleId="12pt5">
    <w:name w:val="Основной текст + 12 pt5"/>
    <w:aliases w:val="Курсив5,Интервал 1 pt5"/>
    <w:rsid w:val="0063589A"/>
    <w:rPr>
      <w:rFonts w:ascii="Microsoft Sans Serif" w:hAnsi="Microsoft Sans Serif"/>
      <w:i/>
      <w:spacing w:val="30"/>
      <w:sz w:val="24"/>
    </w:rPr>
  </w:style>
  <w:style w:type="character" w:customStyle="1" w:styleId="afffffffffffa">
    <w:name w:val="Подпись к картинке_"/>
    <w:link w:val="afffffffffffb"/>
    <w:locked/>
    <w:rsid w:val="0063589A"/>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63589A"/>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63589A"/>
    <w:rPr>
      <w:rFonts w:ascii="Microsoft Sans Serif" w:hAnsi="Microsoft Sans Serif"/>
      <w:i/>
      <w:spacing w:val="30"/>
      <w:sz w:val="24"/>
    </w:rPr>
  </w:style>
  <w:style w:type="character" w:customStyle="1" w:styleId="afffffffffffc">
    <w:name w:val="Колонтитул_"/>
    <w:link w:val="afffffffffffd"/>
    <w:locked/>
    <w:rsid w:val="0063589A"/>
    <w:rPr>
      <w:shd w:val="clear" w:color="auto" w:fill="FFFFFF"/>
    </w:rPr>
  </w:style>
  <w:style w:type="paragraph" w:customStyle="1" w:styleId="afffffffffffd">
    <w:name w:val="Колонтитул"/>
    <w:basedOn w:val="a3"/>
    <w:link w:val="afffffffffffc"/>
    <w:rsid w:val="0063589A"/>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63589A"/>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63589A"/>
    <w:rPr>
      <w:rFonts w:ascii="Microsoft Sans Serif" w:hAnsi="Microsoft Sans Serif"/>
      <w:i/>
      <w:spacing w:val="30"/>
      <w:sz w:val="24"/>
    </w:rPr>
  </w:style>
  <w:style w:type="character" w:customStyle="1" w:styleId="12pt1">
    <w:name w:val="Основной текст + 12 pt1"/>
    <w:aliases w:val="Курсив1,Интервал 1 pt1"/>
    <w:rsid w:val="0063589A"/>
    <w:rPr>
      <w:rFonts w:ascii="Microsoft Sans Serif" w:hAnsi="Microsoft Sans Serif"/>
      <w:i/>
      <w:spacing w:val="30"/>
      <w:sz w:val="24"/>
    </w:rPr>
  </w:style>
  <w:style w:type="paragraph" w:customStyle="1" w:styleId="msonospacing0">
    <w:name w:val="msonospacing"/>
    <w:basedOn w:val="a3"/>
    <w:rsid w:val="0063589A"/>
    <w:pPr>
      <w:spacing w:before="100" w:beforeAutospacing="1" w:after="100" w:afterAutospacing="1"/>
    </w:pPr>
  </w:style>
  <w:style w:type="paragraph" w:customStyle="1" w:styleId="afffffffffffe">
    <w:name w:val="Стиль Обычный (веб)"/>
    <w:basedOn w:val="afff3"/>
    <w:rsid w:val="0063589A"/>
    <w:pPr>
      <w:spacing w:before="0" w:after="0" w:line="233" w:lineRule="auto"/>
      <w:jc w:val="both"/>
    </w:pPr>
    <w:rPr>
      <w:sz w:val="20"/>
      <w:szCs w:val="20"/>
      <w:lang w:bidi="ar-SA"/>
    </w:rPr>
  </w:style>
  <w:style w:type="character" w:customStyle="1" w:styleId="2ffffb">
    <w:name w:val="Основной текст (2) + Полужирный"/>
    <w:rsid w:val="0063589A"/>
    <w:rPr>
      <w:rFonts w:ascii="Times New Roman" w:hAnsi="Times New Roman"/>
      <w:b/>
      <w:sz w:val="19"/>
      <w:shd w:val="clear" w:color="auto" w:fill="FFFFFF"/>
    </w:rPr>
  </w:style>
  <w:style w:type="paragraph" w:customStyle="1" w:styleId="pic">
    <w:name w:val="pic"/>
    <w:basedOn w:val="a3"/>
    <w:rsid w:val="0063589A"/>
    <w:pPr>
      <w:ind w:firstLine="480"/>
    </w:pPr>
  </w:style>
  <w:style w:type="paragraph" w:customStyle="1" w:styleId="wysiwyg-text-align-center">
    <w:name w:val="wysiwyg-text-align-center"/>
    <w:basedOn w:val="a3"/>
    <w:rsid w:val="0063589A"/>
    <w:pPr>
      <w:spacing w:before="100" w:beforeAutospacing="1" w:after="100" w:afterAutospacing="1"/>
    </w:pPr>
  </w:style>
  <w:style w:type="paragraph" w:customStyle="1" w:styleId="wysiwyg-text-align-right">
    <w:name w:val="wysiwyg-text-align-right"/>
    <w:basedOn w:val="a3"/>
    <w:rsid w:val="0063589A"/>
    <w:pPr>
      <w:spacing w:before="100" w:beforeAutospacing="1" w:after="100" w:afterAutospacing="1"/>
    </w:pPr>
  </w:style>
  <w:style w:type="character" w:customStyle="1" w:styleId="keyword2">
    <w:name w:val="keyword2"/>
    <w:rsid w:val="0063589A"/>
  </w:style>
  <w:style w:type="character" w:customStyle="1" w:styleId="c8">
    <w:name w:val="c8"/>
    <w:rsid w:val="0063589A"/>
  </w:style>
  <w:style w:type="character" w:customStyle="1" w:styleId="FontStyle805">
    <w:name w:val="Font Style805"/>
    <w:rsid w:val="0063589A"/>
    <w:rPr>
      <w:rFonts w:ascii="Arial Narrow" w:hAnsi="Arial Narrow"/>
      <w:i/>
      <w:sz w:val="12"/>
    </w:rPr>
  </w:style>
  <w:style w:type="character" w:customStyle="1" w:styleId="FontStyle97">
    <w:name w:val="Font Style97"/>
    <w:rsid w:val="0063589A"/>
    <w:rPr>
      <w:rFonts w:ascii="Times New Roman" w:hAnsi="Times New Roman"/>
      <w:sz w:val="24"/>
    </w:rPr>
  </w:style>
  <w:style w:type="character" w:customStyle="1" w:styleId="FontStyle764">
    <w:name w:val="Font Style764"/>
    <w:rsid w:val="0063589A"/>
    <w:rPr>
      <w:rFonts w:ascii="Times New Roman" w:hAnsi="Times New Roman"/>
      <w:b/>
      <w:i/>
      <w:sz w:val="20"/>
    </w:rPr>
  </w:style>
  <w:style w:type="paragraph" w:customStyle="1" w:styleId="11fa">
    <w:name w:val="Загол11"/>
    <w:basedOn w:val="10e"/>
    <w:rsid w:val="0063589A"/>
    <w:rPr>
      <w:sz w:val="22"/>
      <w:szCs w:val="22"/>
    </w:rPr>
  </w:style>
  <w:style w:type="paragraph" w:customStyle="1" w:styleId="10e">
    <w:name w:val="Загол10"/>
    <w:basedOn w:val="9a"/>
    <w:rsid w:val="0063589A"/>
    <w:rPr>
      <w:caps/>
      <w:color w:val="auto"/>
      <w:sz w:val="20"/>
      <w:szCs w:val="20"/>
    </w:rPr>
  </w:style>
  <w:style w:type="paragraph" w:customStyle="1" w:styleId="9a">
    <w:name w:val="Загол9"/>
    <w:rsid w:val="0063589A"/>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63589A"/>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63589A"/>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63589A"/>
    <w:pPr>
      <w:keepNext/>
      <w:widowControl w:val="0"/>
      <w:jc w:val="center"/>
    </w:pPr>
    <w:rPr>
      <w:b/>
      <w:sz w:val="26"/>
      <w:szCs w:val="20"/>
    </w:rPr>
  </w:style>
  <w:style w:type="paragraph" w:customStyle="1" w:styleId="22f1">
    <w:name w:val="Текст22"/>
    <w:basedOn w:val="a3"/>
    <w:rsid w:val="0063589A"/>
    <w:rPr>
      <w:rFonts w:ascii="Courier New" w:hAnsi="Courier New"/>
      <w:sz w:val="20"/>
      <w:szCs w:val="20"/>
    </w:rPr>
  </w:style>
  <w:style w:type="paragraph" w:customStyle="1" w:styleId="11fb">
    <w:name w:val="Верхний колонтитул11"/>
    <w:basedOn w:val="a3"/>
    <w:rsid w:val="0063589A"/>
    <w:pPr>
      <w:tabs>
        <w:tab w:val="center" w:pos="4153"/>
        <w:tab w:val="right" w:pos="8306"/>
      </w:tabs>
    </w:pPr>
    <w:rPr>
      <w:rFonts w:ascii="Arial" w:hAnsi="Arial"/>
      <w:szCs w:val="20"/>
    </w:rPr>
  </w:style>
  <w:style w:type="paragraph" w:customStyle="1" w:styleId="3115">
    <w:name w:val="Заголовок 311"/>
    <w:basedOn w:val="13b"/>
    <w:next w:val="13b"/>
    <w:rsid w:val="0063589A"/>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63589A"/>
    <w:pPr>
      <w:keepNext/>
      <w:widowControl/>
      <w:spacing w:line="240" w:lineRule="auto"/>
      <w:ind w:firstLine="0"/>
      <w:jc w:val="left"/>
    </w:pPr>
    <w:rPr>
      <w:sz w:val="24"/>
    </w:rPr>
  </w:style>
  <w:style w:type="paragraph" w:customStyle="1" w:styleId="11fc">
    <w:name w:val="Без интервала11"/>
    <w:rsid w:val="0063589A"/>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63589A"/>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63589A"/>
    <w:pPr>
      <w:widowControl/>
      <w:spacing w:line="240" w:lineRule="auto"/>
      <w:ind w:firstLine="0"/>
    </w:pPr>
    <w:rPr>
      <w:i/>
      <w:sz w:val="26"/>
    </w:rPr>
  </w:style>
  <w:style w:type="paragraph" w:customStyle="1" w:styleId="21ff1">
    <w:name w:val="Цитата21"/>
    <w:basedOn w:val="a3"/>
    <w:rsid w:val="0063589A"/>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63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63589A"/>
  </w:style>
  <w:style w:type="character" w:customStyle="1" w:styleId="11fe">
    <w:name w:val="Слабое выделение11"/>
    <w:rsid w:val="0063589A"/>
    <w:rPr>
      <w:i/>
      <w:color w:val="808080"/>
    </w:rPr>
  </w:style>
  <w:style w:type="character" w:customStyle="1" w:styleId="11ff">
    <w:name w:val="Сильное выделение11"/>
    <w:rsid w:val="0063589A"/>
    <w:rPr>
      <w:b/>
    </w:rPr>
  </w:style>
  <w:style w:type="character" w:customStyle="1" w:styleId="3520">
    <w:name w:val="Знак Знак352"/>
    <w:locked/>
    <w:rsid w:val="0063589A"/>
    <w:rPr>
      <w:sz w:val="24"/>
      <w:lang w:val="ru-RU" w:eastAsia="ru-RU"/>
    </w:rPr>
  </w:style>
  <w:style w:type="character" w:customStyle="1" w:styleId="1320">
    <w:name w:val="Знак Знак132"/>
    <w:locked/>
    <w:rsid w:val="0063589A"/>
    <w:rPr>
      <w:lang w:val="ru-RU" w:eastAsia="ar-SA" w:bidi="ar-SA"/>
    </w:rPr>
  </w:style>
  <w:style w:type="character" w:customStyle="1" w:styleId="1221">
    <w:name w:val="Знак Знак122"/>
    <w:locked/>
    <w:rsid w:val="0063589A"/>
    <w:rPr>
      <w:sz w:val="28"/>
      <w:lang w:val="ru-RU" w:eastAsia="ru-RU"/>
    </w:rPr>
  </w:style>
  <w:style w:type="character" w:customStyle="1" w:styleId="1124">
    <w:name w:val="Знак Знак112"/>
    <w:locked/>
    <w:rsid w:val="0063589A"/>
    <w:rPr>
      <w:sz w:val="28"/>
      <w:lang w:val="ru-RU" w:eastAsia="ru-RU"/>
    </w:rPr>
  </w:style>
  <w:style w:type="character" w:customStyle="1" w:styleId="922">
    <w:name w:val="Знак Знак92"/>
    <w:locked/>
    <w:rsid w:val="0063589A"/>
    <w:rPr>
      <w:rFonts w:ascii="Tahoma" w:hAnsi="Tahoma"/>
      <w:lang w:val="ru-RU" w:eastAsia="ru-RU"/>
    </w:rPr>
  </w:style>
  <w:style w:type="character" w:customStyle="1" w:styleId="4020">
    <w:name w:val="Знак Знак402"/>
    <w:locked/>
    <w:rsid w:val="0063589A"/>
    <w:rPr>
      <w:rFonts w:ascii="Arial" w:hAnsi="Arial"/>
      <w:b/>
      <w:i/>
      <w:sz w:val="28"/>
      <w:lang w:val="ru-RU" w:eastAsia="zh-CN"/>
    </w:rPr>
  </w:style>
  <w:style w:type="character" w:customStyle="1" w:styleId="3920">
    <w:name w:val="Знак Знак392"/>
    <w:locked/>
    <w:rsid w:val="0063589A"/>
    <w:rPr>
      <w:b/>
      <w:sz w:val="27"/>
      <w:lang w:val="ru-RU" w:eastAsia="zh-CN"/>
    </w:rPr>
  </w:style>
  <w:style w:type="character" w:customStyle="1" w:styleId="3820">
    <w:name w:val="Знак Знак382"/>
    <w:locked/>
    <w:rsid w:val="0063589A"/>
    <w:rPr>
      <w:b/>
      <w:sz w:val="28"/>
      <w:lang w:val="ru-RU" w:eastAsia="ru-RU"/>
    </w:rPr>
  </w:style>
  <w:style w:type="character" w:customStyle="1" w:styleId="3720">
    <w:name w:val="Знак Знак372"/>
    <w:locked/>
    <w:rsid w:val="0063589A"/>
    <w:rPr>
      <w:b/>
      <w:i/>
      <w:sz w:val="26"/>
      <w:lang w:val="ru-RU" w:eastAsia="zh-CN"/>
    </w:rPr>
  </w:style>
  <w:style w:type="character" w:customStyle="1" w:styleId="3620">
    <w:name w:val="Знак Знак362"/>
    <w:locked/>
    <w:rsid w:val="0063589A"/>
    <w:rPr>
      <w:sz w:val="24"/>
      <w:lang w:val="ru-RU" w:eastAsia="ru-RU"/>
    </w:rPr>
  </w:style>
  <w:style w:type="character" w:customStyle="1" w:styleId="3121">
    <w:name w:val="Знак Знак312"/>
    <w:locked/>
    <w:rsid w:val="0063589A"/>
    <w:rPr>
      <w:rFonts w:ascii="Courier New" w:hAnsi="Courier New"/>
      <w:lang w:val="ru-RU" w:eastAsia="ru-RU"/>
    </w:rPr>
  </w:style>
  <w:style w:type="character" w:customStyle="1" w:styleId="3420">
    <w:name w:val="Знак Знак342"/>
    <w:locked/>
    <w:rsid w:val="0063589A"/>
    <w:rPr>
      <w:rFonts w:ascii="Calibri" w:hAnsi="Calibri"/>
      <w:i/>
      <w:sz w:val="24"/>
      <w:lang w:val="ru-RU" w:eastAsia="zh-CN"/>
    </w:rPr>
  </w:style>
  <w:style w:type="character" w:customStyle="1" w:styleId="3220">
    <w:name w:val="Знак Знак322"/>
    <w:locked/>
    <w:rsid w:val="0063589A"/>
    <w:rPr>
      <w:rFonts w:ascii="Arial" w:hAnsi="Arial"/>
      <w:sz w:val="22"/>
      <w:lang w:val="ru-RU" w:eastAsia="ru-RU"/>
    </w:rPr>
  </w:style>
  <w:style w:type="character" w:customStyle="1" w:styleId="2920">
    <w:name w:val="Знак Знак292"/>
    <w:locked/>
    <w:rsid w:val="0063589A"/>
    <w:rPr>
      <w:sz w:val="24"/>
      <w:lang w:val="ru-RU" w:eastAsia="zh-CN"/>
    </w:rPr>
  </w:style>
  <w:style w:type="character" w:customStyle="1" w:styleId="2820">
    <w:name w:val="Знак Знак282"/>
    <w:locked/>
    <w:rsid w:val="0063589A"/>
    <w:rPr>
      <w:sz w:val="24"/>
      <w:lang w:val="ru-RU" w:eastAsia="ru-RU"/>
    </w:rPr>
  </w:style>
  <w:style w:type="character" w:customStyle="1" w:styleId="2720">
    <w:name w:val="Знак Знак272"/>
    <w:locked/>
    <w:rsid w:val="0063589A"/>
    <w:rPr>
      <w:sz w:val="16"/>
      <w:lang w:val="ru-RU" w:eastAsia="ru-RU"/>
    </w:rPr>
  </w:style>
  <w:style w:type="character" w:customStyle="1" w:styleId="2126">
    <w:name w:val="Знак Знак212"/>
    <w:locked/>
    <w:rsid w:val="0063589A"/>
    <w:rPr>
      <w:rFonts w:ascii="Tahoma" w:hAnsi="Tahoma"/>
      <w:lang w:val="ru-RU" w:eastAsia="ru-RU"/>
    </w:rPr>
  </w:style>
  <w:style w:type="character" w:customStyle="1" w:styleId="2620">
    <w:name w:val="Знак Знак262"/>
    <w:rsid w:val="0063589A"/>
    <w:rPr>
      <w:rFonts w:ascii="Cambria" w:hAnsi="Cambria"/>
      <w:b/>
      <w:sz w:val="26"/>
    </w:rPr>
  </w:style>
  <w:style w:type="character" w:customStyle="1" w:styleId="2420">
    <w:name w:val="Знак Знак242"/>
    <w:rsid w:val="0063589A"/>
    <w:rPr>
      <w:rFonts w:ascii="Times New Roman" w:hAnsi="Times New Roman"/>
      <w:b/>
      <w:i/>
      <w:sz w:val="26"/>
    </w:rPr>
  </w:style>
  <w:style w:type="character" w:customStyle="1" w:styleId="2320">
    <w:name w:val="Знак Знак232"/>
    <w:rsid w:val="0063589A"/>
    <w:rPr>
      <w:rFonts w:ascii="Times New Roman" w:hAnsi="Times New Roman"/>
      <w:b/>
      <w:sz w:val="22"/>
    </w:rPr>
  </w:style>
  <w:style w:type="character" w:customStyle="1" w:styleId="3130">
    <w:name w:val="Знак Знак313"/>
    <w:locked/>
    <w:rsid w:val="0063589A"/>
    <w:rPr>
      <w:rFonts w:ascii="PragmaticaCTT" w:hAnsi="PragmaticaCTT"/>
      <w:b/>
      <w:sz w:val="24"/>
      <w:lang w:val="ru-RU" w:eastAsia="ru-RU"/>
    </w:rPr>
  </w:style>
  <w:style w:type="character" w:customStyle="1" w:styleId="2015">
    <w:name w:val="Знак Знак2015"/>
    <w:rsid w:val="0063589A"/>
    <w:rPr>
      <w:rFonts w:ascii="Arial" w:hAnsi="Arial"/>
      <w:sz w:val="22"/>
    </w:rPr>
  </w:style>
  <w:style w:type="character" w:customStyle="1" w:styleId="font55">
    <w:name w:val="font55"/>
    <w:rsid w:val="0063589A"/>
  </w:style>
  <w:style w:type="character" w:customStyle="1" w:styleId="WW8Num24z4">
    <w:name w:val="WW8Num24z4"/>
    <w:rsid w:val="0063589A"/>
  </w:style>
  <w:style w:type="character" w:customStyle="1" w:styleId="WW8Num24z5">
    <w:name w:val="WW8Num24z5"/>
    <w:rsid w:val="0063589A"/>
  </w:style>
  <w:style w:type="character" w:customStyle="1" w:styleId="WW8Num24z6">
    <w:name w:val="WW8Num24z6"/>
    <w:rsid w:val="0063589A"/>
  </w:style>
  <w:style w:type="character" w:customStyle="1" w:styleId="WW8Num24z7">
    <w:name w:val="WW8Num24z7"/>
    <w:rsid w:val="0063589A"/>
  </w:style>
  <w:style w:type="character" w:customStyle="1" w:styleId="WW8Num24z8">
    <w:name w:val="WW8Num24z8"/>
    <w:rsid w:val="0063589A"/>
  </w:style>
  <w:style w:type="character" w:customStyle="1" w:styleId="WW8Num25z4">
    <w:name w:val="WW8Num25z4"/>
    <w:rsid w:val="0063589A"/>
  </w:style>
  <w:style w:type="character" w:customStyle="1" w:styleId="WW8Num25z5">
    <w:name w:val="WW8Num25z5"/>
    <w:rsid w:val="0063589A"/>
  </w:style>
  <w:style w:type="character" w:customStyle="1" w:styleId="WW8Num25z6">
    <w:name w:val="WW8Num25z6"/>
    <w:rsid w:val="0063589A"/>
  </w:style>
  <w:style w:type="character" w:customStyle="1" w:styleId="WW8Num25z7">
    <w:name w:val="WW8Num25z7"/>
    <w:rsid w:val="0063589A"/>
  </w:style>
  <w:style w:type="character" w:customStyle="1" w:styleId="WW8Num25z8">
    <w:name w:val="WW8Num25z8"/>
    <w:rsid w:val="0063589A"/>
  </w:style>
  <w:style w:type="character" w:customStyle="1" w:styleId="WW8Num30z2">
    <w:name w:val="WW8Num30z2"/>
    <w:rsid w:val="0063589A"/>
  </w:style>
  <w:style w:type="character" w:customStyle="1" w:styleId="WW8Num30z4">
    <w:name w:val="WW8Num30z4"/>
    <w:rsid w:val="0063589A"/>
  </w:style>
  <w:style w:type="character" w:customStyle="1" w:styleId="WW8Num30z5">
    <w:name w:val="WW8Num30z5"/>
    <w:rsid w:val="0063589A"/>
  </w:style>
  <w:style w:type="character" w:customStyle="1" w:styleId="WW8Num30z6">
    <w:name w:val="WW8Num30z6"/>
    <w:rsid w:val="0063589A"/>
  </w:style>
  <w:style w:type="character" w:customStyle="1" w:styleId="WW8Num30z7">
    <w:name w:val="WW8Num30z7"/>
    <w:rsid w:val="0063589A"/>
  </w:style>
  <w:style w:type="character" w:customStyle="1" w:styleId="WW8Num30z8">
    <w:name w:val="WW8Num30z8"/>
    <w:rsid w:val="0063589A"/>
  </w:style>
  <w:style w:type="character" w:customStyle="1" w:styleId="WW8Num32z4">
    <w:name w:val="WW8Num32z4"/>
    <w:rsid w:val="0063589A"/>
  </w:style>
  <w:style w:type="character" w:customStyle="1" w:styleId="WW8Num32z5">
    <w:name w:val="WW8Num32z5"/>
    <w:rsid w:val="0063589A"/>
  </w:style>
  <w:style w:type="character" w:customStyle="1" w:styleId="WW8Num32z6">
    <w:name w:val="WW8Num32z6"/>
    <w:rsid w:val="0063589A"/>
  </w:style>
  <w:style w:type="character" w:customStyle="1" w:styleId="WW8Num32z7">
    <w:name w:val="WW8Num32z7"/>
    <w:rsid w:val="0063589A"/>
  </w:style>
  <w:style w:type="character" w:customStyle="1" w:styleId="WW8Num32z8">
    <w:name w:val="WW8Num32z8"/>
    <w:rsid w:val="0063589A"/>
  </w:style>
  <w:style w:type="character" w:customStyle="1" w:styleId="WW8Num33z1">
    <w:name w:val="WW8Num33z1"/>
    <w:rsid w:val="0063589A"/>
  </w:style>
  <w:style w:type="character" w:customStyle="1" w:styleId="WW8Num33z2">
    <w:name w:val="WW8Num33z2"/>
    <w:rsid w:val="0063589A"/>
  </w:style>
  <w:style w:type="character" w:customStyle="1" w:styleId="WW8Num33z5">
    <w:name w:val="WW8Num33z5"/>
    <w:rsid w:val="0063589A"/>
  </w:style>
  <w:style w:type="character" w:customStyle="1" w:styleId="WW8Num33z6">
    <w:name w:val="WW8Num33z6"/>
    <w:rsid w:val="0063589A"/>
  </w:style>
  <w:style w:type="character" w:customStyle="1" w:styleId="WW8Num33z7">
    <w:name w:val="WW8Num33z7"/>
    <w:rsid w:val="0063589A"/>
  </w:style>
  <w:style w:type="character" w:customStyle="1" w:styleId="WW8Num33z8">
    <w:name w:val="WW8Num33z8"/>
    <w:rsid w:val="0063589A"/>
  </w:style>
  <w:style w:type="character" w:customStyle="1" w:styleId="WW8Num35z2">
    <w:name w:val="WW8Num35z2"/>
    <w:rsid w:val="0063589A"/>
  </w:style>
  <w:style w:type="character" w:customStyle="1" w:styleId="WW8Num35z4">
    <w:name w:val="WW8Num35z4"/>
    <w:rsid w:val="0063589A"/>
  </w:style>
  <w:style w:type="character" w:customStyle="1" w:styleId="WW8Num35z5">
    <w:name w:val="WW8Num35z5"/>
    <w:rsid w:val="0063589A"/>
  </w:style>
  <w:style w:type="character" w:customStyle="1" w:styleId="WW8Num35z6">
    <w:name w:val="WW8Num35z6"/>
    <w:rsid w:val="0063589A"/>
  </w:style>
  <w:style w:type="character" w:customStyle="1" w:styleId="WW8Num35z7">
    <w:name w:val="WW8Num35z7"/>
    <w:rsid w:val="0063589A"/>
  </w:style>
  <w:style w:type="character" w:customStyle="1" w:styleId="WW8Num35z8">
    <w:name w:val="WW8Num35z8"/>
    <w:rsid w:val="0063589A"/>
  </w:style>
  <w:style w:type="character" w:customStyle="1" w:styleId="WW8Num37z2">
    <w:name w:val="WW8Num37z2"/>
    <w:rsid w:val="0063589A"/>
  </w:style>
  <w:style w:type="character" w:customStyle="1" w:styleId="WW8Num37z4">
    <w:name w:val="WW8Num37z4"/>
    <w:rsid w:val="0063589A"/>
  </w:style>
  <w:style w:type="character" w:customStyle="1" w:styleId="WW8Num37z5">
    <w:name w:val="WW8Num37z5"/>
    <w:rsid w:val="0063589A"/>
  </w:style>
  <w:style w:type="character" w:customStyle="1" w:styleId="WW8Num37z6">
    <w:name w:val="WW8Num37z6"/>
    <w:rsid w:val="0063589A"/>
  </w:style>
  <w:style w:type="character" w:customStyle="1" w:styleId="WW8Num37z7">
    <w:name w:val="WW8Num37z7"/>
    <w:rsid w:val="0063589A"/>
  </w:style>
  <w:style w:type="character" w:customStyle="1" w:styleId="WW8Num37z8">
    <w:name w:val="WW8Num37z8"/>
    <w:rsid w:val="0063589A"/>
  </w:style>
  <w:style w:type="character" w:customStyle="1" w:styleId="WW8Num38z1">
    <w:name w:val="WW8Num38z1"/>
    <w:rsid w:val="0063589A"/>
  </w:style>
  <w:style w:type="character" w:customStyle="1" w:styleId="WW8Num38z2">
    <w:name w:val="WW8Num38z2"/>
    <w:rsid w:val="0063589A"/>
  </w:style>
  <w:style w:type="character" w:customStyle="1" w:styleId="WW8Num38z3">
    <w:name w:val="WW8Num38z3"/>
    <w:rsid w:val="0063589A"/>
  </w:style>
  <w:style w:type="character" w:customStyle="1" w:styleId="WW8Num38z4">
    <w:name w:val="WW8Num38z4"/>
    <w:rsid w:val="0063589A"/>
  </w:style>
  <w:style w:type="character" w:customStyle="1" w:styleId="WW8Num38z5">
    <w:name w:val="WW8Num38z5"/>
    <w:rsid w:val="0063589A"/>
  </w:style>
  <w:style w:type="character" w:customStyle="1" w:styleId="WW8Num38z6">
    <w:name w:val="WW8Num38z6"/>
    <w:rsid w:val="0063589A"/>
  </w:style>
  <w:style w:type="character" w:customStyle="1" w:styleId="WW8Num38z7">
    <w:name w:val="WW8Num38z7"/>
    <w:rsid w:val="0063589A"/>
  </w:style>
  <w:style w:type="character" w:customStyle="1" w:styleId="WW8Num38z8">
    <w:name w:val="WW8Num38z8"/>
    <w:rsid w:val="0063589A"/>
  </w:style>
  <w:style w:type="character" w:customStyle="1" w:styleId="WW8Num40z1">
    <w:name w:val="WW8Num40z1"/>
    <w:rsid w:val="0063589A"/>
    <w:rPr>
      <w:rFonts w:ascii="Courier New" w:hAnsi="Courier New"/>
    </w:rPr>
  </w:style>
  <w:style w:type="character" w:customStyle="1" w:styleId="WW8Num40z2">
    <w:name w:val="WW8Num40z2"/>
    <w:rsid w:val="0063589A"/>
    <w:rPr>
      <w:rFonts w:ascii="Wingdings" w:hAnsi="Wingdings"/>
    </w:rPr>
  </w:style>
  <w:style w:type="character" w:customStyle="1" w:styleId="WW8Num41z1">
    <w:name w:val="WW8Num41z1"/>
    <w:rsid w:val="0063589A"/>
  </w:style>
  <w:style w:type="character" w:customStyle="1" w:styleId="WW8Num41z2">
    <w:name w:val="WW8Num41z2"/>
    <w:rsid w:val="0063589A"/>
  </w:style>
  <w:style w:type="character" w:customStyle="1" w:styleId="WW8Num41z3">
    <w:name w:val="WW8Num41z3"/>
    <w:rsid w:val="0063589A"/>
  </w:style>
  <w:style w:type="character" w:customStyle="1" w:styleId="WW8Num41z4">
    <w:name w:val="WW8Num41z4"/>
    <w:rsid w:val="0063589A"/>
  </w:style>
  <w:style w:type="character" w:customStyle="1" w:styleId="WW8Num41z5">
    <w:name w:val="WW8Num41z5"/>
    <w:rsid w:val="0063589A"/>
  </w:style>
  <w:style w:type="character" w:customStyle="1" w:styleId="WW8Num41z6">
    <w:name w:val="WW8Num41z6"/>
    <w:rsid w:val="0063589A"/>
  </w:style>
  <w:style w:type="character" w:customStyle="1" w:styleId="WW8Num41z7">
    <w:name w:val="WW8Num41z7"/>
    <w:rsid w:val="0063589A"/>
  </w:style>
  <w:style w:type="character" w:customStyle="1" w:styleId="WW8Num41z8">
    <w:name w:val="WW8Num41z8"/>
    <w:rsid w:val="0063589A"/>
  </w:style>
  <w:style w:type="character" w:customStyle="1" w:styleId="WW8Num43z1">
    <w:name w:val="WW8Num43z1"/>
    <w:rsid w:val="0063589A"/>
  </w:style>
  <w:style w:type="character" w:customStyle="1" w:styleId="WW8Num43z2">
    <w:name w:val="WW8Num43z2"/>
    <w:rsid w:val="0063589A"/>
  </w:style>
  <w:style w:type="character" w:customStyle="1" w:styleId="WW8Num43z3">
    <w:name w:val="WW8Num43z3"/>
    <w:rsid w:val="0063589A"/>
  </w:style>
  <w:style w:type="character" w:customStyle="1" w:styleId="WW8Num43z4">
    <w:name w:val="WW8Num43z4"/>
    <w:rsid w:val="0063589A"/>
  </w:style>
  <w:style w:type="character" w:customStyle="1" w:styleId="WW8Num43z5">
    <w:name w:val="WW8Num43z5"/>
    <w:rsid w:val="0063589A"/>
  </w:style>
  <w:style w:type="character" w:customStyle="1" w:styleId="WW8Num43z6">
    <w:name w:val="WW8Num43z6"/>
    <w:rsid w:val="0063589A"/>
  </w:style>
  <w:style w:type="character" w:customStyle="1" w:styleId="WW8Num43z7">
    <w:name w:val="WW8Num43z7"/>
    <w:rsid w:val="0063589A"/>
  </w:style>
  <w:style w:type="character" w:customStyle="1" w:styleId="WW8Num43z8">
    <w:name w:val="WW8Num43z8"/>
    <w:rsid w:val="0063589A"/>
  </w:style>
  <w:style w:type="character" w:customStyle="1" w:styleId="WW8Num44z2">
    <w:name w:val="WW8Num44z2"/>
    <w:rsid w:val="0063589A"/>
    <w:rPr>
      <w:rFonts w:ascii="Wingdings" w:hAnsi="Wingdings"/>
    </w:rPr>
  </w:style>
  <w:style w:type="character" w:customStyle="1" w:styleId="WW8Num46z2">
    <w:name w:val="WW8Num46z2"/>
    <w:rsid w:val="0063589A"/>
    <w:rPr>
      <w:rFonts w:ascii="Wingdings" w:hAnsi="Wingdings"/>
    </w:rPr>
  </w:style>
  <w:style w:type="character" w:customStyle="1" w:styleId="WW8Num47z2">
    <w:name w:val="WW8Num47z2"/>
    <w:rsid w:val="0063589A"/>
    <w:rPr>
      <w:rFonts w:ascii="Wingdings" w:hAnsi="Wingdings"/>
    </w:rPr>
  </w:style>
  <w:style w:type="character" w:customStyle="1" w:styleId="WW8NumSt31z0">
    <w:name w:val="WW8NumSt31z0"/>
    <w:rsid w:val="0063589A"/>
    <w:rPr>
      <w:rFonts w:ascii="Times New Roman" w:hAnsi="Times New Roman"/>
      <w:sz w:val="20"/>
    </w:rPr>
  </w:style>
  <w:style w:type="character" w:customStyle="1" w:styleId="FootnoteCharacters">
    <w:name w:val="Footnote Characters"/>
    <w:rsid w:val="0063589A"/>
    <w:rPr>
      <w:vertAlign w:val="superscript"/>
    </w:rPr>
  </w:style>
  <w:style w:type="character" w:customStyle="1" w:styleId="1fffffff6">
    <w:name w:val="Знак примечания1"/>
    <w:rsid w:val="0063589A"/>
    <w:rPr>
      <w:sz w:val="16"/>
    </w:rPr>
  </w:style>
  <w:style w:type="character" w:customStyle="1" w:styleId="EndnoteCharacters">
    <w:name w:val="Endnote Characters"/>
    <w:rsid w:val="0063589A"/>
    <w:rPr>
      <w:vertAlign w:val="superscript"/>
    </w:rPr>
  </w:style>
  <w:style w:type="paragraph" w:customStyle="1" w:styleId="LO-Normal1">
    <w:name w:val="LO-Normal1"/>
    <w:rsid w:val="0063589A"/>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63589A"/>
    <w:pPr>
      <w:shd w:val="clear" w:color="auto" w:fill="000080"/>
      <w:suppressAutoHyphens/>
    </w:pPr>
    <w:rPr>
      <w:rFonts w:ascii="Tahoma" w:hAnsi="Tahoma" w:cs="Tahoma"/>
      <w:lang w:eastAsia="zh-CN"/>
    </w:rPr>
  </w:style>
  <w:style w:type="paragraph" w:customStyle="1" w:styleId="22f2">
    <w:name w:val="Список 22"/>
    <w:basedOn w:val="a3"/>
    <w:rsid w:val="0063589A"/>
    <w:pPr>
      <w:suppressAutoHyphens/>
      <w:ind w:left="566" w:hanging="283"/>
    </w:pPr>
    <w:rPr>
      <w:lang w:eastAsia="zh-CN"/>
    </w:rPr>
  </w:style>
  <w:style w:type="paragraph" w:customStyle="1" w:styleId="31f0">
    <w:name w:val="Список 31"/>
    <w:basedOn w:val="a3"/>
    <w:rsid w:val="0063589A"/>
    <w:pPr>
      <w:suppressAutoHyphens/>
      <w:ind w:left="849" w:hanging="283"/>
    </w:pPr>
    <w:rPr>
      <w:lang w:eastAsia="zh-CN"/>
    </w:rPr>
  </w:style>
  <w:style w:type="paragraph" w:customStyle="1" w:styleId="1fffffff7">
    <w:name w:val="Обычный отступ1"/>
    <w:basedOn w:val="a3"/>
    <w:rsid w:val="0063589A"/>
    <w:pPr>
      <w:suppressAutoHyphens/>
      <w:ind w:firstLine="720"/>
      <w:jc w:val="both"/>
    </w:pPr>
    <w:rPr>
      <w:sz w:val="28"/>
      <w:szCs w:val="20"/>
      <w:lang w:eastAsia="zh-CN"/>
    </w:rPr>
  </w:style>
  <w:style w:type="paragraph" w:customStyle="1" w:styleId="2ffffd">
    <w:name w:val="Нумерованный список2"/>
    <w:basedOn w:val="a3"/>
    <w:rsid w:val="0063589A"/>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63589A"/>
    <w:pPr>
      <w:suppressAutoHyphens/>
      <w:ind w:firstLine="210"/>
    </w:pPr>
    <w:rPr>
      <w:sz w:val="20"/>
      <w:lang w:eastAsia="zh-CN"/>
    </w:rPr>
  </w:style>
  <w:style w:type="paragraph" w:customStyle="1" w:styleId="21ff2">
    <w:name w:val="Нумерованный список 21"/>
    <w:basedOn w:val="a3"/>
    <w:rsid w:val="0063589A"/>
    <w:pPr>
      <w:tabs>
        <w:tab w:val="left" w:pos="720"/>
      </w:tabs>
      <w:suppressAutoHyphens/>
      <w:ind w:left="720" w:hanging="360"/>
    </w:pPr>
    <w:rPr>
      <w:lang w:eastAsia="zh-CN"/>
    </w:rPr>
  </w:style>
  <w:style w:type="paragraph" w:customStyle="1" w:styleId="42a">
    <w:name w:val="Список 42"/>
    <w:basedOn w:val="a3"/>
    <w:rsid w:val="0063589A"/>
    <w:pPr>
      <w:suppressAutoHyphens/>
      <w:ind w:left="1132" w:hanging="283"/>
    </w:pPr>
    <w:rPr>
      <w:lang w:eastAsia="zh-CN"/>
    </w:rPr>
  </w:style>
  <w:style w:type="paragraph" w:customStyle="1" w:styleId="22f3">
    <w:name w:val="Маркированный список 22"/>
    <w:basedOn w:val="a3"/>
    <w:rsid w:val="0063589A"/>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63589A"/>
    <w:pPr>
      <w:tabs>
        <w:tab w:val="left" w:pos="708"/>
      </w:tabs>
      <w:suppressAutoHyphens/>
      <w:jc w:val="both"/>
    </w:pPr>
    <w:rPr>
      <w:bCs/>
      <w:iCs/>
      <w:sz w:val="28"/>
      <w:szCs w:val="28"/>
      <w:lang w:eastAsia="zh-CN"/>
    </w:rPr>
  </w:style>
  <w:style w:type="paragraph" w:customStyle="1" w:styleId="2ffffe">
    <w:name w:val="Текст примечания2"/>
    <w:basedOn w:val="a3"/>
    <w:rsid w:val="0063589A"/>
    <w:pPr>
      <w:suppressAutoHyphens/>
    </w:pPr>
    <w:rPr>
      <w:sz w:val="20"/>
      <w:szCs w:val="20"/>
      <w:lang w:eastAsia="zh-CN"/>
    </w:rPr>
  </w:style>
  <w:style w:type="paragraph" w:customStyle="1" w:styleId="2fffff">
    <w:name w:val="Название объекта2"/>
    <w:basedOn w:val="a3"/>
    <w:next w:val="a3"/>
    <w:rsid w:val="0063589A"/>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63589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63589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63589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63589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63589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63589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63589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63589A"/>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63589A"/>
    <w:pPr>
      <w:suppressAutoHyphens/>
      <w:ind w:firstLine="210"/>
    </w:pPr>
    <w:rPr>
      <w:rFonts w:cs="PragmaticaCTT"/>
      <w:sz w:val="20"/>
      <w:lang w:eastAsia="zh-CN"/>
    </w:rPr>
  </w:style>
  <w:style w:type="paragraph" w:customStyle="1" w:styleId="WW-Heading">
    <w:name w:val="WW-Heading"/>
    <w:rsid w:val="0063589A"/>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63589A"/>
    <w:pPr>
      <w:suppressAutoHyphens/>
      <w:spacing w:before="280" w:after="280"/>
    </w:pPr>
    <w:rPr>
      <w:lang w:eastAsia="zh-CN"/>
    </w:rPr>
  </w:style>
  <w:style w:type="paragraph" w:customStyle="1" w:styleId="1fffffffa">
    <w:name w:val="Текст макроса1"/>
    <w:rsid w:val="0063589A"/>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63589A"/>
    <w:pPr>
      <w:suppressAutoHyphens/>
      <w:ind w:left="720" w:hanging="360"/>
    </w:pPr>
    <w:rPr>
      <w:lang w:eastAsia="zh-CN"/>
    </w:rPr>
  </w:style>
  <w:style w:type="paragraph" w:customStyle="1" w:styleId="WW-TextBody">
    <w:name w:val="WW-Text Body"/>
    <w:basedOn w:val="a3"/>
    <w:rsid w:val="0063589A"/>
    <w:pPr>
      <w:suppressAutoHyphens/>
      <w:spacing w:after="120"/>
    </w:pPr>
    <w:rPr>
      <w:lang w:val="en-US" w:eastAsia="zh-CN"/>
    </w:rPr>
  </w:style>
  <w:style w:type="paragraph" w:customStyle="1" w:styleId="WW-Heading4">
    <w:name w:val="WW-Heading 4"/>
    <w:basedOn w:val="a3"/>
    <w:next w:val="a3"/>
    <w:rsid w:val="0063589A"/>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63589A"/>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63589A"/>
    <w:pPr>
      <w:suppressAutoHyphens/>
      <w:spacing w:after="120"/>
      <w:ind w:left="566"/>
    </w:pPr>
    <w:rPr>
      <w:sz w:val="20"/>
      <w:szCs w:val="20"/>
      <w:lang w:eastAsia="zh-CN"/>
    </w:rPr>
  </w:style>
  <w:style w:type="paragraph" w:customStyle="1" w:styleId="31f2">
    <w:name w:val="Нумерованный список 31"/>
    <w:basedOn w:val="a3"/>
    <w:rsid w:val="0063589A"/>
    <w:pPr>
      <w:tabs>
        <w:tab w:val="left" w:pos="360"/>
      </w:tabs>
      <w:suppressAutoHyphens/>
      <w:ind w:left="360" w:hanging="360"/>
    </w:pPr>
    <w:rPr>
      <w:lang w:eastAsia="zh-CN"/>
    </w:rPr>
  </w:style>
  <w:style w:type="paragraph" w:customStyle="1" w:styleId="TableContents">
    <w:name w:val="Table Contents"/>
    <w:basedOn w:val="a3"/>
    <w:rsid w:val="0063589A"/>
    <w:pPr>
      <w:suppressLineNumbers/>
      <w:suppressAutoHyphens/>
    </w:pPr>
    <w:rPr>
      <w:lang w:eastAsia="zh-CN"/>
    </w:rPr>
  </w:style>
  <w:style w:type="paragraph" w:customStyle="1" w:styleId="TableHeading">
    <w:name w:val="Table Heading"/>
    <w:basedOn w:val="TableContents"/>
    <w:rsid w:val="0063589A"/>
    <w:pPr>
      <w:jc w:val="center"/>
    </w:pPr>
    <w:rPr>
      <w:b/>
      <w:bCs/>
    </w:rPr>
  </w:style>
  <w:style w:type="character" w:customStyle="1" w:styleId="InternetLink">
    <w:name w:val="Internet Link"/>
    <w:rsid w:val="0063589A"/>
    <w:rPr>
      <w:color w:val="0000FF"/>
      <w:u w:val="single"/>
    </w:rPr>
  </w:style>
  <w:style w:type="character" w:customStyle="1" w:styleId="23d">
    <w:name w:val="Основной текст с отступом 2 Знак3"/>
    <w:rsid w:val="0063589A"/>
    <w:rPr>
      <w:rFonts w:ascii="Microsoft Sans Serif" w:hAnsi="Microsoft Sans Serif"/>
      <w:b/>
      <w:spacing w:val="10"/>
      <w:sz w:val="26"/>
    </w:rPr>
  </w:style>
  <w:style w:type="character" w:customStyle="1" w:styleId="34b">
    <w:name w:val="Основной текст с отступом 3 Знак4"/>
    <w:locked/>
    <w:rsid w:val="0063589A"/>
    <w:rPr>
      <w:rFonts w:ascii="Times New Roman" w:hAnsi="Times New Roman"/>
      <w:sz w:val="24"/>
      <w:lang w:val="en-US"/>
    </w:rPr>
  </w:style>
  <w:style w:type="character" w:customStyle="1" w:styleId="ListLabel7">
    <w:name w:val="ListLabel 7"/>
    <w:rsid w:val="0063589A"/>
  </w:style>
  <w:style w:type="character" w:customStyle="1" w:styleId="ListLabel8">
    <w:name w:val="ListLabel 8"/>
    <w:rsid w:val="0063589A"/>
  </w:style>
  <w:style w:type="character" w:customStyle="1" w:styleId="ListLabel9">
    <w:name w:val="ListLabel 9"/>
    <w:rsid w:val="0063589A"/>
  </w:style>
  <w:style w:type="character" w:customStyle="1" w:styleId="ListLabel10">
    <w:name w:val="ListLabel 10"/>
    <w:rsid w:val="0063589A"/>
  </w:style>
  <w:style w:type="character" w:customStyle="1" w:styleId="ListLabel11">
    <w:name w:val="ListLabel 11"/>
    <w:rsid w:val="0063589A"/>
  </w:style>
  <w:style w:type="character" w:customStyle="1" w:styleId="ListLabel12">
    <w:name w:val="ListLabel 12"/>
    <w:rsid w:val="0063589A"/>
  </w:style>
  <w:style w:type="character" w:customStyle="1" w:styleId="ListLabel13">
    <w:name w:val="ListLabel 13"/>
    <w:rsid w:val="0063589A"/>
  </w:style>
  <w:style w:type="character" w:customStyle="1" w:styleId="ListLabel14">
    <w:name w:val="ListLabel 14"/>
    <w:rsid w:val="0063589A"/>
  </w:style>
  <w:style w:type="character" w:customStyle="1" w:styleId="ListLabel15">
    <w:name w:val="ListLabel 15"/>
    <w:rsid w:val="0063589A"/>
  </w:style>
  <w:style w:type="character" w:customStyle="1" w:styleId="ListLabel16">
    <w:name w:val="ListLabel 16"/>
    <w:rsid w:val="0063589A"/>
  </w:style>
  <w:style w:type="character" w:customStyle="1" w:styleId="ListLabel17">
    <w:name w:val="ListLabel 17"/>
    <w:rsid w:val="0063589A"/>
  </w:style>
  <w:style w:type="character" w:customStyle="1" w:styleId="ListLabel18">
    <w:name w:val="ListLabel 18"/>
    <w:rsid w:val="0063589A"/>
  </w:style>
  <w:style w:type="character" w:customStyle="1" w:styleId="ListLabel19">
    <w:name w:val="ListLabel 19"/>
    <w:rsid w:val="0063589A"/>
  </w:style>
  <w:style w:type="character" w:customStyle="1" w:styleId="ListLabel20">
    <w:name w:val="ListLabel 20"/>
    <w:rsid w:val="0063589A"/>
  </w:style>
  <w:style w:type="character" w:customStyle="1" w:styleId="ListLabel21">
    <w:name w:val="ListLabel 21"/>
    <w:rsid w:val="0063589A"/>
  </w:style>
  <w:style w:type="character" w:customStyle="1" w:styleId="ListLabel22">
    <w:name w:val="ListLabel 22"/>
    <w:rsid w:val="0063589A"/>
  </w:style>
  <w:style w:type="character" w:customStyle="1" w:styleId="ListLabel23">
    <w:name w:val="ListLabel 23"/>
    <w:rsid w:val="0063589A"/>
  </w:style>
  <w:style w:type="character" w:customStyle="1" w:styleId="ListLabel24">
    <w:name w:val="ListLabel 24"/>
    <w:rsid w:val="0063589A"/>
  </w:style>
  <w:style w:type="character" w:customStyle="1" w:styleId="ListLabel25">
    <w:name w:val="ListLabel 25"/>
    <w:rsid w:val="0063589A"/>
  </w:style>
  <w:style w:type="character" w:customStyle="1" w:styleId="ListLabel26">
    <w:name w:val="ListLabel 26"/>
    <w:rsid w:val="0063589A"/>
  </w:style>
  <w:style w:type="character" w:customStyle="1" w:styleId="ListLabel27">
    <w:name w:val="ListLabel 27"/>
    <w:rsid w:val="0063589A"/>
  </w:style>
  <w:style w:type="character" w:customStyle="1" w:styleId="ListLabel28">
    <w:name w:val="ListLabel 28"/>
    <w:rsid w:val="0063589A"/>
  </w:style>
  <w:style w:type="character" w:customStyle="1" w:styleId="ListLabel29">
    <w:name w:val="ListLabel 29"/>
    <w:rsid w:val="0063589A"/>
  </w:style>
  <w:style w:type="character" w:customStyle="1" w:styleId="ListLabel30">
    <w:name w:val="ListLabel 30"/>
    <w:rsid w:val="0063589A"/>
  </w:style>
  <w:style w:type="character" w:customStyle="1" w:styleId="ListLabel31">
    <w:name w:val="ListLabel 31"/>
    <w:rsid w:val="0063589A"/>
  </w:style>
  <w:style w:type="character" w:customStyle="1" w:styleId="ListLabel32">
    <w:name w:val="ListLabel 32"/>
    <w:rsid w:val="0063589A"/>
  </w:style>
  <w:style w:type="character" w:customStyle="1" w:styleId="ListLabel33">
    <w:name w:val="ListLabel 33"/>
    <w:rsid w:val="0063589A"/>
  </w:style>
  <w:style w:type="character" w:customStyle="1" w:styleId="ListLabel34">
    <w:name w:val="ListLabel 34"/>
    <w:rsid w:val="0063589A"/>
    <w:rPr>
      <w:color w:val="00000A"/>
    </w:rPr>
  </w:style>
  <w:style w:type="character" w:customStyle="1" w:styleId="ListLabel35">
    <w:name w:val="ListLabel 35"/>
    <w:rsid w:val="0063589A"/>
  </w:style>
  <w:style w:type="character" w:customStyle="1" w:styleId="ListLabel36">
    <w:name w:val="ListLabel 36"/>
    <w:rsid w:val="0063589A"/>
  </w:style>
  <w:style w:type="character" w:customStyle="1" w:styleId="ListLabel37">
    <w:name w:val="ListLabel 37"/>
    <w:rsid w:val="0063589A"/>
  </w:style>
  <w:style w:type="character" w:customStyle="1" w:styleId="ListLabel38">
    <w:name w:val="ListLabel 38"/>
    <w:rsid w:val="0063589A"/>
  </w:style>
  <w:style w:type="character" w:customStyle="1" w:styleId="ListLabel39">
    <w:name w:val="ListLabel 39"/>
    <w:rsid w:val="0063589A"/>
  </w:style>
  <w:style w:type="character" w:customStyle="1" w:styleId="ListLabel40">
    <w:name w:val="ListLabel 40"/>
    <w:rsid w:val="0063589A"/>
  </w:style>
  <w:style w:type="character" w:customStyle="1" w:styleId="ListLabel41">
    <w:name w:val="ListLabel 41"/>
    <w:rsid w:val="0063589A"/>
  </w:style>
  <w:style w:type="character" w:customStyle="1" w:styleId="ListLabel42">
    <w:name w:val="ListLabel 42"/>
    <w:rsid w:val="0063589A"/>
  </w:style>
  <w:style w:type="character" w:customStyle="1" w:styleId="ListLabel43">
    <w:name w:val="ListLabel 43"/>
    <w:rsid w:val="0063589A"/>
  </w:style>
  <w:style w:type="character" w:customStyle="1" w:styleId="ListLabel44">
    <w:name w:val="ListLabel 44"/>
    <w:rsid w:val="0063589A"/>
  </w:style>
  <w:style w:type="character" w:customStyle="1" w:styleId="ListLabel45">
    <w:name w:val="ListLabel 45"/>
    <w:rsid w:val="0063589A"/>
  </w:style>
  <w:style w:type="character" w:customStyle="1" w:styleId="ListLabel46">
    <w:name w:val="ListLabel 46"/>
    <w:rsid w:val="0063589A"/>
  </w:style>
  <w:style w:type="character" w:customStyle="1" w:styleId="ListLabel47">
    <w:name w:val="ListLabel 47"/>
    <w:rsid w:val="0063589A"/>
  </w:style>
  <w:style w:type="character" w:customStyle="1" w:styleId="ListLabel48">
    <w:name w:val="ListLabel 48"/>
    <w:rsid w:val="0063589A"/>
  </w:style>
  <w:style w:type="character" w:customStyle="1" w:styleId="ListLabel49">
    <w:name w:val="ListLabel 49"/>
    <w:rsid w:val="0063589A"/>
  </w:style>
  <w:style w:type="character" w:customStyle="1" w:styleId="ListLabel50">
    <w:name w:val="ListLabel 50"/>
    <w:rsid w:val="0063589A"/>
  </w:style>
  <w:style w:type="character" w:customStyle="1" w:styleId="ListLabel51">
    <w:name w:val="ListLabel 51"/>
    <w:rsid w:val="0063589A"/>
  </w:style>
  <w:style w:type="character" w:customStyle="1" w:styleId="ListLabel52">
    <w:name w:val="ListLabel 52"/>
    <w:rsid w:val="0063589A"/>
  </w:style>
  <w:style w:type="character" w:customStyle="1" w:styleId="ListLabel53">
    <w:name w:val="ListLabel 53"/>
    <w:rsid w:val="0063589A"/>
    <w:rPr>
      <w:color w:val="00000A"/>
      <w:position w:val="0"/>
      <w:sz w:val="24"/>
      <w:u w:val="none"/>
      <w:vertAlign w:val="baseline"/>
    </w:rPr>
  </w:style>
  <w:style w:type="character" w:customStyle="1" w:styleId="ListLabel54">
    <w:name w:val="ListLabel 54"/>
    <w:rsid w:val="0063589A"/>
    <w:rPr>
      <w:position w:val="0"/>
      <w:sz w:val="20"/>
      <w:u w:val="none"/>
      <w:vertAlign w:val="baseline"/>
    </w:rPr>
  </w:style>
  <w:style w:type="character" w:customStyle="1" w:styleId="ListLabel55">
    <w:name w:val="ListLabel 55"/>
    <w:rsid w:val="0063589A"/>
    <w:rPr>
      <w:position w:val="0"/>
      <w:sz w:val="20"/>
      <w:u w:val="none"/>
      <w:vertAlign w:val="baseline"/>
    </w:rPr>
  </w:style>
  <w:style w:type="character" w:customStyle="1" w:styleId="ListLabel56">
    <w:name w:val="ListLabel 56"/>
    <w:rsid w:val="0063589A"/>
  </w:style>
  <w:style w:type="character" w:customStyle="1" w:styleId="ListLabel57">
    <w:name w:val="ListLabel 57"/>
    <w:rsid w:val="0063589A"/>
  </w:style>
  <w:style w:type="character" w:customStyle="1" w:styleId="ListLabel58">
    <w:name w:val="ListLabel 58"/>
    <w:rsid w:val="0063589A"/>
  </w:style>
  <w:style w:type="character" w:customStyle="1" w:styleId="ListLabel59">
    <w:name w:val="ListLabel 59"/>
    <w:rsid w:val="0063589A"/>
  </w:style>
  <w:style w:type="character" w:customStyle="1" w:styleId="ListLabel60">
    <w:name w:val="ListLabel 60"/>
    <w:rsid w:val="0063589A"/>
  </w:style>
  <w:style w:type="character" w:customStyle="1" w:styleId="ListLabel61">
    <w:name w:val="ListLabel 61"/>
    <w:rsid w:val="0063589A"/>
  </w:style>
  <w:style w:type="character" w:customStyle="1" w:styleId="ListLabel62">
    <w:name w:val="ListLabel 62"/>
    <w:rsid w:val="0063589A"/>
  </w:style>
  <w:style w:type="character" w:customStyle="1" w:styleId="ListLabel63">
    <w:name w:val="ListLabel 63"/>
    <w:rsid w:val="0063589A"/>
    <w:rPr>
      <w:sz w:val="24"/>
    </w:rPr>
  </w:style>
  <w:style w:type="character" w:customStyle="1" w:styleId="ListLabel64">
    <w:name w:val="ListLabel 64"/>
    <w:rsid w:val="0063589A"/>
  </w:style>
  <w:style w:type="character" w:customStyle="1" w:styleId="ListLabel65">
    <w:name w:val="ListLabel 65"/>
    <w:rsid w:val="0063589A"/>
  </w:style>
  <w:style w:type="character" w:customStyle="1" w:styleId="ListLabel66">
    <w:name w:val="ListLabel 66"/>
    <w:rsid w:val="0063589A"/>
  </w:style>
  <w:style w:type="character" w:customStyle="1" w:styleId="ListLabel67">
    <w:name w:val="ListLabel 67"/>
    <w:rsid w:val="0063589A"/>
  </w:style>
  <w:style w:type="character" w:customStyle="1" w:styleId="ListLabel68">
    <w:name w:val="ListLabel 68"/>
    <w:rsid w:val="0063589A"/>
  </w:style>
  <w:style w:type="character" w:customStyle="1" w:styleId="ListLabel69">
    <w:name w:val="ListLabel 69"/>
    <w:rsid w:val="0063589A"/>
  </w:style>
  <w:style w:type="character" w:customStyle="1" w:styleId="ListLabel70">
    <w:name w:val="ListLabel 70"/>
    <w:rsid w:val="0063589A"/>
  </w:style>
  <w:style w:type="character" w:customStyle="1" w:styleId="ListLabel71">
    <w:name w:val="ListLabel 71"/>
    <w:rsid w:val="0063589A"/>
  </w:style>
  <w:style w:type="character" w:customStyle="1" w:styleId="ListLabel72">
    <w:name w:val="ListLabel 72"/>
    <w:rsid w:val="0063589A"/>
  </w:style>
  <w:style w:type="character" w:customStyle="1" w:styleId="ListLabel73">
    <w:name w:val="ListLabel 73"/>
    <w:rsid w:val="0063589A"/>
  </w:style>
  <w:style w:type="character" w:customStyle="1" w:styleId="ListLabel74">
    <w:name w:val="ListLabel 74"/>
    <w:rsid w:val="0063589A"/>
  </w:style>
  <w:style w:type="character" w:customStyle="1" w:styleId="ListLabel75">
    <w:name w:val="ListLabel 75"/>
    <w:rsid w:val="0063589A"/>
  </w:style>
  <w:style w:type="character" w:customStyle="1" w:styleId="ListLabel76">
    <w:name w:val="ListLabel 76"/>
    <w:rsid w:val="0063589A"/>
  </w:style>
  <w:style w:type="character" w:customStyle="1" w:styleId="ListLabel77">
    <w:name w:val="ListLabel 77"/>
    <w:rsid w:val="0063589A"/>
  </w:style>
  <w:style w:type="character" w:customStyle="1" w:styleId="ListLabel78">
    <w:name w:val="ListLabel 78"/>
    <w:rsid w:val="0063589A"/>
    <w:rPr>
      <w:sz w:val="24"/>
    </w:rPr>
  </w:style>
  <w:style w:type="character" w:customStyle="1" w:styleId="ListLabel79">
    <w:name w:val="ListLabel 79"/>
    <w:rsid w:val="0063589A"/>
  </w:style>
  <w:style w:type="character" w:customStyle="1" w:styleId="ListLabel80">
    <w:name w:val="ListLabel 80"/>
    <w:rsid w:val="0063589A"/>
  </w:style>
  <w:style w:type="character" w:customStyle="1" w:styleId="ListLabel81">
    <w:name w:val="ListLabel 81"/>
    <w:rsid w:val="0063589A"/>
  </w:style>
  <w:style w:type="character" w:customStyle="1" w:styleId="ListLabel82">
    <w:name w:val="ListLabel 82"/>
    <w:rsid w:val="0063589A"/>
  </w:style>
  <w:style w:type="character" w:customStyle="1" w:styleId="ListLabel83">
    <w:name w:val="ListLabel 83"/>
    <w:rsid w:val="0063589A"/>
  </w:style>
  <w:style w:type="character" w:customStyle="1" w:styleId="ListLabel84">
    <w:name w:val="ListLabel 84"/>
    <w:rsid w:val="0063589A"/>
  </w:style>
  <w:style w:type="character" w:customStyle="1" w:styleId="ListLabel85">
    <w:name w:val="ListLabel 85"/>
    <w:rsid w:val="0063589A"/>
  </w:style>
  <w:style w:type="character" w:customStyle="1" w:styleId="ListLabel86">
    <w:name w:val="ListLabel 86"/>
    <w:rsid w:val="0063589A"/>
  </w:style>
  <w:style w:type="character" w:customStyle="1" w:styleId="ListLabel87">
    <w:name w:val="ListLabel 87"/>
    <w:rsid w:val="0063589A"/>
  </w:style>
  <w:style w:type="character" w:customStyle="1" w:styleId="ListLabel88">
    <w:name w:val="ListLabel 88"/>
    <w:rsid w:val="0063589A"/>
  </w:style>
  <w:style w:type="character" w:customStyle="1" w:styleId="ListLabel89">
    <w:name w:val="ListLabel 89"/>
    <w:rsid w:val="0063589A"/>
  </w:style>
  <w:style w:type="character" w:customStyle="1" w:styleId="ListLabel90">
    <w:name w:val="ListLabel 90"/>
    <w:rsid w:val="0063589A"/>
  </w:style>
  <w:style w:type="character" w:customStyle="1" w:styleId="ListLabel91">
    <w:name w:val="ListLabel 91"/>
    <w:rsid w:val="0063589A"/>
  </w:style>
  <w:style w:type="character" w:customStyle="1" w:styleId="ListLabel92">
    <w:name w:val="ListLabel 92"/>
    <w:rsid w:val="0063589A"/>
  </w:style>
  <w:style w:type="character" w:customStyle="1" w:styleId="ListLabel93">
    <w:name w:val="ListLabel 93"/>
    <w:rsid w:val="0063589A"/>
  </w:style>
  <w:style w:type="character" w:customStyle="1" w:styleId="ListLabel94">
    <w:name w:val="ListLabel 94"/>
    <w:rsid w:val="0063589A"/>
  </w:style>
  <w:style w:type="character" w:customStyle="1" w:styleId="ListLabel95">
    <w:name w:val="ListLabel 95"/>
    <w:rsid w:val="0063589A"/>
  </w:style>
  <w:style w:type="character" w:customStyle="1" w:styleId="ListLabel96">
    <w:name w:val="ListLabel 96"/>
    <w:rsid w:val="0063589A"/>
    <w:rPr>
      <w:sz w:val="24"/>
    </w:rPr>
  </w:style>
  <w:style w:type="character" w:customStyle="1" w:styleId="ListLabel97">
    <w:name w:val="ListLabel 97"/>
    <w:rsid w:val="0063589A"/>
  </w:style>
  <w:style w:type="character" w:customStyle="1" w:styleId="ListLabel98">
    <w:name w:val="ListLabel 98"/>
    <w:rsid w:val="0063589A"/>
  </w:style>
  <w:style w:type="character" w:customStyle="1" w:styleId="ListLabel99">
    <w:name w:val="ListLabel 99"/>
    <w:rsid w:val="0063589A"/>
  </w:style>
  <w:style w:type="character" w:customStyle="1" w:styleId="ListLabel100">
    <w:name w:val="ListLabel 100"/>
    <w:rsid w:val="0063589A"/>
  </w:style>
  <w:style w:type="character" w:customStyle="1" w:styleId="ListLabel101">
    <w:name w:val="ListLabel 101"/>
    <w:rsid w:val="0063589A"/>
  </w:style>
  <w:style w:type="character" w:customStyle="1" w:styleId="ListLabel102">
    <w:name w:val="ListLabel 102"/>
    <w:rsid w:val="0063589A"/>
  </w:style>
  <w:style w:type="character" w:customStyle="1" w:styleId="ListLabel103">
    <w:name w:val="ListLabel 103"/>
    <w:rsid w:val="0063589A"/>
  </w:style>
  <w:style w:type="character" w:customStyle="1" w:styleId="ListLabel104">
    <w:name w:val="ListLabel 104"/>
    <w:rsid w:val="0063589A"/>
  </w:style>
  <w:style w:type="character" w:customStyle="1" w:styleId="ListLabel105">
    <w:name w:val="ListLabel 105"/>
    <w:rsid w:val="0063589A"/>
  </w:style>
  <w:style w:type="character" w:customStyle="1" w:styleId="ListLabel106">
    <w:name w:val="ListLabel 106"/>
    <w:rsid w:val="0063589A"/>
  </w:style>
  <w:style w:type="character" w:customStyle="1" w:styleId="ListLabel107">
    <w:name w:val="ListLabel 107"/>
    <w:rsid w:val="0063589A"/>
  </w:style>
  <w:style w:type="character" w:customStyle="1" w:styleId="ListLabel108">
    <w:name w:val="ListLabel 108"/>
    <w:rsid w:val="0063589A"/>
  </w:style>
  <w:style w:type="character" w:customStyle="1" w:styleId="ListLabel109">
    <w:name w:val="ListLabel 109"/>
    <w:rsid w:val="0063589A"/>
  </w:style>
  <w:style w:type="character" w:customStyle="1" w:styleId="ListLabel110">
    <w:name w:val="ListLabel 110"/>
    <w:rsid w:val="0063589A"/>
  </w:style>
  <w:style w:type="character" w:customStyle="1" w:styleId="ListLabel111">
    <w:name w:val="ListLabel 111"/>
    <w:rsid w:val="0063589A"/>
  </w:style>
  <w:style w:type="character" w:customStyle="1" w:styleId="ListLabel112">
    <w:name w:val="ListLabel 112"/>
    <w:rsid w:val="0063589A"/>
  </w:style>
  <w:style w:type="character" w:customStyle="1" w:styleId="ListLabel113">
    <w:name w:val="ListLabel 113"/>
    <w:rsid w:val="0063589A"/>
  </w:style>
  <w:style w:type="character" w:customStyle="1" w:styleId="ListLabel114">
    <w:name w:val="ListLabel 114"/>
    <w:rsid w:val="0063589A"/>
    <w:rPr>
      <w:sz w:val="24"/>
    </w:rPr>
  </w:style>
  <w:style w:type="character" w:customStyle="1" w:styleId="ListLabel115">
    <w:name w:val="ListLabel 115"/>
    <w:rsid w:val="0063589A"/>
  </w:style>
  <w:style w:type="character" w:customStyle="1" w:styleId="ListLabel116">
    <w:name w:val="ListLabel 116"/>
    <w:rsid w:val="0063589A"/>
  </w:style>
  <w:style w:type="character" w:customStyle="1" w:styleId="ListLabel117">
    <w:name w:val="ListLabel 117"/>
    <w:rsid w:val="0063589A"/>
  </w:style>
  <w:style w:type="character" w:customStyle="1" w:styleId="ListLabel118">
    <w:name w:val="ListLabel 118"/>
    <w:rsid w:val="0063589A"/>
  </w:style>
  <w:style w:type="character" w:customStyle="1" w:styleId="ListLabel119">
    <w:name w:val="ListLabel 119"/>
    <w:rsid w:val="0063589A"/>
  </w:style>
  <w:style w:type="character" w:customStyle="1" w:styleId="ListLabel120">
    <w:name w:val="ListLabel 120"/>
    <w:rsid w:val="0063589A"/>
  </w:style>
  <w:style w:type="character" w:customStyle="1" w:styleId="ListLabel121">
    <w:name w:val="ListLabel 121"/>
    <w:rsid w:val="0063589A"/>
  </w:style>
  <w:style w:type="character" w:customStyle="1" w:styleId="ListLabel122">
    <w:name w:val="ListLabel 122"/>
    <w:rsid w:val="0063589A"/>
  </w:style>
  <w:style w:type="character" w:customStyle="1" w:styleId="ListLabel123">
    <w:name w:val="ListLabel 123"/>
    <w:rsid w:val="0063589A"/>
  </w:style>
  <w:style w:type="character" w:customStyle="1" w:styleId="ListLabel124">
    <w:name w:val="ListLabel 124"/>
    <w:rsid w:val="0063589A"/>
  </w:style>
  <w:style w:type="character" w:customStyle="1" w:styleId="ListLabel125">
    <w:name w:val="ListLabel 125"/>
    <w:rsid w:val="0063589A"/>
  </w:style>
  <w:style w:type="character" w:customStyle="1" w:styleId="ListLabel126">
    <w:name w:val="ListLabel 126"/>
    <w:rsid w:val="0063589A"/>
  </w:style>
  <w:style w:type="character" w:customStyle="1" w:styleId="ListLabel127">
    <w:name w:val="ListLabel 127"/>
    <w:rsid w:val="0063589A"/>
  </w:style>
  <w:style w:type="character" w:customStyle="1" w:styleId="ListLabel128">
    <w:name w:val="ListLabel 128"/>
    <w:rsid w:val="0063589A"/>
  </w:style>
  <w:style w:type="character" w:customStyle="1" w:styleId="ListLabel129">
    <w:name w:val="ListLabel 129"/>
    <w:rsid w:val="0063589A"/>
  </w:style>
  <w:style w:type="character" w:customStyle="1" w:styleId="ListLabel130">
    <w:name w:val="ListLabel 130"/>
    <w:rsid w:val="0063589A"/>
  </w:style>
  <w:style w:type="character" w:customStyle="1" w:styleId="ListLabel131">
    <w:name w:val="ListLabel 131"/>
    <w:rsid w:val="0063589A"/>
  </w:style>
  <w:style w:type="character" w:customStyle="1" w:styleId="ListLabel132">
    <w:name w:val="ListLabel 132"/>
    <w:rsid w:val="0063589A"/>
  </w:style>
  <w:style w:type="character" w:customStyle="1" w:styleId="ListLabel133">
    <w:name w:val="ListLabel 133"/>
    <w:rsid w:val="0063589A"/>
  </w:style>
  <w:style w:type="character" w:customStyle="1" w:styleId="ListLabel134">
    <w:name w:val="ListLabel 134"/>
    <w:rsid w:val="0063589A"/>
  </w:style>
  <w:style w:type="character" w:customStyle="1" w:styleId="ListLabel135">
    <w:name w:val="ListLabel 135"/>
    <w:rsid w:val="0063589A"/>
  </w:style>
  <w:style w:type="character" w:customStyle="1" w:styleId="ListLabel136">
    <w:name w:val="ListLabel 136"/>
    <w:rsid w:val="0063589A"/>
  </w:style>
  <w:style w:type="character" w:customStyle="1" w:styleId="ListLabel137">
    <w:name w:val="ListLabel 137"/>
    <w:rsid w:val="0063589A"/>
  </w:style>
  <w:style w:type="character" w:customStyle="1" w:styleId="ListLabel138">
    <w:name w:val="ListLabel 138"/>
    <w:rsid w:val="0063589A"/>
  </w:style>
  <w:style w:type="character" w:customStyle="1" w:styleId="ListLabel139">
    <w:name w:val="ListLabel 139"/>
    <w:rsid w:val="0063589A"/>
  </w:style>
  <w:style w:type="character" w:customStyle="1" w:styleId="ListLabel140">
    <w:name w:val="ListLabel 140"/>
    <w:rsid w:val="0063589A"/>
  </w:style>
  <w:style w:type="character" w:customStyle="1" w:styleId="ListLabel141">
    <w:name w:val="ListLabel 141"/>
    <w:rsid w:val="0063589A"/>
  </w:style>
  <w:style w:type="character" w:customStyle="1" w:styleId="ListLabel142">
    <w:name w:val="ListLabel 142"/>
    <w:rsid w:val="0063589A"/>
  </w:style>
  <w:style w:type="character" w:customStyle="1" w:styleId="ListLabel143">
    <w:name w:val="ListLabel 143"/>
    <w:rsid w:val="0063589A"/>
  </w:style>
  <w:style w:type="character" w:customStyle="1" w:styleId="ListLabel144">
    <w:name w:val="ListLabel 144"/>
    <w:rsid w:val="0063589A"/>
  </w:style>
  <w:style w:type="character" w:customStyle="1" w:styleId="ListLabel145">
    <w:name w:val="ListLabel 145"/>
    <w:rsid w:val="0063589A"/>
  </w:style>
  <w:style w:type="character" w:customStyle="1" w:styleId="ListLabel146">
    <w:name w:val="ListLabel 146"/>
    <w:rsid w:val="0063589A"/>
  </w:style>
  <w:style w:type="character" w:customStyle="1" w:styleId="ListLabel147">
    <w:name w:val="ListLabel 147"/>
    <w:rsid w:val="0063589A"/>
  </w:style>
  <w:style w:type="character" w:customStyle="1" w:styleId="ListLabel148">
    <w:name w:val="ListLabel 148"/>
    <w:rsid w:val="0063589A"/>
  </w:style>
  <w:style w:type="character" w:customStyle="1" w:styleId="ListLabel149">
    <w:name w:val="ListLabel 149"/>
    <w:rsid w:val="0063589A"/>
  </w:style>
  <w:style w:type="character" w:customStyle="1" w:styleId="ListLabel150">
    <w:name w:val="ListLabel 150"/>
    <w:rsid w:val="0063589A"/>
    <w:rPr>
      <w:sz w:val="24"/>
    </w:rPr>
  </w:style>
  <w:style w:type="character" w:customStyle="1" w:styleId="ListLabel151">
    <w:name w:val="ListLabel 151"/>
    <w:rsid w:val="0063589A"/>
  </w:style>
  <w:style w:type="character" w:customStyle="1" w:styleId="ListLabel152">
    <w:name w:val="ListLabel 152"/>
    <w:rsid w:val="0063589A"/>
  </w:style>
  <w:style w:type="character" w:customStyle="1" w:styleId="ListLabel153">
    <w:name w:val="ListLabel 153"/>
    <w:rsid w:val="0063589A"/>
  </w:style>
  <w:style w:type="character" w:customStyle="1" w:styleId="ListLabel154">
    <w:name w:val="ListLabel 154"/>
    <w:rsid w:val="0063589A"/>
  </w:style>
  <w:style w:type="character" w:customStyle="1" w:styleId="ListLabel155">
    <w:name w:val="ListLabel 155"/>
    <w:rsid w:val="0063589A"/>
  </w:style>
  <w:style w:type="character" w:customStyle="1" w:styleId="ListLabel156">
    <w:name w:val="ListLabel 156"/>
    <w:rsid w:val="0063589A"/>
  </w:style>
  <w:style w:type="character" w:customStyle="1" w:styleId="ListLabel157">
    <w:name w:val="ListLabel 157"/>
    <w:rsid w:val="0063589A"/>
  </w:style>
  <w:style w:type="character" w:customStyle="1" w:styleId="ListLabel158">
    <w:name w:val="ListLabel 158"/>
    <w:rsid w:val="0063589A"/>
  </w:style>
  <w:style w:type="character" w:customStyle="1" w:styleId="ListLabel159">
    <w:name w:val="ListLabel 159"/>
    <w:rsid w:val="0063589A"/>
    <w:rPr>
      <w:sz w:val="24"/>
    </w:rPr>
  </w:style>
  <w:style w:type="character" w:customStyle="1" w:styleId="ListLabel160">
    <w:name w:val="ListLabel 160"/>
    <w:rsid w:val="0063589A"/>
  </w:style>
  <w:style w:type="character" w:customStyle="1" w:styleId="ListLabel161">
    <w:name w:val="ListLabel 161"/>
    <w:rsid w:val="0063589A"/>
  </w:style>
  <w:style w:type="character" w:customStyle="1" w:styleId="ListLabel162">
    <w:name w:val="ListLabel 162"/>
    <w:rsid w:val="0063589A"/>
  </w:style>
  <w:style w:type="character" w:customStyle="1" w:styleId="ListLabel163">
    <w:name w:val="ListLabel 163"/>
    <w:rsid w:val="0063589A"/>
  </w:style>
  <w:style w:type="character" w:customStyle="1" w:styleId="ListLabel164">
    <w:name w:val="ListLabel 164"/>
    <w:rsid w:val="0063589A"/>
  </w:style>
  <w:style w:type="character" w:customStyle="1" w:styleId="ListLabel165">
    <w:name w:val="ListLabel 165"/>
    <w:rsid w:val="0063589A"/>
  </w:style>
  <w:style w:type="character" w:customStyle="1" w:styleId="ListLabel166">
    <w:name w:val="ListLabel 166"/>
    <w:rsid w:val="0063589A"/>
  </w:style>
  <w:style w:type="character" w:customStyle="1" w:styleId="ListLabel167">
    <w:name w:val="ListLabel 167"/>
    <w:rsid w:val="0063589A"/>
  </w:style>
  <w:style w:type="character" w:customStyle="1" w:styleId="ListLabel168">
    <w:name w:val="ListLabel 168"/>
    <w:rsid w:val="0063589A"/>
    <w:rPr>
      <w:sz w:val="24"/>
    </w:rPr>
  </w:style>
  <w:style w:type="character" w:customStyle="1" w:styleId="ListLabel169">
    <w:name w:val="ListLabel 169"/>
    <w:rsid w:val="0063589A"/>
  </w:style>
  <w:style w:type="character" w:customStyle="1" w:styleId="ListLabel170">
    <w:name w:val="ListLabel 170"/>
    <w:rsid w:val="0063589A"/>
  </w:style>
  <w:style w:type="character" w:customStyle="1" w:styleId="ListLabel171">
    <w:name w:val="ListLabel 171"/>
    <w:rsid w:val="0063589A"/>
  </w:style>
  <w:style w:type="character" w:customStyle="1" w:styleId="ListLabel172">
    <w:name w:val="ListLabel 172"/>
    <w:rsid w:val="0063589A"/>
  </w:style>
  <w:style w:type="character" w:customStyle="1" w:styleId="ListLabel173">
    <w:name w:val="ListLabel 173"/>
    <w:rsid w:val="0063589A"/>
  </w:style>
  <w:style w:type="character" w:customStyle="1" w:styleId="ListLabel174">
    <w:name w:val="ListLabel 174"/>
    <w:rsid w:val="0063589A"/>
  </w:style>
  <w:style w:type="character" w:customStyle="1" w:styleId="ListLabel175">
    <w:name w:val="ListLabel 175"/>
    <w:rsid w:val="0063589A"/>
  </w:style>
  <w:style w:type="character" w:customStyle="1" w:styleId="ListLabel176">
    <w:name w:val="ListLabel 176"/>
    <w:rsid w:val="0063589A"/>
  </w:style>
  <w:style w:type="character" w:customStyle="1" w:styleId="ListLabel177">
    <w:name w:val="ListLabel 177"/>
    <w:rsid w:val="0063589A"/>
  </w:style>
  <w:style w:type="character" w:customStyle="1" w:styleId="ListLabel178">
    <w:name w:val="ListLabel 178"/>
    <w:rsid w:val="0063589A"/>
  </w:style>
  <w:style w:type="character" w:customStyle="1" w:styleId="ListLabel179">
    <w:name w:val="ListLabel 179"/>
    <w:rsid w:val="0063589A"/>
  </w:style>
  <w:style w:type="character" w:customStyle="1" w:styleId="ListLabel180">
    <w:name w:val="ListLabel 180"/>
    <w:rsid w:val="0063589A"/>
  </w:style>
  <w:style w:type="character" w:customStyle="1" w:styleId="ListLabel181">
    <w:name w:val="ListLabel 181"/>
    <w:rsid w:val="0063589A"/>
  </w:style>
  <w:style w:type="character" w:customStyle="1" w:styleId="ListLabel182">
    <w:name w:val="ListLabel 182"/>
    <w:rsid w:val="0063589A"/>
  </w:style>
  <w:style w:type="character" w:customStyle="1" w:styleId="ListLabel183">
    <w:name w:val="ListLabel 183"/>
    <w:rsid w:val="0063589A"/>
  </w:style>
  <w:style w:type="character" w:customStyle="1" w:styleId="ListLabel184">
    <w:name w:val="ListLabel 184"/>
    <w:rsid w:val="0063589A"/>
  </w:style>
  <w:style w:type="character" w:customStyle="1" w:styleId="ListLabel185">
    <w:name w:val="ListLabel 185"/>
    <w:rsid w:val="0063589A"/>
  </w:style>
  <w:style w:type="character" w:customStyle="1" w:styleId="ListLabel186">
    <w:name w:val="ListLabel 186"/>
    <w:rsid w:val="0063589A"/>
    <w:rPr>
      <w:sz w:val="20"/>
    </w:rPr>
  </w:style>
  <w:style w:type="character" w:customStyle="1" w:styleId="ListLabel187">
    <w:name w:val="ListLabel 187"/>
    <w:rsid w:val="0063589A"/>
  </w:style>
  <w:style w:type="character" w:customStyle="1" w:styleId="ListLabel188">
    <w:name w:val="ListLabel 188"/>
    <w:rsid w:val="0063589A"/>
  </w:style>
  <w:style w:type="character" w:customStyle="1" w:styleId="ListLabel189">
    <w:name w:val="ListLabel 189"/>
    <w:rsid w:val="0063589A"/>
  </w:style>
  <w:style w:type="character" w:customStyle="1" w:styleId="ListLabel190">
    <w:name w:val="ListLabel 190"/>
    <w:rsid w:val="0063589A"/>
  </w:style>
  <w:style w:type="character" w:customStyle="1" w:styleId="ListLabel191">
    <w:name w:val="ListLabel 191"/>
    <w:rsid w:val="0063589A"/>
  </w:style>
  <w:style w:type="character" w:customStyle="1" w:styleId="ListLabel192">
    <w:name w:val="ListLabel 192"/>
    <w:rsid w:val="0063589A"/>
  </w:style>
  <w:style w:type="character" w:customStyle="1" w:styleId="ListLabel193">
    <w:name w:val="ListLabel 193"/>
    <w:rsid w:val="0063589A"/>
  </w:style>
  <w:style w:type="character" w:customStyle="1" w:styleId="ListLabel194">
    <w:name w:val="ListLabel 194"/>
    <w:rsid w:val="0063589A"/>
  </w:style>
  <w:style w:type="character" w:customStyle="1" w:styleId="ListLabel195">
    <w:name w:val="ListLabel 195"/>
    <w:rsid w:val="0063589A"/>
    <w:rPr>
      <w:sz w:val="20"/>
    </w:rPr>
  </w:style>
  <w:style w:type="character" w:customStyle="1" w:styleId="ListLabel196">
    <w:name w:val="ListLabel 196"/>
    <w:rsid w:val="0063589A"/>
  </w:style>
  <w:style w:type="character" w:customStyle="1" w:styleId="ListLabel197">
    <w:name w:val="ListLabel 197"/>
    <w:rsid w:val="0063589A"/>
  </w:style>
  <w:style w:type="character" w:customStyle="1" w:styleId="ListLabel198">
    <w:name w:val="ListLabel 198"/>
    <w:rsid w:val="0063589A"/>
  </w:style>
  <w:style w:type="character" w:customStyle="1" w:styleId="ListLabel199">
    <w:name w:val="ListLabel 199"/>
    <w:rsid w:val="0063589A"/>
  </w:style>
  <w:style w:type="character" w:customStyle="1" w:styleId="ListLabel200">
    <w:name w:val="ListLabel 200"/>
    <w:rsid w:val="0063589A"/>
  </w:style>
  <w:style w:type="character" w:customStyle="1" w:styleId="ListLabel201">
    <w:name w:val="ListLabel 201"/>
    <w:rsid w:val="0063589A"/>
  </w:style>
  <w:style w:type="character" w:customStyle="1" w:styleId="ListLabel202">
    <w:name w:val="ListLabel 202"/>
    <w:rsid w:val="0063589A"/>
  </w:style>
  <w:style w:type="character" w:customStyle="1" w:styleId="ListLabel203">
    <w:name w:val="ListLabel 203"/>
    <w:rsid w:val="0063589A"/>
  </w:style>
  <w:style w:type="character" w:customStyle="1" w:styleId="ListLabel204">
    <w:name w:val="ListLabel 204"/>
    <w:rsid w:val="0063589A"/>
  </w:style>
  <w:style w:type="character" w:customStyle="1" w:styleId="ListLabel205">
    <w:name w:val="ListLabel 205"/>
    <w:rsid w:val="0063589A"/>
  </w:style>
  <w:style w:type="character" w:customStyle="1" w:styleId="ListLabel206">
    <w:name w:val="ListLabel 206"/>
    <w:rsid w:val="0063589A"/>
  </w:style>
  <w:style w:type="character" w:customStyle="1" w:styleId="ListLabel207">
    <w:name w:val="ListLabel 207"/>
    <w:rsid w:val="0063589A"/>
  </w:style>
  <w:style w:type="character" w:customStyle="1" w:styleId="ListLabel208">
    <w:name w:val="ListLabel 208"/>
    <w:rsid w:val="0063589A"/>
  </w:style>
  <w:style w:type="character" w:customStyle="1" w:styleId="ListLabel209">
    <w:name w:val="ListLabel 209"/>
    <w:rsid w:val="0063589A"/>
  </w:style>
  <w:style w:type="character" w:customStyle="1" w:styleId="ListLabel210">
    <w:name w:val="ListLabel 210"/>
    <w:rsid w:val="0063589A"/>
  </w:style>
  <w:style w:type="character" w:customStyle="1" w:styleId="ListLabel211">
    <w:name w:val="ListLabel 211"/>
    <w:rsid w:val="0063589A"/>
  </w:style>
  <w:style w:type="character" w:customStyle="1" w:styleId="ListLabel212">
    <w:name w:val="ListLabel 212"/>
    <w:rsid w:val="0063589A"/>
  </w:style>
  <w:style w:type="character" w:customStyle="1" w:styleId="ListLabel213">
    <w:name w:val="ListLabel 213"/>
    <w:rsid w:val="0063589A"/>
  </w:style>
  <w:style w:type="character" w:customStyle="1" w:styleId="ListLabel214">
    <w:name w:val="ListLabel 214"/>
    <w:rsid w:val="0063589A"/>
  </w:style>
  <w:style w:type="character" w:customStyle="1" w:styleId="ListLabel215">
    <w:name w:val="ListLabel 215"/>
    <w:rsid w:val="0063589A"/>
  </w:style>
  <w:style w:type="character" w:customStyle="1" w:styleId="ListLabel216">
    <w:name w:val="ListLabel 216"/>
    <w:rsid w:val="0063589A"/>
  </w:style>
  <w:style w:type="character" w:customStyle="1" w:styleId="ListLabel217">
    <w:name w:val="ListLabel 217"/>
    <w:rsid w:val="0063589A"/>
  </w:style>
  <w:style w:type="character" w:customStyle="1" w:styleId="ListLabel218">
    <w:name w:val="ListLabel 218"/>
    <w:rsid w:val="0063589A"/>
  </w:style>
  <w:style w:type="character" w:customStyle="1" w:styleId="ListLabel219">
    <w:name w:val="ListLabel 219"/>
    <w:rsid w:val="0063589A"/>
  </w:style>
  <w:style w:type="character" w:customStyle="1" w:styleId="ListLabel220">
    <w:name w:val="ListLabel 220"/>
    <w:rsid w:val="0063589A"/>
  </w:style>
  <w:style w:type="character" w:customStyle="1" w:styleId="ListLabel221">
    <w:name w:val="ListLabel 221"/>
    <w:rsid w:val="0063589A"/>
  </w:style>
  <w:style w:type="character" w:customStyle="1" w:styleId="ListLabel222">
    <w:name w:val="ListLabel 222"/>
    <w:rsid w:val="0063589A"/>
  </w:style>
  <w:style w:type="character" w:customStyle="1" w:styleId="ListLabel223">
    <w:name w:val="ListLabel 223"/>
    <w:rsid w:val="0063589A"/>
  </w:style>
  <w:style w:type="character" w:customStyle="1" w:styleId="ListLabel224">
    <w:name w:val="ListLabel 224"/>
    <w:rsid w:val="0063589A"/>
  </w:style>
  <w:style w:type="character" w:customStyle="1" w:styleId="ListLabel225">
    <w:name w:val="ListLabel 225"/>
    <w:rsid w:val="0063589A"/>
  </w:style>
  <w:style w:type="character" w:customStyle="1" w:styleId="ListLabel226">
    <w:name w:val="ListLabel 226"/>
    <w:rsid w:val="0063589A"/>
    <w:rPr>
      <w:b/>
      <w:sz w:val="20"/>
    </w:rPr>
  </w:style>
  <w:style w:type="character" w:customStyle="1" w:styleId="ListLabel227">
    <w:name w:val="ListLabel 227"/>
    <w:rsid w:val="0063589A"/>
  </w:style>
  <w:style w:type="character" w:customStyle="1" w:styleId="ListLabel228">
    <w:name w:val="ListLabel 228"/>
    <w:rsid w:val="0063589A"/>
  </w:style>
  <w:style w:type="character" w:customStyle="1" w:styleId="ListLabel229">
    <w:name w:val="ListLabel 229"/>
    <w:rsid w:val="0063589A"/>
  </w:style>
  <w:style w:type="character" w:customStyle="1" w:styleId="ListLabel230">
    <w:name w:val="ListLabel 230"/>
    <w:rsid w:val="0063589A"/>
  </w:style>
  <w:style w:type="character" w:customStyle="1" w:styleId="ListLabel231">
    <w:name w:val="ListLabel 231"/>
    <w:rsid w:val="0063589A"/>
  </w:style>
  <w:style w:type="character" w:customStyle="1" w:styleId="ListLabel232">
    <w:name w:val="ListLabel 232"/>
    <w:rsid w:val="0063589A"/>
  </w:style>
  <w:style w:type="character" w:customStyle="1" w:styleId="ListLabel233">
    <w:name w:val="ListLabel 233"/>
    <w:rsid w:val="0063589A"/>
  </w:style>
  <w:style w:type="character" w:customStyle="1" w:styleId="ListLabel234">
    <w:name w:val="ListLabel 234"/>
    <w:rsid w:val="0063589A"/>
  </w:style>
  <w:style w:type="character" w:customStyle="1" w:styleId="ListLabel235">
    <w:name w:val="ListLabel 235"/>
    <w:rsid w:val="0063589A"/>
    <w:rPr>
      <w:sz w:val="20"/>
    </w:rPr>
  </w:style>
  <w:style w:type="character" w:customStyle="1" w:styleId="ListLabel236">
    <w:name w:val="ListLabel 236"/>
    <w:rsid w:val="0063589A"/>
  </w:style>
  <w:style w:type="character" w:customStyle="1" w:styleId="ListLabel237">
    <w:name w:val="ListLabel 237"/>
    <w:rsid w:val="0063589A"/>
  </w:style>
  <w:style w:type="character" w:customStyle="1" w:styleId="ListLabel238">
    <w:name w:val="ListLabel 238"/>
    <w:rsid w:val="0063589A"/>
  </w:style>
  <w:style w:type="character" w:customStyle="1" w:styleId="ListLabel239">
    <w:name w:val="ListLabel 239"/>
    <w:rsid w:val="0063589A"/>
  </w:style>
  <w:style w:type="character" w:customStyle="1" w:styleId="ListLabel240">
    <w:name w:val="ListLabel 240"/>
    <w:rsid w:val="0063589A"/>
  </w:style>
  <w:style w:type="character" w:customStyle="1" w:styleId="ListLabel241">
    <w:name w:val="ListLabel 241"/>
    <w:rsid w:val="0063589A"/>
  </w:style>
  <w:style w:type="character" w:customStyle="1" w:styleId="ListLabel242">
    <w:name w:val="ListLabel 242"/>
    <w:rsid w:val="0063589A"/>
  </w:style>
  <w:style w:type="character" w:customStyle="1" w:styleId="ListLabel243">
    <w:name w:val="ListLabel 243"/>
    <w:rsid w:val="0063589A"/>
  </w:style>
  <w:style w:type="character" w:customStyle="1" w:styleId="ListLabel244">
    <w:name w:val="ListLabel 244"/>
    <w:rsid w:val="0063589A"/>
    <w:rPr>
      <w:sz w:val="20"/>
    </w:rPr>
  </w:style>
  <w:style w:type="character" w:customStyle="1" w:styleId="ListLabel245">
    <w:name w:val="ListLabel 245"/>
    <w:rsid w:val="0063589A"/>
  </w:style>
  <w:style w:type="character" w:customStyle="1" w:styleId="ListLabel246">
    <w:name w:val="ListLabel 246"/>
    <w:rsid w:val="0063589A"/>
  </w:style>
  <w:style w:type="character" w:customStyle="1" w:styleId="ListLabel247">
    <w:name w:val="ListLabel 247"/>
    <w:rsid w:val="0063589A"/>
  </w:style>
  <w:style w:type="character" w:customStyle="1" w:styleId="ListLabel248">
    <w:name w:val="ListLabel 248"/>
    <w:rsid w:val="0063589A"/>
  </w:style>
  <w:style w:type="character" w:customStyle="1" w:styleId="ListLabel249">
    <w:name w:val="ListLabel 249"/>
    <w:rsid w:val="0063589A"/>
  </w:style>
  <w:style w:type="character" w:customStyle="1" w:styleId="ListLabel250">
    <w:name w:val="ListLabel 250"/>
    <w:rsid w:val="0063589A"/>
  </w:style>
  <w:style w:type="character" w:customStyle="1" w:styleId="ListLabel251">
    <w:name w:val="ListLabel 251"/>
    <w:rsid w:val="0063589A"/>
  </w:style>
  <w:style w:type="character" w:customStyle="1" w:styleId="ListLabel252">
    <w:name w:val="ListLabel 252"/>
    <w:rsid w:val="0063589A"/>
  </w:style>
  <w:style w:type="character" w:customStyle="1" w:styleId="ListLabel253">
    <w:name w:val="ListLabel 253"/>
    <w:rsid w:val="0063589A"/>
    <w:rPr>
      <w:sz w:val="20"/>
    </w:rPr>
  </w:style>
  <w:style w:type="character" w:customStyle="1" w:styleId="ListLabel254">
    <w:name w:val="ListLabel 254"/>
    <w:rsid w:val="0063589A"/>
  </w:style>
  <w:style w:type="character" w:customStyle="1" w:styleId="ListLabel255">
    <w:name w:val="ListLabel 255"/>
    <w:rsid w:val="0063589A"/>
  </w:style>
  <w:style w:type="character" w:customStyle="1" w:styleId="ListLabel256">
    <w:name w:val="ListLabel 256"/>
    <w:rsid w:val="0063589A"/>
  </w:style>
  <w:style w:type="character" w:customStyle="1" w:styleId="ListLabel257">
    <w:name w:val="ListLabel 257"/>
    <w:rsid w:val="0063589A"/>
  </w:style>
  <w:style w:type="character" w:customStyle="1" w:styleId="ListLabel258">
    <w:name w:val="ListLabel 258"/>
    <w:rsid w:val="0063589A"/>
  </w:style>
  <w:style w:type="character" w:customStyle="1" w:styleId="ListLabel259">
    <w:name w:val="ListLabel 259"/>
    <w:rsid w:val="0063589A"/>
  </w:style>
  <w:style w:type="character" w:customStyle="1" w:styleId="ListLabel260">
    <w:name w:val="ListLabel 260"/>
    <w:rsid w:val="0063589A"/>
  </w:style>
  <w:style w:type="character" w:customStyle="1" w:styleId="ListLabel261">
    <w:name w:val="ListLabel 261"/>
    <w:rsid w:val="0063589A"/>
  </w:style>
  <w:style w:type="character" w:customStyle="1" w:styleId="ListLabel262">
    <w:name w:val="ListLabel 262"/>
    <w:rsid w:val="0063589A"/>
    <w:rPr>
      <w:sz w:val="20"/>
    </w:rPr>
  </w:style>
  <w:style w:type="character" w:customStyle="1" w:styleId="ListLabel263">
    <w:name w:val="ListLabel 263"/>
    <w:rsid w:val="0063589A"/>
  </w:style>
  <w:style w:type="character" w:customStyle="1" w:styleId="ListLabel264">
    <w:name w:val="ListLabel 264"/>
    <w:rsid w:val="0063589A"/>
  </w:style>
  <w:style w:type="character" w:customStyle="1" w:styleId="ListLabel265">
    <w:name w:val="ListLabel 265"/>
    <w:rsid w:val="0063589A"/>
  </w:style>
  <w:style w:type="character" w:customStyle="1" w:styleId="ListLabel266">
    <w:name w:val="ListLabel 266"/>
    <w:rsid w:val="0063589A"/>
  </w:style>
  <w:style w:type="character" w:customStyle="1" w:styleId="ListLabel267">
    <w:name w:val="ListLabel 267"/>
    <w:rsid w:val="0063589A"/>
  </w:style>
  <w:style w:type="character" w:customStyle="1" w:styleId="ListLabel268">
    <w:name w:val="ListLabel 268"/>
    <w:rsid w:val="0063589A"/>
  </w:style>
  <w:style w:type="character" w:customStyle="1" w:styleId="ListLabel269">
    <w:name w:val="ListLabel 269"/>
    <w:rsid w:val="0063589A"/>
  </w:style>
  <w:style w:type="character" w:customStyle="1" w:styleId="ListLabel270">
    <w:name w:val="ListLabel 270"/>
    <w:rsid w:val="0063589A"/>
  </w:style>
  <w:style w:type="character" w:customStyle="1" w:styleId="ListLabel271">
    <w:name w:val="ListLabel 271"/>
    <w:rsid w:val="0063589A"/>
    <w:rPr>
      <w:sz w:val="20"/>
    </w:rPr>
  </w:style>
  <w:style w:type="character" w:customStyle="1" w:styleId="ListLabel272">
    <w:name w:val="ListLabel 272"/>
    <w:rsid w:val="0063589A"/>
  </w:style>
  <w:style w:type="character" w:customStyle="1" w:styleId="ListLabel273">
    <w:name w:val="ListLabel 273"/>
    <w:rsid w:val="0063589A"/>
  </w:style>
  <w:style w:type="character" w:customStyle="1" w:styleId="ListLabel274">
    <w:name w:val="ListLabel 274"/>
    <w:rsid w:val="0063589A"/>
  </w:style>
  <w:style w:type="character" w:customStyle="1" w:styleId="ListLabel275">
    <w:name w:val="ListLabel 275"/>
    <w:rsid w:val="0063589A"/>
  </w:style>
  <w:style w:type="character" w:customStyle="1" w:styleId="ListLabel276">
    <w:name w:val="ListLabel 276"/>
    <w:rsid w:val="0063589A"/>
  </w:style>
  <w:style w:type="character" w:customStyle="1" w:styleId="ListLabel277">
    <w:name w:val="ListLabel 277"/>
    <w:rsid w:val="0063589A"/>
  </w:style>
  <w:style w:type="character" w:customStyle="1" w:styleId="ListLabel278">
    <w:name w:val="ListLabel 278"/>
    <w:rsid w:val="0063589A"/>
  </w:style>
  <w:style w:type="character" w:customStyle="1" w:styleId="ListLabel279">
    <w:name w:val="ListLabel 279"/>
    <w:rsid w:val="0063589A"/>
  </w:style>
  <w:style w:type="character" w:customStyle="1" w:styleId="ListLabel280">
    <w:name w:val="ListLabel 280"/>
    <w:rsid w:val="0063589A"/>
    <w:rPr>
      <w:sz w:val="20"/>
    </w:rPr>
  </w:style>
  <w:style w:type="character" w:customStyle="1" w:styleId="ListLabel281">
    <w:name w:val="ListLabel 281"/>
    <w:rsid w:val="0063589A"/>
  </w:style>
  <w:style w:type="character" w:customStyle="1" w:styleId="ListLabel282">
    <w:name w:val="ListLabel 282"/>
    <w:rsid w:val="0063589A"/>
  </w:style>
  <w:style w:type="character" w:customStyle="1" w:styleId="ListLabel283">
    <w:name w:val="ListLabel 283"/>
    <w:rsid w:val="0063589A"/>
  </w:style>
  <w:style w:type="character" w:customStyle="1" w:styleId="ListLabel284">
    <w:name w:val="ListLabel 284"/>
    <w:rsid w:val="0063589A"/>
  </w:style>
  <w:style w:type="character" w:customStyle="1" w:styleId="ListLabel285">
    <w:name w:val="ListLabel 285"/>
    <w:rsid w:val="0063589A"/>
  </w:style>
  <w:style w:type="character" w:customStyle="1" w:styleId="ListLabel286">
    <w:name w:val="ListLabel 286"/>
    <w:rsid w:val="0063589A"/>
  </w:style>
  <w:style w:type="character" w:customStyle="1" w:styleId="ListLabel287">
    <w:name w:val="ListLabel 287"/>
    <w:rsid w:val="0063589A"/>
  </w:style>
  <w:style w:type="character" w:customStyle="1" w:styleId="ListLabel288">
    <w:name w:val="ListLabel 288"/>
    <w:rsid w:val="0063589A"/>
  </w:style>
  <w:style w:type="character" w:customStyle="1" w:styleId="ListLabel289">
    <w:name w:val="ListLabel 289"/>
    <w:rsid w:val="0063589A"/>
    <w:rPr>
      <w:b/>
      <w:color w:val="00000A"/>
      <w:sz w:val="20"/>
    </w:rPr>
  </w:style>
  <w:style w:type="character" w:customStyle="1" w:styleId="ListLabel290">
    <w:name w:val="ListLabel 290"/>
    <w:rsid w:val="0063589A"/>
  </w:style>
  <w:style w:type="character" w:customStyle="1" w:styleId="ListLabel291">
    <w:name w:val="ListLabel 291"/>
    <w:rsid w:val="0063589A"/>
  </w:style>
  <w:style w:type="character" w:customStyle="1" w:styleId="ListLabel292">
    <w:name w:val="ListLabel 292"/>
    <w:rsid w:val="0063589A"/>
  </w:style>
  <w:style w:type="character" w:customStyle="1" w:styleId="ListLabel293">
    <w:name w:val="ListLabel 293"/>
    <w:rsid w:val="0063589A"/>
  </w:style>
  <w:style w:type="character" w:customStyle="1" w:styleId="ListLabel294">
    <w:name w:val="ListLabel 294"/>
    <w:rsid w:val="0063589A"/>
  </w:style>
  <w:style w:type="character" w:customStyle="1" w:styleId="ListLabel295">
    <w:name w:val="ListLabel 295"/>
    <w:rsid w:val="0063589A"/>
  </w:style>
  <w:style w:type="character" w:customStyle="1" w:styleId="ListLabel296">
    <w:name w:val="ListLabel 296"/>
    <w:rsid w:val="0063589A"/>
  </w:style>
  <w:style w:type="character" w:customStyle="1" w:styleId="ListLabel297">
    <w:name w:val="ListLabel 297"/>
    <w:rsid w:val="0063589A"/>
  </w:style>
  <w:style w:type="character" w:customStyle="1" w:styleId="ListLabel298">
    <w:name w:val="ListLabel 298"/>
    <w:rsid w:val="0063589A"/>
    <w:rPr>
      <w:b/>
      <w:color w:val="00000A"/>
      <w:sz w:val="20"/>
    </w:rPr>
  </w:style>
  <w:style w:type="character" w:customStyle="1" w:styleId="Bullets">
    <w:name w:val="Bullets"/>
    <w:rsid w:val="0063589A"/>
    <w:rPr>
      <w:rFonts w:ascii="OpenSymbol" w:hAnsi="OpenSymbol"/>
    </w:rPr>
  </w:style>
  <w:style w:type="character" w:customStyle="1" w:styleId="StrongEmphasis">
    <w:name w:val="Strong Emphasis"/>
    <w:rsid w:val="0063589A"/>
    <w:rPr>
      <w:b/>
    </w:rPr>
  </w:style>
  <w:style w:type="character" w:customStyle="1" w:styleId="ListLabel299">
    <w:name w:val="ListLabel 299"/>
    <w:rsid w:val="0063589A"/>
    <w:rPr>
      <w:sz w:val="20"/>
    </w:rPr>
  </w:style>
  <w:style w:type="character" w:customStyle="1" w:styleId="ListLabel300">
    <w:name w:val="ListLabel 300"/>
    <w:rsid w:val="0063589A"/>
  </w:style>
  <w:style w:type="character" w:customStyle="1" w:styleId="ListLabel301">
    <w:name w:val="ListLabel 301"/>
    <w:rsid w:val="0063589A"/>
  </w:style>
  <w:style w:type="character" w:customStyle="1" w:styleId="ListLabel302">
    <w:name w:val="ListLabel 302"/>
    <w:rsid w:val="0063589A"/>
  </w:style>
  <w:style w:type="character" w:customStyle="1" w:styleId="ListLabel303">
    <w:name w:val="ListLabel 303"/>
    <w:rsid w:val="0063589A"/>
  </w:style>
  <w:style w:type="character" w:customStyle="1" w:styleId="ListLabel304">
    <w:name w:val="ListLabel 304"/>
    <w:rsid w:val="0063589A"/>
  </w:style>
  <w:style w:type="character" w:customStyle="1" w:styleId="ListLabel305">
    <w:name w:val="ListLabel 305"/>
    <w:rsid w:val="0063589A"/>
  </w:style>
  <w:style w:type="character" w:customStyle="1" w:styleId="ListLabel306">
    <w:name w:val="ListLabel 306"/>
    <w:rsid w:val="0063589A"/>
  </w:style>
  <w:style w:type="character" w:customStyle="1" w:styleId="ListLabel307">
    <w:name w:val="ListLabel 307"/>
    <w:rsid w:val="0063589A"/>
  </w:style>
  <w:style w:type="character" w:customStyle="1" w:styleId="ListLabel308">
    <w:name w:val="ListLabel 308"/>
    <w:rsid w:val="0063589A"/>
    <w:rPr>
      <w:sz w:val="20"/>
    </w:rPr>
  </w:style>
  <w:style w:type="character" w:customStyle="1" w:styleId="ListLabel309">
    <w:name w:val="ListLabel 309"/>
    <w:rsid w:val="0063589A"/>
    <w:rPr>
      <w:sz w:val="20"/>
    </w:rPr>
  </w:style>
  <w:style w:type="character" w:customStyle="1" w:styleId="ListLabel310">
    <w:name w:val="ListLabel 310"/>
    <w:rsid w:val="0063589A"/>
  </w:style>
  <w:style w:type="character" w:customStyle="1" w:styleId="ListLabel311">
    <w:name w:val="ListLabel 311"/>
    <w:rsid w:val="0063589A"/>
  </w:style>
  <w:style w:type="character" w:customStyle="1" w:styleId="ListLabel312">
    <w:name w:val="ListLabel 312"/>
    <w:rsid w:val="0063589A"/>
  </w:style>
  <w:style w:type="character" w:customStyle="1" w:styleId="ListLabel313">
    <w:name w:val="ListLabel 313"/>
    <w:rsid w:val="0063589A"/>
  </w:style>
  <w:style w:type="character" w:customStyle="1" w:styleId="ListLabel314">
    <w:name w:val="ListLabel 314"/>
    <w:rsid w:val="0063589A"/>
  </w:style>
  <w:style w:type="character" w:customStyle="1" w:styleId="ListLabel315">
    <w:name w:val="ListLabel 315"/>
    <w:rsid w:val="0063589A"/>
  </w:style>
  <w:style w:type="character" w:customStyle="1" w:styleId="ListLabel316">
    <w:name w:val="ListLabel 316"/>
    <w:rsid w:val="0063589A"/>
  </w:style>
  <w:style w:type="character" w:customStyle="1" w:styleId="ListLabel317">
    <w:name w:val="ListLabel 317"/>
    <w:rsid w:val="0063589A"/>
  </w:style>
  <w:style w:type="character" w:customStyle="1" w:styleId="ListLabel318">
    <w:name w:val="ListLabel 318"/>
    <w:rsid w:val="0063589A"/>
    <w:rPr>
      <w:sz w:val="20"/>
    </w:rPr>
  </w:style>
  <w:style w:type="character" w:customStyle="1" w:styleId="ListLabel319">
    <w:name w:val="ListLabel 319"/>
    <w:rsid w:val="0063589A"/>
  </w:style>
  <w:style w:type="character" w:customStyle="1" w:styleId="ListLabel320">
    <w:name w:val="ListLabel 320"/>
    <w:rsid w:val="0063589A"/>
  </w:style>
  <w:style w:type="character" w:customStyle="1" w:styleId="ListLabel321">
    <w:name w:val="ListLabel 321"/>
    <w:rsid w:val="0063589A"/>
  </w:style>
  <w:style w:type="character" w:customStyle="1" w:styleId="ListLabel322">
    <w:name w:val="ListLabel 322"/>
    <w:rsid w:val="0063589A"/>
  </w:style>
  <w:style w:type="character" w:customStyle="1" w:styleId="ListLabel323">
    <w:name w:val="ListLabel 323"/>
    <w:rsid w:val="0063589A"/>
  </w:style>
  <w:style w:type="character" w:customStyle="1" w:styleId="ListLabel324">
    <w:name w:val="ListLabel 324"/>
    <w:rsid w:val="0063589A"/>
  </w:style>
  <w:style w:type="character" w:customStyle="1" w:styleId="ListLabel325">
    <w:name w:val="ListLabel 325"/>
    <w:rsid w:val="0063589A"/>
  </w:style>
  <w:style w:type="character" w:customStyle="1" w:styleId="ListLabel326">
    <w:name w:val="ListLabel 326"/>
    <w:rsid w:val="0063589A"/>
  </w:style>
  <w:style w:type="character" w:customStyle="1" w:styleId="ListLabel327">
    <w:name w:val="ListLabel 327"/>
    <w:rsid w:val="0063589A"/>
    <w:rPr>
      <w:b/>
      <w:sz w:val="20"/>
    </w:rPr>
  </w:style>
  <w:style w:type="character" w:customStyle="1" w:styleId="ListLabel328">
    <w:name w:val="ListLabel 328"/>
    <w:rsid w:val="0063589A"/>
  </w:style>
  <w:style w:type="character" w:customStyle="1" w:styleId="ListLabel329">
    <w:name w:val="ListLabel 329"/>
    <w:rsid w:val="0063589A"/>
  </w:style>
  <w:style w:type="character" w:customStyle="1" w:styleId="ListLabel330">
    <w:name w:val="ListLabel 330"/>
    <w:rsid w:val="0063589A"/>
  </w:style>
  <w:style w:type="character" w:customStyle="1" w:styleId="ListLabel331">
    <w:name w:val="ListLabel 331"/>
    <w:rsid w:val="0063589A"/>
  </w:style>
  <w:style w:type="character" w:customStyle="1" w:styleId="ListLabel332">
    <w:name w:val="ListLabel 332"/>
    <w:rsid w:val="0063589A"/>
  </w:style>
  <w:style w:type="character" w:customStyle="1" w:styleId="ListLabel333">
    <w:name w:val="ListLabel 333"/>
    <w:rsid w:val="0063589A"/>
  </w:style>
  <w:style w:type="character" w:customStyle="1" w:styleId="ListLabel334">
    <w:name w:val="ListLabel 334"/>
    <w:rsid w:val="0063589A"/>
  </w:style>
  <w:style w:type="character" w:customStyle="1" w:styleId="ListLabel335">
    <w:name w:val="ListLabel 335"/>
    <w:rsid w:val="0063589A"/>
  </w:style>
  <w:style w:type="character" w:customStyle="1" w:styleId="ListLabel336">
    <w:name w:val="ListLabel 336"/>
    <w:rsid w:val="0063589A"/>
    <w:rPr>
      <w:sz w:val="20"/>
    </w:rPr>
  </w:style>
  <w:style w:type="character" w:customStyle="1" w:styleId="ListLabel337">
    <w:name w:val="ListLabel 337"/>
    <w:rsid w:val="0063589A"/>
  </w:style>
  <w:style w:type="character" w:customStyle="1" w:styleId="ListLabel338">
    <w:name w:val="ListLabel 338"/>
    <w:rsid w:val="0063589A"/>
  </w:style>
  <w:style w:type="character" w:customStyle="1" w:styleId="ListLabel339">
    <w:name w:val="ListLabel 339"/>
    <w:rsid w:val="0063589A"/>
  </w:style>
  <w:style w:type="character" w:customStyle="1" w:styleId="ListLabel340">
    <w:name w:val="ListLabel 340"/>
    <w:rsid w:val="0063589A"/>
  </w:style>
  <w:style w:type="character" w:customStyle="1" w:styleId="ListLabel341">
    <w:name w:val="ListLabel 341"/>
    <w:rsid w:val="0063589A"/>
  </w:style>
  <w:style w:type="character" w:customStyle="1" w:styleId="ListLabel342">
    <w:name w:val="ListLabel 342"/>
    <w:rsid w:val="0063589A"/>
  </w:style>
  <w:style w:type="character" w:customStyle="1" w:styleId="ListLabel343">
    <w:name w:val="ListLabel 343"/>
    <w:rsid w:val="0063589A"/>
  </w:style>
  <w:style w:type="character" w:customStyle="1" w:styleId="ListLabel344">
    <w:name w:val="ListLabel 344"/>
    <w:rsid w:val="0063589A"/>
  </w:style>
  <w:style w:type="character" w:customStyle="1" w:styleId="ListLabel345">
    <w:name w:val="ListLabel 345"/>
    <w:rsid w:val="0063589A"/>
    <w:rPr>
      <w:sz w:val="20"/>
    </w:rPr>
  </w:style>
  <w:style w:type="character" w:customStyle="1" w:styleId="ListLabel346">
    <w:name w:val="ListLabel 346"/>
    <w:rsid w:val="0063589A"/>
  </w:style>
  <w:style w:type="character" w:customStyle="1" w:styleId="ListLabel347">
    <w:name w:val="ListLabel 347"/>
    <w:rsid w:val="0063589A"/>
  </w:style>
  <w:style w:type="character" w:customStyle="1" w:styleId="ListLabel348">
    <w:name w:val="ListLabel 348"/>
    <w:rsid w:val="0063589A"/>
  </w:style>
  <w:style w:type="character" w:customStyle="1" w:styleId="ListLabel349">
    <w:name w:val="ListLabel 349"/>
    <w:rsid w:val="0063589A"/>
  </w:style>
  <w:style w:type="character" w:customStyle="1" w:styleId="ListLabel350">
    <w:name w:val="ListLabel 350"/>
    <w:rsid w:val="0063589A"/>
  </w:style>
  <w:style w:type="character" w:customStyle="1" w:styleId="ListLabel351">
    <w:name w:val="ListLabel 351"/>
    <w:rsid w:val="0063589A"/>
  </w:style>
  <w:style w:type="character" w:customStyle="1" w:styleId="ListLabel352">
    <w:name w:val="ListLabel 352"/>
    <w:rsid w:val="0063589A"/>
  </w:style>
  <w:style w:type="character" w:customStyle="1" w:styleId="ListLabel353">
    <w:name w:val="ListLabel 353"/>
    <w:rsid w:val="0063589A"/>
  </w:style>
  <w:style w:type="character" w:customStyle="1" w:styleId="ListLabel354">
    <w:name w:val="ListLabel 354"/>
    <w:rsid w:val="0063589A"/>
    <w:rPr>
      <w:sz w:val="20"/>
    </w:rPr>
  </w:style>
  <w:style w:type="character" w:customStyle="1" w:styleId="ListLabel355">
    <w:name w:val="ListLabel 355"/>
    <w:rsid w:val="0063589A"/>
  </w:style>
  <w:style w:type="character" w:customStyle="1" w:styleId="ListLabel356">
    <w:name w:val="ListLabel 356"/>
    <w:rsid w:val="0063589A"/>
  </w:style>
  <w:style w:type="character" w:customStyle="1" w:styleId="ListLabel357">
    <w:name w:val="ListLabel 357"/>
    <w:rsid w:val="0063589A"/>
  </w:style>
  <w:style w:type="character" w:customStyle="1" w:styleId="ListLabel358">
    <w:name w:val="ListLabel 358"/>
    <w:rsid w:val="0063589A"/>
  </w:style>
  <w:style w:type="character" w:customStyle="1" w:styleId="ListLabel359">
    <w:name w:val="ListLabel 359"/>
    <w:rsid w:val="0063589A"/>
  </w:style>
  <w:style w:type="character" w:customStyle="1" w:styleId="ListLabel360">
    <w:name w:val="ListLabel 360"/>
    <w:rsid w:val="0063589A"/>
  </w:style>
  <w:style w:type="character" w:customStyle="1" w:styleId="ListLabel361">
    <w:name w:val="ListLabel 361"/>
    <w:rsid w:val="0063589A"/>
  </w:style>
  <w:style w:type="character" w:customStyle="1" w:styleId="ListLabel362">
    <w:name w:val="ListLabel 362"/>
    <w:rsid w:val="0063589A"/>
  </w:style>
  <w:style w:type="character" w:customStyle="1" w:styleId="ListLabel363">
    <w:name w:val="ListLabel 363"/>
    <w:rsid w:val="0063589A"/>
    <w:rPr>
      <w:sz w:val="20"/>
    </w:rPr>
  </w:style>
  <w:style w:type="character" w:customStyle="1" w:styleId="ListLabel364">
    <w:name w:val="ListLabel 364"/>
    <w:rsid w:val="0063589A"/>
  </w:style>
  <w:style w:type="character" w:customStyle="1" w:styleId="ListLabel365">
    <w:name w:val="ListLabel 365"/>
    <w:rsid w:val="0063589A"/>
  </w:style>
  <w:style w:type="character" w:customStyle="1" w:styleId="ListLabel366">
    <w:name w:val="ListLabel 366"/>
    <w:rsid w:val="0063589A"/>
  </w:style>
  <w:style w:type="character" w:customStyle="1" w:styleId="ListLabel367">
    <w:name w:val="ListLabel 367"/>
    <w:rsid w:val="0063589A"/>
  </w:style>
  <w:style w:type="character" w:customStyle="1" w:styleId="ListLabel368">
    <w:name w:val="ListLabel 368"/>
    <w:rsid w:val="0063589A"/>
  </w:style>
  <w:style w:type="character" w:customStyle="1" w:styleId="ListLabel369">
    <w:name w:val="ListLabel 369"/>
    <w:rsid w:val="0063589A"/>
  </w:style>
  <w:style w:type="character" w:customStyle="1" w:styleId="ListLabel370">
    <w:name w:val="ListLabel 370"/>
    <w:rsid w:val="0063589A"/>
  </w:style>
  <w:style w:type="character" w:customStyle="1" w:styleId="ListLabel371">
    <w:name w:val="ListLabel 371"/>
    <w:rsid w:val="0063589A"/>
  </w:style>
  <w:style w:type="character" w:customStyle="1" w:styleId="ListLabel372">
    <w:name w:val="ListLabel 372"/>
    <w:rsid w:val="0063589A"/>
    <w:rPr>
      <w:sz w:val="20"/>
    </w:rPr>
  </w:style>
  <w:style w:type="character" w:customStyle="1" w:styleId="ListLabel373">
    <w:name w:val="ListLabel 373"/>
    <w:rsid w:val="0063589A"/>
  </w:style>
  <w:style w:type="character" w:customStyle="1" w:styleId="ListLabel374">
    <w:name w:val="ListLabel 374"/>
    <w:rsid w:val="0063589A"/>
  </w:style>
  <w:style w:type="character" w:customStyle="1" w:styleId="ListLabel375">
    <w:name w:val="ListLabel 375"/>
    <w:rsid w:val="0063589A"/>
  </w:style>
  <w:style w:type="character" w:customStyle="1" w:styleId="ListLabel376">
    <w:name w:val="ListLabel 376"/>
    <w:rsid w:val="0063589A"/>
  </w:style>
  <w:style w:type="character" w:customStyle="1" w:styleId="ListLabel377">
    <w:name w:val="ListLabel 377"/>
    <w:rsid w:val="0063589A"/>
  </w:style>
  <w:style w:type="character" w:customStyle="1" w:styleId="ListLabel378">
    <w:name w:val="ListLabel 378"/>
    <w:rsid w:val="0063589A"/>
  </w:style>
  <w:style w:type="character" w:customStyle="1" w:styleId="ListLabel379">
    <w:name w:val="ListLabel 379"/>
    <w:rsid w:val="0063589A"/>
  </w:style>
  <w:style w:type="character" w:customStyle="1" w:styleId="ListLabel380">
    <w:name w:val="ListLabel 380"/>
    <w:rsid w:val="0063589A"/>
  </w:style>
  <w:style w:type="character" w:customStyle="1" w:styleId="ListLabel381">
    <w:name w:val="ListLabel 381"/>
    <w:rsid w:val="0063589A"/>
    <w:rPr>
      <w:b/>
      <w:color w:val="00000A"/>
      <w:sz w:val="20"/>
    </w:rPr>
  </w:style>
  <w:style w:type="character" w:customStyle="1" w:styleId="ListLabel382">
    <w:name w:val="ListLabel 382"/>
    <w:rsid w:val="0063589A"/>
  </w:style>
  <w:style w:type="character" w:customStyle="1" w:styleId="ListLabel383">
    <w:name w:val="ListLabel 383"/>
    <w:rsid w:val="0063589A"/>
  </w:style>
  <w:style w:type="character" w:customStyle="1" w:styleId="ListLabel384">
    <w:name w:val="ListLabel 384"/>
    <w:rsid w:val="0063589A"/>
  </w:style>
  <w:style w:type="character" w:customStyle="1" w:styleId="ListLabel385">
    <w:name w:val="ListLabel 385"/>
    <w:rsid w:val="0063589A"/>
  </w:style>
  <w:style w:type="character" w:customStyle="1" w:styleId="ListLabel386">
    <w:name w:val="ListLabel 386"/>
    <w:rsid w:val="0063589A"/>
  </w:style>
  <w:style w:type="character" w:customStyle="1" w:styleId="ListLabel387">
    <w:name w:val="ListLabel 387"/>
    <w:rsid w:val="0063589A"/>
  </w:style>
  <w:style w:type="character" w:customStyle="1" w:styleId="ListLabel388">
    <w:name w:val="ListLabel 388"/>
    <w:rsid w:val="0063589A"/>
  </w:style>
  <w:style w:type="character" w:customStyle="1" w:styleId="ListLabel389">
    <w:name w:val="ListLabel 389"/>
    <w:rsid w:val="0063589A"/>
  </w:style>
  <w:style w:type="character" w:customStyle="1" w:styleId="ListLabel390">
    <w:name w:val="ListLabel 390"/>
    <w:rsid w:val="0063589A"/>
    <w:rPr>
      <w:b/>
      <w:color w:val="00000A"/>
      <w:sz w:val="20"/>
    </w:rPr>
  </w:style>
  <w:style w:type="character" w:customStyle="1" w:styleId="ListLabel391">
    <w:name w:val="ListLabel 391"/>
    <w:rsid w:val="0063589A"/>
  </w:style>
  <w:style w:type="character" w:customStyle="1" w:styleId="ListLabel392">
    <w:name w:val="ListLabel 392"/>
    <w:rsid w:val="0063589A"/>
  </w:style>
  <w:style w:type="character" w:customStyle="1" w:styleId="ListLabel393">
    <w:name w:val="ListLabel 393"/>
    <w:rsid w:val="0063589A"/>
  </w:style>
  <w:style w:type="character" w:customStyle="1" w:styleId="ListLabel394">
    <w:name w:val="ListLabel 394"/>
    <w:rsid w:val="0063589A"/>
  </w:style>
  <w:style w:type="character" w:customStyle="1" w:styleId="ListLabel395">
    <w:name w:val="ListLabel 395"/>
    <w:rsid w:val="0063589A"/>
  </w:style>
  <w:style w:type="character" w:customStyle="1" w:styleId="ListLabel396">
    <w:name w:val="ListLabel 396"/>
    <w:rsid w:val="0063589A"/>
  </w:style>
  <w:style w:type="character" w:customStyle="1" w:styleId="ListLabel397">
    <w:name w:val="ListLabel 397"/>
    <w:rsid w:val="0063589A"/>
  </w:style>
  <w:style w:type="character" w:customStyle="1" w:styleId="ListLabel398">
    <w:name w:val="ListLabel 398"/>
    <w:rsid w:val="0063589A"/>
  </w:style>
  <w:style w:type="paragraph" w:customStyle="1" w:styleId="Caption1">
    <w:name w:val="Caption1"/>
    <w:basedOn w:val="a3"/>
    <w:rsid w:val="0063589A"/>
    <w:pPr>
      <w:suppressLineNumbers/>
      <w:spacing w:before="120" w:after="120"/>
    </w:pPr>
    <w:rPr>
      <w:rFonts w:cs="FreeSans"/>
      <w:i/>
      <w:iCs/>
      <w:color w:val="00000A"/>
    </w:rPr>
  </w:style>
  <w:style w:type="paragraph" w:customStyle="1" w:styleId="Footer1">
    <w:name w:val="Footer1"/>
    <w:basedOn w:val="a3"/>
    <w:rsid w:val="0063589A"/>
    <w:pPr>
      <w:tabs>
        <w:tab w:val="center" w:pos="4677"/>
        <w:tab w:val="right" w:pos="9355"/>
      </w:tabs>
    </w:pPr>
    <w:rPr>
      <w:color w:val="00000A"/>
    </w:rPr>
  </w:style>
  <w:style w:type="paragraph" w:customStyle="1" w:styleId="Header2">
    <w:name w:val="Header2"/>
    <w:basedOn w:val="a3"/>
    <w:rsid w:val="0063589A"/>
    <w:pPr>
      <w:tabs>
        <w:tab w:val="center" w:pos="4677"/>
        <w:tab w:val="right" w:pos="9355"/>
      </w:tabs>
    </w:pPr>
    <w:rPr>
      <w:color w:val="00000A"/>
    </w:rPr>
  </w:style>
  <w:style w:type="paragraph" w:customStyle="1" w:styleId="TOC11">
    <w:name w:val="TOC 11"/>
    <w:basedOn w:val="a3"/>
    <w:rsid w:val="0063589A"/>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63589A"/>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63589A"/>
    <w:pPr>
      <w:ind w:left="238"/>
    </w:pPr>
    <w:rPr>
      <w:color w:val="00000A"/>
    </w:rPr>
  </w:style>
  <w:style w:type="paragraph" w:customStyle="1" w:styleId="1fffffffc">
    <w:name w:val="ͮ𬠫1"/>
    <w:rsid w:val="0063589A"/>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63589A"/>
    <w:pPr>
      <w:ind w:left="480"/>
    </w:pPr>
    <w:rPr>
      <w:color w:val="00000A"/>
    </w:rPr>
  </w:style>
  <w:style w:type="paragraph" w:customStyle="1" w:styleId="TOC41">
    <w:name w:val="TOC 41"/>
    <w:basedOn w:val="a3"/>
    <w:rsid w:val="0063589A"/>
    <w:pPr>
      <w:widowControl w:val="0"/>
      <w:tabs>
        <w:tab w:val="left" w:pos="502"/>
        <w:tab w:val="left" w:pos="3330"/>
      </w:tabs>
      <w:ind w:left="502" w:hanging="720"/>
    </w:pPr>
    <w:rPr>
      <w:color w:val="00000A"/>
    </w:rPr>
  </w:style>
  <w:style w:type="paragraph" w:customStyle="1" w:styleId="TOC51">
    <w:name w:val="TOC 51"/>
    <w:basedOn w:val="a3"/>
    <w:rsid w:val="0063589A"/>
    <w:pPr>
      <w:spacing w:after="100" w:line="276" w:lineRule="auto"/>
      <w:ind w:left="880"/>
    </w:pPr>
    <w:rPr>
      <w:rFonts w:ascii="Calibri" w:hAnsi="Calibri"/>
      <w:color w:val="00000A"/>
      <w:sz w:val="22"/>
      <w:szCs w:val="22"/>
    </w:rPr>
  </w:style>
  <w:style w:type="paragraph" w:customStyle="1" w:styleId="TOC61">
    <w:name w:val="TOC 61"/>
    <w:basedOn w:val="a3"/>
    <w:rsid w:val="0063589A"/>
    <w:pPr>
      <w:spacing w:after="100" w:line="276" w:lineRule="auto"/>
      <w:ind w:left="1100"/>
    </w:pPr>
    <w:rPr>
      <w:rFonts w:ascii="Calibri" w:hAnsi="Calibri"/>
      <w:color w:val="00000A"/>
      <w:sz w:val="22"/>
      <w:szCs w:val="22"/>
    </w:rPr>
  </w:style>
  <w:style w:type="paragraph" w:customStyle="1" w:styleId="TOC71">
    <w:name w:val="TOC 71"/>
    <w:basedOn w:val="a3"/>
    <w:rsid w:val="0063589A"/>
    <w:pPr>
      <w:spacing w:after="100" w:line="276" w:lineRule="auto"/>
      <w:ind w:left="1320"/>
    </w:pPr>
    <w:rPr>
      <w:rFonts w:ascii="Calibri" w:hAnsi="Calibri"/>
      <w:color w:val="00000A"/>
      <w:sz w:val="22"/>
      <w:szCs w:val="22"/>
    </w:rPr>
  </w:style>
  <w:style w:type="paragraph" w:customStyle="1" w:styleId="TOC81">
    <w:name w:val="TOC 81"/>
    <w:basedOn w:val="a3"/>
    <w:rsid w:val="0063589A"/>
    <w:pPr>
      <w:spacing w:after="100" w:line="276" w:lineRule="auto"/>
      <w:ind w:left="1540"/>
    </w:pPr>
    <w:rPr>
      <w:rFonts w:ascii="Calibri" w:hAnsi="Calibri"/>
      <w:color w:val="00000A"/>
      <w:sz w:val="22"/>
      <w:szCs w:val="22"/>
    </w:rPr>
  </w:style>
  <w:style w:type="paragraph" w:customStyle="1" w:styleId="TOC91">
    <w:name w:val="TOC 91"/>
    <w:basedOn w:val="a3"/>
    <w:rsid w:val="0063589A"/>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63589A"/>
    <w:rPr>
      <w:color w:val="00000A"/>
    </w:rPr>
  </w:style>
  <w:style w:type="paragraph" w:customStyle="1" w:styleId="9b">
    <w:name w:val="Стиль9"/>
    <w:rsid w:val="006358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63589A"/>
    <w:rPr>
      <w:sz w:val="16"/>
    </w:rPr>
  </w:style>
  <w:style w:type="paragraph" w:customStyle="1" w:styleId="7f0">
    <w:name w:val="Знак7"/>
    <w:basedOn w:val="a3"/>
    <w:rsid w:val="0063589A"/>
    <w:pPr>
      <w:spacing w:after="160" w:line="240" w:lineRule="exact"/>
    </w:pPr>
    <w:rPr>
      <w:rFonts w:ascii="Verdana" w:hAnsi="Verdana"/>
      <w:sz w:val="20"/>
      <w:szCs w:val="20"/>
      <w:lang w:val="en-US" w:eastAsia="en-US"/>
    </w:rPr>
  </w:style>
  <w:style w:type="character" w:customStyle="1" w:styleId="6230">
    <w:name w:val="Знак Знак623"/>
    <w:rsid w:val="0063589A"/>
    <w:rPr>
      <w:rFonts w:ascii="Cambria" w:hAnsi="Cambria"/>
      <w:b/>
      <w:kern w:val="1"/>
      <w:sz w:val="32"/>
      <w:lang w:val="ru-RU" w:eastAsia="ar-SA" w:bidi="ar-SA"/>
    </w:rPr>
  </w:style>
  <w:style w:type="paragraph" w:customStyle="1" w:styleId="TOCHeading1">
    <w:name w:val="TOC Heading1"/>
    <w:basedOn w:val="11"/>
    <w:next w:val="a3"/>
    <w:rsid w:val="0063589A"/>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63589A"/>
    <w:rPr>
      <w:i/>
      <w:color w:val="000000"/>
      <w:sz w:val="24"/>
    </w:rPr>
  </w:style>
  <w:style w:type="character" w:customStyle="1" w:styleId="IntenseQuoteChar5">
    <w:name w:val="Intense Quote Char5"/>
    <w:locked/>
    <w:rsid w:val="0063589A"/>
    <w:rPr>
      <w:b/>
      <w:i/>
      <w:color w:val="4F81BD"/>
      <w:sz w:val="24"/>
    </w:rPr>
  </w:style>
  <w:style w:type="paragraph" w:customStyle="1" w:styleId="11ff0">
    <w:name w:val="Знак Знак Знак Знак Знак Знак Знак Знак Знак Знак Знак Знак Знак11"/>
    <w:basedOn w:val="a3"/>
    <w:rsid w:val="0063589A"/>
    <w:pPr>
      <w:spacing w:after="160" w:line="240" w:lineRule="exact"/>
    </w:pPr>
    <w:rPr>
      <w:rFonts w:ascii="Verdana" w:hAnsi="Verdana"/>
      <w:lang w:val="en-US" w:eastAsia="en-US"/>
    </w:rPr>
  </w:style>
  <w:style w:type="paragraph" w:customStyle="1" w:styleId="BodyText221">
    <w:name w:val="Body Text 221"/>
    <w:basedOn w:val="a3"/>
    <w:rsid w:val="0063589A"/>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63589A"/>
    <w:pPr>
      <w:suppressAutoHyphens/>
      <w:ind w:firstLine="454"/>
    </w:pPr>
    <w:rPr>
      <w:b/>
      <w:caps/>
      <w:lang w:eastAsia="zh-CN"/>
    </w:rPr>
  </w:style>
  <w:style w:type="paragraph" w:customStyle="1" w:styleId="Heading212">
    <w:name w:val="Heading 212"/>
    <w:basedOn w:val="a3"/>
    <w:next w:val="a3"/>
    <w:rsid w:val="0063589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63589A"/>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63589A"/>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63589A"/>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63589A"/>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63589A"/>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63589A"/>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63589A"/>
    <w:rPr>
      <w:rFonts w:ascii="Cambria" w:hAnsi="Cambria"/>
      <w:b/>
      <w:i/>
      <w:sz w:val="28"/>
    </w:rPr>
  </w:style>
  <w:style w:type="character" w:customStyle="1" w:styleId="7110">
    <w:name w:val="Знак Знак711"/>
    <w:rsid w:val="0063589A"/>
    <w:rPr>
      <w:sz w:val="16"/>
      <w:lang w:val="ru-RU" w:eastAsia="ru-RU"/>
    </w:rPr>
  </w:style>
  <w:style w:type="character" w:customStyle="1" w:styleId="1890">
    <w:name w:val="Знак Знак189"/>
    <w:rsid w:val="0063589A"/>
    <w:rPr>
      <w:rFonts w:ascii="Courier New" w:hAnsi="Courier New"/>
    </w:rPr>
  </w:style>
  <w:style w:type="character" w:customStyle="1" w:styleId="931">
    <w:name w:val="Знак Знак93"/>
    <w:locked/>
    <w:rsid w:val="0063589A"/>
    <w:rPr>
      <w:rFonts w:ascii="Tahoma" w:hAnsi="Tahoma"/>
      <w:lang w:val="ru-RU" w:eastAsia="ru-RU"/>
    </w:rPr>
  </w:style>
  <w:style w:type="character" w:customStyle="1" w:styleId="1330">
    <w:name w:val="Знак Знак133"/>
    <w:locked/>
    <w:rsid w:val="0063589A"/>
    <w:rPr>
      <w:lang w:val="ru-RU" w:eastAsia="ar-SA" w:bidi="ar-SA"/>
    </w:rPr>
  </w:style>
  <w:style w:type="character" w:customStyle="1" w:styleId="1133">
    <w:name w:val="Знак Знак113"/>
    <w:locked/>
    <w:rsid w:val="0063589A"/>
    <w:rPr>
      <w:sz w:val="28"/>
      <w:lang w:val="ru-RU" w:eastAsia="ru-RU"/>
    </w:rPr>
  </w:style>
  <w:style w:type="character" w:customStyle="1" w:styleId="1192">
    <w:name w:val="Знак1 Знак Знак19"/>
    <w:locked/>
    <w:rsid w:val="0063589A"/>
    <w:rPr>
      <w:rFonts w:ascii="Times New Roman" w:hAnsi="Times New Roman"/>
      <w:sz w:val="24"/>
      <w:lang w:eastAsia="ru-RU"/>
    </w:rPr>
  </w:style>
  <w:style w:type="character" w:customStyle="1" w:styleId="694">
    <w:name w:val="Знак6 Знак Знак9"/>
    <w:rsid w:val="0063589A"/>
    <w:rPr>
      <w:sz w:val="24"/>
      <w:lang w:val="ru-RU" w:eastAsia="ru-RU"/>
    </w:rPr>
  </w:style>
  <w:style w:type="character" w:customStyle="1" w:styleId="QuoteChar6">
    <w:name w:val="Quote Char6"/>
    <w:locked/>
    <w:rsid w:val="0063589A"/>
    <w:rPr>
      <w:rFonts w:ascii="Times New Roman" w:hAnsi="Times New Roman"/>
      <w:i/>
      <w:color w:val="000000"/>
      <w:sz w:val="24"/>
    </w:rPr>
  </w:style>
  <w:style w:type="character" w:customStyle="1" w:styleId="IntenseQuoteChar6">
    <w:name w:val="Intense Quote Char6"/>
    <w:locked/>
    <w:rsid w:val="0063589A"/>
    <w:rPr>
      <w:rFonts w:ascii="Times New Roman" w:hAnsi="Times New Roman"/>
      <w:b/>
      <w:i/>
      <w:color w:val="4F81BD"/>
      <w:sz w:val="24"/>
    </w:rPr>
  </w:style>
  <w:style w:type="character" w:customStyle="1" w:styleId="821">
    <w:name w:val="Знак Знак82"/>
    <w:locked/>
    <w:rsid w:val="0063589A"/>
    <w:rPr>
      <w:rFonts w:ascii="Arial" w:hAnsi="Arial"/>
      <w:sz w:val="24"/>
      <w:lang w:val="ru-RU" w:eastAsia="ru-RU"/>
    </w:rPr>
  </w:style>
  <w:style w:type="character" w:customStyle="1" w:styleId="2012">
    <w:name w:val="Знак Знак2012"/>
    <w:rsid w:val="0063589A"/>
    <w:rPr>
      <w:rFonts w:ascii="Arial" w:hAnsi="Arial"/>
      <w:sz w:val="22"/>
    </w:rPr>
  </w:style>
  <w:style w:type="character" w:customStyle="1" w:styleId="2014">
    <w:name w:val="Знак Знак2014"/>
    <w:rsid w:val="0063589A"/>
    <w:rPr>
      <w:rFonts w:ascii="Arial" w:hAnsi="Arial"/>
      <w:sz w:val="22"/>
    </w:rPr>
  </w:style>
  <w:style w:type="paragraph" w:customStyle="1" w:styleId="89">
    <w:name w:val="Абзац списка8"/>
    <w:basedOn w:val="a3"/>
    <w:rsid w:val="0063589A"/>
    <w:pPr>
      <w:spacing w:after="200" w:line="276" w:lineRule="auto"/>
      <w:ind w:left="720"/>
    </w:pPr>
    <w:rPr>
      <w:rFonts w:ascii="Calibri" w:hAnsi="Calibri"/>
      <w:sz w:val="22"/>
      <w:szCs w:val="22"/>
      <w:lang w:eastAsia="en-US"/>
    </w:rPr>
  </w:style>
  <w:style w:type="paragraph" w:customStyle="1" w:styleId="14a">
    <w:name w:val="Обычный14"/>
    <w:rsid w:val="0063589A"/>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63589A"/>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63589A"/>
    <w:pPr>
      <w:keepNext/>
      <w:widowControl/>
      <w:snapToGrid/>
      <w:ind w:left="0" w:firstLine="0"/>
      <w:outlineLvl w:val="2"/>
    </w:pPr>
    <w:rPr>
      <w:sz w:val="24"/>
    </w:rPr>
  </w:style>
  <w:style w:type="paragraph" w:customStyle="1" w:styleId="8a">
    <w:name w:val="Основной текст8"/>
    <w:basedOn w:val="14a"/>
    <w:rsid w:val="0063589A"/>
    <w:pPr>
      <w:widowControl/>
      <w:snapToGrid/>
      <w:spacing w:line="360" w:lineRule="auto"/>
      <w:ind w:left="0" w:firstLine="0"/>
    </w:pPr>
    <w:rPr>
      <w:sz w:val="24"/>
    </w:rPr>
  </w:style>
  <w:style w:type="numbering" w:customStyle="1" w:styleId="224">
    <w:name w:val="Стиль Стиль нумерованный + многоуровневый224"/>
    <w:rsid w:val="0063589A"/>
    <w:pPr>
      <w:numPr>
        <w:numId w:val="36"/>
      </w:numPr>
    </w:pPr>
  </w:style>
  <w:style w:type="paragraph" w:styleId="affe">
    <w:name w:val="Title"/>
    <w:basedOn w:val="a3"/>
    <w:next w:val="a3"/>
    <w:link w:val="54"/>
    <w:qFormat/>
    <w:rsid w:val="0063589A"/>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63589A"/>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23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0%BE%D1%81%D0%BB%D0%B5%D0%B4%D0%BD%D1%8F%D1%8F_%D0%BC%D0%B8%D0%BB%D1%8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D0%92%D0%BE%D0%BB%D0%BE%D0%BA%D0%BE%D0%BD%D0%BD%D0%BE-%D0%BE%D0%BF%D1%82%D0%B8%D1%87%D0%B5%D1%81%D0%BA%D0%B8%D0%B9_%D0%BA%D0%B0%D0%B1%D0%B5%D0%BB%D1%8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Broadband" TargetMode="External"/><Relationship Id="rId11" Type="http://schemas.openxmlformats.org/officeDocument/2006/relationships/hyperlink" Target="http://ru.wikipedia.org/wiki/%D0%94%D0%B0%D0%BD%D0%BD%D1%8B%D0%B5_(%D0%B2%D1%8B%D1%87%D0%B8%D1%81%D0%BB%D0%B8%D1%82%D0%B5%D0%BB%D1%8C%D0%BD%D0%B0%D1%8F_%D1%82%D0%B5%D1%85%D0%BD%D0%B8%D0%BA%D0%B0)" TargetMode="External"/><Relationship Id="rId5" Type="http://schemas.openxmlformats.org/officeDocument/2006/relationships/image" Target="media/image1.png"/><Relationship Id="rId10" Type="http://schemas.openxmlformats.org/officeDocument/2006/relationships/hyperlink" Target="http://ru.wikipedia.org/wiki/%D0%9E%D0%B1%D1%80%D0%B0%D0%B1%D0%BE%D1%82%D0%BA%D0%B0_%D0%B4%D0%B0%D0%BD%D0%BD%D1%8B%D1%85" TargetMode="External"/><Relationship Id="rId4" Type="http://schemas.openxmlformats.org/officeDocument/2006/relationships/webSettings" Target="webSettings.xml"/><Relationship Id="rId9" Type="http://schemas.openxmlformats.org/officeDocument/2006/relationships/hyperlink" Target="http://ru.wikipedia.org/wiki/%D0%A2%D0%B5%D1%85%D0%BD%D0%BE%D0%BB%D0%BE%D0%B3%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7312</Words>
  <Characters>41685</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dcterms:created xsi:type="dcterms:W3CDTF">2023-04-23T12:48:00Z</dcterms:created>
  <dcterms:modified xsi:type="dcterms:W3CDTF">2023-04-24T16:00:00Z</dcterms:modified>
</cp:coreProperties>
</file>